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64B9691" w14:textId="77777777" w:rsidR="006A60B5" w:rsidRPr="006A60B5" w:rsidRDefault="006A60B5" w:rsidP="006A60B5">
      <w:pPr>
        <w:keepNext/>
        <w:keepLines/>
        <w:widowControl/>
        <w:pBdr>
          <w:top w:val="single" w:sz="12" w:space="3" w:color="auto"/>
        </w:pBdr>
        <w:spacing w:before="240" w:after="180"/>
        <w:ind w:left="1134" w:hanging="1134"/>
        <w:jc w:val="left"/>
        <w:outlineLvl w:val="0"/>
        <w:rPr>
          <w:rFonts w:ascii="Arial" w:eastAsia="等线" w:hAnsi="Arial" w:cs="Times New Roman"/>
          <w:kern w:val="0"/>
          <w:sz w:val="36"/>
          <w:szCs w:val="20"/>
          <w:lang w:val="en-GB" w:eastAsia="en-US"/>
        </w:rPr>
      </w:pPr>
      <w:bookmarkStart w:id="0" w:name="_Toc29065"/>
      <w:bookmarkStart w:id="1" w:name="_Toc141084760"/>
      <w:r w:rsidRPr="006A60B5">
        <w:rPr>
          <w:rFonts w:ascii="Arial" w:eastAsia="等线" w:hAnsi="Arial" w:cs="Times New Roman"/>
          <w:kern w:val="0"/>
          <w:sz w:val="36"/>
          <w:szCs w:val="20"/>
          <w:lang w:val="en-GB" w:eastAsia="en-US"/>
        </w:rPr>
        <w:t>B.3</w:t>
      </w:r>
      <w:r w:rsidRPr="006A60B5">
        <w:rPr>
          <w:rFonts w:ascii="Arial" w:eastAsia="等线" w:hAnsi="Arial" w:cs="Times New Roman"/>
          <w:kern w:val="0"/>
          <w:sz w:val="36"/>
          <w:szCs w:val="20"/>
          <w:lang w:val="en-GB" w:eastAsia="en-US"/>
        </w:rPr>
        <w:tab/>
        <w:t>System level</w:t>
      </w:r>
      <w:r w:rsidRPr="006A60B5">
        <w:rPr>
          <w:rFonts w:ascii="Arial" w:eastAsia="等线" w:hAnsi="Arial" w:cs="Times New Roman" w:hint="eastAsia"/>
          <w:kern w:val="0"/>
          <w:sz w:val="36"/>
          <w:szCs w:val="20"/>
          <w:lang w:val="en-GB"/>
        </w:rPr>
        <w:t xml:space="preserve"> </w:t>
      </w:r>
      <w:r w:rsidRPr="006A60B5">
        <w:rPr>
          <w:rFonts w:ascii="Arial" w:eastAsia="等线" w:hAnsi="Arial" w:cs="Times New Roman"/>
          <w:kern w:val="0"/>
          <w:sz w:val="36"/>
          <w:szCs w:val="20"/>
          <w:lang w:val="en-GB"/>
        </w:rPr>
        <w:t xml:space="preserve">simulation results </w:t>
      </w:r>
      <w:bookmarkEnd w:id="0"/>
      <w:r w:rsidRPr="006A60B5">
        <w:rPr>
          <w:rFonts w:ascii="Arial" w:eastAsia="等线" w:hAnsi="Arial" w:cs="Times New Roman"/>
          <w:kern w:val="0"/>
          <w:sz w:val="36"/>
          <w:szCs w:val="20"/>
          <w:lang w:val="en-GB"/>
        </w:rPr>
        <w:t>of schemes for SBFD</w:t>
      </w:r>
      <w:bookmarkEnd w:id="1"/>
    </w:p>
    <w:p w14:paraId="5CDC18E2" w14:textId="77777777" w:rsidR="006A60B5" w:rsidRPr="006A60B5" w:rsidRDefault="006A60B5" w:rsidP="006A60B5">
      <w:pPr>
        <w:keepNext/>
        <w:keepLines/>
        <w:widowControl/>
        <w:spacing w:before="180" w:after="180"/>
        <w:ind w:left="1134" w:hanging="1134"/>
        <w:jc w:val="left"/>
        <w:outlineLvl w:val="1"/>
        <w:rPr>
          <w:rFonts w:ascii="Arial" w:eastAsia="等线" w:hAnsi="Arial" w:cs="Times New Roman"/>
          <w:kern w:val="0"/>
          <w:sz w:val="32"/>
          <w:szCs w:val="20"/>
          <w:lang w:eastAsia="en-US"/>
        </w:rPr>
      </w:pPr>
      <w:bookmarkStart w:id="2" w:name="_Toc141084761"/>
      <w:r w:rsidRPr="006A60B5">
        <w:rPr>
          <w:rFonts w:ascii="Arial" w:eastAsia="等线" w:hAnsi="Arial" w:cs="Times New Roman"/>
          <w:kern w:val="0"/>
          <w:sz w:val="32"/>
          <w:szCs w:val="20"/>
          <w:lang w:eastAsia="en-US"/>
        </w:rPr>
        <w:t>B.3</w:t>
      </w:r>
      <w:r w:rsidRPr="006A60B5">
        <w:rPr>
          <w:rFonts w:ascii="Arial" w:eastAsia="等线" w:hAnsi="Arial" w:cs="Times New Roman"/>
          <w:kern w:val="0"/>
          <w:sz w:val="32"/>
          <w:szCs w:val="20"/>
          <w:lang w:val="en-GB" w:eastAsia="en-US"/>
        </w:rPr>
        <w:t>.</w:t>
      </w:r>
      <w:r w:rsidRPr="006A60B5">
        <w:rPr>
          <w:rFonts w:ascii="Arial" w:eastAsia="等线" w:hAnsi="Arial" w:cs="Times New Roman"/>
          <w:kern w:val="0"/>
          <w:sz w:val="32"/>
          <w:szCs w:val="20"/>
          <w:lang w:eastAsia="en-US"/>
        </w:rPr>
        <w:t>1</w:t>
      </w:r>
      <w:r w:rsidRPr="006A60B5">
        <w:rPr>
          <w:rFonts w:ascii="Arial" w:eastAsia="等线" w:hAnsi="Arial" w:cs="Times New Roman"/>
          <w:kern w:val="0"/>
          <w:sz w:val="32"/>
          <w:szCs w:val="20"/>
          <w:lang w:val="en-GB" w:eastAsia="en-US"/>
        </w:rPr>
        <w:tab/>
      </w:r>
      <w:r w:rsidRPr="006A60B5">
        <w:rPr>
          <w:rFonts w:ascii="Arial" w:eastAsia="等线" w:hAnsi="Arial" w:cs="Times New Roman"/>
          <w:kern w:val="0"/>
          <w:sz w:val="32"/>
          <w:szCs w:val="20"/>
          <w:lang w:eastAsia="en-US"/>
        </w:rPr>
        <w:t>SLS results for dynamic SBFD</w:t>
      </w:r>
      <w:bookmarkEnd w:id="2"/>
    </w:p>
    <w:p w14:paraId="02B378A3" w14:textId="77777777" w:rsidR="006A60B5" w:rsidRPr="006A60B5" w:rsidRDefault="006A60B5" w:rsidP="006A60B5">
      <w:pPr>
        <w:widowControl/>
        <w:spacing w:after="180"/>
        <w:jc w:val="left"/>
        <w:rPr>
          <w:rFonts w:ascii="Times New Roman" w:eastAsia="等线" w:hAnsi="Times New Roman" w:cs="Times New Roman"/>
          <w:kern w:val="0"/>
          <w:sz w:val="20"/>
          <w:szCs w:val="20"/>
          <w:lang w:val="en-GB"/>
        </w:rPr>
      </w:pPr>
      <w:r w:rsidRPr="006A60B5">
        <w:rPr>
          <w:rFonts w:ascii="Times New Roman" w:eastAsia="等线" w:hAnsi="Times New Roman" w:cs="Times New Roman" w:hint="eastAsia"/>
          <w:kern w:val="0"/>
          <w:sz w:val="20"/>
          <w:szCs w:val="20"/>
          <w:lang w:val="en-GB"/>
        </w:rPr>
        <w:t xml:space="preserve">The detailed </w:t>
      </w:r>
      <w:r w:rsidRPr="006A60B5">
        <w:rPr>
          <w:rFonts w:ascii="Times New Roman" w:eastAsia="等线" w:hAnsi="Times New Roman" w:cs="Times New Roman"/>
          <w:kern w:val="0"/>
          <w:sz w:val="20"/>
          <w:szCs w:val="20"/>
          <w:lang w:val="en-GB"/>
        </w:rPr>
        <w:t>evaluation</w:t>
      </w:r>
      <w:r w:rsidRPr="006A60B5">
        <w:rPr>
          <w:rFonts w:ascii="Times New Roman" w:eastAsia="等线" w:hAnsi="Times New Roman" w:cs="Times New Roman" w:hint="eastAsia"/>
          <w:kern w:val="0"/>
          <w:sz w:val="20"/>
          <w:szCs w:val="20"/>
          <w:lang w:val="en-GB"/>
        </w:rPr>
        <w:t xml:space="preserve"> results for </w:t>
      </w:r>
      <w:r w:rsidRPr="006A60B5">
        <w:rPr>
          <w:rFonts w:ascii="Times New Roman" w:eastAsia="等线" w:hAnsi="Times New Roman" w:cs="Times New Roman"/>
          <w:kern w:val="0"/>
          <w:sz w:val="20"/>
          <w:szCs w:val="20"/>
          <w:lang w:val="en-GB"/>
        </w:rPr>
        <w:t>dynamic SBFD</w:t>
      </w:r>
      <w:r w:rsidRPr="006A60B5">
        <w:rPr>
          <w:rFonts w:ascii="Times New Roman" w:eastAsia="等线" w:hAnsi="Times New Roman" w:cs="Times New Roman" w:hint="eastAsia"/>
          <w:kern w:val="0"/>
          <w:sz w:val="20"/>
          <w:szCs w:val="20"/>
          <w:lang w:val="en-GB"/>
        </w:rPr>
        <w:t xml:space="preserve"> can be found in the attached document </w:t>
      </w:r>
      <w:r w:rsidRPr="006A60B5">
        <w:rPr>
          <w:rFonts w:ascii="Times New Roman" w:eastAsia="等线" w:hAnsi="Times New Roman" w:cs="Times New Roman"/>
          <w:kern w:val="0"/>
          <w:sz w:val="20"/>
          <w:szCs w:val="20"/>
          <w:lang w:val="en-GB"/>
        </w:rPr>
        <w:t>"</w:t>
      </w:r>
      <w:r w:rsidRPr="006A60B5">
        <w:rPr>
          <w:rFonts w:ascii="Times New Roman" w:eastAsia="等线" w:hAnsi="Times New Roman" w:cs="Times New Roman"/>
          <w:b/>
          <w:kern w:val="0"/>
          <w:sz w:val="20"/>
          <w:szCs w:val="20"/>
          <w:lang w:val="en-GB"/>
        </w:rPr>
        <w:t>B.3.1_Dynamic SBFD</w:t>
      </w:r>
      <w:r w:rsidRPr="006A60B5">
        <w:rPr>
          <w:rFonts w:ascii="Times New Roman" w:eastAsia="等线" w:hAnsi="Times New Roman" w:cs="Times New Roman" w:hint="eastAsia"/>
          <w:b/>
          <w:kern w:val="0"/>
          <w:sz w:val="20"/>
          <w:szCs w:val="20"/>
          <w:lang w:val="en-GB"/>
        </w:rPr>
        <w:t>.zip</w:t>
      </w:r>
      <w:r w:rsidRPr="006A60B5">
        <w:rPr>
          <w:rFonts w:ascii="Times New Roman" w:eastAsia="等线" w:hAnsi="Times New Roman" w:cs="Times New Roman"/>
          <w:kern w:val="0"/>
          <w:sz w:val="20"/>
          <w:szCs w:val="20"/>
          <w:lang w:val="en-GB"/>
        </w:rPr>
        <w:t>"</w:t>
      </w:r>
      <w:r w:rsidRPr="006A60B5">
        <w:rPr>
          <w:rFonts w:ascii="Times New Roman" w:eastAsia="等线" w:hAnsi="Times New Roman" w:cs="Times New Roman" w:hint="eastAsia"/>
          <w:kern w:val="0"/>
          <w:sz w:val="20"/>
          <w:szCs w:val="20"/>
          <w:lang w:val="en-GB"/>
        </w:rPr>
        <w:t>.</w:t>
      </w:r>
    </w:p>
    <w:p w14:paraId="3A27B339" w14:textId="77777777" w:rsidR="00C82F54" w:rsidRDefault="005D073D" w:rsidP="005D073D">
      <w:pPr>
        <w:keepNext/>
        <w:keepLines/>
        <w:widowControl/>
        <w:spacing w:before="120" w:after="180"/>
        <w:ind w:left="1418" w:hanging="1418"/>
        <w:jc w:val="left"/>
        <w:outlineLvl w:val="3"/>
        <w:rPr>
          <w:rFonts w:ascii="Arial" w:eastAsia="等线" w:hAnsi="Arial" w:cs="Times New Roman"/>
          <w:kern w:val="0"/>
          <w:sz w:val="24"/>
          <w:szCs w:val="20"/>
        </w:rPr>
      </w:pPr>
      <w:r w:rsidRPr="005D073D">
        <w:rPr>
          <w:rFonts w:ascii="Arial" w:eastAsia="等线" w:hAnsi="Arial" w:cs="Times New Roman"/>
          <w:kern w:val="0"/>
          <w:sz w:val="24"/>
          <w:szCs w:val="20"/>
          <w:lang w:eastAsia="en-US"/>
        </w:rPr>
        <w:t>B.</w:t>
      </w:r>
      <w:r w:rsidR="006A60B5">
        <w:rPr>
          <w:rFonts w:ascii="Arial" w:eastAsia="等线" w:hAnsi="Arial" w:cs="Times New Roman" w:hint="eastAsia"/>
          <w:kern w:val="0"/>
          <w:sz w:val="24"/>
          <w:szCs w:val="20"/>
        </w:rPr>
        <w:t>3</w:t>
      </w:r>
      <w:r w:rsidRPr="005D073D">
        <w:rPr>
          <w:rFonts w:ascii="Arial" w:eastAsia="等线" w:hAnsi="Arial" w:cs="Times New Roman"/>
          <w:kern w:val="0"/>
          <w:sz w:val="24"/>
          <w:szCs w:val="20"/>
          <w:lang w:eastAsia="en-US"/>
        </w:rPr>
        <w:t>.1.1</w:t>
      </w:r>
      <w:r w:rsidRPr="005D073D">
        <w:rPr>
          <w:rFonts w:ascii="Arial" w:eastAsia="等线" w:hAnsi="Arial" w:cs="Times New Roman"/>
          <w:kern w:val="0"/>
          <w:sz w:val="24"/>
          <w:szCs w:val="20"/>
          <w:lang w:eastAsia="en-US"/>
        </w:rPr>
        <w:tab/>
      </w:r>
      <w:r w:rsidR="00C82F54" w:rsidRPr="00C82F54">
        <w:rPr>
          <w:rFonts w:ascii="Arial" w:eastAsia="等线" w:hAnsi="Arial" w:cs="Times New Roman"/>
          <w:kern w:val="0"/>
          <w:sz w:val="24"/>
          <w:szCs w:val="20"/>
          <w:lang w:eastAsia="en-US"/>
        </w:rPr>
        <w:t>Indoor office (FR1)</w:t>
      </w:r>
    </w:p>
    <w:p w14:paraId="2013596B" w14:textId="77777777" w:rsidR="00C82F54" w:rsidRPr="005C07D0" w:rsidRDefault="00C82F54" w:rsidP="00C82F54">
      <w:pPr>
        <w:pStyle w:val="51"/>
        <w:rPr>
          <w:lang w:val="en-US"/>
        </w:rPr>
      </w:pPr>
      <w:r>
        <w:rPr>
          <w:lang w:val="en-US"/>
        </w:rPr>
        <w:t>B.</w:t>
      </w:r>
      <w:r>
        <w:rPr>
          <w:rFonts w:hint="eastAsia"/>
          <w:lang w:val="en-US" w:eastAsia="zh-CN"/>
        </w:rPr>
        <w:t>3</w:t>
      </w:r>
      <w:r>
        <w:rPr>
          <w:lang w:val="en-US"/>
        </w:rPr>
        <w:t>.1.1.1</w:t>
      </w:r>
      <w:r w:rsidRPr="005C07D0">
        <w:rPr>
          <w:lang w:val="en-US"/>
        </w:rPr>
        <w:tab/>
      </w:r>
      <w:r w:rsidR="00616550">
        <w:rPr>
          <w:rFonts w:hint="eastAsia"/>
          <w:sz w:val="24"/>
          <w:lang w:eastAsia="zh-CN"/>
        </w:rPr>
        <w:t>D</w:t>
      </w:r>
      <w:r>
        <w:rPr>
          <w:rFonts w:hint="eastAsia"/>
          <w:sz w:val="24"/>
          <w:lang w:eastAsia="zh-CN"/>
        </w:rPr>
        <w:t xml:space="preserve">ynamic SBFD vs. </w:t>
      </w:r>
      <w:r>
        <w:rPr>
          <w:rFonts w:hint="eastAsia"/>
          <w:sz w:val="24"/>
        </w:rPr>
        <w:t>dynamic TDD</w:t>
      </w:r>
    </w:p>
    <w:p w14:paraId="6938ED84" w14:textId="17ECCE2C" w:rsidR="009873E4" w:rsidRDefault="005D073D" w:rsidP="009873E4">
      <w:pPr>
        <w:jc w:val="center"/>
        <w:rPr>
          <w:rFonts w:ascii="Times New Roman" w:eastAsia="等线" w:hAnsi="Times New Roman" w:cs="Times New Roman"/>
          <w:b/>
          <w:kern w:val="0"/>
          <w:sz w:val="20"/>
          <w:szCs w:val="20"/>
          <w:lang w:val="en-GB"/>
        </w:rPr>
      </w:pPr>
      <w:r w:rsidRPr="005D073D">
        <w:rPr>
          <w:rFonts w:ascii="Times New Roman" w:eastAsia="等线" w:hAnsi="Times New Roman" w:cs="Times New Roman"/>
          <w:b/>
          <w:kern w:val="0"/>
          <w:sz w:val="20"/>
          <w:szCs w:val="20"/>
          <w:lang w:val="en-GB" w:eastAsia="en-US"/>
        </w:rPr>
        <w:t xml:space="preserve">Table </w:t>
      </w:r>
      <w:r w:rsidRPr="005D073D">
        <w:rPr>
          <w:rFonts w:ascii="Times New Roman" w:eastAsia="等线" w:hAnsi="Times New Roman" w:cs="Times New Roman" w:hint="eastAsia"/>
          <w:b/>
          <w:kern w:val="0"/>
          <w:sz w:val="20"/>
          <w:szCs w:val="20"/>
          <w:lang w:val="en-GB"/>
        </w:rPr>
        <w:t>B</w:t>
      </w:r>
      <w:r w:rsidRPr="005D073D">
        <w:rPr>
          <w:rFonts w:ascii="Times New Roman" w:eastAsia="等线" w:hAnsi="Times New Roman" w:cs="Times New Roman"/>
          <w:b/>
          <w:kern w:val="0"/>
          <w:sz w:val="20"/>
          <w:szCs w:val="20"/>
          <w:lang w:val="en-GB"/>
        </w:rPr>
        <w:t>.</w:t>
      </w:r>
      <w:r w:rsidR="006A60B5">
        <w:rPr>
          <w:rFonts w:ascii="Times New Roman" w:eastAsia="等线" w:hAnsi="Times New Roman" w:cs="Times New Roman" w:hint="eastAsia"/>
          <w:b/>
          <w:kern w:val="0"/>
          <w:sz w:val="20"/>
          <w:szCs w:val="20"/>
          <w:lang w:val="en-GB"/>
        </w:rPr>
        <w:t>3</w:t>
      </w:r>
      <w:r w:rsidRPr="005D073D">
        <w:rPr>
          <w:rFonts w:ascii="Times New Roman" w:eastAsia="等线" w:hAnsi="Times New Roman" w:cs="Times New Roman"/>
          <w:b/>
          <w:kern w:val="0"/>
          <w:sz w:val="20"/>
          <w:szCs w:val="20"/>
          <w:lang w:val="en-GB"/>
        </w:rPr>
        <w:t>.1.1</w:t>
      </w:r>
      <w:r w:rsidR="00630811">
        <w:rPr>
          <w:rFonts w:ascii="Times New Roman" w:eastAsia="等线" w:hAnsi="Times New Roman" w:cs="Times New Roman" w:hint="eastAsia"/>
          <w:b/>
          <w:kern w:val="0"/>
          <w:sz w:val="20"/>
          <w:szCs w:val="20"/>
          <w:lang w:val="en-GB"/>
        </w:rPr>
        <w:t>.1</w:t>
      </w:r>
      <w:r w:rsidR="00976CE5">
        <w:rPr>
          <w:rFonts w:ascii="Times New Roman" w:eastAsia="等线" w:hAnsi="Times New Roman" w:cs="Times New Roman" w:hint="eastAsia"/>
          <w:b/>
          <w:kern w:val="0"/>
          <w:sz w:val="20"/>
          <w:szCs w:val="20"/>
          <w:lang w:val="en-GB"/>
        </w:rPr>
        <w:t>-1</w:t>
      </w:r>
      <w:r w:rsidRPr="005D073D">
        <w:rPr>
          <w:rFonts w:ascii="Times New Roman" w:eastAsia="等线" w:hAnsi="Times New Roman" w:cs="Times New Roman"/>
          <w:b/>
          <w:kern w:val="0"/>
          <w:sz w:val="20"/>
          <w:szCs w:val="20"/>
          <w:lang w:val="en-GB" w:eastAsia="en-US"/>
        </w:rPr>
        <w:t xml:space="preserve">: </w:t>
      </w:r>
      <w:r w:rsidR="009873E4">
        <w:rPr>
          <w:rFonts w:ascii="Times New Roman" w:eastAsia="等线" w:hAnsi="Times New Roman" w:cs="Times New Roman" w:hint="eastAsia"/>
          <w:b/>
          <w:kern w:val="0"/>
          <w:sz w:val="20"/>
          <w:szCs w:val="20"/>
          <w:lang w:val="en-GB"/>
        </w:rPr>
        <w:t>R</w:t>
      </w:r>
      <w:r w:rsidRPr="005D073D">
        <w:rPr>
          <w:rFonts w:ascii="Times New Roman" w:eastAsia="等线" w:hAnsi="Times New Roman" w:cs="Times New Roman"/>
          <w:b/>
          <w:kern w:val="0"/>
          <w:sz w:val="20"/>
          <w:szCs w:val="20"/>
          <w:lang w:val="en-GB" w:eastAsia="en-US"/>
        </w:rPr>
        <w:t xml:space="preserve">esults </w:t>
      </w:r>
      <w:r w:rsidR="009873E4">
        <w:rPr>
          <w:rFonts w:ascii="Times New Roman" w:eastAsia="等线" w:hAnsi="Times New Roman" w:cs="Times New Roman" w:hint="eastAsia"/>
          <w:b/>
          <w:kern w:val="0"/>
          <w:sz w:val="20"/>
          <w:szCs w:val="20"/>
          <w:lang w:val="en-GB"/>
        </w:rPr>
        <w:t>of</w:t>
      </w:r>
      <w:r>
        <w:rPr>
          <w:rFonts w:ascii="Times New Roman" w:eastAsia="等线" w:hAnsi="Times New Roman" w:cs="Times New Roman" w:hint="eastAsia"/>
          <w:b/>
          <w:kern w:val="0"/>
          <w:sz w:val="20"/>
          <w:szCs w:val="20"/>
          <w:lang w:val="en-GB"/>
        </w:rPr>
        <w:t xml:space="preserve"> </w:t>
      </w:r>
      <w:r w:rsidR="009873E4">
        <w:rPr>
          <w:rFonts w:ascii="Times New Roman" w:eastAsia="等线" w:hAnsi="Times New Roman" w:cs="Times New Roman" w:hint="eastAsia"/>
          <w:b/>
          <w:kern w:val="0"/>
          <w:sz w:val="20"/>
          <w:szCs w:val="20"/>
          <w:lang w:val="en-GB"/>
        </w:rPr>
        <w:t xml:space="preserve">Indoor (FR1) dynamic SBFD vs. dynamic TDD, </w:t>
      </w:r>
      <w:r w:rsidR="009873E4" w:rsidRPr="005B61E5">
        <w:rPr>
          <w:rFonts w:ascii="Times New Roman" w:eastAsia="等线" w:hAnsi="Times New Roman" w:cs="Times New Roman"/>
          <w:b/>
          <w:kern w:val="0"/>
          <w:sz w:val="20"/>
          <w:szCs w:val="20"/>
          <w:lang w:val="en-GB"/>
        </w:rPr>
        <w:t>{XXXXU}</w:t>
      </w:r>
      <w:r w:rsidR="009873E4">
        <w:rPr>
          <w:rFonts w:ascii="Times New Roman" w:eastAsia="等线" w:hAnsi="Times New Roman" w:cs="Times New Roman" w:hint="eastAsia"/>
          <w:b/>
          <w:kern w:val="0"/>
          <w:sz w:val="20"/>
          <w:szCs w:val="20"/>
          <w:lang w:val="en-GB"/>
        </w:rPr>
        <w:t xml:space="preserve"> vs. </w:t>
      </w:r>
      <w:r w:rsidR="009873E4" w:rsidRPr="005B61E5">
        <w:rPr>
          <w:rFonts w:ascii="Times New Roman" w:eastAsia="等线" w:hAnsi="Times New Roman" w:cs="Times New Roman"/>
          <w:b/>
          <w:kern w:val="0"/>
          <w:sz w:val="20"/>
          <w:szCs w:val="20"/>
          <w:lang w:val="en-GB"/>
        </w:rPr>
        <w:t>{FFFFU}</w:t>
      </w:r>
    </w:p>
    <w:p w14:paraId="215A21D5" w14:textId="49CF9ECB" w:rsidR="00C820E9" w:rsidRDefault="009873E4" w:rsidP="009873E4">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850"/>
        <w:gridCol w:w="894"/>
        <w:gridCol w:w="898"/>
        <w:gridCol w:w="1116"/>
        <w:gridCol w:w="944"/>
        <w:gridCol w:w="898"/>
        <w:gridCol w:w="1116"/>
        <w:gridCol w:w="944"/>
      </w:tblGrid>
      <w:tr w:rsidR="009873E4" w:rsidRPr="002F69F6" w14:paraId="01B6D72B" w14:textId="77777777" w:rsidTr="00383D9C">
        <w:trPr>
          <w:trHeight w:val="278"/>
        </w:trPr>
        <w:tc>
          <w:tcPr>
            <w:tcW w:w="0" w:type="auto"/>
            <w:gridSpan w:val="9"/>
          </w:tcPr>
          <w:p w14:paraId="622006EF" w14:textId="570653A9" w:rsidR="009873E4" w:rsidRPr="002F69F6" w:rsidRDefault="009873E4" w:rsidP="002403D0">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dynamic SBFD Option 2, DL: 0.5Mbytes, UL: 0.125Mbyte</w:t>
            </w:r>
            <w:r w:rsidRPr="002F69F6">
              <w:rPr>
                <w:rFonts w:ascii="Times New Roman" w:eastAsia="等线" w:hAnsi="Times New Roman" w:cs="Times New Roman"/>
                <w:b/>
                <w:i/>
                <w:kern w:val="0"/>
                <w:sz w:val="20"/>
                <w:szCs w:val="20"/>
              </w:rPr>
              <w:t>)</w:t>
            </w:r>
          </w:p>
        </w:tc>
      </w:tr>
      <w:tr w:rsidR="009873E4" w:rsidRPr="002F69F6" w14:paraId="70E93C67" w14:textId="77777777" w:rsidTr="00383D9C">
        <w:trPr>
          <w:trHeight w:val="278"/>
        </w:trPr>
        <w:tc>
          <w:tcPr>
            <w:tcW w:w="0" w:type="auto"/>
            <w:gridSpan w:val="3"/>
            <w:vMerge w:val="restart"/>
          </w:tcPr>
          <w:p w14:paraId="5E694604" w14:textId="12F0E4A8" w:rsidR="009873E4" w:rsidRPr="002F69F6" w:rsidRDefault="009873E4" w:rsidP="002403D0">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07AFE68B" w14:textId="77777777" w:rsidR="009873E4" w:rsidRPr="002F69F6" w:rsidRDefault="009873E4" w:rsidP="002403D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[Ericsson]</w:t>
            </w:r>
          </w:p>
        </w:tc>
        <w:tc>
          <w:tcPr>
            <w:tcW w:w="0" w:type="auto"/>
            <w:gridSpan w:val="3"/>
            <w:shd w:val="clear" w:color="auto" w:fill="auto"/>
            <w:vAlign w:val="center"/>
          </w:tcPr>
          <w:p w14:paraId="022C19DF" w14:textId="77777777" w:rsidR="009873E4" w:rsidRPr="002F69F6" w:rsidRDefault="009873E4" w:rsidP="002403D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[CATT]</w:t>
            </w:r>
          </w:p>
        </w:tc>
      </w:tr>
      <w:tr w:rsidR="009873E4" w:rsidRPr="002F69F6" w14:paraId="2AAEBF45" w14:textId="77777777" w:rsidTr="00383D9C">
        <w:trPr>
          <w:trHeight w:val="278"/>
        </w:trPr>
        <w:tc>
          <w:tcPr>
            <w:tcW w:w="0" w:type="auto"/>
            <w:gridSpan w:val="3"/>
            <w:vMerge/>
          </w:tcPr>
          <w:p w14:paraId="3EBF24B2" w14:textId="6B2F2A2C" w:rsidR="009873E4" w:rsidRPr="002F69F6" w:rsidRDefault="009873E4"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5EF9303" w14:textId="77777777" w:rsidR="009873E4" w:rsidRPr="002F69F6" w:rsidRDefault="009873E4" w:rsidP="002403D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12E7A579" w14:textId="77777777" w:rsidR="009873E4" w:rsidRPr="002F69F6" w:rsidRDefault="009873E4" w:rsidP="002403D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BC3BC17" w14:textId="77777777" w:rsidR="009873E4" w:rsidRPr="002F69F6" w:rsidRDefault="009873E4" w:rsidP="002403D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7F13B3D7" w14:textId="77777777" w:rsidR="009873E4" w:rsidRPr="002F69F6" w:rsidRDefault="009873E4" w:rsidP="002403D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31E7381E" w14:textId="77777777" w:rsidR="009873E4" w:rsidRPr="002F69F6" w:rsidRDefault="009873E4" w:rsidP="002403D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0E6097DD" w14:textId="77777777" w:rsidR="009873E4" w:rsidRPr="002F69F6" w:rsidRDefault="009873E4" w:rsidP="002403D0">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625403" w:rsidRPr="002F69F6" w14:paraId="3255C083" w14:textId="77777777" w:rsidTr="00625403">
        <w:trPr>
          <w:trHeight w:val="278"/>
        </w:trPr>
        <w:tc>
          <w:tcPr>
            <w:tcW w:w="0" w:type="auto"/>
            <w:vMerge w:val="restart"/>
            <w:vAlign w:val="center"/>
          </w:tcPr>
          <w:p w14:paraId="49F699E4" w14:textId="7CC144AB" w:rsidR="00625403" w:rsidRDefault="00625403" w:rsidP="00625403">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Baseline</w:t>
            </w:r>
          </w:p>
        </w:tc>
        <w:tc>
          <w:tcPr>
            <w:tcW w:w="0" w:type="auto"/>
            <w:vMerge w:val="restart"/>
            <w:shd w:val="clear" w:color="auto" w:fill="auto"/>
            <w:vAlign w:val="center"/>
          </w:tcPr>
          <w:p w14:paraId="0311D820" w14:textId="265C9CC3" w:rsidR="00625403" w:rsidRPr="002F69F6"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5E9CFA52" w14:textId="593A2A0D" w:rsidR="00625403" w:rsidRPr="005B61E5"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473C0C8F" w14:textId="2815143D"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65BAA296" w14:textId="4BB62DEB"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43FC5020" w14:textId="270C6E55"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419AAA3A" w14:textId="2010558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4.95%</w:t>
            </w:r>
          </w:p>
        </w:tc>
        <w:tc>
          <w:tcPr>
            <w:tcW w:w="0" w:type="auto"/>
            <w:shd w:val="clear" w:color="auto" w:fill="auto"/>
            <w:vAlign w:val="center"/>
          </w:tcPr>
          <w:p w14:paraId="65813B4D" w14:textId="67AFAAF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15.76%</w:t>
            </w:r>
          </w:p>
        </w:tc>
        <w:tc>
          <w:tcPr>
            <w:tcW w:w="0" w:type="auto"/>
            <w:shd w:val="clear" w:color="auto" w:fill="auto"/>
            <w:vAlign w:val="center"/>
          </w:tcPr>
          <w:p w14:paraId="29CCD6B6" w14:textId="66EEEA3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32.13%</w:t>
            </w:r>
          </w:p>
        </w:tc>
      </w:tr>
      <w:tr w:rsidR="00625403" w:rsidRPr="002F69F6" w14:paraId="5B2C7712" w14:textId="77777777" w:rsidTr="00625403">
        <w:trPr>
          <w:trHeight w:val="278"/>
        </w:trPr>
        <w:tc>
          <w:tcPr>
            <w:tcW w:w="0" w:type="auto"/>
            <w:vMerge/>
            <w:vAlign w:val="center"/>
          </w:tcPr>
          <w:p w14:paraId="3C1BA12D" w14:textId="77777777" w:rsidR="00625403" w:rsidRPr="002F69F6" w:rsidRDefault="00625403" w:rsidP="00625403">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01B69C9" w14:textId="147A8A62" w:rsidR="00625403" w:rsidRPr="002F69F6"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6B62533" w14:textId="276C0F8A" w:rsidR="00625403" w:rsidRPr="005B61E5"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74BE05FE" w14:textId="543CEAB0"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3.16%</w:t>
            </w:r>
          </w:p>
        </w:tc>
        <w:tc>
          <w:tcPr>
            <w:tcW w:w="0" w:type="auto"/>
            <w:shd w:val="clear" w:color="auto" w:fill="auto"/>
            <w:vAlign w:val="center"/>
          </w:tcPr>
          <w:p w14:paraId="38F8D3C4" w14:textId="002DB3A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23.45%</w:t>
            </w:r>
          </w:p>
        </w:tc>
        <w:tc>
          <w:tcPr>
            <w:tcW w:w="0" w:type="auto"/>
            <w:shd w:val="clear" w:color="auto" w:fill="auto"/>
            <w:vAlign w:val="center"/>
          </w:tcPr>
          <w:p w14:paraId="3CE0CEA9" w14:textId="1C1EAF8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45.01%</w:t>
            </w:r>
          </w:p>
        </w:tc>
        <w:tc>
          <w:tcPr>
            <w:tcW w:w="0" w:type="auto"/>
            <w:shd w:val="clear" w:color="auto" w:fill="auto"/>
            <w:vAlign w:val="center"/>
          </w:tcPr>
          <w:p w14:paraId="1764F5AD" w14:textId="584296C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8.53%</w:t>
            </w:r>
          </w:p>
        </w:tc>
        <w:tc>
          <w:tcPr>
            <w:tcW w:w="0" w:type="auto"/>
            <w:shd w:val="clear" w:color="auto" w:fill="auto"/>
            <w:vAlign w:val="center"/>
          </w:tcPr>
          <w:p w14:paraId="17319DE1" w14:textId="19491C0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27.17%</w:t>
            </w:r>
          </w:p>
        </w:tc>
        <w:tc>
          <w:tcPr>
            <w:tcW w:w="0" w:type="auto"/>
            <w:shd w:val="clear" w:color="auto" w:fill="auto"/>
            <w:vAlign w:val="center"/>
          </w:tcPr>
          <w:p w14:paraId="658284C5" w14:textId="5BF425E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55.40%</w:t>
            </w:r>
          </w:p>
        </w:tc>
      </w:tr>
      <w:tr w:rsidR="00625403" w:rsidRPr="002F69F6" w14:paraId="048F6E75" w14:textId="77777777" w:rsidTr="00625403">
        <w:trPr>
          <w:trHeight w:val="278"/>
        </w:trPr>
        <w:tc>
          <w:tcPr>
            <w:tcW w:w="0" w:type="auto"/>
            <w:vMerge/>
            <w:vAlign w:val="center"/>
          </w:tcPr>
          <w:p w14:paraId="0FC0EA94" w14:textId="77777777" w:rsidR="00625403" w:rsidRDefault="00625403" w:rsidP="00625403">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7783F1F6" w14:textId="0B031172" w:rsidR="00625403" w:rsidRPr="002F69F6"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1BE6543E" w14:textId="576FAC84" w:rsidR="00625403" w:rsidRPr="005B61E5"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6E3A9B53" w14:textId="22F1842E"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59659FF5" w14:textId="26688F43"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2AB66DEB" w14:textId="144CB9CF"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33A3AA23" w14:textId="6640C36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3.34%</w:t>
            </w:r>
          </w:p>
        </w:tc>
        <w:tc>
          <w:tcPr>
            <w:tcW w:w="0" w:type="auto"/>
            <w:shd w:val="clear" w:color="auto" w:fill="auto"/>
            <w:vAlign w:val="center"/>
          </w:tcPr>
          <w:p w14:paraId="28C2CB6C" w14:textId="4F1D052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10.01%</w:t>
            </w:r>
          </w:p>
        </w:tc>
        <w:tc>
          <w:tcPr>
            <w:tcW w:w="0" w:type="auto"/>
            <w:shd w:val="clear" w:color="auto" w:fill="auto"/>
            <w:vAlign w:val="center"/>
          </w:tcPr>
          <w:p w14:paraId="5402A561" w14:textId="1E3973C0"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21.73%</w:t>
            </w:r>
          </w:p>
        </w:tc>
      </w:tr>
      <w:tr w:rsidR="00625403" w:rsidRPr="002F69F6" w14:paraId="702EA765" w14:textId="77777777" w:rsidTr="00625403">
        <w:trPr>
          <w:trHeight w:val="278"/>
        </w:trPr>
        <w:tc>
          <w:tcPr>
            <w:tcW w:w="0" w:type="auto"/>
            <w:vMerge/>
            <w:vAlign w:val="center"/>
          </w:tcPr>
          <w:p w14:paraId="07727B67" w14:textId="77777777" w:rsidR="00625403" w:rsidRPr="002F69F6" w:rsidRDefault="00625403" w:rsidP="00625403">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9106A7E" w14:textId="76F3F106" w:rsidR="00625403" w:rsidRPr="002F69F6"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5D26074" w14:textId="723A170C" w:rsidR="00625403" w:rsidRPr="005B61E5"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62CB2592" w14:textId="16E4974B"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0.95%</w:t>
            </w:r>
          </w:p>
        </w:tc>
        <w:tc>
          <w:tcPr>
            <w:tcW w:w="0" w:type="auto"/>
            <w:shd w:val="clear" w:color="auto" w:fill="auto"/>
            <w:vAlign w:val="center"/>
          </w:tcPr>
          <w:p w14:paraId="266D2D4E" w14:textId="65D510D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8.73%</w:t>
            </w:r>
          </w:p>
        </w:tc>
        <w:tc>
          <w:tcPr>
            <w:tcW w:w="0" w:type="auto"/>
            <w:shd w:val="clear" w:color="auto" w:fill="auto"/>
            <w:vAlign w:val="center"/>
          </w:tcPr>
          <w:p w14:paraId="456FC5F4" w14:textId="7D77D34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16.16%</w:t>
            </w:r>
          </w:p>
        </w:tc>
        <w:tc>
          <w:tcPr>
            <w:tcW w:w="0" w:type="auto"/>
            <w:shd w:val="clear" w:color="auto" w:fill="auto"/>
            <w:vAlign w:val="center"/>
          </w:tcPr>
          <w:p w14:paraId="6C09F974" w14:textId="427C4E6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7.94%</w:t>
            </w:r>
          </w:p>
        </w:tc>
        <w:tc>
          <w:tcPr>
            <w:tcW w:w="0" w:type="auto"/>
            <w:shd w:val="clear" w:color="auto" w:fill="auto"/>
            <w:vAlign w:val="center"/>
          </w:tcPr>
          <w:p w14:paraId="55B3D2D9" w14:textId="50D5CA7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23.84%</w:t>
            </w:r>
          </w:p>
        </w:tc>
        <w:tc>
          <w:tcPr>
            <w:tcW w:w="0" w:type="auto"/>
            <w:shd w:val="clear" w:color="auto" w:fill="auto"/>
            <w:vAlign w:val="center"/>
          </w:tcPr>
          <w:p w14:paraId="6EACA479" w14:textId="3416ABE9"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51.74%</w:t>
            </w:r>
          </w:p>
        </w:tc>
      </w:tr>
      <w:tr w:rsidR="00625403" w:rsidRPr="002F69F6" w14:paraId="25680784" w14:textId="77777777" w:rsidTr="00625403">
        <w:trPr>
          <w:trHeight w:val="278"/>
        </w:trPr>
        <w:tc>
          <w:tcPr>
            <w:tcW w:w="0" w:type="auto"/>
            <w:vMerge w:val="restart"/>
            <w:vAlign w:val="center"/>
          </w:tcPr>
          <w:p w14:paraId="456CC11F" w14:textId="60EF9478" w:rsidR="00625403" w:rsidRPr="002F69F6" w:rsidRDefault="00625403" w:rsidP="00625403">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Dynamic SBFD</w:t>
            </w:r>
          </w:p>
        </w:tc>
        <w:tc>
          <w:tcPr>
            <w:tcW w:w="0" w:type="auto"/>
            <w:vMerge w:val="restart"/>
            <w:shd w:val="clear" w:color="auto" w:fill="auto"/>
            <w:vAlign w:val="center"/>
          </w:tcPr>
          <w:p w14:paraId="2E646335" w14:textId="00A0C8C9" w:rsidR="00625403" w:rsidRPr="002F69F6"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5C3EBF65" w14:textId="33437EEB" w:rsidR="00625403"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6E41690B" w14:textId="5E810414"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5E67C5A7" w14:textId="168650DB"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4E167ED8" w14:textId="39D89004"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500D02E1" w14:textId="4A1B481B"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5.44%</w:t>
            </w:r>
          </w:p>
        </w:tc>
        <w:tc>
          <w:tcPr>
            <w:tcW w:w="0" w:type="auto"/>
            <w:shd w:val="clear" w:color="auto" w:fill="auto"/>
            <w:vAlign w:val="center"/>
          </w:tcPr>
          <w:p w14:paraId="1E34467C" w14:textId="7FAC1606"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16.64%</w:t>
            </w:r>
          </w:p>
        </w:tc>
        <w:tc>
          <w:tcPr>
            <w:tcW w:w="0" w:type="auto"/>
            <w:shd w:val="clear" w:color="auto" w:fill="auto"/>
            <w:vAlign w:val="center"/>
          </w:tcPr>
          <w:p w14:paraId="5680C73B" w14:textId="3145F0C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32.53%</w:t>
            </w:r>
          </w:p>
        </w:tc>
      </w:tr>
      <w:tr w:rsidR="00625403" w:rsidRPr="002F69F6" w14:paraId="19C2F71D" w14:textId="77777777" w:rsidTr="002403D0">
        <w:trPr>
          <w:trHeight w:val="278"/>
        </w:trPr>
        <w:tc>
          <w:tcPr>
            <w:tcW w:w="0" w:type="auto"/>
            <w:vMerge/>
          </w:tcPr>
          <w:p w14:paraId="53AAF430" w14:textId="77777777" w:rsidR="00625403" w:rsidRPr="002F69F6"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A9AB989" w14:textId="78399235" w:rsidR="00625403" w:rsidRPr="002F69F6"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CCC9F5F" w14:textId="3F68C42E" w:rsidR="00625403"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510B0136" w14:textId="1FA1406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5.32%</w:t>
            </w:r>
          </w:p>
        </w:tc>
        <w:tc>
          <w:tcPr>
            <w:tcW w:w="0" w:type="auto"/>
            <w:shd w:val="clear" w:color="auto" w:fill="auto"/>
            <w:vAlign w:val="center"/>
          </w:tcPr>
          <w:p w14:paraId="2E3A5EA4" w14:textId="60A5CAE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24.84%</w:t>
            </w:r>
          </w:p>
        </w:tc>
        <w:tc>
          <w:tcPr>
            <w:tcW w:w="0" w:type="auto"/>
            <w:shd w:val="clear" w:color="auto" w:fill="auto"/>
            <w:vAlign w:val="center"/>
          </w:tcPr>
          <w:p w14:paraId="104D943F" w14:textId="350FB3E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35.59%</w:t>
            </w:r>
          </w:p>
        </w:tc>
        <w:tc>
          <w:tcPr>
            <w:tcW w:w="0" w:type="auto"/>
            <w:shd w:val="clear" w:color="auto" w:fill="auto"/>
            <w:vAlign w:val="center"/>
          </w:tcPr>
          <w:p w14:paraId="0B3CE020" w14:textId="5336998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8.78%</w:t>
            </w:r>
          </w:p>
        </w:tc>
        <w:tc>
          <w:tcPr>
            <w:tcW w:w="0" w:type="auto"/>
            <w:shd w:val="clear" w:color="auto" w:fill="auto"/>
            <w:vAlign w:val="center"/>
          </w:tcPr>
          <w:p w14:paraId="396ED7AF" w14:textId="3AECFD4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26.84%</w:t>
            </w:r>
          </w:p>
        </w:tc>
        <w:tc>
          <w:tcPr>
            <w:tcW w:w="0" w:type="auto"/>
            <w:shd w:val="clear" w:color="auto" w:fill="auto"/>
            <w:vAlign w:val="center"/>
          </w:tcPr>
          <w:p w14:paraId="6C5526EB" w14:textId="538E8C9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52.46%</w:t>
            </w:r>
          </w:p>
        </w:tc>
      </w:tr>
      <w:tr w:rsidR="00625403" w:rsidRPr="002F69F6" w14:paraId="37C4E29B" w14:textId="77777777" w:rsidTr="002403D0">
        <w:trPr>
          <w:trHeight w:val="278"/>
        </w:trPr>
        <w:tc>
          <w:tcPr>
            <w:tcW w:w="0" w:type="auto"/>
            <w:vMerge/>
          </w:tcPr>
          <w:p w14:paraId="5F563D57" w14:textId="77777777" w:rsidR="00625403" w:rsidRPr="002F69F6" w:rsidRDefault="00625403" w:rsidP="002403D0">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22FDA7F" w14:textId="313AF0A4" w:rsidR="00625403" w:rsidRPr="002F69F6"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60DE134D" w14:textId="3D2E903B" w:rsidR="00625403"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429750A8" w14:textId="4419B49B"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41FE1526" w14:textId="29327F44"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4B7E1DA8" w14:textId="11492F32" w:rsidR="00625403" w:rsidRPr="00D6293F" w:rsidRDefault="00625403" w:rsidP="00625403">
            <w:pPr>
              <w:jc w:val="center"/>
              <w:rPr>
                <w:rFonts w:ascii="Times New Roman" w:hAnsi="Times New Roman" w:cs="Times New Roman"/>
                <w:sz w:val="20"/>
                <w:szCs w:val="20"/>
              </w:rPr>
            </w:pPr>
          </w:p>
        </w:tc>
        <w:tc>
          <w:tcPr>
            <w:tcW w:w="0" w:type="auto"/>
            <w:shd w:val="clear" w:color="auto" w:fill="auto"/>
            <w:vAlign w:val="center"/>
          </w:tcPr>
          <w:p w14:paraId="4044A17B" w14:textId="5D9150B1"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2.76%</w:t>
            </w:r>
          </w:p>
        </w:tc>
        <w:tc>
          <w:tcPr>
            <w:tcW w:w="0" w:type="auto"/>
            <w:shd w:val="clear" w:color="auto" w:fill="auto"/>
            <w:vAlign w:val="center"/>
          </w:tcPr>
          <w:p w14:paraId="23F3B14B" w14:textId="438DBB4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9.26%</w:t>
            </w:r>
          </w:p>
        </w:tc>
        <w:tc>
          <w:tcPr>
            <w:tcW w:w="0" w:type="auto"/>
            <w:shd w:val="clear" w:color="auto" w:fill="auto"/>
            <w:vAlign w:val="center"/>
          </w:tcPr>
          <w:p w14:paraId="56E55A45" w14:textId="3DB5D06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19.72%</w:t>
            </w:r>
          </w:p>
        </w:tc>
      </w:tr>
      <w:tr w:rsidR="00625403" w:rsidRPr="002F69F6" w14:paraId="1A499483" w14:textId="77777777" w:rsidTr="002403D0">
        <w:trPr>
          <w:trHeight w:val="278"/>
        </w:trPr>
        <w:tc>
          <w:tcPr>
            <w:tcW w:w="0" w:type="auto"/>
            <w:vMerge/>
          </w:tcPr>
          <w:p w14:paraId="5846116C" w14:textId="77777777" w:rsidR="00625403" w:rsidRPr="002F69F6"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683AE0E" w14:textId="0A7C2938" w:rsidR="00625403" w:rsidRPr="002F69F6"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4B92FF9" w14:textId="3E5FFA4E" w:rsidR="00625403"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1F72119D" w14:textId="324B06E6"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2.34%</w:t>
            </w:r>
          </w:p>
        </w:tc>
        <w:tc>
          <w:tcPr>
            <w:tcW w:w="0" w:type="auto"/>
            <w:shd w:val="clear" w:color="auto" w:fill="auto"/>
            <w:vAlign w:val="center"/>
          </w:tcPr>
          <w:p w14:paraId="761A89AD" w14:textId="594C8986"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18.67%</w:t>
            </w:r>
          </w:p>
        </w:tc>
        <w:tc>
          <w:tcPr>
            <w:tcW w:w="0" w:type="auto"/>
            <w:shd w:val="clear" w:color="auto" w:fill="auto"/>
            <w:vAlign w:val="center"/>
          </w:tcPr>
          <w:p w14:paraId="7320A349" w14:textId="3070E96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34.33%</w:t>
            </w:r>
          </w:p>
        </w:tc>
        <w:tc>
          <w:tcPr>
            <w:tcW w:w="0" w:type="auto"/>
            <w:shd w:val="clear" w:color="auto" w:fill="auto"/>
            <w:vAlign w:val="center"/>
          </w:tcPr>
          <w:p w14:paraId="462527DF" w14:textId="093A71E0"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7.27%</w:t>
            </w:r>
          </w:p>
        </w:tc>
        <w:tc>
          <w:tcPr>
            <w:tcW w:w="0" w:type="auto"/>
            <w:shd w:val="clear" w:color="auto" w:fill="auto"/>
            <w:vAlign w:val="center"/>
          </w:tcPr>
          <w:p w14:paraId="1A7775B3" w14:textId="0C97A78B"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24.36%</w:t>
            </w:r>
          </w:p>
        </w:tc>
        <w:tc>
          <w:tcPr>
            <w:tcW w:w="0" w:type="auto"/>
            <w:shd w:val="clear" w:color="auto" w:fill="auto"/>
            <w:vAlign w:val="center"/>
          </w:tcPr>
          <w:p w14:paraId="73EB05C7" w14:textId="6317C88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51.89%</w:t>
            </w:r>
          </w:p>
        </w:tc>
      </w:tr>
      <w:tr w:rsidR="00625403" w:rsidRPr="002F69F6" w14:paraId="3EAFC151" w14:textId="77777777" w:rsidTr="00383D9C">
        <w:trPr>
          <w:trHeight w:val="278"/>
        </w:trPr>
        <w:tc>
          <w:tcPr>
            <w:tcW w:w="0" w:type="auto"/>
            <w:vMerge w:val="restart"/>
            <w:vAlign w:val="center"/>
          </w:tcPr>
          <w:p w14:paraId="00C0D7B1" w14:textId="00B3180D" w:rsidR="00625403" w:rsidRPr="002F69F6" w:rsidRDefault="00625403" w:rsidP="00625403">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Baseline</w:t>
            </w:r>
          </w:p>
        </w:tc>
        <w:tc>
          <w:tcPr>
            <w:tcW w:w="0" w:type="auto"/>
            <w:vMerge w:val="restart"/>
            <w:shd w:val="clear" w:color="auto" w:fill="auto"/>
            <w:vAlign w:val="center"/>
          </w:tcPr>
          <w:p w14:paraId="0CEC8692" w14:textId="13175266" w:rsidR="00625403" w:rsidRPr="0051380B" w:rsidRDefault="00625403" w:rsidP="002403D0">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68F353F9"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9E9557E" w14:textId="56A3882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608.21</w:t>
            </w:r>
          </w:p>
        </w:tc>
        <w:tc>
          <w:tcPr>
            <w:tcW w:w="0" w:type="auto"/>
            <w:shd w:val="clear" w:color="auto" w:fill="auto"/>
            <w:vAlign w:val="center"/>
          </w:tcPr>
          <w:p w14:paraId="67819B09" w14:textId="602E52E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385.84</w:t>
            </w:r>
          </w:p>
        </w:tc>
        <w:tc>
          <w:tcPr>
            <w:tcW w:w="0" w:type="auto"/>
            <w:shd w:val="clear" w:color="auto" w:fill="auto"/>
            <w:vAlign w:val="center"/>
          </w:tcPr>
          <w:p w14:paraId="7225A76C" w14:textId="6F251CA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240.26</w:t>
            </w:r>
          </w:p>
        </w:tc>
        <w:tc>
          <w:tcPr>
            <w:tcW w:w="0" w:type="auto"/>
            <w:shd w:val="clear" w:color="auto" w:fill="auto"/>
            <w:vAlign w:val="center"/>
          </w:tcPr>
          <w:p w14:paraId="2994BD71" w14:textId="4B6F6DA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303.37</w:t>
            </w:r>
          </w:p>
        </w:tc>
        <w:tc>
          <w:tcPr>
            <w:tcW w:w="0" w:type="auto"/>
            <w:shd w:val="clear" w:color="auto" w:fill="auto"/>
            <w:vAlign w:val="center"/>
          </w:tcPr>
          <w:p w14:paraId="4A345E68" w14:textId="5C314AF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205.25</w:t>
            </w:r>
          </w:p>
        </w:tc>
        <w:tc>
          <w:tcPr>
            <w:tcW w:w="0" w:type="auto"/>
            <w:shd w:val="clear" w:color="auto" w:fill="auto"/>
            <w:vAlign w:val="center"/>
          </w:tcPr>
          <w:p w14:paraId="5616AB20" w14:textId="7B4D143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81.48</w:t>
            </w:r>
          </w:p>
        </w:tc>
      </w:tr>
      <w:tr w:rsidR="00625403" w:rsidRPr="002F69F6" w14:paraId="08FA1EF9" w14:textId="77777777" w:rsidTr="00383D9C">
        <w:trPr>
          <w:trHeight w:val="278"/>
        </w:trPr>
        <w:tc>
          <w:tcPr>
            <w:tcW w:w="0" w:type="auto"/>
            <w:vMerge/>
            <w:vAlign w:val="center"/>
          </w:tcPr>
          <w:p w14:paraId="2C378E9F"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7982055" w14:textId="011F63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21D49E7"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8A8E17B" w14:textId="2AACE19B"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562.16</w:t>
            </w:r>
          </w:p>
        </w:tc>
        <w:tc>
          <w:tcPr>
            <w:tcW w:w="0" w:type="auto"/>
            <w:shd w:val="clear" w:color="auto" w:fill="auto"/>
            <w:vAlign w:val="center"/>
          </w:tcPr>
          <w:p w14:paraId="61DF1F39" w14:textId="52BDAA7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279.01</w:t>
            </w:r>
          </w:p>
        </w:tc>
        <w:tc>
          <w:tcPr>
            <w:tcW w:w="0" w:type="auto"/>
            <w:shd w:val="clear" w:color="auto" w:fill="auto"/>
            <w:vAlign w:val="center"/>
          </w:tcPr>
          <w:p w14:paraId="47BDAAFE" w14:textId="5FB10896"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112.08</w:t>
            </w:r>
          </w:p>
        </w:tc>
        <w:tc>
          <w:tcPr>
            <w:tcW w:w="0" w:type="auto"/>
            <w:shd w:val="clear" w:color="auto" w:fill="auto"/>
            <w:vAlign w:val="center"/>
          </w:tcPr>
          <w:p w14:paraId="5255B195" w14:textId="02C9F4F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225.92</w:t>
            </w:r>
          </w:p>
        </w:tc>
        <w:tc>
          <w:tcPr>
            <w:tcW w:w="0" w:type="auto"/>
            <w:shd w:val="clear" w:color="auto" w:fill="auto"/>
            <w:vAlign w:val="center"/>
          </w:tcPr>
          <w:p w14:paraId="3C8A7CC4" w14:textId="5D6049FB"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141.90</w:t>
            </w:r>
          </w:p>
        </w:tc>
        <w:tc>
          <w:tcPr>
            <w:tcW w:w="0" w:type="auto"/>
            <w:shd w:val="clear" w:color="auto" w:fill="auto"/>
            <w:vAlign w:val="center"/>
          </w:tcPr>
          <w:p w14:paraId="27E14AAA" w14:textId="592EF0F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60.81</w:t>
            </w:r>
          </w:p>
        </w:tc>
      </w:tr>
      <w:tr w:rsidR="00625403" w:rsidRPr="002F69F6" w14:paraId="2E40FB3D" w14:textId="77777777" w:rsidTr="00383D9C">
        <w:trPr>
          <w:trHeight w:val="278"/>
        </w:trPr>
        <w:tc>
          <w:tcPr>
            <w:tcW w:w="0" w:type="auto"/>
            <w:vMerge/>
            <w:vAlign w:val="center"/>
          </w:tcPr>
          <w:p w14:paraId="1230E861"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E82E74F" w14:textId="6A672630"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EF0AC05"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7204326D" w14:textId="2798955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609.12</w:t>
            </w:r>
          </w:p>
        </w:tc>
        <w:tc>
          <w:tcPr>
            <w:tcW w:w="0" w:type="auto"/>
            <w:shd w:val="clear" w:color="auto" w:fill="auto"/>
            <w:vAlign w:val="center"/>
          </w:tcPr>
          <w:p w14:paraId="260F6E1E" w14:textId="1799D6E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380.08</w:t>
            </w:r>
          </w:p>
        </w:tc>
        <w:tc>
          <w:tcPr>
            <w:tcW w:w="0" w:type="auto"/>
            <w:shd w:val="clear" w:color="auto" w:fill="auto"/>
            <w:vAlign w:val="center"/>
          </w:tcPr>
          <w:p w14:paraId="39004BBE" w14:textId="47E552A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227.00</w:t>
            </w:r>
          </w:p>
        </w:tc>
        <w:tc>
          <w:tcPr>
            <w:tcW w:w="0" w:type="auto"/>
            <w:shd w:val="clear" w:color="auto" w:fill="auto"/>
            <w:vAlign w:val="center"/>
          </w:tcPr>
          <w:p w14:paraId="5B667F81" w14:textId="2153910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306.31</w:t>
            </w:r>
          </w:p>
        </w:tc>
        <w:tc>
          <w:tcPr>
            <w:tcW w:w="0" w:type="auto"/>
            <w:shd w:val="clear" w:color="auto" w:fill="auto"/>
            <w:vAlign w:val="center"/>
          </w:tcPr>
          <w:p w14:paraId="06365CA5" w14:textId="79663289"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210.01</w:t>
            </w:r>
          </w:p>
        </w:tc>
        <w:tc>
          <w:tcPr>
            <w:tcW w:w="0" w:type="auto"/>
            <w:shd w:val="clear" w:color="auto" w:fill="auto"/>
            <w:vAlign w:val="center"/>
          </w:tcPr>
          <w:p w14:paraId="6E8CE52E" w14:textId="028BAF7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83.13</w:t>
            </w:r>
          </w:p>
        </w:tc>
      </w:tr>
      <w:tr w:rsidR="00625403" w:rsidRPr="002F69F6" w14:paraId="3D6402BD" w14:textId="77777777" w:rsidTr="00383D9C">
        <w:trPr>
          <w:trHeight w:val="278"/>
        </w:trPr>
        <w:tc>
          <w:tcPr>
            <w:tcW w:w="0" w:type="auto"/>
            <w:vMerge/>
            <w:vAlign w:val="center"/>
          </w:tcPr>
          <w:p w14:paraId="79FF5985"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DF331CC" w14:textId="794F8071"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5CA2265"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6965AE0" w14:textId="308506F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653.78</w:t>
            </w:r>
          </w:p>
        </w:tc>
        <w:tc>
          <w:tcPr>
            <w:tcW w:w="0" w:type="auto"/>
            <w:shd w:val="clear" w:color="auto" w:fill="auto"/>
            <w:vAlign w:val="center"/>
          </w:tcPr>
          <w:p w14:paraId="01292995" w14:textId="16615E61"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520.68</w:t>
            </w:r>
          </w:p>
        </w:tc>
        <w:tc>
          <w:tcPr>
            <w:tcW w:w="0" w:type="auto"/>
            <w:shd w:val="clear" w:color="auto" w:fill="auto"/>
            <w:vAlign w:val="center"/>
          </w:tcPr>
          <w:p w14:paraId="232CE351" w14:textId="1915326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420.67</w:t>
            </w:r>
          </w:p>
        </w:tc>
        <w:tc>
          <w:tcPr>
            <w:tcW w:w="0" w:type="auto"/>
            <w:shd w:val="clear" w:color="auto" w:fill="auto"/>
            <w:vAlign w:val="center"/>
          </w:tcPr>
          <w:p w14:paraId="0C195806" w14:textId="39549C6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377.35</w:t>
            </w:r>
          </w:p>
        </w:tc>
        <w:tc>
          <w:tcPr>
            <w:tcW w:w="0" w:type="auto"/>
            <w:shd w:val="clear" w:color="auto" w:fill="auto"/>
            <w:vAlign w:val="center"/>
          </w:tcPr>
          <w:p w14:paraId="435282A2" w14:textId="68120D1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258.92</w:t>
            </w:r>
          </w:p>
        </w:tc>
        <w:tc>
          <w:tcPr>
            <w:tcW w:w="0" w:type="auto"/>
            <w:shd w:val="clear" w:color="auto" w:fill="auto"/>
            <w:vAlign w:val="center"/>
          </w:tcPr>
          <w:p w14:paraId="4F6A55A2" w14:textId="2BD5FCF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97.25</w:t>
            </w:r>
          </w:p>
        </w:tc>
      </w:tr>
      <w:tr w:rsidR="00625403" w:rsidRPr="002F69F6" w14:paraId="3F546EC2" w14:textId="77777777" w:rsidTr="00383D9C">
        <w:trPr>
          <w:trHeight w:val="278"/>
        </w:trPr>
        <w:tc>
          <w:tcPr>
            <w:tcW w:w="0" w:type="auto"/>
            <w:vMerge/>
            <w:vAlign w:val="center"/>
          </w:tcPr>
          <w:p w14:paraId="0F43CF91" w14:textId="77777777" w:rsidR="00625403" w:rsidRPr="002F69F6" w:rsidRDefault="00625403" w:rsidP="002403D0">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40C9F32A" w14:textId="541A47DD" w:rsidR="00625403" w:rsidRPr="0051380B" w:rsidRDefault="00625403" w:rsidP="002403D0">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1E825851"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0982EEE6" w14:textId="4B736AD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259.40</w:t>
            </w:r>
          </w:p>
        </w:tc>
        <w:tc>
          <w:tcPr>
            <w:tcW w:w="0" w:type="auto"/>
            <w:shd w:val="clear" w:color="auto" w:fill="auto"/>
            <w:vAlign w:val="center"/>
          </w:tcPr>
          <w:p w14:paraId="7F13AE5D" w14:textId="448EFD71"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134.81</w:t>
            </w:r>
          </w:p>
        </w:tc>
        <w:tc>
          <w:tcPr>
            <w:tcW w:w="0" w:type="auto"/>
            <w:shd w:val="clear" w:color="auto" w:fill="auto"/>
            <w:vAlign w:val="center"/>
          </w:tcPr>
          <w:p w14:paraId="31152A8F" w14:textId="0A003B0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71.42</w:t>
            </w:r>
          </w:p>
        </w:tc>
        <w:tc>
          <w:tcPr>
            <w:tcW w:w="0" w:type="auto"/>
            <w:shd w:val="clear" w:color="auto" w:fill="auto"/>
            <w:vAlign w:val="center"/>
          </w:tcPr>
          <w:p w14:paraId="140E84B2" w14:textId="788AEBC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171.77</w:t>
            </w:r>
          </w:p>
        </w:tc>
        <w:tc>
          <w:tcPr>
            <w:tcW w:w="0" w:type="auto"/>
            <w:shd w:val="clear" w:color="auto" w:fill="auto"/>
            <w:vAlign w:val="center"/>
          </w:tcPr>
          <w:p w14:paraId="0C0564DA" w14:textId="43B25AA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121.72</w:t>
            </w:r>
          </w:p>
        </w:tc>
        <w:tc>
          <w:tcPr>
            <w:tcW w:w="0" w:type="auto"/>
            <w:shd w:val="clear" w:color="auto" w:fill="auto"/>
            <w:vAlign w:val="center"/>
          </w:tcPr>
          <w:p w14:paraId="45FABDE9" w14:textId="37E7326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40.31</w:t>
            </w:r>
          </w:p>
        </w:tc>
      </w:tr>
      <w:tr w:rsidR="00625403" w:rsidRPr="002F69F6" w14:paraId="0A45FE4F" w14:textId="77777777" w:rsidTr="002403D0">
        <w:trPr>
          <w:trHeight w:val="278"/>
        </w:trPr>
        <w:tc>
          <w:tcPr>
            <w:tcW w:w="0" w:type="auto"/>
            <w:vMerge/>
          </w:tcPr>
          <w:p w14:paraId="0FA00ADA"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529DD86" w14:textId="377E9ED4"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2241760"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4DA19278" w14:textId="7353DD9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235.27</w:t>
            </w:r>
          </w:p>
        </w:tc>
        <w:tc>
          <w:tcPr>
            <w:tcW w:w="0" w:type="auto"/>
            <w:shd w:val="clear" w:color="auto" w:fill="auto"/>
            <w:vAlign w:val="center"/>
          </w:tcPr>
          <w:p w14:paraId="4A7CE234" w14:textId="3FE788F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96.27</w:t>
            </w:r>
          </w:p>
        </w:tc>
        <w:tc>
          <w:tcPr>
            <w:tcW w:w="0" w:type="auto"/>
            <w:shd w:val="clear" w:color="auto" w:fill="auto"/>
            <w:vAlign w:val="center"/>
          </w:tcPr>
          <w:p w14:paraId="33FED236" w14:textId="1FB1B1E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37.28</w:t>
            </w:r>
          </w:p>
        </w:tc>
        <w:tc>
          <w:tcPr>
            <w:tcW w:w="0" w:type="auto"/>
            <w:shd w:val="clear" w:color="auto" w:fill="auto"/>
            <w:vAlign w:val="center"/>
          </w:tcPr>
          <w:p w14:paraId="51D33BFB" w14:textId="061521D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139.99</w:t>
            </w:r>
          </w:p>
        </w:tc>
        <w:tc>
          <w:tcPr>
            <w:tcW w:w="0" w:type="auto"/>
            <w:shd w:val="clear" w:color="auto" w:fill="auto"/>
            <w:vAlign w:val="center"/>
          </w:tcPr>
          <w:p w14:paraId="2FB0E846" w14:textId="076EFA2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97.71</w:t>
            </w:r>
          </w:p>
        </w:tc>
        <w:tc>
          <w:tcPr>
            <w:tcW w:w="0" w:type="auto"/>
            <w:shd w:val="clear" w:color="auto" w:fill="auto"/>
            <w:vAlign w:val="center"/>
          </w:tcPr>
          <w:p w14:paraId="30CB81F9" w14:textId="1953056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33.12</w:t>
            </w:r>
          </w:p>
        </w:tc>
      </w:tr>
      <w:tr w:rsidR="00625403" w:rsidRPr="002F69F6" w14:paraId="2CE12BD0" w14:textId="77777777" w:rsidTr="002403D0">
        <w:trPr>
          <w:trHeight w:val="278"/>
        </w:trPr>
        <w:tc>
          <w:tcPr>
            <w:tcW w:w="0" w:type="auto"/>
            <w:vMerge/>
          </w:tcPr>
          <w:p w14:paraId="1A742314"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A39CFCD" w14:textId="09CD0CE3"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6E5C0AA"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471D27C1" w14:textId="0C7E0566"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259.97</w:t>
            </w:r>
          </w:p>
        </w:tc>
        <w:tc>
          <w:tcPr>
            <w:tcW w:w="0" w:type="auto"/>
            <w:shd w:val="clear" w:color="auto" w:fill="auto"/>
            <w:vAlign w:val="center"/>
          </w:tcPr>
          <w:p w14:paraId="448AE377" w14:textId="2D964041"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133.12</w:t>
            </w:r>
          </w:p>
        </w:tc>
        <w:tc>
          <w:tcPr>
            <w:tcW w:w="0" w:type="auto"/>
            <w:shd w:val="clear" w:color="auto" w:fill="auto"/>
            <w:vAlign w:val="center"/>
          </w:tcPr>
          <w:p w14:paraId="1F452998" w14:textId="437F9FA0"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67.94</w:t>
            </w:r>
          </w:p>
        </w:tc>
        <w:tc>
          <w:tcPr>
            <w:tcW w:w="0" w:type="auto"/>
            <w:shd w:val="clear" w:color="auto" w:fill="auto"/>
            <w:vAlign w:val="center"/>
          </w:tcPr>
          <w:p w14:paraId="3B596C22" w14:textId="4736568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170.64</w:t>
            </w:r>
          </w:p>
        </w:tc>
        <w:tc>
          <w:tcPr>
            <w:tcW w:w="0" w:type="auto"/>
            <w:shd w:val="clear" w:color="auto" w:fill="auto"/>
            <w:vAlign w:val="center"/>
          </w:tcPr>
          <w:p w14:paraId="70962BDD" w14:textId="7115A18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118.47</w:t>
            </w:r>
          </w:p>
        </w:tc>
        <w:tc>
          <w:tcPr>
            <w:tcW w:w="0" w:type="auto"/>
            <w:shd w:val="clear" w:color="auto" w:fill="auto"/>
            <w:vAlign w:val="center"/>
          </w:tcPr>
          <w:p w14:paraId="4C1DC37B" w14:textId="6D0FD5F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39.61</w:t>
            </w:r>
          </w:p>
        </w:tc>
      </w:tr>
      <w:tr w:rsidR="00625403" w:rsidRPr="002F69F6" w14:paraId="1776FE51" w14:textId="77777777" w:rsidTr="002403D0">
        <w:trPr>
          <w:trHeight w:val="278"/>
        </w:trPr>
        <w:tc>
          <w:tcPr>
            <w:tcW w:w="0" w:type="auto"/>
            <w:vMerge/>
          </w:tcPr>
          <w:p w14:paraId="670FB002"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55A9424" w14:textId="74727C19"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EF21128"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788EA78" w14:textId="4917FC6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281.33</w:t>
            </w:r>
          </w:p>
        </w:tc>
        <w:tc>
          <w:tcPr>
            <w:tcW w:w="0" w:type="auto"/>
            <w:shd w:val="clear" w:color="auto" w:fill="auto"/>
            <w:vAlign w:val="center"/>
          </w:tcPr>
          <w:p w14:paraId="5A97ED9C" w14:textId="461C5F3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179.33</w:t>
            </w:r>
          </w:p>
        </w:tc>
        <w:tc>
          <w:tcPr>
            <w:tcW w:w="0" w:type="auto"/>
            <w:shd w:val="clear" w:color="auto" w:fill="auto"/>
            <w:vAlign w:val="center"/>
          </w:tcPr>
          <w:p w14:paraId="118368CB" w14:textId="1849AA9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115.81</w:t>
            </w:r>
          </w:p>
        </w:tc>
        <w:tc>
          <w:tcPr>
            <w:tcW w:w="0" w:type="auto"/>
            <w:shd w:val="clear" w:color="auto" w:fill="auto"/>
            <w:vAlign w:val="center"/>
          </w:tcPr>
          <w:p w14:paraId="7957F588" w14:textId="0599292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208.79</w:t>
            </w:r>
          </w:p>
        </w:tc>
        <w:tc>
          <w:tcPr>
            <w:tcW w:w="0" w:type="auto"/>
            <w:shd w:val="clear" w:color="auto" w:fill="auto"/>
            <w:vAlign w:val="center"/>
          </w:tcPr>
          <w:p w14:paraId="3E734EAE" w14:textId="63A84CE6"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151.93</w:t>
            </w:r>
          </w:p>
        </w:tc>
        <w:tc>
          <w:tcPr>
            <w:tcW w:w="0" w:type="auto"/>
            <w:shd w:val="clear" w:color="auto" w:fill="auto"/>
            <w:vAlign w:val="center"/>
          </w:tcPr>
          <w:p w14:paraId="689E2ED1" w14:textId="393537F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50.45</w:t>
            </w:r>
          </w:p>
        </w:tc>
      </w:tr>
      <w:tr w:rsidR="00625403" w:rsidRPr="002F69F6" w14:paraId="6B04CC19" w14:textId="77777777" w:rsidTr="00383D9C">
        <w:trPr>
          <w:trHeight w:val="278"/>
        </w:trPr>
        <w:tc>
          <w:tcPr>
            <w:tcW w:w="0" w:type="auto"/>
            <w:vMerge w:val="restart"/>
            <w:vAlign w:val="center"/>
          </w:tcPr>
          <w:p w14:paraId="685CF40C" w14:textId="31FDFA11" w:rsidR="00625403" w:rsidRPr="005B61E5"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Dynamic SBFD</w:t>
            </w:r>
          </w:p>
        </w:tc>
        <w:tc>
          <w:tcPr>
            <w:tcW w:w="0" w:type="auto"/>
            <w:vMerge w:val="restart"/>
            <w:shd w:val="clear" w:color="auto" w:fill="auto"/>
            <w:vAlign w:val="center"/>
          </w:tcPr>
          <w:p w14:paraId="510B65C5" w14:textId="30E222F1" w:rsidR="00625403" w:rsidRPr="005B61E5" w:rsidRDefault="00625403" w:rsidP="002403D0">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3D4C289C" w14:textId="6E6349E5"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DBEADAF" w14:textId="0D072A5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600.27</w:t>
            </w:r>
          </w:p>
        </w:tc>
        <w:tc>
          <w:tcPr>
            <w:tcW w:w="0" w:type="auto"/>
            <w:shd w:val="clear" w:color="auto" w:fill="auto"/>
            <w:vAlign w:val="center"/>
          </w:tcPr>
          <w:p w14:paraId="0719D138" w14:textId="01BFD7D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339.02</w:t>
            </w:r>
          </w:p>
        </w:tc>
        <w:tc>
          <w:tcPr>
            <w:tcW w:w="0" w:type="auto"/>
            <w:shd w:val="clear" w:color="auto" w:fill="auto"/>
            <w:vAlign w:val="center"/>
          </w:tcPr>
          <w:p w14:paraId="047BFF21" w14:textId="3FB1CAE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153.37</w:t>
            </w:r>
          </w:p>
        </w:tc>
        <w:tc>
          <w:tcPr>
            <w:tcW w:w="0" w:type="auto"/>
            <w:shd w:val="clear" w:color="auto" w:fill="auto"/>
            <w:vAlign w:val="center"/>
          </w:tcPr>
          <w:p w14:paraId="23F747CB" w14:textId="31DA8FA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321.38</w:t>
            </w:r>
          </w:p>
        </w:tc>
        <w:tc>
          <w:tcPr>
            <w:tcW w:w="0" w:type="auto"/>
            <w:shd w:val="clear" w:color="auto" w:fill="auto"/>
            <w:vAlign w:val="center"/>
          </w:tcPr>
          <w:p w14:paraId="6089F011" w14:textId="2CD8F03B"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215.23</w:t>
            </w:r>
          </w:p>
        </w:tc>
        <w:tc>
          <w:tcPr>
            <w:tcW w:w="0" w:type="auto"/>
            <w:shd w:val="clear" w:color="auto" w:fill="auto"/>
            <w:vAlign w:val="center"/>
          </w:tcPr>
          <w:p w14:paraId="26CB944B" w14:textId="18479D2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84.08</w:t>
            </w:r>
          </w:p>
        </w:tc>
      </w:tr>
      <w:tr w:rsidR="00625403" w:rsidRPr="002F69F6" w14:paraId="77DE64F8" w14:textId="77777777" w:rsidTr="002403D0">
        <w:trPr>
          <w:trHeight w:val="278"/>
        </w:trPr>
        <w:tc>
          <w:tcPr>
            <w:tcW w:w="0" w:type="auto"/>
            <w:vMerge/>
          </w:tcPr>
          <w:p w14:paraId="0FD5CFD6"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8930F73"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CC465EC" w14:textId="7216C7EE"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758702F2" w14:textId="671CF73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552.83</w:t>
            </w:r>
          </w:p>
        </w:tc>
        <w:tc>
          <w:tcPr>
            <w:tcW w:w="0" w:type="auto"/>
            <w:shd w:val="clear" w:color="auto" w:fill="auto"/>
            <w:vAlign w:val="center"/>
          </w:tcPr>
          <w:p w14:paraId="5788F38D" w14:textId="21A96B29"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229.14</w:t>
            </w:r>
          </w:p>
        </w:tc>
        <w:tc>
          <w:tcPr>
            <w:tcW w:w="0" w:type="auto"/>
            <w:shd w:val="clear" w:color="auto" w:fill="auto"/>
            <w:vAlign w:val="center"/>
          </w:tcPr>
          <w:p w14:paraId="3BF448CE" w14:textId="1846184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16.15</w:t>
            </w:r>
          </w:p>
        </w:tc>
        <w:tc>
          <w:tcPr>
            <w:tcW w:w="0" w:type="auto"/>
            <w:shd w:val="clear" w:color="auto" w:fill="auto"/>
            <w:vAlign w:val="center"/>
          </w:tcPr>
          <w:p w14:paraId="2599E5D9" w14:textId="44EE751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233.13</w:t>
            </w:r>
          </w:p>
        </w:tc>
        <w:tc>
          <w:tcPr>
            <w:tcW w:w="0" w:type="auto"/>
            <w:shd w:val="clear" w:color="auto" w:fill="auto"/>
            <w:vAlign w:val="center"/>
          </w:tcPr>
          <w:p w14:paraId="1C137599" w14:textId="62C04696"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145.89</w:t>
            </w:r>
          </w:p>
        </w:tc>
        <w:tc>
          <w:tcPr>
            <w:tcW w:w="0" w:type="auto"/>
            <w:shd w:val="clear" w:color="auto" w:fill="auto"/>
            <w:vAlign w:val="center"/>
          </w:tcPr>
          <w:p w14:paraId="3193382A" w14:textId="6FBADE21"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62.17</w:t>
            </w:r>
          </w:p>
        </w:tc>
      </w:tr>
      <w:tr w:rsidR="00625403" w:rsidRPr="002F69F6" w14:paraId="55684702" w14:textId="77777777" w:rsidTr="002403D0">
        <w:trPr>
          <w:trHeight w:val="278"/>
        </w:trPr>
        <w:tc>
          <w:tcPr>
            <w:tcW w:w="0" w:type="auto"/>
            <w:vMerge/>
          </w:tcPr>
          <w:p w14:paraId="0EE840FD"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F11D4B1"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A197FA3" w14:textId="6F00EB52"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6F427B49" w14:textId="6AB931D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601.23</w:t>
            </w:r>
          </w:p>
        </w:tc>
        <w:tc>
          <w:tcPr>
            <w:tcW w:w="0" w:type="auto"/>
            <w:shd w:val="clear" w:color="auto" w:fill="auto"/>
            <w:vAlign w:val="center"/>
          </w:tcPr>
          <w:p w14:paraId="64808F03" w14:textId="42BB4CC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332.28</w:t>
            </w:r>
          </w:p>
        </w:tc>
        <w:tc>
          <w:tcPr>
            <w:tcW w:w="0" w:type="auto"/>
            <w:shd w:val="clear" w:color="auto" w:fill="auto"/>
            <w:vAlign w:val="center"/>
          </w:tcPr>
          <w:p w14:paraId="32FB4AB8" w14:textId="245B0FBB"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143.75</w:t>
            </w:r>
          </w:p>
        </w:tc>
        <w:tc>
          <w:tcPr>
            <w:tcW w:w="0" w:type="auto"/>
            <w:shd w:val="clear" w:color="auto" w:fill="auto"/>
            <w:vAlign w:val="center"/>
          </w:tcPr>
          <w:p w14:paraId="6D6E4C82" w14:textId="7D3FAF2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329.31</w:t>
            </w:r>
          </w:p>
        </w:tc>
        <w:tc>
          <w:tcPr>
            <w:tcW w:w="0" w:type="auto"/>
            <w:shd w:val="clear" w:color="auto" w:fill="auto"/>
            <w:vAlign w:val="center"/>
          </w:tcPr>
          <w:p w14:paraId="3B7A04FF" w14:textId="4526AB7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221.87</w:t>
            </w:r>
          </w:p>
        </w:tc>
        <w:tc>
          <w:tcPr>
            <w:tcW w:w="0" w:type="auto"/>
            <w:shd w:val="clear" w:color="auto" w:fill="auto"/>
            <w:vAlign w:val="center"/>
          </w:tcPr>
          <w:p w14:paraId="531E8885" w14:textId="1D3B6ED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86.66</w:t>
            </w:r>
          </w:p>
        </w:tc>
      </w:tr>
      <w:tr w:rsidR="00625403" w:rsidRPr="002F69F6" w14:paraId="13830D3C" w14:textId="77777777" w:rsidTr="002403D0">
        <w:trPr>
          <w:trHeight w:val="278"/>
        </w:trPr>
        <w:tc>
          <w:tcPr>
            <w:tcW w:w="0" w:type="auto"/>
            <w:vMerge/>
          </w:tcPr>
          <w:p w14:paraId="2E020E1E"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FE462E7"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7B2EEC5" w14:textId="11509E5B"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467EAD8B" w14:textId="012C166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643.08</w:t>
            </w:r>
          </w:p>
        </w:tc>
        <w:tc>
          <w:tcPr>
            <w:tcW w:w="0" w:type="auto"/>
            <w:shd w:val="clear" w:color="auto" w:fill="auto"/>
            <w:vAlign w:val="center"/>
          </w:tcPr>
          <w:p w14:paraId="04D48D42" w14:textId="202FF63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477.88</w:t>
            </w:r>
          </w:p>
        </w:tc>
        <w:tc>
          <w:tcPr>
            <w:tcW w:w="0" w:type="auto"/>
            <w:shd w:val="clear" w:color="auto" w:fill="auto"/>
            <w:vAlign w:val="center"/>
          </w:tcPr>
          <w:p w14:paraId="693BD5B2" w14:textId="6E02CDB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335.57</w:t>
            </w:r>
          </w:p>
        </w:tc>
        <w:tc>
          <w:tcPr>
            <w:tcW w:w="0" w:type="auto"/>
            <w:shd w:val="clear" w:color="auto" w:fill="auto"/>
            <w:vAlign w:val="center"/>
          </w:tcPr>
          <w:p w14:paraId="3781FAC3" w14:textId="77884F8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392.73</w:t>
            </w:r>
          </w:p>
        </w:tc>
        <w:tc>
          <w:tcPr>
            <w:tcW w:w="0" w:type="auto"/>
            <w:shd w:val="clear" w:color="auto" w:fill="auto"/>
            <w:vAlign w:val="center"/>
          </w:tcPr>
          <w:p w14:paraId="107DD04D" w14:textId="318B717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278.89</w:t>
            </w:r>
          </w:p>
        </w:tc>
        <w:tc>
          <w:tcPr>
            <w:tcW w:w="0" w:type="auto"/>
            <w:shd w:val="clear" w:color="auto" w:fill="auto"/>
            <w:vAlign w:val="center"/>
          </w:tcPr>
          <w:p w14:paraId="45ACDC0F" w14:textId="4EB895D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100.23</w:t>
            </w:r>
          </w:p>
        </w:tc>
      </w:tr>
      <w:tr w:rsidR="00625403" w:rsidRPr="002F69F6" w14:paraId="32F8C5A2" w14:textId="77777777" w:rsidTr="002403D0">
        <w:trPr>
          <w:trHeight w:val="278"/>
        </w:trPr>
        <w:tc>
          <w:tcPr>
            <w:tcW w:w="0" w:type="auto"/>
            <w:vMerge/>
          </w:tcPr>
          <w:p w14:paraId="3F098B46"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C30CEEC" w14:textId="5CD7BC62" w:rsidR="00625403" w:rsidRPr="005B61E5" w:rsidRDefault="00625403" w:rsidP="002403D0">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277F336A" w14:textId="5B62E5B3"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5E430C3" w14:textId="088F0B5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156.54</w:t>
            </w:r>
          </w:p>
        </w:tc>
        <w:tc>
          <w:tcPr>
            <w:tcW w:w="0" w:type="auto"/>
            <w:shd w:val="clear" w:color="auto" w:fill="auto"/>
            <w:vAlign w:val="center"/>
          </w:tcPr>
          <w:p w14:paraId="2E2F9F14" w14:textId="447A8FC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95.91</w:t>
            </w:r>
          </w:p>
        </w:tc>
        <w:tc>
          <w:tcPr>
            <w:tcW w:w="0" w:type="auto"/>
            <w:shd w:val="clear" w:color="auto" w:fill="auto"/>
            <w:vAlign w:val="center"/>
          </w:tcPr>
          <w:p w14:paraId="73F68DDE" w14:textId="68D255C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66.30</w:t>
            </w:r>
          </w:p>
        </w:tc>
        <w:tc>
          <w:tcPr>
            <w:tcW w:w="0" w:type="auto"/>
            <w:shd w:val="clear" w:color="auto" w:fill="auto"/>
            <w:vAlign w:val="center"/>
          </w:tcPr>
          <w:p w14:paraId="54AD620D" w14:textId="36608A2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180.66</w:t>
            </w:r>
          </w:p>
        </w:tc>
        <w:tc>
          <w:tcPr>
            <w:tcW w:w="0" w:type="auto"/>
            <w:shd w:val="clear" w:color="auto" w:fill="auto"/>
            <w:vAlign w:val="center"/>
          </w:tcPr>
          <w:p w14:paraId="1A9775DA" w14:textId="1A2A9E8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128.23</w:t>
            </w:r>
          </w:p>
        </w:tc>
        <w:tc>
          <w:tcPr>
            <w:tcW w:w="0" w:type="auto"/>
            <w:shd w:val="clear" w:color="auto" w:fill="auto"/>
            <w:vAlign w:val="center"/>
          </w:tcPr>
          <w:p w14:paraId="3F90D99A" w14:textId="666C2CFB"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41.84</w:t>
            </w:r>
          </w:p>
        </w:tc>
      </w:tr>
      <w:tr w:rsidR="00625403" w:rsidRPr="002F69F6" w14:paraId="0BC2E8B1" w14:textId="77777777" w:rsidTr="002403D0">
        <w:trPr>
          <w:trHeight w:val="278"/>
        </w:trPr>
        <w:tc>
          <w:tcPr>
            <w:tcW w:w="0" w:type="auto"/>
            <w:vMerge/>
          </w:tcPr>
          <w:p w14:paraId="0D873084"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65CE776"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528537E" w14:textId="7C12E5A8"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7717B008" w14:textId="19D2CCA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141.52</w:t>
            </w:r>
          </w:p>
        </w:tc>
        <w:tc>
          <w:tcPr>
            <w:tcW w:w="0" w:type="auto"/>
            <w:shd w:val="clear" w:color="auto" w:fill="auto"/>
            <w:vAlign w:val="center"/>
          </w:tcPr>
          <w:p w14:paraId="62C92A00" w14:textId="50C5B96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72.59</w:t>
            </w:r>
          </w:p>
        </w:tc>
        <w:tc>
          <w:tcPr>
            <w:tcW w:w="0" w:type="auto"/>
            <w:shd w:val="clear" w:color="auto" w:fill="auto"/>
            <w:vAlign w:val="center"/>
          </w:tcPr>
          <w:p w14:paraId="5A5D2F05" w14:textId="01DE414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37.67</w:t>
            </w:r>
          </w:p>
        </w:tc>
        <w:tc>
          <w:tcPr>
            <w:tcW w:w="0" w:type="auto"/>
            <w:shd w:val="clear" w:color="auto" w:fill="auto"/>
            <w:vAlign w:val="center"/>
          </w:tcPr>
          <w:p w14:paraId="43E1B7AC" w14:textId="5FB88D10"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148.89</w:t>
            </w:r>
          </w:p>
        </w:tc>
        <w:tc>
          <w:tcPr>
            <w:tcW w:w="0" w:type="auto"/>
            <w:shd w:val="clear" w:color="auto" w:fill="auto"/>
            <w:vAlign w:val="center"/>
          </w:tcPr>
          <w:p w14:paraId="455007B1" w14:textId="50E66F5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104.97</w:t>
            </w:r>
          </w:p>
        </w:tc>
        <w:tc>
          <w:tcPr>
            <w:tcW w:w="0" w:type="auto"/>
            <w:shd w:val="clear" w:color="auto" w:fill="auto"/>
            <w:vAlign w:val="center"/>
          </w:tcPr>
          <w:p w14:paraId="2A43F2B6" w14:textId="6142F291"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34.25</w:t>
            </w:r>
          </w:p>
        </w:tc>
      </w:tr>
      <w:tr w:rsidR="00625403" w:rsidRPr="002F69F6" w14:paraId="25E06761" w14:textId="77777777" w:rsidTr="002403D0">
        <w:trPr>
          <w:trHeight w:val="278"/>
        </w:trPr>
        <w:tc>
          <w:tcPr>
            <w:tcW w:w="0" w:type="auto"/>
            <w:vMerge/>
          </w:tcPr>
          <w:p w14:paraId="617F9099"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5DB19F7"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1801782" w14:textId="7C0151DE"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A12BCF4" w14:textId="722CF0C0"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156.47</w:t>
            </w:r>
          </w:p>
        </w:tc>
        <w:tc>
          <w:tcPr>
            <w:tcW w:w="0" w:type="auto"/>
            <w:shd w:val="clear" w:color="auto" w:fill="auto"/>
            <w:vAlign w:val="center"/>
          </w:tcPr>
          <w:p w14:paraId="1BE7B7AE" w14:textId="0CFADB80"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94.65</w:t>
            </w:r>
          </w:p>
        </w:tc>
        <w:tc>
          <w:tcPr>
            <w:tcW w:w="0" w:type="auto"/>
            <w:shd w:val="clear" w:color="auto" w:fill="auto"/>
            <w:vAlign w:val="center"/>
          </w:tcPr>
          <w:p w14:paraId="237E5C4A" w14:textId="7B42137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64.93</w:t>
            </w:r>
          </w:p>
        </w:tc>
        <w:tc>
          <w:tcPr>
            <w:tcW w:w="0" w:type="auto"/>
            <w:shd w:val="clear" w:color="auto" w:fill="auto"/>
            <w:vAlign w:val="center"/>
          </w:tcPr>
          <w:p w14:paraId="41A740B3" w14:textId="26EFF86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180.56</w:t>
            </w:r>
          </w:p>
        </w:tc>
        <w:tc>
          <w:tcPr>
            <w:tcW w:w="0" w:type="auto"/>
            <w:shd w:val="clear" w:color="auto" w:fill="auto"/>
            <w:vAlign w:val="center"/>
          </w:tcPr>
          <w:p w14:paraId="4869E73F" w14:textId="5AC355C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124.50</w:t>
            </w:r>
          </w:p>
        </w:tc>
        <w:tc>
          <w:tcPr>
            <w:tcW w:w="0" w:type="auto"/>
            <w:shd w:val="clear" w:color="auto" w:fill="auto"/>
            <w:vAlign w:val="center"/>
          </w:tcPr>
          <w:p w14:paraId="21D93C06" w14:textId="5638EFE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40.97</w:t>
            </w:r>
          </w:p>
        </w:tc>
      </w:tr>
      <w:tr w:rsidR="00625403" w:rsidRPr="002F69F6" w14:paraId="73848CD9" w14:textId="77777777" w:rsidTr="002403D0">
        <w:trPr>
          <w:trHeight w:val="278"/>
        </w:trPr>
        <w:tc>
          <w:tcPr>
            <w:tcW w:w="0" w:type="auto"/>
            <w:vMerge/>
          </w:tcPr>
          <w:p w14:paraId="4DCEDDC6"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41EDB23"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EC977E5" w14:textId="59AEAACE"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2099683" w14:textId="255B154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170.59</w:t>
            </w:r>
          </w:p>
        </w:tc>
        <w:tc>
          <w:tcPr>
            <w:tcW w:w="0" w:type="auto"/>
            <w:shd w:val="clear" w:color="auto" w:fill="auto"/>
            <w:vAlign w:val="center"/>
          </w:tcPr>
          <w:p w14:paraId="14DFDEE8" w14:textId="3BA238D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123.74</w:t>
            </w:r>
          </w:p>
        </w:tc>
        <w:tc>
          <w:tcPr>
            <w:tcW w:w="0" w:type="auto"/>
            <w:shd w:val="clear" w:color="auto" w:fill="auto"/>
            <w:vAlign w:val="center"/>
          </w:tcPr>
          <w:p w14:paraId="6B773069" w14:textId="21FBB88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97.27</w:t>
            </w:r>
          </w:p>
        </w:tc>
        <w:tc>
          <w:tcPr>
            <w:tcW w:w="0" w:type="auto"/>
            <w:shd w:val="clear" w:color="auto" w:fill="auto"/>
            <w:vAlign w:val="center"/>
          </w:tcPr>
          <w:p w14:paraId="56892CF2" w14:textId="1024142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225.85</w:t>
            </w:r>
          </w:p>
        </w:tc>
        <w:tc>
          <w:tcPr>
            <w:tcW w:w="0" w:type="auto"/>
            <w:shd w:val="clear" w:color="auto" w:fill="auto"/>
            <w:vAlign w:val="center"/>
          </w:tcPr>
          <w:p w14:paraId="678E230B" w14:textId="5412F930"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165.89</w:t>
            </w:r>
          </w:p>
        </w:tc>
        <w:tc>
          <w:tcPr>
            <w:tcW w:w="0" w:type="auto"/>
            <w:shd w:val="clear" w:color="auto" w:fill="auto"/>
            <w:vAlign w:val="center"/>
          </w:tcPr>
          <w:p w14:paraId="52E342BF" w14:textId="3AC9A6C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52.61</w:t>
            </w:r>
          </w:p>
        </w:tc>
      </w:tr>
      <w:tr w:rsidR="00625403" w:rsidRPr="002F69F6" w14:paraId="0A28857F" w14:textId="77777777" w:rsidTr="00383D9C">
        <w:trPr>
          <w:trHeight w:val="278"/>
        </w:trPr>
        <w:tc>
          <w:tcPr>
            <w:tcW w:w="0" w:type="auto"/>
            <w:vMerge w:val="restart"/>
            <w:vAlign w:val="center"/>
          </w:tcPr>
          <w:p w14:paraId="36AB5DDC" w14:textId="47BCEF15" w:rsidR="00625403" w:rsidRPr="002F69F6"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Baseline</w:t>
            </w:r>
          </w:p>
        </w:tc>
        <w:tc>
          <w:tcPr>
            <w:tcW w:w="0" w:type="auto"/>
            <w:vMerge w:val="restart"/>
            <w:shd w:val="clear" w:color="auto" w:fill="auto"/>
            <w:vAlign w:val="center"/>
          </w:tcPr>
          <w:p w14:paraId="4B071C9A" w14:textId="5FE03057" w:rsidR="00625403" w:rsidRPr="0051380B" w:rsidRDefault="00625403" w:rsidP="002403D0">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 xml:space="preserve">DL </w:t>
            </w:r>
            <w:r w:rsidRPr="002F69F6">
              <w:rPr>
                <w:rFonts w:ascii="Times New Roman" w:eastAsia="等线" w:hAnsi="Times New Roman" w:cs="Times New Roman"/>
                <w:b/>
                <w:bCs/>
                <w:kern w:val="0"/>
                <w:sz w:val="20"/>
                <w:szCs w:val="20"/>
              </w:rPr>
              <w:lastRenderedPageBreak/>
              <w:t>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6AE11C1B"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lastRenderedPageBreak/>
              <w:t>Mean</w:t>
            </w:r>
          </w:p>
        </w:tc>
        <w:tc>
          <w:tcPr>
            <w:tcW w:w="0" w:type="auto"/>
            <w:shd w:val="clear" w:color="auto" w:fill="auto"/>
            <w:vAlign w:val="center"/>
          </w:tcPr>
          <w:p w14:paraId="590021AE" w14:textId="32322E0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6.88</w:t>
            </w:r>
          </w:p>
        </w:tc>
        <w:tc>
          <w:tcPr>
            <w:tcW w:w="0" w:type="auto"/>
            <w:shd w:val="clear" w:color="auto" w:fill="auto"/>
            <w:vAlign w:val="center"/>
          </w:tcPr>
          <w:p w14:paraId="7519035F" w14:textId="711F8429"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12.96</w:t>
            </w:r>
          </w:p>
        </w:tc>
        <w:tc>
          <w:tcPr>
            <w:tcW w:w="0" w:type="auto"/>
            <w:shd w:val="clear" w:color="auto" w:fill="auto"/>
            <w:vAlign w:val="center"/>
          </w:tcPr>
          <w:p w14:paraId="5BA35AAE" w14:textId="5917B87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36.66</w:t>
            </w:r>
          </w:p>
        </w:tc>
        <w:tc>
          <w:tcPr>
            <w:tcW w:w="0" w:type="auto"/>
            <w:shd w:val="clear" w:color="auto" w:fill="auto"/>
            <w:vAlign w:val="center"/>
          </w:tcPr>
          <w:p w14:paraId="24DAB921" w14:textId="2E538DC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13.31</w:t>
            </w:r>
          </w:p>
        </w:tc>
        <w:tc>
          <w:tcPr>
            <w:tcW w:w="0" w:type="auto"/>
            <w:shd w:val="clear" w:color="auto" w:fill="auto"/>
            <w:vAlign w:val="center"/>
          </w:tcPr>
          <w:p w14:paraId="75FCDA63" w14:textId="15C3A1D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19.26</w:t>
            </w:r>
          </w:p>
        </w:tc>
        <w:tc>
          <w:tcPr>
            <w:tcW w:w="0" w:type="auto"/>
            <w:shd w:val="clear" w:color="auto" w:fill="auto"/>
            <w:vAlign w:val="center"/>
          </w:tcPr>
          <w:p w14:paraId="0052F909" w14:textId="6E36BEE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50.12</w:t>
            </w:r>
          </w:p>
        </w:tc>
      </w:tr>
      <w:tr w:rsidR="00625403" w:rsidRPr="002F69F6" w14:paraId="7F89FA44" w14:textId="77777777" w:rsidTr="00383D9C">
        <w:trPr>
          <w:trHeight w:val="278"/>
        </w:trPr>
        <w:tc>
          <w:tcPr>
            <w:tcW w:w="0" w:type="auto"/>
            <w:vMerge/>
            <w:vAlign w:val="center"/>
          </w:tcPr>
          <w:p w14:paraId="1B3DBA30"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F960798" w14:textId="673C9C1C"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9AE2BC0"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9D131A1" w14:textId="25AA923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5.21</w:t>
            </w:r>
          </w:p>
        </w:tc>
        <w:tc>
          <w:tcPr>
            <w:tcW w:w="0" w:type="auto"/>
            <w:shd w:val="clear" w:color="auto" w:fill="auto"/>
            <w:vAlign w:val="center"/>
          </w:tcPr>
          <w:p w14:paraId="2969AEE7" w14:textId="7069711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6.13</w:t>
            </w:r>
          </w:p>
        </w:tc>
        <w:tc>
          <w:tcPr>
            <w:tcW w:w="0" w:type="auto"/>
            <w:shd w:val="clear" w:color="auto" w:fill="auto"/>
            <w:vAlign w:val="center"/>
          </w:tcPr>
          <w:p w14:paraId="56679D59" w14:textId="505A47C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7.54</w:t>
            </w:r>
          </w:p>
        </w:tc>
        <w:tc>
          <w:tcPr>
            <w:tcW w:w="0" w:type="auto"/>
            <w:shd w:val="clear" w:color="auto" w:fill="auto"/>
            <w:vAlign w:val="center"/>
          </w:tcPr>
          <w:p w14:paraId="600C3978" w14:textId="060AFDA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9.12</w:t>
            </w:r>
          </w:p>
        </w:tc>
        <w:tc>
          <w:tcPr>
            <w:tcW w:w="0" w:type="auto"/>
            <w:shd w:val="clear" w:color="auto" w:fill="auto"/>
            <w:vAlign w:val="center"/>
          </w:tcPr>
          <w:p w14:paraId="50059E23" w14:textId="34C5FAD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13.87</w:t>
            </w:r>
          </w:p>
        </w:tc>
        <w:tc>
          <w:tcPr>
            <w:tcW w:w="0" w:type="auto"/>
            <w:shd w:val="clear" w:color="auto" w:fill="auto"/>
            <w:vAlign w:val="center"/>
          </w:tcPr>
          <w:p w14:paraId="029093FD" w14:textId="2FAAFD0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39.07</w:t>
            </w:r>
          </w:p>
        </w:tc>
      </w:tr>
      <w:tr w:rsidR="00625403" w:rsidRPr="002F69F6" w14:paraId="4AFCCF4A" w14:textId="77777777" w:rsidTr="00383D9C">
        <w:trPr>
          <w:trHeight w:val="278"/>
        </w:trPr>
        <w:tc>
          <w:tcPr>
            <w:tcW w:w="0" w:type="auto"/>
            <w:vMerge/>
            <w:vAlign w:val="center"/>
          </w:tcPr>
          <w:p w14:paraId="215B3D10"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B530D18" w14:textId="2A1C7903"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C2A555E"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F19D689" w14:textId="6007420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6.37</w:t>
            </w:r>
          </w:p>
        </w:tc>
        <w:tc>
          <w:tcPr>
            <w:tcW w:w="0" w:type="auto"/>
            <w:shd w:val="clear" w:color="auto" w:fill="auto"/>
            <w:vAlign w:val="center"/>
          </w:tcPr>
          <w:p w14:paraId="0D480217" w14:textId="6BE17A4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10.64</w:t>
            </w:r>
          </w:p>
        </w:tc>
        <w:tc>
          <w:tcPr>
            <w:tcW w:w="0" w:type="auto"/>
            <w:shd w:val="clear" w:color="auto" w:fill="auto"/>
            <w:vAlign w:val="center"/>
          </w:tcPr>
          <w:p w14:paraId="1E84E84D" w14:textId="277A7959"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19.11</w:t>
            </w:r>
          </w:p>
        </w:tc>
        <w:tc>
          <w:tcPr>
            <w:tcW w:w="0" w:type="auto"/>
            <w:shd w:val="clear" w:color="auto" w:fill="auto"/>
            <w:vAlign w:val="center"/>
          </w:tcPr>
          <w:p w14:paraId="6BD0916F" w14:textId="0757849E"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12.82</w:t>
            </w:r>
          </w:p>
        </w:tc>
        <w:tc>
          <w:tcPr>
            <w:tcW w:w="0" w:type="auto"/>
            <w:shd w:val="clear" w:color="auto" w:fill="auto"/>
            <w:vAlign w:val="center"/>
          </w:tcPr>
          <w:p w14:paraId="3B6849C2" w14:textId="3B4E35D9"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18.23</w:t>
            </w:r>
          </w:p>
        </w:tc>
        <w:tc>
          <w:tcPr>
            <w:tcW w:w="0" w:type="auto"/>
            <w:shd w:val="clear" w:color="auto" w:fill="auto"/>
            <w:vAlign w:val="center"/>
          </w:tcPr>
          <w:p w14:paraId="2AE269AD" w14:textId="0D668EF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47.90</w:t>
            </w:r>
          </w:p>
        </w:tc>
      </w:tr>
      <w:tr w:rsidR="00625403" w:rsidRPr="002F69F6" w14:paraId="3E1C746A" w14:textId="77777777" w:rsidTr="00383D9C">
        <w:trPr>
          <w:trHeight w:val="278"/>
        </w:trPr>
        <w:tc>
          <w:tcPr>
            <w:tcW w:w="0" w:type="auto"/>
            <w:vMerge/>
            <w:vAlign w:val="center"/>
          </w:tcPr>
          <w:p w14:paraId="3CD923D9"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FA9219F" w14:textId="4442418A"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67BC57F"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05549931" w14:textId="715ACAE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10.30</w:t>
            </w:r>
          </w:p>
        </w:tc>
        <w:tc>
          <w:tcPr>
            <w:tcW w:w="0" w:type="auto"/>
            <w:shd w:val="clear" w:color="auto" w:fill="auto"/>
            <w:vAlign w:val="center"/>
          </w:tcPr>
          <w:p w14:paraId="1985B09D" w14:textId="76601A8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27.30</w:t>
            </w:r>
          </w:p>
        </w:tc>
        <w:tc>
          <w:tcPr>
            <w:tcW w:w="0" w:type="auto"/>
            <w:shd w:val="clear" w:color="auto" w:fill="auto"/>
            <w:vAlign w:val="center"/>
          </w:tcPr>
          <w:p w14:paraId="38D53946" w14:textId="5069014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77.54</w:t>
            </w:r>
          </w:p>
        </w:tc>
        <w:tc>
          <w:tcPr>
            <w:tcW w:w="0" w:type="auto"/>
            <w:shd w:val="clear" w:color="auto" w:fill="auto"/>
            <w:vAlign w:val="center"/>
          </w:tcPr>
          <w:p w14:paraId="6702FBC8" w14:textId="5AE536E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18.68</w:t>
            </w:r>
          </w:p>
        </w:tc>
        <w:tc>
          <w:tcPr>
            <w:tcW w:w="0" w:type="auto"/>
            <w:shd w:val="clear" w:color="auto" w:fill="auto"/>
            <w:vAlign w:val="center"/>
          </w:tcPr>
          <w:p w14:paraId="78822130" w14:textId="056111A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27.11</w:t>
            </w:r>
          </w:p>
        </w:tc>
        <w:tc>
          <w:tcPr>
            <w:tcW w:w="0" w:type="auto"/>
            <w:shd w:val="clear" w:color="auto" w:fill="auto"/>
            <w:vAlign w:val="center"/>
          </w:tcPr>
          <w:p w14:paraId="3340201B" w14:textId="3FED9CA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67.92</w:t>
            </w:r>
          </w:p>
        </w:tc>
      </w:tr>
      <w:tr w:rsidR="00625403" w:rsidRPr="002F69F6" w14:paraId="2A8E7163" w14:textId="77777777" w:rsidTr="00383D9C">
        <w:trPr>
          <w:trHeight w:val="278"/>
        </w:trPr>
        <w:tc>
          <w:tcPr>
            <w:tcW w:w="0" w:type="auto"/>
            <w:vMerge/>
            <w:vAlign w:val="center"/>
          </w:tcPr>
          <w:p w14:paraId="69453504" w14:textId="77777777" w:rsidR="00625403" w:rsidRPr="002F69F6" w:rsidRDefault="00625403" w:rsidP="002403D0">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4AAE0B8" w14:textId="71411811" w:rsidR="00625403" w:rsidRPr="0051380B" w:rsidRDefault="00625403" w:rsidP="002403D0">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0A7BE75C"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E677935" w14:textId="16F57EE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4.14</w:t>
            </w:r>
          </w:p>
        </w:tc>
        <w:tc>
          <w:tcPr>
            <w:tcW w:w="0" w:type="auto"/>
            <w:shd w:val="clear" w:color="auto" w:fill="auto"/>
            <w:vAlign w:val="center"/>
          </w:tcPr>
          <w:p w14:paraId="72A1B659" w14:textId="328947AC"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9.49</w:t>
            </w:r>
          </w:p>
        </w:tc>
        <w:tc>
          <w:tcPr>
            <w:tcW w:w="0" w:type="auto"/>
            <w:shd w:val="clear" w:color="auto" w:fill="auto"/>
            <w:vAlign w:val="center"/>
          </w:tcPr>
          <w:p w14:paraId="40DD7B34" w14:textId="2FB4134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22.92</w:t>
            </w:r>
          </w:p>
        </w:tc>
        <w:tc>
          <w:tcPr>
            <w:tcW w:w="0" w:type="auto"/>
            <w:shd w:val="clear" w:color="auto" w:fill="auto"/>
            <w:vAlign w:val="center"/>
          </w:tcPr>
          <w:p w14:paraId="0BCC51EF" w14:textId="6AF9FD2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5.75</w:t>
            </w:r>
          </w:p>
        </w:tc>
        <w:tc>
          <w:tcPr>
            <w:tcW w:w="0" w:type="auto"/>
            <w:shd w:val="clear" w:color="auto" w:fill="auto"/>
            <w:vAlign w:val="center"/>
          </w:tcPr>
          <w:p w14:paraId="387001B6" w14:textId="7993576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8.70</w:t>
            </w:r>
          </w:p>
        </w:tc>
        <w:tc>
          <w:tcPr>
            <w:tcW w:w="0" w:type="auto"/>
            <w:shd w:val="clear" w:color="auto" w:fill="auto"/>
            <w:vAlign w:val="center"/>
          </w:tcPr>
          <w:p w14:paraId="3BFE6C53" w14:textId="53B79218"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25.75</w:t>
            </w:r>
          </w:p>
        </w:tc>
      </w:tr>
      <w:tr w:rsidR="00625403" w:rsidRPr="002F69F6" w14:paraId="26F82DDF" w14:textId="77777777" w:rsidTr="002403D0">
        <w:trPr>
          <w:trHeight w:val="278"/>
        </w:trPr>
        <w:tc>
          <w:tcPr>
            <w:tcW w:w="0" w:type="auto"/>
            <w:vMerge/>
          </w:tcPr>
          <w:p w14:paraId="3BAF0E73"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5A0B683" w14:textId="1F0FC96D"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186875E"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10421CD" w14:textId="12775A2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3.06</w:t>
            </w:r>
          </w:p>
        </w:tc>
        <w:tc>
          <w:tcPr>
            <w:tcW w:w="0" w:type="auto"/>
            <w:shd w:val="clear" w:color="auto" w:fill="auto"/>
            <w:vAlign w:val="center"/>
          </w:tcPr>
          <w:p w14:paraId="26918AAB" w14:textId="08B6ADC5"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3.74</w:t>
            </w:r>
          </w:p>
        </w:tc>
        <w:tc>
          <w:tcPr>
            <w:tcW w:w="0" w:type="auto"/>
            <w:shd w:val="clear" w:color="auto" w:fill="auto"/>
            <w:vAlign w:val="center"/>
          </w:tcPr>
          <w:p w14:paraId="388189C1" w14:textId="076391C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6.37</w:t>
            </w:r>
          </w:p>
        </w:tc>
        <w:tc>
          <w:tcPr>
            <w:tcW w:w="0" w:type="auto"/>
            <w:shd w:val="clear" w:color="auto" w:fill="auto"/>
            <w:vAlign w:val="center"/>
          </w:tcPr>
          <w:p w14:paraId="5C8E7D77" w14:textId="350AB6C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2.73</w:t>
            </w:r>
          </w:p>
        </w:tc>
        <w:tc>
          <w:tcPr>
            <w:tcW w:w="0" w:type="auto"/>
            <w:shd w:val="clear" w:color="auto" w:fill="auto"/>
            <w:vAlign w:val="center"/>
          </w:tcPr>
          <w:p w14:paraId="61701B97" w14:textId="0659E2A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4.18</w:t>
            </w:r>
          </w:p>
        </w:tc>
        <w:tc>
          <w:tcPr>
            <w:tcW w:w="0" w:type="auto"/>
            <w:shd w:val="clear" w:color="auto" w:fill="auto"/>
            <w:vAlign w:val="center"/>
          </w:tcPr>
          <w:p w14:paraId="24DF5622" w14:textId="36E702B9"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16.39</w:t>
            </w:r>
          </w:p>
        </w:tc>
      </w:tr>
      <w:tr w:rsidR="00625403" w:rsidRPr="002F69F6" w14:paraId="5A2831DD" w14:textId="77777777" w:rsidTr="002403D0">
        <w:trPr>
          <w:trHeight w:val="278"/>
        </w:trPr>
        <w:tc>
          <w:tcPr>
            <w:tcW w:w="0" w:type="auto"/>
            <w:vMerge/>
          </w:tcPr>
          <w:p w14:paraId="7637B23E"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A047D7C" w14:textId="45CA1FED"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94EBDBD"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CD1BE46" w14:textId="215F3ABA"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3.55</w:t>
            </w:r>
          </w:p>
        </w:tc>
        <w:tc>
          <w:tcPr>
            <w:tcW w:w="0" w:type="auto"/>
            <w:shd w:val="clear" w:color="auto" w:fill="auto"/>
            <w:vAlign w:val="center"/>
          </w:tcPr>
          <w:p w14:paraId="357D4944" w14:textId="49DDA4D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8.23</w:t>
            </w:r>
          </w:p>
        </w:tc>
        <w:tc>
          <w:tcPr>
            <w:tcW w:w="0" w:type="auto"/>
            <w:shd w:val="clear" w:color="auto" w:fill="auto"/>
            <w:vAlign w:val="center"/>
          </w:tcPr>
          <w:p w14:paraId="22707445" w14:textId="55FFF6EF"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16.10</w:t>
            </w:r>
          </w:p>
        </w:tc>
        <w:tc>
          <w:tcPr>
            <w:tcW w:w="0" w:type="auto"/>
            <w:shd w:val="clear" w:color="auto" w:fill="auto"/>
            <w:vAlign w:val="center"/>
          </w:tcPr>
          <w:p w14:paraId="4F29483E" w14:textId="41B6C49D"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5.80</w:t>
            </w:r>
          </w:p>
        </w:tc>
        <w:tc>
          <w:tcPr>
            <w:tcW w:w="0" w:type="auto"/>
            <w:shd w:val="clear" w:color="auto" w:fill="auto"/>
            <w:vAlign w:val="center"/>
          </w:tcPr>
          <w:p w14:paraId="7DC54FCE" w14:textId="216EA05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8.81</w:t>
            </w:r>
          </w:p>
        </w:tc>
        <w:tc>
          <w:tcPr>
            <w:tcW w:w="0" w:type="auto"/>
            <w:shd w:val="clear" w:color="auto" w:fill="auto"/>
            <w:vAlign w:val="center"/>
          </w:tcPr>
          <w:p w14:paraId="15939783" w14:textId="7CC46E84"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25.35</w:t>
            </w:r>
          </w:p>
        </w:tc>
      </w:tr>
      <w:tr w:rsidR="00625403" w:rsidRPr="002F69F6" w14:paraId="535E1076" w14:textId="77777777" w:rsidTr="002403D0">
        <w:trPr>
          <w:trHeight w:val="278"/>
        </w:trPr>
        <w:tc>
          <w:tcPr>
            <w:tcW w:w="0" w:type="auto"/>
            <w:vMerge/>
          </w:tcPr>
          <w:p w14:paraId="7DECA620"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30DCABE" w14:textId="51BDEAFC"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27C499" w14:textId="7777777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37ADF8CD" w14:textId="604CDF96"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6.95</w:t>
            </w:r>
          </w:p>
        </w:tc>
        <w:tc>
          <w:tcPr>
            <w:tcW w:w="0" w:type="auto"/>
            <w:shd w:val="clear" w:color="auto" w:fill="auto"/>
            <w:vAlign w:val="center"/>
          </w:tcPr>
          <w:p w14:paraId="282E946F" w14:textId="78980DAB"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19.65</w:t>
            </w:r>
          </w:p>
        </w:tc>
        <w:tc>
          <w:tcPr>
            <w:tcW w:w="0" w:type="auto"/>
            <w:shd w:val="clear" w:color="auto" w:fill="auto"/>
            <w:vAlign w:val="center"/>
          </w:tcPr>
          <w:p w14:paraId="1E013680" w14:textId="594F7487"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56.66</w:t>
            </w:r>
          </w:p>
        </w:tc>
        <w:tc>
          <w:tcPr>
            <w:tcW w:w="0" w:type="auto"/>
            <w:shd w:val="clear" w:color="auto" w:fill="auto"/>
            <w:vAlign w:val="center"/>
          </w:tcPr>
          <w:p w14:paraId="2F948D9D" w14:textId="333C8742"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7.82</w:t>
            </w:r>
          </w:p>
        </w:tc>
        <w:tc>
          <w:tcPr>
            <w:tcW w:w="0" w:type="auto"/>
            <w:shd w:val="clear" w:color="auto" w:fill="auto"/>
            <w:vAlign w:val="center"/>
          </w:tcPr>
          <w:p w14:paraId="710993F4" w14:textId="732428D3"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11.88</w:t>
            </w:r>
          </w:p>
        </w:tc>
        <w:tc>
          <w:tcPr>
            <w:tcW w:w="0" w:type="auto"/>
            <w:shd w:val="clear" w:color="auto" w:fill="auto"/>
            <w:vAlign w:val="center"/>
          </w:tcPr>
          <w:p w14:paraId="177DE244" w14:textId="0689A1F0" w:rsidR="00625403" w:rsidRPr="00D6293F" w:rsidRDefault="00625403" w:rsidP="00625403">
            <w:pPr>
              <w:jc w:val="center"/>
              <w:rPr>
                <w:rFonts w:ascii="Times New Roman" w:hAnsi="Times New Roman" w:cs="Times New Roman"/>
                <w:sz w:val="20"/>
                <w:szCs w:val="20"/>
              </w:rPr>
            </w:pPr>
            <w:r>
              <w:rPr>
                <w:rFonts w:ascii="Calibri" w:eastAsia="等线" w:hAnsi="Calibri"/>
                <w:color w:val="000000"/>
                <w:sz w:val="20"/>
                <w:szCs w:val="20"/>
              </w:rPr>
              <w:t>32.59</w:t>
            </w:r>
          </w:p>
        </w:tc>
      </w:tr>
      <w:tr w:rsidR="00625403" w:rsidRPr="002F69F6" w14:paraId="33C318A2" w14:textId="77777777" w:rsidTr="00383D9C">
        <w:trPr>
          <w:trHeight w:val="278"/>
        </w:trPr>
        <w:tc>
          <w:tcPr>
            <w:tcW w:w="0" w:type="auto"/>
            <w:vMerge w:val="restart"/>
            <w:vAlign w:val="center"/>
          </w:tcPr>
          <w:p w14:paraId="55C0329C" w14:textId="591369E1" w:rsidR="00625403" w:rsidRPr="005B61E5" w:rsidRDefault="00625403" w:rsidP="002403D0">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Dynamic SBFD</w:t>
            </w:r>
          </w:p>
        </w:tc>
        <w:tc>
          <w:tcPr>
            <w:tcW w:w="0" w:type="auto"/>
            <w:vMerge w:val="restart"/>
            <w:shd w:val="clear" w:color="auto" w:fill="auto"/>
            <w:vAlign w:val="center"/>
          </w:tcPr>
          <w:p w14:paraId="49627419" w14:textId="61432498" w:rsidR="00625403" w:rsidRPr="005B61E5" w:rsidRDefault="00625403" w:rsidP="002403D0">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610CAC5C" w14:textId="6DBBB405"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3E3D37FD" w14:textId="691616CD"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6.99</w:t>
            </w:r>
          </w:p>
        </w:tc>
        <w:tc>
          <w:tcPr>
            <w:tcW w:w="0" w:type="auto"/>
            <w:shd w:val="clear" w:color="auto" w:fill="auto"/>
            <w:vAlign w:val="center"/>
          </w:tcPr>
          <w:p w14:paraId="4D99B455" w14:textId="0F75B388"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15.60</w:t>
            </w:r>
          </w:p>
        </w:tc>
        <w:tc>
          <w:tcPr>
            <w:tcW w:w="0" w:type="auto"/>
            <w:shd w:val="clear" w:color="auto" w:fill="auto"/>
            <w:vAlign w:val="center"/>
          </w:tcPr>
          <w:p w14:paraId="1CA80F67" w14:textId="317521F4"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126.59</w:t>
            </w:r>
          </w:p>
        </w:tc>
        <w:tc>
          <w:tcPr>
            <w:tcW w:w="0" w:type="auto"/>
            <w:shd w:val="clear" w:color="auto" w:fill="auto"/>
            <w:vAlign w:val="center"/>
          </w:tcPr>
          <w:p w14:paraId="766392D2" w14:textId="75A4544C"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12.39</w:t>
            </w:r>
          </w:p>
        </w:tc>
        <w:tc>
          <w:tcPr>
            <w:tcW w:w="0" w:type="auto"/>
            <w:shd w:val="clear" w:color="auto" w:fill="auto"/>
            <w:vAlign w:val="center"/>
          </w:tcPr>
          <w:p w14:paraId="6504692A" w14:textId="3C42CC77"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18.29</w:t>
            </w:r>
          </w:p>
        </w:tc>
        <w:tc>
          <w:tcPr>
            <w:tcW w:w="0" w:type="auto"/>
            <w:shd w:val="clear" w:color="auto" w:fill="auto"/>
            <w:vAlign w:val="center"/>
          </w:tcPr>
          <w:p w14:paraId="7543593B" w14:textId="69AAB770"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47.93</w:t>
            </w:r>
          </w:p>
        </w:tc>
      </w:tr>
      <w:tr w:rsidR="00625403" w:rsidRPr="002F69F6" w14:paraId="253DAD67" w14:textId="77777777" w:rsidTr="002403D0">
        <w:trPr>
          <w:trHeight w:val="278"/>
        </w:trPr>
        <w:tc>
          <w:tcPr>
            <w:tcW w:w="0" w:type="auto"/>
            <w:vMerge/>
          </w:tcPr>
          <w:p w14:paraId="7E497E0D"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475B733"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30210BF" w14:textId="54F604EC"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1493478" w14:textId="554C2518"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5.24</w:t>
            </w:r>
          </w:p>
        </w:tc>
        <w:tc>
          <w:tcPr>
            <w:tcW w:w="0" w:type="auto"/>
            <w:shd w:val="clear" w:color="auto" w:fill="auto"/>
            <w:vAlign w:val="center"/>
          </w:tcPr>
          <w:p w14:paraId="006ECB92" w14:textId="6537E8A7"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6.53</w:t>
            </w:r>
          </w:p>
        </w:tc>
        <w:tc>
          <w:tcPr>
            <w:tcW w:w="0" w:type="auto"/>
            <w:shd w:val="clear" w:color="auto" w:fill="auto"/>
            <w:vAlign w:val="center"/>
          </w:tcPr>
          <w:p w14:paraId="358449B3" w14:textId="2CE52DD4"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9.32</w:t>
            </w:r>
          </w:p>
        </w:tc>
        <w:tc>
          <w:tcPr>
            <w:tcW w:w="0" w:type="auto"/>
            <w:shd w:val="clear" w:color="auto" w:fill="auto"/>
            <w:vAlign w:val="center"/>
          </w:tcPr>
          <w:p w14:paraId="2F0C3192" w14:textId="6F1BEBB7"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8.76</w:t>
            </w:r>
          </w:p>
        </w:tc>
        <w:tc>
          <w:tcPr>
            <w:tcW w:w="0" w:type="auto"/>
            <w:shd w:val="clear" w:color="auto" w:fill="auto"/>
            <w:vAlign w:val="center"/>
          </w:tcPr>
          <w:p w14:paraId="01D66F4E" w14:textId="1D2EB32F"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13.33</w:t>
            </w:r>
          </w:p>
        </w:tc>
        <w:tc>
          <w:tcPr>
            <w:tcW w:w="0" w:type="auto"/>
            <w:shd w:val="clear" w:color="auto" w:fill="auto"/>
            <w:vAlign w:val="center"/>
          </w:tcPr>
          <w:p w14:paraId="1A78BED5" w14:textId="239CD48A"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37.13</w:t>
            </w:r>
          </w:p>
        </w:tc>
      </w:tr>
      <w:tr w:rsidR="00625403" w:rsidRPr="002F69F6" w14:paraId="61E71E9B" w14:textId="77777777" w:rsidTr="002403D0">
        <w:trPr>
          <w:trHeight w:val="278"/>
        </w:trPr>
        <w:tc>
          <w:tcPr>
            <w:tcW w:w="0" w:type="auto"/>
            <w:vMerge/>
          </w:tcPr>
          <w:p w14:paraId="0944B2AC"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B872F5A"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C305261" w14:textId="7D27BB28"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64D54667" w14:textId="52926A07"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6.47</w:t>
            </w:r>
          </w:p>
        </w:tc>
        <w:tc>
          <w:tcPr>
            <w:tcW w:w="0" w:type="auto"/>
            <w:shd w:val="clear" w:color="auto" w:fill="auto"/>
            <w:vAlign w:val="center"/>
          </w:tcPr>
          <w:p w14:paraId="64FABE4C" w14:textId="55FA7BB6"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12.39</w:t>
            </w:r>
          </w:p>
        </w:tc>
        <w:tc>
          <w:tcPr>
            <w:tcW w:w="0" w:type="auto"/>
            <w:shd w:val="clear" w:color="auto" w:fill="auto"/>
            <w:vAlign w:val="center"/>
          </w:tcPr>
          <w:p w14:paraId="0263647F" w14:textId="0568E7E9"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33.64</w:t>
            </w:r>
          </w:p>
        </w:tc>
        <w:tc>
          <w:tcPr>
            <w:tcW w:w="0" w:type="auto"/>
            <w:shd w:val="clear" w:color="auto" w:fill="auto"/>
            <w:vAlign w:val="center"/>
          </w:tcPr>
          <w:p w14:paraId="3A130B6B" w14:textId="2495939D"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12.15</w:t>
            </w:r>
          </w:p>
        </w:tc>
        <w:tc>
          <w:tcPr>
            <w:tcW w:w="0" w:type="auto"/>
            <w:shd w:val="clear" w:color="auto" w:fill="auto"/>
            <w:vAlign w:val="center"/>
          </w:tcPr>
          <w:p w14:paraId="07A9D2F5" w14:textId="194CA9D5"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17.25</w:t>
            </w:r>
          </w:p>
        </w:tc>
        <w:tc>
          <w:tcPr>
            <w:tcW w:w="0" w:type="auto"/>
            <w:shd w:val="clear" w:color="auto" w:fill="auto"/>
            <w:vAlign w:val="center"/>
          </w:tcPr>
          <w:p w14:paraId="190EA546" w14:textId="2D1C01E8"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45.93</w:t>
            </w:r>
          </w:p>
        </w:tc>
      </w:tr>
      <w:tr w:rsidR="00625403" w:rsidRPr="002F69F6" w14:paraId="35F7F8FD" w14:textId="77777777" w:rsidTr="002403D0">
        <w:trPr>
          <w:trHeight w:val="278"/>
        </w:trPr>
        <w:tc>
          <w:tcPr>
            <w:tcW w:w="0" w:type="auto"/>
            <w:vMerge/>
          </w:tcPr>
          <w:p w14:paraId="719BCBB8"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0E33D98"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8BEAB57" w14:textId="7843DD2C"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35BFE826" w14:textId="2681FD98"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10.47</w:t>
            </w:r>
          </w:p>
        </w:tc>
        <w:tc>
          <w:tcPr>
            <w:tcW w:w="0" w:type="auto"/>
            <w:shd w:val="clear" w:color="auto" w:fill="auto"/>
            <w:vAlign w:val="center"/>
          </w:tcPr>
          <w:p w14:paraId="1E39B9FC" w14:textId="63EA81AA"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35.11</w:t>
            </w:r>
          </w:p>
        </w:tc>
        <w:tc>
          <w:tcPr>
            <w:tcW w:w="0" w:type="auto"/>
            <w:shd w:val="clear" w:color="auto" w:fill="auto"/>
            <w:vAlign w:val="center"/>
          </w:tcPr>
          <w:p w14:paraId="27A0AEF2" w14:textId="367D419B"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419.15</w:t>
            </w:r>
          </w:p>
        </w:tc>
        <w:tc>
          <w:tcPr>
            <w:tcW w:w="0" w:type="auto"/>
            <w:shd w:val="clear" w:color="auto" w:fill="auto"/>
            <w:vAlign w:val="center"/>
          </w:tcPr>
          <w:p w14:paraId="5A644ECE" w14:textId="7E4AB1E5"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16.99</w:t>
            </w:r>
          </w:p>
        </w:tc>
        <w:tc>
          <w:tcPr>
            <w:tcW w:w="0" w:type="auto"/>
            <w:shd w:val="clear" w:color="auto" w:fill="auto"/>
            <w:vAlign w:val="center"/>
          </w:tcPr>
          <w:p w14:paraId="55302D52" w14:textId="12978F30"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25.96</w:t>
            </w:r>
          </w:p>
        </w:tc>
        <w:tc>
          <w:tcPr>
            <w:tcW w:w="0" w:type="auto"/>
            <w:shd w:val="clear" w:color="auto" w:fill="auto"/>
            <w:vAlign w:val="center"/>
          </w:tcPr>
          <w:p w14:paraId="34477FA0" w14:textId="5B5CD49D"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65.10</w:t>
            </w:r>
          </w:p>
        </w:tc>
      </w:tr>
      <w:tr w:rsidR="00625403" w:rsidRPr="002F69F6" w14:paraId="5C07CC24" w14:textId="77777777" w:rsidTr="002403D0">
        <w:trPr>
          <w:trHeight w:val="278"/>
        </w:trPr>
        <w:tc>
          <w:tcPr>
            <w:tcW w:w="0" w:type="auto"/>
            <w:vMerge/>
          </w:tcPr>
          <w:p w14:paraId="2FEB2E77"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C626A89" w14:textId="67DFCEE8" w:rsidR="00625403" w:rsidRPr="005B61E5" w:rsidRDefault="00625403" w:rsidP="002403D0">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169E0BC6" w14:textId="5E88D38C"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836641A" w14:textId="1355835F"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6.68</w:t>
            </w:r>
          </w:p>
        </w:tc>
        <w:tc>
          <w:tcPr>
            <w:tcW w:w="0" w:type="auto"/>
            <w:shd w:val="clear" w:color="auto" w:fill="auto"/>
            <w:vAlign w:val="center"/>
          </w:tcPr>
          <w:p w14:paraId="69AB039F" w14:textId="529DA269"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12.43</w:t>
            </w:r>
          </w:p>
        </w:tc>
        <w:tc>
          <w:tcPr>
            <w:tcW w:w="0" w:type="auto"/>
            <w:shd w:val="clear" w:color="auto" w:fill="auto"/>
            <w:vAlign w:val="center"/>
          </w:tcPr>
          <w:p w14:paraId="60B6E438" w14:textId="046C7A41"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21.64</w:t>
            </w:r>
          </w:p>
        </w:tc>
        <w:tc>
          <w:tcPr>
            <w:tcW w:w="0" w:type="auto"/>
            <w:shd w:val="clear" w:color="auto" w:fill="auto"/>
            <w:vAlign w:val="center"/>
          </w:tcPr>
          <w:p w14:paraId="635E230A" w14:textId="509AB680"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5.51</w:t>
            </w:r>
          </w:p>
        </w:tc>
        <w:tc>
          <w:tcPr>
            <w:tcW w:w="0" w:type="auto"/>
            <w:shd w:val="clear" w:color="auto" w:fill="auto"/>
            <w:vAlign w:val="center"/>
          </w:tcPr>
          <w:p w14:paraId="2D7329A6" w14:textId="5A5830C1"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8.30</w:t>
            </w:r>
          </w:p>
        </w:tc>
        <w:tc>
          <w:tcPr>
            <w:tcW w:w="0" w:type="auto"/>
            <w:shd w:val="clear" w:color="auto" w:fill="auto"/>
            <w:vAlign w:val="center"/>
          </w:tcPr>
          <w:p w14:paraId="3611982D" w14:textId="0453374E"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24.98</w:t>
            </w:r>
          </w:p>
        </w:tc>
      </w:tr>
      <w:tr w:rsidR="00625403" w:rsidRPr="002F69F6" w14:paraId="4131DAB0" w14:textId="77777777" w:rsidTr="002403D0">
        <w:trPr>
          <w:trHeight w:val="278"/>
        </w:trPr>
        <w:tc>
          <w:tcPr>
            <w:tcW w:w="0" w:type="auto"/>
            <w:vMerge/>
          </w:tcPr>
          <w:p w14:paraId="2E207832"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EAFD33B"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A4759B3" w14:textId="422897B9"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E48E4A6" w14:textId="077D60FD"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4.78</w:t>
            </w:r>
          </w:p>
        </w:tc>
        <w:tc>
          <w:tcPr>
            <w:tcW w:w="0" w:type="auto"/>
            <w:shd w:val="clear" w:color="auto" w:fill="auto"/>
            <w:vAlign w:val="center"/>
          </w:tcPr>
          <w:p w14:paraId="1D7865C3" w14:textId="6FFE7F7B"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6.24</w:t>
            </w:r>
          </w:p>
        </w:tc>
        <w:tc>
          <w:tcPr>
            <w:tcW w:w="0" w:type="auto"/>
            <w:shd w:val="clear" w:color="auto" w:fill="auto"/>
            <w:vAlign w:val="center"/>
          </w:tcPr>
          <w:p w14:paraId="2EE498D2" w14:textId="116D8D05"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7.81</w:t>
            </w:r>
          </w:p>
        </w:tc>
        <w:tc>
          <w:tcPr>
            <w:tcW w:w="0" w:type="auto"/>
            <w:shd w:val="clear" w:color="auto" w:fill="auto"/>
            <w:vAlign w:val="center"/>
          </w:tcPr>
          <w:p w14:paraId="12C785DC" w14:textId="32C7AB8B"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3.33</w:t>
            </w:r>
          </w:p>
        </w:tc>
        <w:tc>
          <w:tcPr>
            <w:tcW w:w="0" w:type="auto"/>
            <w:shd w:val="clear" w:color="auto" w:fill="auto"/>
            <w:vAlign w:val="center"/>
          </w:tcPr>
          <w:p w14:paraId="0B670D09" w14:textId="310CCC36"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5.16</w:t>
            </w:r>
          </w:p>
        </w:tc>
        <w:tc>
          <w:tcPr>
            <w:tcW w:w="0" w:type="auto"/>
            <w:shd w:val="clear" w:color="auto" w:fill="auto"/>
            <w:vAlign w:val="center"/>
          </w:tcPr>
          <w:p w14:paraId="0B6BCA05" w14:textId="53030FDA"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18.08</w:t>
            </w:r>
          </w:p>
        </w:tc>
      </w:tr>
      <w:tr w:rsidR="00625403" w:rsidRPr="002F69F6" w14:paraId="04459AEF" w14:textId="77777777" w:rsidTr="002403D0">
        <w:trPr>
          <w:trHeight w:val="278"/>
        </w:trPr>
        <w:tc>
          <w:tcPr>
            <w:tcW w:w="0" w:type="auto"/>
            <w:vMerge/>
          </w:tcPr>
          <w:p w14:paraId="2F83000B"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FA56709"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76E9139" w14:textId="2A516355"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07C60017" w14:textId="37840F0A"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6.38</w:t>
            </w:r>
          </w:p>
        </w:tc>
        <w:tc>
          <w:tcPr>
            <w:tcW w:w="0" w:type="auto"/>
            <w:shd w:val="clear" w:color="auto" w:fill="auto"/>
            <w:vAlign w:val="center"/>
          </w:tcPr>
          <w:p w14:paraId="51FE37AA" w14:textId="6041BB3D"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10.70</w:t>
            </w:r>
          </w:p>
        </w:tc>
        <w:tc>
          <w:tcPr>
            <w:tcW w:w="0" w:type="auto"/>
            <w:shd w:val="clear" w:color="auto" w:fill="auto"/>
            <w:vAlign w:val="center"/>
          </w:tcPr>
          <w:p w14:paraId="20AA4F46" w14:textId="54B8ED5F"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16.20</w:t>
            </w:r>
          </w:p>
        </w:tc>
        <w:tc>
          <w:tcPr>
            <w:tcW w:w="0" w:type="auto"/>
            <w:shd w:val="clear" w:color="auto" w:fill="auto"/>
            <w:vAlign w:val="center"/>
          </w:tcPr>
          <w:p w14:paraId="40AFF417" w14:textId="55774A06"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5.49</w:t>
            </w:r>
          </w:p>
        </w:tc>
        <w:tc>
          <w:tcPr>
            <w:tcW w:w="0" w:type="auto"/>
            <w:shd w:val="clear" w:color="auto" w:fill="auto"/>
            <w:vAlign w:val="center"/>
          </w:tcPr>
          <w:p w14:paraId="3933F105" w14:textId="5C5FB353"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8.12</w:t>
            </w:r>
          </w:p>
        </w:tc>
        <w:tc>
          <w:tcPr>
            <w:tcW w:w="0" w:type="auto"/>
            <w:shd w:val="clear" w:color="auto" w:fill="auto"/>
            <w:vAlign w:val="center"/>
          </w:tcPr>
          <w:p w14:paraId="18B21E6B" w14:textId="5E6F6D9D"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24.11</w:t>
            </w:r>
          </w:p>
        </w:tc>
      </w:tr>
      <w:tr w:rsidR="00625403" w:rsidRPr="002F69F6" w14:paraId="192AC099" w14:textId="77777777" w:rsidTr="002403D0">
        <w:trPr>
          <w:trHeight w:val="278"/>
        </w:trPr>
        <w:tc>
          <w:tcPr>
            <w:tcW w:w="0" w:type="auto"/>
            <w:vMerge/>
          </w:tcPr>
          <w:p w14:paraId="1149F0BC"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CA522CE" w14:textId="77777777" w:rsidR="00625403" w:rsidRPr="005B61E5" w:rsidRDefault="00625403" w:rsidP="002403D0">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6350FC1" w14:textId="0F5C8687" w:rsidR="00625403" w:rsidRPr="005B61E5" w:rsidRDefault="00625403" w:rsidP="002403D0">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CAA2D8F" w14:textId="73CD008A"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9.51</w:t>
            </w:r>
          </w:p>
        </w:tc>
        <w:tc>
          <w:tcPr>
            <w:tcW w:w="0" w:type="auto"/>
            <w:shd w:val="clear" w:color="auto" w:fill="auto"/>
            <w:vAlign w:val="center"/>
          </w:tcPr>
          <w:p w14:paraId="27A2CDF9" w14:textId="1A9AAC8A"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24.39</w:t>
            </w:r>
          </w:p>
        </w:tc>
        <w:tc>
          <w:tcPr>
            <w:tcW w:w="0" w:type="auto"/>
            <w:shd w:val="clear" w:color="auto" w:fill="auto"/>
            <w:vAlign w:val="center"/>
          </w:tcPr>
          <w:p w14:paraId="2BC48913" w14:textId="3AD9EE18"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51.33</w:t>
            </w:r>
          </w:p>
        </w:tc>
        <w:tc>
          <w:tcPr>
            <w:tcW w:w="0" w:type="auto"/>
            <w:shd w:val="clear" w:color="auto" w:fill="auto"/>
            <w:vAlign w:val="center"/>
          </w:tcPr>
          <w:p w14:paraId="2DCB598C" w14:textId="558FDEE4"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7.26</w:t>
            </w:r>
          </w:p>
        </w:tc>
        <w:tc>
          <w:tcPr>
            <w:tcW w:w="0" w:type="auto"/>
            <w:shd w:val="clear" w:color="auto" w:fill="auto"/>
            <w:vAlign w:val="center"/>
          </w:tcPr>
          <w:p w14:paraId="6D3719D0" w14:textId="0B66B84F"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10.86</w:t>
            </w:r>
          </w:p>
        </w:tc>
        <w:tc>
          <w:tcPr>
            <w:tcW w:w="0" w:type="auto"/>
            <w:shd w:val="clear" w:color="auto" w:fill="auto"/>
            <w:vAlign w:val="center"/>
          </w:tcPr>
          <w:p w14:paraId="75E6251D" w14:textId="7EB95C41" w:rsidR="00625403" w:rsidRDefault="00625403" w:rsidP="00625403">
            <w:pPr>
              <w:jc w:val="center"/>
              <w:rPr>
                <w:rFonts w:ascii="Calibri" w:eastAsia="等线" w:hAnsi="Calibri"/>
                <w:color w:val="000000"/>
                <w:sz w:val="20"/>
                <w:szCs w:val="20"/>
              </w:rPr>
            </w:pPr>
            <w:r>
              <w:rPr>
                <w:rFonts w:ascii="Calibri" w:eastAsia="等线" w:hAnsi="Calibri"/>
                <w:color w:val="000000"/>
                <w:sz w:val="20"/>
                <w:szCs w:val="20"/>
              </w:rPr>
              <w:t>30.85</w:t>
            </w:r>
          </w:p>
        </w:tc>
      </w:tr>
    </w:tbl>
    <w:p w14:paraId="45F47BA4" w14:textId="77777777" w:rsidR="002403D0" w:rsidRDefault="002403D0" w:rsidP="005D073D">
      <w:pPr>
        <w:jc w:val="center"/>
        <w:rPr>
          <w:rFonts w:ascii="Times New Roman" w:eastAsia="等线" w:hAnsi="Times New Roman" w:cs="Times New Roman"/>
          <w:b/>
          <w:kern w:val="0"/>
          <w:sz w:val="20"/>
          <w:szCs w:val="20"/>
          <w:lang w:val="en-GB"/>
        </w:rPr>
      </w:pPr>
    </w:p>
    <w:p w14:paraId="4F381E71" w14:textId="77777777" w:rsidR="002403D0" w:rsidRDefault="002403D0" w:rsidP="005D073D">
      <w:pPr>
        <w:jc w:val="center"/>
        <w:rPr>
          <w:rFonts w:ascii="Times New Roman" w:eastAsia="等线" w:hAnsi="Times New Roman" w:cs="Times New Roman"/>
          <w:b/>
          <w:kern w:val="0"/>
          <w:sz w:val="20"/>
          <w:szCs w:val="20"/>
          <w:lang w:val="en-GB"/>
        </w:rPr>
      </w:pPr>
    </w:p>
    <w:p w14:paraId="4156505B" w14:textId="20ABF36E" w:rsidR="009873E4" w:rsidRDefault="009873E4" w:rsidP="009873E4">
      <w:pPr>
        <w:jc w:val="center"/>
        <w:rPr>
          <w:rFonts w:ascii="Times New Roman" w:eastAsia="等线" w:hAnsi="Times New Roman" w:cs="Times New Roman"/>
          <w:b/>
          <w:kern w:val="0"/>
          <w:sz w:val="20"/>
          <w:szCs w:val="20"/>
          <w:lang w:val="en-GB"/>
        </w:rPr>
      </w:pPr>
      <w:r w:rsidRPr="005D073D">
        <w:rPr>
          <w:rFonts w:ascii="Times New Roman" w:eastAsia="等线" w:hAnsi="Times New Roman" w:cs="Times New Roman"/>
          <w:b/>
          <w:kern w:val="0"/>
          <w:sz w:val="20"/>
          <w:szCs w:val="20"/>
          <w:lang w:val="en-GB" w:eastAsia="en-US"/>
        </w:rPr>
        <w:t xml:space="preserve">Table </w:t>
      </w:r>
      <w:r w:rsidRPr="005D073D">
        <w:rPr>
          <w:rFonts w:ascii="Times New Roman" w:eastAsia="等线" w:hAnsi="Times New Roman" w:cs="Times New Roman" w:hint="eastAsia"/>
          <w:b/>
          <w:kern w:val="0"/>
          <w:sz w:val="20"/>
          <w:szCs w:val="20"/>
          <w:lang w:val="en-GB"/>
        </w:rPr>
        <w:t>B</w:t>
      </w:r>
      <w:r w:rsidRPr="005D073D">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3</w:t>
      </w:r>
      <w:r w:rsidRPr="005D073D">
        <w:rPr>
          <w:rFonts w:ascii="Times New Roman" w:eastAsia="等线" w:hAnsi="Times New Roman" w:cs="Times New Roman"/>
          <w:b/>
          <w:kern w:val="0"/>
          <w:sz w:val="20"/>
          <w:szCs w:val="20"/>
          <w:lang w:val="en-GB"/>
        </w:rPr>
        <w:t>.1.1</w:t>
      </w:r>
      <w:r>
        <w:rPr>
          <w:rFonts w:ascii="Times New Roman" w:eastAsia="等线" w:hAnsi="Times New Roman" w:cs="Times New Roman" w:hint="eastAsia"/>
          <w:b/>
          <w:kern w:val="0"/>
          <w:sz w:val="20"/>
          <w:szCs w:val="20"/>
          <w:lang w:val="en-GB"/>
        </w:rPr>
        <w:t>.1-2</w:t>
      </w:r>
      <w:r w:rsidRPr="005D073D">
        <w:rPr>
          <w:rFonts w:ascii="Times New Roman" w:eastAsia="等线" w:hAnsi="Times New Roman" w:cs="Times New Roman"/>
          <w:b/>
          <w:kern w:val="0"/>
          <w:sz w:val="20"/>
          <w:szCs w:val="20"/>
          <w:lang w:val="en-GB" w:eastAsia="en-US"/>
        </w:rPr>
        <w:t xml:space="preserve">: </w:t>
      </w:r>
      <w:r>
        <w:rPr>
          <w:rFonts w:ascii="Times New Roman" w:eastAsia="等线" w:hAnsi="Times New Roman" w:cs="Times New Roman" w:hint="eastAsia"/>
          <w:b/>
          <w:kern w:val="0"/>
          <w:sz w:val="20"/>
          <w:szCs w:val="20"/>
          <w:lang w:val="en-GB"/>
        </w:rPr>
        <w:t>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Indoor (FR1) dynamic SBFD vs. dynamic TDD, </w:t>
      </w:r>
      <w:r w:rsidRPr="005B61E5">
        <w:rPr>
          <w:rFonts w:ascii="Times New Roman" w:eastAsia="等线" w:hAnsi="Times New Roman" w:cs="Times New Roman"/>
          <w:b/>
          <w:kern w:val="0"/>
          <w:sz w:val="20"/>
          <w:szCs w:val="20"/>
          <w:lang w:val="en-GB"/>
        </w:rPr>
        <w:t>{XXXXU}</w:t>
      </w:r>
      <w:r>
        <w:rPr>
          <w:rFonts w:ascii="Times New Roman" w:eastAsia="等线" w:hAnsi="Times New Roman" w:cs="Times New Roman" w:hint="eastAsia"/>
          <w:b/>
          <w:kern w:val="0"/>
          <w:sz w:val="20"/>
          <w:szCs w:val="20"/>
          <w:lang w:val="en-GB"/>
        </w:rPr>
        <w:t xml:space="preserve"> vs. </w:t>
      </w:r>
      <w:r w:rsidRPr="005B61E5">
        <w:rPr>
          <w:rFonts w:ascii="Times New Roman" w:eastAsia="等线" w:hAnsi="Times New Roman" w:cs="Times New Roman"/>
          <w:b/>
          <w:kern w:val="0"/>
          <w:sz w:val="20"/>
          <w:szCs w:val="20"/>
          <w:lang w:val="en-GB"/>
        </w:rPr>
        <w:t>{FFFFU}</w:t>
      </w:r>
    </w:p>
    <w:p w14:paraId="27559238" w14:textId="77777777" w:rsidR="009873E4" w:rsidRPr="005B61E5" w:rsidRDefault="009873E4" w:rsidP="009873E4">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6F6D43" w:rsidRPr="006F6D43" w14:paraId="142759B3" w14:textId="77777777" w:rsidTr="00151AB4">
        <w:trPr>
          <w:trHeight w:val="113"/>
        </w:trPr>
        <w:tc>
          <w:tcPr>
            <w:tcW w:w="9854" w:type="dxa"/>
            <w:gridSpan w:val="12"/>
            <w:shd w:val="clear" w:color="auto" w:fill="FFFFFF" w:themeFill="background1"/>
          </w:tcPr>
          <w:p w14:paraId="18D73C0C" w14:textId="2C602A49" w:rsidR="006F6D43" w:rsidRPr="006F6D43" w:rsidRDefault="006F6D43" w:rsidP="00383D9C">
            <w:pPr>
              <w:widowControl/>
              <w:jc w:val="center"/>
              <w:rPr>
                <w:rFonts w:ascii="Times New Roman" w:eastAsia="等线" w:hAnsi="Times New Roman" w:cs="Times New Roman"/>
                <w:color w:val="000000"/>
                <w:kern w:val="0"/>
                <w:sz w:val="18"/>
                <w:szCs w:val="18"/>
              </w:rPr>
            </w:pPr>
            <w:r w:rsidRPr="006F6D43">
              <w:rPr>
                <w:rFonts w:ascii="Times New Roman" w:eastAsia="等线" w:hAnsi="Times New Roman" w:cs="Times New Roman"/>
                <w:b/>
                <w:i/>
                <w:kern w:val="0"/>
                <w:sz w:val="18"/>
                <w:szCs w:val="18"/>
              </w:rPr>
              <w:t xml:space="preserve">Simple description of key assumptions (RSI based on 1dB </w:t>
            </w:r>
            <w:proofErr w:type="spellStart"/>
            <w:r w:rsidRPr="006F6D43">
              <w:rPr>
                <w:rFonts w:ascii="Times New Roman" w:eastAsia="等线" w:hAnsi="Times New Roman" w:cs="Times New Roman"/>
                <w:b/>
                <w:i/>
                <w:kern w:val="0"/>
                <w:sz w:val="18"/>
                <w:szCs w:val="18"/>
              </w:rPr>
              <w:t>desense</w:t>
            </w:r>
            <w:proofErr w:type="spellEnd"/>
            <w:r w:rsidRPr="006F6D43">
              <w:rPr>
                <w:rFonts w:ascii="Times New Roman" w:eastAsia="等线" w:hAnsi="Times New Roman" w:cs="Times New Roman"/>
                <w:b/>
                <w:i/>
                <w:kern w:val="0"/>
                <w:sz w:val="18"/>
                <w:szCs w:val="18"/>
              </w:rPr>
              <w:t xml:space="preserve">, </w:t>
            </w:r>
            <w:r w:rsidRPr="006F6D43">
              <w:rPr>
                <w:rFonts w:ascii="Times New Roman" w:hAnsi="Times New Roman" w:cs="Times New Roman"/>
                <w:b/>
                <w:bCs/>
                <w:i/>
                <w:iCs/>
                <w:sz w:val="18"/>
                <w:szCs w:val="18"/>
              </w:rPr>
              <w:t xml:space="preserve">Twice area &amp; same </w:t>
            </w:r>
            <w:proofErr w:type="spellStart"/>
            <w:r w:rsidRPr="006F6D43">
              <w:rPr>
                <w:rFonts w:ascii="Times New Roman" w:hAnsi="Times New Roman" w:cs="Times New Roman"/>
                <w:b/>
                <w:bCs/>
                <w:i/>
                <w:iCs/>
                <w:sz w:val="18"/>
                <w:szCs w:val="18"/>
              </w:rPr>
              <w:t>TxRUs</w:t>
            </w:r>
            <w:proofErr w:type="spellEnd"/>
            <w:r w:rsidRPr="006F6D43">
              <w:rPr>
                <w:rFonts w:ascii="Times New Roman" w:hAnsi="Times New Roman" w:cs="Times New Roman"/>
                <w:b/>
                <w:bCs/>
                <w:i/>
                <w:iCs/>
                <w:sz w:val="18"/>
                <w:szCs w:val="18"/>
              </w:rPr>
              <w:t xml:space="preserve"> (Option 2), dynamic SBFD slot configuration {XXXXU}, dynamic TDD slot configuration {FFFFU}, dynamic SBFD Option 3, DL: 0.5Mbytes, UL: 0.125Mbyte</w:t>
            </w:r>
            <w:r w:rsidRPr="006F6D43">
              <w:rPr>
                <w:rFonts w:ascii="Times New Roman" w:eastAsia="等线" w:hAnsi="Times New Roman" w:cs="Times New Roman"/>
                <w:b/>
                <w:i/>
                <w:kern w:val="0"/>
                <w:sz w:val="18"/>
                <w:szCs w:val="18"/>
              </w:rPr>
              <w:t>)</w:t>
            </w:r>
          </w:p>
        </w:tc>
      </w:tr>
      <w:tr w:rsidR="006F6D43" w:rsidRPr="006F6D43" w14:paraId="14C8ABD1" w14:textId="77777777" w:rsidTr="00151AB4">
        <w:trPr>
          <w:trHeight w:val="113"/>
        </w:trPr>
        <w:tc>
          <w:tcPr>
            <w:tcW w:w="2660" w:type="dxa"/>
            <w:gridSpan w:val="3"/>
            <w:vMerge w:val="restart"/>
            <w:shd w:val="clear" w:color="auto" w:fill="FFFFFF" w:themeFill="background1"/>
          </w:tcPr>
          <w:p w14:paraId="44A8EA7D" w14:textId="259A49FA" w:rsidR="006F6D43" w:rsidRPr="006F6D43" w:rsidRDefault="006F6D43" w:rsidP="00383D9C">
            <w:pPr>
              <w:widowControl/>
              <w:jc w:val="center"/>
              <w:rPr>
                <w:rFonts w:ascii="Times New Roman" w:eastAsia="等线" w:hAnsi="Times New Roman" w:cs="Times New Roman"/>
                <w:b/>
                <w:bCs/>
                <w:kern w:val="0"/>
                <w:sz w:val="18"/>
                <w:szCs w:val="18"/>
              </w:rPr>
            </w:pPr>
          </w:p>
        </w:tc>
        <w:tc>
          <w:tcPr>
            <w:tcW w:w="2143" w:type="dxa"/>
            <w:gridSpan w:val="3"/>
            <w:shd w:val="clear" w:color="auto" w:fill="FFFFFF" w:themeFill="background1"/>
            <w:vAlign w:val="center"/>
          </w:tcPr>
          <w:p w14:paraId="1F389BAC"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[Ericsson]</w:t>
            </w:r>
          </w:p>
        </w:tc>
        <w:tc>
          <w:tcPr>
            <w:tcW w:w="2275" w:type="dxa"/>
            <w:gridSpan w:val="3"/>
            <w:shd w:val="clear" w:color="auto" w:fill="FFFFFF" w:themeFill="background1"/>
            <w:vAlign w:val="center"/>
          </w:tcPr>
          <w:p w14:paraId="59B8DC4A"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[CATT]</w:t>
            </w:r>
          </w:p>
        </w:tc>
        <w:tc>
          <w:tcPr>
            <w:tcW w:w="2776" w:type="dxa"/>
            <w:gridSpan w:val="3"/>
            <w:shd w:val="clear" w:color="auto" w:fill="FFFFFF" w:themeFill="background1"/>
            <w:noWrap/>
            <w:vAlign w:val="center"/>
          </w:tcPr>
          <w:p w14:paraId="23E7F5AD"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[vivo]</w:t>
            </w:r>
          </w:p>
        </w:tc>
      </w:tr>
      <w:tr w:rsidR="006F6D43" w:rsidRPr="006F6D43" w14:paraId="6B2F35A7" w14:textId="77777777" w:rsidTr="00151AB4">
        <w:trPr>
          <w:trHeight w:val="113"/>
        </w:trPr>
        <w:tc>
          <w:tcPr>
            <w:tcW w:w="2660" w:type="dxa"/>
            <w:gridSpan w:val="3"/>
            <w:vMerge/>
            <w:shd w:val="clear" w:color="auto" w:fill="FFFFFF" w:themeFill="background1"/>
          </w:tcPr>
          <w:p w14:paraId="71742CB7" w14:textId="5772AA2E" w:rsidR="006F6D43" w:rsidRPr="006F6D43" w:rsidRDefault="006F6D43" w:rsidP="00383D9C">
            <w:pPr>
              <w:widowControl/>
              <w:jc w:val="center"/>
              <w:rPr>
                <w:rFonts w:ascii="Times New Roman" w:eastAsia="等线" w:hAnsi="Times New Roman" w:cs="Times New Roman"/>
                <w:b/>
                <w:bCs/>
                <w:kern w:val="0"/>
                <w:sz w:val="18"/>
                <w:szCs w:val="18"/>
              </w:rPr>
            </w:pPr>
          </w:p>
        </w:tc>
        <w:tc>
          <w:tcPr>
            <w:tcW w:w="684" w:type="dxa"/>
            <w:shd w:val="clear" w:color="auto" w:fill="FFFFFF" w:themeFill="background1"/>
            <w:vAlign w:val="center"/>
          </w:tcPr>
          <w:p w14:paraId="10E466BD"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Low load</w:t>
            </w:r>
          </w:p>
        </w:tc>
        <w:tc>
          <w:tcPr>
            <w:tcW w:w="770" w:type="dxa"/>
            <w:shd w:val="clear" w:color="auto" w:fill="FFFFFF" w:themeFill="background1"/>
            <w:vAlign w:val="center"/>
          </w:tcPr>
          <w:p w14:paraId="254616AF"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Medium load</w:t>
            </w:r>
          </w:p>
        </w:tc>
        <w:tc>
          <w:tcPr>
            <w:tcW w:w="689" w:type="dxa"/>
            <w:shd w:val="clear" w:color="auto" w:fill="FFFFFF" w:themeFill="background1"/>
            <w:vAlign w:val="center"/>
          </w:tcPr>
          <w:p w14:paraId="0CE10FFE"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High load</w:t>
            </w:r>
          </w:p>
        </w:tc>
        <w:tc>
          <w:tcPr>
            <w:tcW w:w="791" w:type="dxa"/>
            <w:shd w:val="clear" w:color="auto" w:fill="FFFFFF" w:themeFill="background1"/>
            <w:vAlign w:val="center"/>
          </w:tcPr>
          <w:p w14:paraId="312F43A3"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Low load</w:t>
            </w:r>
          </w:p>
        </w:tc>
        <w:tc>
          <w:tcPr>
            <w:tcW w:w="770" w:type="dxa"/>
            <w:shd w:val="clear" w:color="auto" w:fill="FFFFFF" w:themeFill="background1"/>
            <w:vAlign w:val="center"/>
          </w:tcPr>
          <w:p w14:paraId="7D429F2D"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Medium load</w:t>
            </w:r>
          </w:p>
        </w:tc>
        <w:tc>
          <w:tcPr>
            <w:tcW w:w="714" w:type="dxa"/>
            <w:shd w:val="clear" w:color="auto" w:fill="FFFFFF" w:themeFill="background1"/>
            <w:vAlign w:val="center"/>
          </w:tcPr>
          <w:p w14:paraId="7FE16ED0"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High load</w:t>
            </w:r>
          </w:p>
        </w:tc>
        <w:tc>
          <w:tcPr>
            <w:tcW w:w="826" w:type="dxa"/>
            <w:shd w:val="clear" w:color="auto" w:fill="FFFFFF" w:themeFill="background1"/>
            <w:noWrap/>
            <w:vAlign w:val="center"/>
          </w:tcPr>
          <w:p w14:paraId="0665304E"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Low load</w:t>
            </w:r>
          </w:p>
        </w:tc>
        <w:tc>
          <w:tcPr>
            <w:tcW w:w="1090" w:type="dxa"/>
            <w:shd w:val="clear" w:color="auto" w:fill="FFFFFF" w:themeFill="background1"/>
            <w:noWrap/>
            <w:vAlign w:val="center"/>
          </w:tcPr>
          <w:p w14:paraId="72FAD4DC"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Medium load</w:t>
            </w:r>
          </w:p>
        </w:tc>
        <w:tc>
          <w:tcPr>
            <w:tcW w:w="860" w:type="dxa"/>
            <w:shd w:val="clear" w:color="auto" w:fill="FFFFFF" w:themeFill="background1"/>
            <w:noWrap/>
            <w:vAlign w:val="center"/>
          </w:tcPr>
          <w:p w14:paraId="1BC4E26D" w14:textId="77777777" w:rsidR="006F6D43" w:rsidRPr="006F6D43" w:rsidRDefault="006F6D43" w:rsidP="00383D9C">
            <w:pPr>
              <w:widowControl/>
              <w:jc w:val="center"/>
              <w:rPr>
                <w:rFonts w:ascii="Times New Roman" w:eastAsia="等线" w:hAnsi="Times New Roman" w:cs="Times New Roman"/>
                <w:b/>
                <w:color w:val="000000"/>
                <w:kern w:val="0"/>
                <w:sz w:val="18"/>
                <w:szCs w:val="18"/>
              </w:rPr>
            </w:pPr>
            <w:r w:rsidRPr="006F6D43">
              <w:rPr>
                <w:rFonts w:ascii="Times New Roman" w:eastAsia="等线" w:hAnsi="Times New Roman" w:cs="Times New Roman"/>
                <w:b/>
                <w:color w:val="000000"/>
                <w:kern w:val="0"/>
                <w:sz w:val="18"/>
                <w:szCs w:val="18"/>
              </w:rPr>
              <w:t>High load</w:t>
            </w:r>
          </w:p>
        </w:tc>
      </w:tr>
      <w:tr w:rsidR="006F6D43" w:rsidRPr="006F6D43" w14:paraId="73F6FECB" w14:textId="77777777" w:rsidTr="00151AB4">
        <w:trPr>
          <w:trHeight w:val="113"/>
        </w:trPr>
        <w:tc>
          <w:tcPr>
            <w:tcW w:w="959" w:type="dxa"/>
            <w:vMerge w:val="restart"/>
            <w:shd w:val="clear" w:color="auto" w:fill="FFFFFF" w:themeFill="background1"/>
            <w:vAlign w:val="center"/>
          </w:tcPr>
          <w:p w14:paraId="2F9C8D9D" w14:textId="29E2C8B5"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Baseline</w:t>
            </w:r>
          </w:p>
        </w:tc>
        <w:tc>
          <w:tcPr>
            <w:tcW w:w="850" w:type="dxa"/>
            <w:vMerge w:val="restart"/>
            <w:shd w:val="clear" w:color="auto" w:fill="FFFFFF" w:themeFill="background1"/>
            <w:vAlign w:val="center"/>
          </w:tcPr>
          <w:p w14:paraId="475E739E" w14:textId="15B3D8F9"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DL RU</w:t>
            </w:r>
          </w:p>
        </w:tc>
        <w:tc>
          <w:tcPr>
            <w:tcW w:w="851" w:type="dxa"/>
            <w:shd w:val="clear" w:color="auto" w:fill="FFFFFF" w:themeFill="background1"/>
            <w:vAlign w:val="center"/>
          </w:tcPr>
          <w:p w14:paraId="0D865476" w14:textId="495DADFF"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Type-1</w:t>
            </w:r>
          </w:p>
        </w:tc>
        <w:tc>
          <w:tcPr>
            <w:tcW w:w="684" w:type="dxa"/>
            <w:shd w:val="clear" w:color="auto" w:fill="FFFFFF" w:themeFill="background1"/>
            <w:vAlign w:val="center"/>
          </w:tcPr>
          <w:p w14:paraId="7562E118" w14:textId="04150BE5" w:rsidR="006F6D43" w:rsidRPr="006F6D43" w:rsidRDefault="006F6D43" w:rsidP="006F6D43">
            <w:pPr>
              <w:jc w:val="center"/>
              <w:rPr>
                <w:rFonts w:ascii="Times New Roman" w:hAnsi="Times New Roman" w:cs="Times New Roman"/>
                <w:sz w:val="18"/>
                <w:szCs w:val="18"/>
              </w:rPr>
            </w:pPr>
          </w:p>
        </w:tc>
        <w:tc>
          <w:tcPr>
            <w:tcW w:w="770" w:type="dxa"/>
            <w:shd w:val="clear" w:color="auto" w:fill="FFFFFF" w:themeFill="background1"/>
            <w:vAlign w:val="center"/>
          </w:tcPr>
          <w:p w14:paraId="6D6258B1" w14:textId="36760ADC" w:rsidR="006F6D43" w:rsidRPr="006F6D43" w:rsidRDefault="006F6D43" w:rsidP="006F6D43">
            <w:pPr>
              <w:jc w:val="center"/>
              <w:rPr>
                <w:rFonts w:ascii="Times New Roman" w:hAnsi="Times New Roman" w:cs="Times New Roman"/>
                <w:sz w:val="18"/>
                <w:szCs w:val="18"/>
              </w:rPr>
            </w:pPr>
          </w:p>
        </w:tc>
        <w:tc>
          <w:tcPr>
            <w:tcW w:w="689" w:type="dxa"/>
            <w:shd w:val="clear" w:color="auto" w:fill="FFFFFF" w:themeFill="background1"/>
            <w:vAlign w:val="center"/>
          </w:tcPr>
          <w:p w14:paraId="70F16B9E" w14:textId="698B7C60" w:rsidR="006F6D43" w:rsidRPr="006F6D43" w:rsidRDefault="006F6D43" w:rsidP="006F6D43">
            <w:pPr>
              <w:jc w:val="center"/>
              <w:rPr>
                <w:rFonts w:ascii="Times New Roman" w:hAnsi="Times New Roman" w:cs="Times New Roman"/>
                <w:sz w:val="18"/>
                <w:szCs w:val="18"/>
              </w:rPr>
            </w:pPr>
          </w:p>
        </w:tc>
        <w:tc>
          <w:tcPr>
            <w:tcW w:w="791" w:type="dxa"/>
            <w:shd w:val="clear" w:color="auto" w:fill="FFFFFF" w:themeFill="background1"/>
            <w:vAlign w:val="center"/>
          </w:tcPr>
          <w:p w14:paraId="78BA8D32" w14:textId="721049C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4.95%</w:t>
            </w:r>
          </w:p>
        </w:tc>
        <w:tc>
          <w:tcPr>
            <w:tcW w:w="770" w:type="dxa"/>
            <w:shd w:val="clear" w:color="auto" w:fill="FFFFFF" w:themeFill="background1"/>
            <w:vAlign w:val="center"/>
          </w:tcPr>
          <w:p w14:paraId="27C7C0A9" w14:textId="75EC5CF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15.76%</w:t>
            </w:r>
          </w:p>
        </w:tc>
        <w:tc>
          <w:tcPr>
            <w:tcW w:w="714" w:type="dxa"/>
            <w:shd w:val="clear" w:color="auto" w:fill="FFFFFF" w:themeFill="background1"/>
            <w:vAlign w:val="center"/>
          </w:tcPr>
          <w:p w14:paraId="3536D2DC" w14:textId="07B8718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32.13%</w:t>
            </w:r>
          </w:p>
        </w:tc>
        <w:tc>
          <w:tcPr>
            <w:tcW w:w="826" w:type="dxa"/>
            <w:shd w:val="clear" w:color="auto" w:fill="FFFFFF" w:themeFill="background1"/>
            <w:noWrap/>
            <w:vAlign w:val="center"/>
          </w:tcPr>
          <w:p w14:paraId="134415FF" w14:textId="49E878F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7.61%</w:t>
            </w:r>
          </w:p>
        </w:tc>
        <w:tc>
          <w:tcPr>
            <w:tcW w:w="1090" w:type="dxa"/>
            <w:shd w:val="clear" w:color="auto" w:fill="FFFFFF" w:themeFill="background1"/>
            <w:noWrap/>
            <w:vAlign w:val="center"/>
          </w:tcPr>
          <w:p w14:paraId="360C8379" w14:textId="7674D67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23.12%</w:t>
            </w:r>
          </w:p>
        </w:tc>
        <w:tc>
          <w:tcPr>
            <w:tcW w:w="860" w:type="dxa"/>
            <w:shd w:val="clear" w:color="auto" w:fill="FFFFFF" w:themeFill="background1"/>
            <w:noWrap/>
            <w:vAlign w:val="center"/>
          </w:tcPr>
          <w:p w14:paraId="191C7667" w14:textId="7B55A64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54.89%</w:t>
            </w:r>
          </w:p>
        </w:tc>
      </w:tr>
      <w:tr w:rsidR="006F6D43" w:rsidRPr="006F6D43" w14:paraId="4134E612" w14:textId="77777777" w:rsidTr="00151AB4">
        <w:trPr>
          <w:trHeight w:val="113"/>
        </w:trPr>
        <w:tc>
          <w:tcPr>
            <w:tcW w:w="959" w:type="dxa"/>
            <w:vMerge/>
            <w:shd w:val="clear" w:color="auto" w:fill="FFFFFF" w:themeFill="background1"/>
            <w:vAlign w:val="center"/>
          </w:tcPr>
          <w:p w14:paraId="025649D7"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22E4B023" w14:textId="23F17D0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3A45F00E" w14:textId="29E8DF83"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Type-2</w:t>
            </w:r>
          </w:p>
        </w:tc>
        <w:tc>
          <w:tcPr>
            <w:tcW w:w="684" w:type="dxa"/>
            <w:shd w:val="clear" w:color="auto" w:fill="FFFFFF" w:themeFill="background1"/>
            <w:vAlign w:val="center"/>
          </w:tcPr>
          <w:p w14:paraId="28170B8D" w14:textId="1FD880B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3.16%</w:t>
            </w:r>
          </w:p>
        </w:tc>
        <w:tc>
          <w:tcPr>
            <w:tcW w:w="770" w:type="dxa"/>
            <w:shd w:val="clear" w:color="auto" w:fill="FFFFFF" w:themeFill="background1"/>
            <w:vAlign w:val="center"/>
          </w:tcPr>
          <w:p w14:paraId="1722D81F" w14:textId="4FCE58E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23.45%</w:t>
            </w:r>
          </w:p>
        </w:tc>
        <w:tc>
          <w:tcPr>
            <w:tcW w:w="689" w:type="dxa"/>
            <w:shd w:val="clear" w:color="auto" w:fill="FFFFFF" w:themeFill="background1"/>
            <w:vAlign w:val="center"/>
          </w:tcPr>
          <w:p w14:paraId="2EC9E412" w14:textId="3A36464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45.01%</w:t>
            </w:r>
          </w:p>
        </w:tc>
        <w:tc>
          <w:tcPr>
            <w:tcW w:w="791" w:type="dxa"/>
            <w:shd w:val="clear" w:color="auto" w:fill="FFFFFF" w:themeFill="background1"/>
            <w:vAlign w:val="center"/>
          </w:tcPr>
          <w:p w14:paraId="123F52F8" w14:textId="4F32E4E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8.53%</w:t>
            </w:r>
          </w:p>
        </w:tc>
        <w:tc>
          <w:tcPr>
            <w:tcW w:w="770" w:type="dxa"/>
            <w:shd w:val="clear" w:color="auto" w:fill="FFFFFF" w:themeFill="background1"/>
            <w:vAlign w:val="center"/>
          </w:tcPr>
          <w:p w14:paraId="225EB210" w14:textId="6E83C32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27.17%</w:t>
            </w:r>
          </w:p>
        </w:tc>
        <w:tc>
          <w:tcPr>
            <w:tcW w:w="714" w:type="dxa"/>
            <w:shd w:val="clear" w:color="auto" w:fill="FFFFFF" w:themeFill="background1"/>
            <w:vAlign w:val="center"/>
          </w:tcPr>
          <w:p w14:paraId="25E1CB9B" w14:textId="4FE2EEE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55.40%</w:t>
            </w:r>
          </w:p>
        </w:tc>
        <w:tc>
          <w:tcPr>
            <w:tcW w:w="826" w:type="dxa"/>
            <w:shd w:val="clear" w:color="auto" w:fill="FFFFFF" w:themeFill="background1"/>
            <w:noWrap/>
            <w:vAlign w:val="center"/>
          </w:tcPr>
          <w:p w14:paraId="624CD133" w14:textId="4FF4339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11.57%</w:t>
            </w:r>
          </w:p>
        </w:tc>
        <w:tc>
          <w:tcPr>
            <w:tcW w:w="1090" w:type="dxa"/>
            <w:shd w:val="clear" w:color="auto" w:fill="FFFFFF" w:themeFill="background1"/>
            <w:noWrap/>
            <w:vAlign w:val="center"/>
          </w:tcPr>
          <w:p w14:paraId="38026DD7" w14:textId="666C049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35.40%</w:t>
            </w:r>
          </w:p>
        </w:tc>
        <w:tc>
          <w:tcPr>
            <w:tcW w:w="860" w:type="dxa"/>
            <w:shd w:val="clear" w:color="auto" w:fill="FFFFFF" w:themeFill="background1"/>
            <w:noWrap/>
            <w:vAlign w:val="center"/>
          </w:tcPr>
          <w:p w14:paraId="503CA28D" w14:textId="58F9F64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81.38%</w:t>
            </w:r>
          </w:p>
        </w:tc>
      </w:tr>
      <w:tr w:rsidR="006F6D43" w:rsidRPr="006F6D43" w14:paraId="422DA824" w14:textId="77777777" w:rsidTr="00151AB4">
        <w:trPr>
          <w:trHeight w:val="113"/>
        </w:trPr>
        <w:tc>
          <w:tcPr>
            <w:tcW w:w="959" w:type="dxa"/>
            <w:vMerge/>
            <w:shd w:val="clear" w:color="auto" w:fill="FFFFFF" w:themeFill="background1"/>
            <w:vAlign w:val="center"/>
          </w:tcPr>
          <w:p w14:paraId="27F79EEA"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val="restart"/>
            <w:shd w:val="clear" w:color="auto" w:fill="FFFFFF" w:themeFill="background1"/>
            <w:vAlign w:val="center"/>
          </w:tcPr>
          <w:p w14:paraId="4BC65F96" w14:textId="2F978141"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UL RU</w:t>
            </w:r>
          </w:p>
        </w:tc>
        <w:tc>
          <w:tcPr>
            <w:tcW w:w="851" w:type="dxa"/>
            <w:shd w:val="clear" w:color="auto" w:fill="FFFFFF" w:themeFill="background1"/>
            <w:vAlign w:val="center"/>
          </w:tcPr>
          <w:p w14:paraId="144DD084" w14:textId="65D37031"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Type-1</w:t>
            </w:r>
          </w:p>
        </w:tc>
        <w:tc>
          <w:tcPr>
            <w:tcW w:w="684" w:type="dxa"/>
            <w:shd w:val="clear" w:color="auto" w:fill="FFFFFF" w:themeFill="background1"/>
            <w:vAlign w:val="center"/>
          </w:tcPr>
          <w:p w14:paraId="08451553" w14:textId="272F62A4" w:rsidR="006F6D43" w:rsidRPr="006F6D43" w:rsidRDefault="006F6D43" w:rsidP="006F6D43">
            <w:pPr>
              <w:jc w:val="center"/>
              <w:rPr>
                <w:rFonts w:ascii="Times New Roman" w:hAnsi="Times New Roman" w:cs="Times New Roman"/>
                <w:sz w:val="18"/>
                <w:szCs w:val="18"/>
              </w:rPr>
            </w:pPr>
          </w:p>
        </w:tc>
        <w:tc>
          <w:tcPr>
            <w:tcW w:w="770" w:type="dxa"/>
            <w:shd w:val="clear" w:color="auto" w:fill="FFFFFF" w:themeFill="background1"/>
            <w:vAlign w:val="center"/>
          </w:tcPr>
          <w:p w14:paraId="5D4FBB8F" w14:textId="5FE7F967" w:rsidR="006F6D43" w:rsidRPr="006F6D43" w:rsidRDefault="006F6D43" w:rsidP="006F6D43">
            <w:pPr>
              <w:jc w:val="center"/>
              <w:rPr>
                <w:rFonts w:ascii="Times New Roman" w:hAnsi="Times New Roman" w:cs="Times New Roman"/>
                <w:sz w:val="18"/>
                <w:szCs w:val="18"/>
              </w:rPr>
            </w:pPr>
          </w:p>
        </w:tc>
        <w:tc>
          <w:tcPr>
            <w:tcW w:w="689" w:type="dxa"/>
            <w:shd w:val="clear" w:color="auto" w:fill="FFFFFF" w:themeFill="background1"/>
            <w:vAlign w:val="center"/>
          </w:tcPr>
          <w:p w14:paraId="56DB55CF" w14:textId="6157DDBA" w:rsidR="006F6D43" w:rsidRPr="006F6D43" w:rsidRDefault="006F6D43" w:rsidP="006F6D43">
            <w:pPr>
              <w:jc w:val="center"/>
              <w:rPr>
                <w:rFonts w:ascii="Times New Roman" w:hAnsi="Times New Roman" w:cs="Times New Roman"/>
                <w:sz w:val="18"/>
                <w:szCs w:val="18"/>
              </w:rPr>
            </w:pPr>
          </w:p>
        </w:tc>
        <w:tc>
          <w:tcPr>
            <w:tcW w:w="791" w:type="dxa"/>
            <w:shd w:val="clear" w:color="auto" w:fill="FFFFFF" w:themeFill="background1"/>
            <w:vAlign w:val="center"/>
          </w:tcPr>
          <w:p w14:paraId="3777BF84" w14:textId="6128702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3.34%</w:t>
            </w:r>
          </w:p>
        </w:tc>
        <w:tc>
          <w:tcPr>
            <w:tcW w:w="770" w:type="dxa"/>
            <w:shd w:val="clear" w:color="auto" w:fill="FFFFFF" w:themeFill="background1"/>
            <w:vAlign w:val="center"/>
          </w:tcPr>
          <w:p w14:paraId="07FAF237" w14:textId="676318B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10.01%</w:t>
            </w:r>
          </w:p>
        </w:tc>
        <w:tc>
          <w:tcPr>
            <w:tcW w:w="714" w:type="dxa"/>
            <w:shd w:val="clear" w:color="auto" w:fill="FFFFFF" w:themeFill="background1"/>
            <w:vAlign w:val="center"/>
          </w:tcPr>
          <w:p w14:paraId="412AD17E" w14:textId="5FB876E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21.73%</w:t>
            </w:r>
          </w:p>
        </w:tc>
        <w:tc>
          <w:tcPr>
            <w:tcW w:w="826" w:type="dxa"/>
            <w:shd w:val="clear" w:color="auto" w:fill="FFFFFF" w:themeFill="background1"/>
            <w:noWrap/>
            <w:vAlign w:val="center"/>
          </w:tcPr>
          <w:p w14:paraId="22B39A61" w14:textId="42B5716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1.79%</w:t>
            </w:r>
          </w:p>
        </w:tc>
        <w:tc>
          <w:tcPr>
            <w:tcW w:w="1090" w:type="dxa"/>
            <w:shd w:val="clear" w:color="auto" w:fill="FFFFFF" w:themeFill="background1"/>
            <w:noWrap/>
            <w:vAlign w:val="center"/>
          </w:tcPr>
          <w:p w14:paraId="5F363947" w14:textId="45CB4F5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4.59%</w:t>
            </w:r>
          </w:p>
        </w:tc>
        <w:tc>
          <w:tcPr>
            <w:tcW w:w="860" w:type="dxa"/>
            <w:shd w:val="clear" w:color="auto" w:fill="FFFFFF" w:themeFill="background1"/>
            <w:noWrap/>
            <w:vAlign w:val="center"/>
          </w:tcPr>
          <w:p w14:paraId="3E4041EB" w14:textId="23AF597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10.41%</w:t>
            </w:r>
          </w:p>
        </w:tc>
      </w:tr>
      <w:tr w:rsidR="006F6D43" w:rsidRPr="006F6D43" w14:paraId="2262FD18" w14:textId="77777777" w:rsidTr="00151AB4">
        <w:trPr>
          <w:trHeight w:val="113"/>
        </w:trPr>
        <w:tc>
          <w:tcPr>
            <w:tcW w:w="959" w:type="dxa"/>
            <w:vMerge/>
            <w:shd w:val="clear" w:color="auto" w:fill="FFFFFF" w:themeFill="background1"/>
            <w:vAlign w:val="center"/>
          </w:tcPr>
          <w:p w14:paraId="28EFC2B3"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7761F1FE" w14:textId="61984083"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038DA2E0" w14:textId="7B83EC34"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Type-2</w:t>
            </w:r>
          </w:p>
        </w:tc>
        <w:tc>
          <w:tcPr>
            <w:tcW w:w="684" w:type="dxa"/>
            <w:shd w:val="clear" w:color="auto" w:fill="FFFFFF" w:themeFill="background1"/>
            <w:vAlign w:val="center"/>
          </w:tcPr>
          <w:p w14:paraId="6BAE19C1" w14:textId="19078E5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0.95%</w:t>
            </w:r>
          </w:p>
        </w:tc>
        <w:tc>
          <w:tcPr>
            <w:tcW w:w="770" w:type="dxa"/>
            <w:shd w:val="clear" w:color="auto" w:fill="FFFFFF" w:themeFill="background1"/>
            <w:vAlign w:val="center"/>
          </w:tcPr>
          <w:p w14:paraId="111EEBAA" w14:textId="51ED236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8.73%</w:t>
            </w:r>
          </w:p>
        </w:tc>
        <w:tc>
          <w:tcPr>
            <w:tcW w:w="689" w:type="dxa"/>
            <w:shd w:val="clear" w:color="auto" w:fill="FFFFFF" w:themeFill="background1"/>
            <w:vAlign w:val="center"/>
          </w:tcPr>
          <w:p w14:paraId="6A439778" w14:textId="117336C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16.16%</w:t>
            </w:r>
          </w:p>
        </w:tc>
        <w:tc>
          <w:tcPr>
            <w:tcW w:w="791" w:type="dxa"/>
            <w:shd w:val="clear" w:color="auto" w:fill="FFFFFF" w:themeFill="background1"/>
            <w:vAlign w:val="center"/>
          </w:tcPr>
          <w:p w14:paraId="3E16D812" w14:textId="0C09316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7.94%</w:t>
            </w:r>
          </w:p>
        </w:tc>
        <w:tc>
          <w:tcPr>
            <w:tcW w:w="770" w:type="dxa"/>
            <w:shd w:val="clear" w:color="auto" w:fill="FFFFFF" w:themeFill="background1"/>
            <w:vAlign w:val="center"/>
          </w:tcPr>
          <w:p w14:paraId="0D6BFF96" w14:textId="57B936B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23.84%</w:t>
            </w:r>
          </w:p>
        </w:tc>
        <w:tc>
          <w:tcPr>
            <w:tcW w:w="714" w:type="dxa"/>
            <w:shd w:val="clear" w:color="auto" w:fill="FFFFFF" w:themeFill="background1"/>
            <w:vAlign w:val="center"/>
          </w:tcPr>
          <w:p w14:paraId="0338D731" w14:textId="77745BA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51.74%</w:t>
            </w:r>
          </w:p>
        </w:tc>
        <w:tc>
          <w:tcPr>
            <w:tcW w:w="826" w:type="dxa"/>
            <w:shd w:val="clear" w:color="auto" w:fill="FFFFFF" w:themeFill="background1"/>
            <w:noWrap/>
            <w:vAlign w:val="center"/>
          </w:tcPr>
          <w:p w14:paraId="36A42108" w14:textId="45ECDB5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5.70%</w:t>
            </w:r>
          </w:p>
        </w:tc>
        <w:tc>
          <w:tcPr>
            <w:tcW w:w="1090" w:type="dxa"/>
            <w:shd w:val="clear" w:color="auto" w:fill="FFFFFF" w:themeFill="background1"/>
            <w:noWrap/>
            <w:vAlign w:val="center"/>
          </w:tcPr>
          <w:p w14:paraId="51940C85" w14:textId="2AA7E2B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14.40%</w:t>
            </w:r>
          </w:p>
        </w:tc>
        <w:tc>
          <w:tcPr>
            <w:tcW w:w="860" w:type="dxa"/>
            <w:shd w:val="clear" w:color="auto" w:fill="FFFFFF" w:themeFill="background1"/>
            <w:noWrap/>
            <w:vAlign w:val="center"/>
          </w:tcPr>
          <w:p w14:paraId="37B12847" w14:textId="05B04F5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35.05%</w:t>
            </w:r>
          </w:p>
        </w:tc>
      </w:tr>
      <w:tr w:rsidR="006F6D43" w:rsidRPr="006F6D43" w14:paraId="611746FC" w14:textId="77777777" w:rsidTr="00151AB4">
        <w:trPr>
          <w:trHeight w:val="113"/>
        </w:trPr>
        <w:tc>
          <w:tcPr>
            <w:tcW w:w="959" w:type="dxa"/>
            <w:vMerge w:val="restart"/>
            <w:shd w:val="clear" w:color="auto" w:fill="FFFFFF" w:themeFill="background1"/>
            <w:vAlign w:val="center"/>
          </w:tcPr>
          <w:p w14:paraId="3D2F0BA3" w14:textId="7C3A81D2"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Dynamic SBFD</w:t>
            </w:r>
          </w:p>
        </w:tc>
        <w:tc>
          <w:tcPr>
            <w:tcW w:w="850" w:type="dxa"/>
            <w:vMerge w:val="restart"/>
            <w:shd w:val="clear" w:color="auto" w:fill="FFFFFF" w:themeFill="background1"/>
            <w:vAlign w:val="center"/>
          </w:tcPr>
          <w:p w14:paraId="1AE2E8FF" w14:textId="62466850"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DL RU</w:t>
            </w:r>
          </w:p>
        </w:tc>
        <w:tc>
          <w:tcPr>
            <w:tcW w:w="851" w:type="dxa"/>
            <w:shd w:val="clear" w:color="auto" w:fill="FFFFFF" w:themeFill="background1"/>
            <w:vAlign w:val="center"/>
          </w:tcPr>
          <w:p w14:paraId="0E114DD7" w14:textId="0F097005"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Type-1</w:t>
            </w:r>
          </w:p>
        </w:tc>
        <w:tc>
          <w:tcPr>
            <w:tcW w:w="684" w:type="dxa"/>
            <w:shd w:val="clear" w:color="auto" w:fill="FFFFFF" w:themeFill="background1"/>
            <w:vAlign w:val="center"/>
          </w:tcPr>
          <w:p w14:paraId="48E3E45B" w14:textId="02E20556" w:rsidR="006F6D43" w:rsidRPr="006F6D43" w:rsidRDefault="006F6D43" w:rsidP="006F6D43">
            <w:pPr>
              <w:jc w:val="center"/>
              <w:rPr>
                <w:rFonts w:ascii="Times New Roman" w:hAnsi="Times New Roman" w:cs="Times New Roman"/>
                <w:sz w:val="18"/>
                <w:szCs w:val="18"/>
              </w:rPr>
            </w:pPr>
          </w:p>
        </w:tc>
        <w:tc>
          <w:tcPr>
            <w:tcW w:w="770" w:type="dxa"/>
            <w:shd w:val="clear" w:color="auto" w:fill="FFFFFF" w:themeFill="background1"/>
            <w:vAlign w:val="center"/>
          </w:tcPr>
          <w:p w14:paraId="69BC5A30" w14:textId="33F362C6" w:rsidR="006F6D43" w:rsidRPr="006F6D43" w:rsidRDefault="006F6D43" w:rsidP="006F6D43">
            <w:pPr>
              <w:jc w:val="center"/>
              <w:rPr>
                <w:rFonts w:ascii="Times New Roman" w:hAnsi="Times New Roman" w:cs="Times New Roman"/>
                <w:sz w:val="18"/>
                <w:szCs w:val="18"/>
              </w:rPr>
            </w:pPr>
          </w:p>
        </w:tc>
        <w:tc>
          <w:tcPr>
            <w:tcW w:w="689" w:type="dxa"/>
            <w:shd w:val="clear" w:color="auto" w:fill="FFFFFF" w:themeFill="background1"/>
            <w:vAlign w:val="center"/>
          </w:tcPr>
          <w:p w14:paraId="79DCC930" w14:textId="1B21180E" w:rsidR="006F6D43" w:rsidRPr="006F6D43" w:rsidRDefault="006F6D43" w:rsidP="006F6D43">
            <w:pPr>
              <w:jc w:val="center"/>
              <w:rPr>
                <w:rFonts w:ascii="Times New Roman" w:hAnsi="Times New Roman" w:cs="Times New Roman"/>
                <w:sz w:val="18"/>
                <w:szCs w:val="18"/>
              </w:rPr>
            </w:pPr>
          </w:p>
        </w:tc>
        <w:tc>
          <w:tcPr>
            <w:tcW w:w="791" w:type="dxa"/>
            <w:shd w:val="clear" w:color="auto" w:fill="FFFFFF" w:themeFill="background1"/>
            <w:vAlign w:val="center"/>
          </w:tcPr>
          <w:p w14:paraId="261F29E7" w14:textId="344C227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4.70%</w:t>
            </w:r>
          </w:p>
        </w:tc>
        <w:tc>
          <w:tcPr>
            <w:tcW w:w="770" w:type="dxa"/>
            <w:shd w:val="clear" w:color="auto" w:fill="FFFFFF" w:themeFill="background1"/>
            <w:vAlign w:val="center"/>
          </w:tcPr>
          <w:p w14:paraId="14975950" w14:textId="67D31CA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16.29%</w:t>
            </w:r>
          </w:p>
        </w:tc>
        <w:tc>
          <w:tcPr>
            <w:tcW w:w="714" w:type="dxa"/>
            <w:shd w:val="clear" w:color="auto" w:fill="FFFFFF" w:themeFill="background1"/>
            <w:vAlign w:val="center"/>
          </w:tcPr>
          <w:p w14:paraId="0D4A161A" w14:textId="28FE077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35.09%</w:t>
            </w:r>
          </w:p>
        </w:tc>
        <w:tc>
          <w:tcPr>
            <w:tcW w:w="826" w:type="dxa"/>
            <w:shd w:val="clear" w:color="auto" w:fill="FFFFFF" w:themeFill="background1"/>
            <w:noWrap/>
            <w:vAlign w:val="center"/>
          </w:tcPr>
          <w:p w14:paraId="6E3E9439" w14:textId="3470EB7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7.31%</w:t>
            </w:r>
          </w:p>
        </w:tc>
        <w:tc>
          <w:tcPr>
            <w:tcW w:w="1090" w:type="dxa"/>
            <w:shd w:val="clear" w:color="auto" w:fill="FFFFFF" w:themeFill="background1"/>
            <w:noWrap/>
            <w:vAlign w:val="center"/>
          </w:tcPr>
          <w:p w14:paraId="71C9320F" w14:textId="6B063DD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21.30%</w:t>
            </w:r>
          </w:p>
        </w:tc>
        <w:tc>
          <w:tcPr>
            <w:tcW w:w="860" w:type="dxa"/>
            <w:shd w:val="clear" w:color="auto" w:fill="FFFFFF" w:themeFill="background1"/>
            <w:noWrap/>
            <w:vAlign w:val="center"/>
          </w:tcPr>
          <w:p w14:paraId="4E92641B" w14:textId="698087B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52.44%</w:t>
            </w:r>
          </w:p>
        </w:tc>
      </w:tr>
      <w:tr w:rsidR="006F6D43" w:rsidRPr="006F6D43" w14:paraId="7D14D0CC" w14:textId="77777777" w:rsidTr="00151AB4">
        <w:trPr>
          <w:trHeight w:val="113"/>
        </w:trPr>
        <w:tc>
          <w:tcPr>
            <w:tcW w:w="959" w:type="dxa"/>
            <w:vMerge/>
            <w:shd w:val="clear" w:color="auto" w:fill="FFFFFF" w:themeFill="background1"/>
          </w:tcPr>
          <w:p w14:paraId="7827304B"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300102C7" w14:textId="50DE386B"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31D4549A" w14:textId="781B1D4B"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Type-2</w:t>
            </w:r>
          </w:p>
        </w:tc>
        <w:tc>
          <w:tcPr>
            <w:tcW w:w="684" w:type="dxa"/>
            <w:shd w:val="clear" w:color="auto" w:fill="FFFFFF" w:themeFill="background1"/>
            <w:vAlign w:val="center"/>
          </w:tcPr>
          <w:p w14:paraId="39BE5649" w14:textId="02E2C94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5.30%</w:t>
            </w:r>
          </w:p>
        </w:tc>
        <w:tc>
          <w:tcPr>
            <w:tcW w:w="770" w:type="dxa"/>
            <w:shd w:val="clear" w:color="auto" w:fill="FFFFFF" w:themeFill="background1"/>
            <w:vAlign w:val="center"/>
          </w:tcPr>
          <w:p w14:paraId="56010D27" w14:textId="514F735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24.72%</w:t>
            </w:r>
          </w:p>
        </w:tc>
        <w:tc>
          <w:tcPr>
            <w:tcW w:w="689" w:type="dxa"/>
            <w:shd w:val="clear" w:color="auto" w:fill="FFFFFF" w:themeFill="background1"/>
            <w:vAlign w:val="center"/>
          </w:tcPr>
          <w:p w14:paraId="01627AD2" w14:textId="7007C6D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36.45%</w:t>
            </w:r>
          </w:p>
        </w:tc>
        <w:tc>
          <w:tcPr>
            <w:tcW w:w="791" w:type="dxa"/>
            <w:shd w:val="clear" w:color="auto" w:fill="FFFFFF" w:themeFill="background1"/>
            <w:vAlign w:val="center"/>
          </w:tcPr>
          <w:p w14:paraId="3A0E821D" w14:textId="756308F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7.11%</w:t>
            </w:r>
          </w:p>
        </w:tc>
        <w:tc>
          <w:tcPr>
            <w:tcW w:w="770" w:type="dxa"/>
            <w:shd w:val="clear" w:color="auto" w:fill="FFFFFF" w:themeFill="background1"/>
            <w:vAlign w:val="center"/>
          </w:tcPr>
          <w:p w14:paraId="59A25260" w14:textId="735C62E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24.69%</w:t>
            </w:r>
          </w:p>
        </w:tc>
        <w:tc>
          <w:tcPr>
            <w:tcW w:w="714" w:type="dxa"/>
            <w:shd w:val="clear" w:color="auto" w:fill="FFFFFF" w:themeFill="background1"/>
            <w:vAlign w:val="center"/>
          </w:tcPr>
          <w:p w14:paraId="433F08E3" w14:textId="3A4BB43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53.17%</w:t>
            </w:r>
          </w:p>
        </w:tc>
        <w:tc>
          <w:tcPr>
            <w:tcW w:w="826" w:type="dxa"/>
            <w:shd w:val="clear" w:color="auto" w:fill="FFFFFF" w:themeFill="background1"/>
            <w:noWrap/>
            <w:vAlign w:val="center"/>
          </w:tcPr>
          <w:p w14:paraId="6444C866" w14:textId="054CF8D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10.25%</w:t>
            </w:r>
          </w:p>
        </w:tc>
        <w:tc>
          <w:tcPr>
            <w:tcW w:w="1090" w:type="dxa"/>
            <w:shd w:val="clear" w:color="auto" w:fill="FFFFFF" w:themeFill="background1"/>
            <w:noWrap/>
            <w:vAlign w:val="center"/>
          </w:tcPr>
          <w:p w14:paraId="3DC8EC63" w14:textId="74F35B0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30.53%</w:t>
            </w:r>
          </w:p>
        </w:tc>
        <w:tc>
          <w:tcPr>
            <w:tcW w:w="860" w:type="dxa"/>
            <w:shd w:val="clear" w:color="auto" w:fill="FFFFFF" w:themeFill="background1"/>
            <w:noWrap/>
            <w:vAlign w:val="center"/>
          </w:tcPr>
          <w:p w14:paraId="60216B0E" w14:textId="36F7C5E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73.65%</w:t>
            </w:r>
          </w:p>
        </w:tc>
      </w:tr>
      <w:tr w:rsidR="006F6D43" w:rsidRPr="006F6D43" w14:paraId="55B7EDAE" w14:textId="77777777" w:rsidTr="00151AB4">
        <w:trPr>
          <w:trHeight w:val="113"/>
        </w:trPr>
        <w:tc>
          <w:tcPr>
            <w:tcW w:w="959" w:type="dxa"/>
            <w:vMerge/>
            <w:shd w:val="clear" w:color="auto" w:fill="FFFFFF" w:themeFill="background1"/>
          </w:tcPr>
          <w:p w14:paraId="1E88850C"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val="restart"/>
            <w:shd w:val="clear" w:color="auto" w:fill="FFFFFF" w:themeFill="background1"/>
            <w:vAlign w:val="center"/>
          </w:tcPr>
          <w:p w14:paraId="75436AEF" w14:textId="421CACC3"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UL RU</w:t>
            </w:r>
          </w:p>
        </w:tc>
        <w:tc>
          <w:tcPr>
            <w:tcW w:w="851" w:type="dxa"/>
            <w:shd w:val="clear" w:color="auto" w:fill="FFFFFF" w:themeFill="background1"/>
            <w:vAlign w:val="center"/>
          </w:tcPr>
          <w:p w14:paraId="366A4684" w14:textId="433FD044"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Type-1</w:t>
            </w:r>
          </w:p>
        </w:tc>
        <w:tc>
          <w:tcPr>
            <w:tcW w:w="684" w:type="dxa"/>
            <w:shd w:val="clear" w:color="auto" w:fill="FFFFFF" w:themeFill="background1"/>
            <w:vAlign w:val="center"/>
          </w:tcPr>
          <w:p w14:paraId="261FFAD0" w14:textId="5FA49E8F" w:rsidR="006F6D43" w:rsidRPr="006F6D43" w:rsidRDefault="006F6D43" w:rsidP="006F6D43">
            <w:pPr>
              <w:jc w:val="center"/>
              <w:rPr>
                <w:rFonts w:ascii="Times New Roman" w:hAnsi="Times New Roman" w:cs="Times New Roman"/>
                <w:sz w:val="18"/>
                <w:szCs w:val="18"/>
              </w:rPr>
            </w:pPr>
          </w:p>
        </w:tc>
        <w:tc>
          <w:tcPr>
            <w:tcW w:w="770" w:type="dxa"/>
            <w:shd w:val="clear" w:color="auto" w:fill="FFFFFF" w:themeFill="background1"/>
            <w:vAlign w:val="center"/>
          </w:tcPr>
          <w:p w14:paraId="33E5D4A1" w14:textId="4963CD1C" w:rsidR="006F6D43" w:rsidRPr="006F6D43" w:rsidRDefault="006F6D43" w:rsidP="006F6D43">
            <w:pPr>
              <w:jc w:val="center"/>
              <w:rPr>
                <w:rFonts w:ascii="Times New Roman" w:hAnsi="Times New Roman" w:cs="Times New Roman"/>
                <w:sz w:val="18"/>
                <w:szCs w:val="18"/>
              </w:rPr>
            </w:pPr>
          </w:p>
        </w:tc>
        <w:tc>
          <w:tcPr>
            <w:tcW w:w="689" w:type="dxa"/>
            <w:shd w:val="clear" w:color="auto" w:fill="FFFFFF" w:themeFill="background1"/>
            <w:vAlign w:val="center"/>
          </w:tcPr>
          <w:p w14:paraId="131B00E1" w14:textId="14C07A00" w:rsidR="006F6D43" w:rsidRPr="006F6D43" w:rsidRDefault="006F6D43" w:rsidP="006F6D43">
            <w:pPr>
              <w:jc w:val="center"/>
              <w:rPr>
                <w:rFonts w:ascii="Times New Roman" w:hAnsi="Times New Roman" w:cs="Times New Roman"/>
                <w:sz w:val="18"/>
                <w:szCs w:val="18"/>
              </w:rPr>
            </w:pPr>
          </w:p>
        </w:tc>
        <w:tc>
          <w:tcPr>
            <w:tcW w:w="791" w:type="dxa"/>
            <w:shd w:val="clear" w:color="auto" w:fill="FFFFFF" w:themeFill="background1"/>
            <w:vAlign w:val="center"/>
          </w:tcPr>
          <w:p w14:paraId="0DFD69CB" w14:textId="6AB5020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2.78%</w:t>
            </w:r>
          </w:p>
        </w:tc>
        <w:tc>
          <w:tcPr>
            <w:tcW w:w="770" w:type="dxa"/>
            <w:shd w:val="clear" w:color="auto" w:fill="FFFFFF" w:themeFill="background1"/>
            <w:vAlign w:val="center"/>
          </w:tcPr>
          <w:p w14:paraId="4DD0511C" w14:textId="3D1C1D4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9.07%</w:t>
            </w:r>
          </w:p>
        </w:tc>
        <w:tc>
          <w:tcPr>
            <w:tcW w:w="714" w:type="dxa"/>
            <w:shd w:val="clear" w:color="auto" w:fill="FFFFFF" w:themeFill="background1"/>
            <w:vAlign w:val="center"/>
          </w:tcPr>
          <w:p w14:paraId="4BC47A22" w14:textId="7A9C69A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18.30%</w:t>
            </w:r>
          </w:p>
        </w:tc>
        <w:tc>
          <w:tcPr>
            <w:tcW w:w="826" w:type="dxa"/>
            <w:shd w:val="clear" w:color="auto" w:fill="FFFFFF" w:themeFill="background1"/>
            <w:noWrap/>
            <w:vAlign w:val="center"/>
          </w:tcPr>
          <w:p w14:paraId="4B8E57D2" w14:textId="5D8F5B8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1.77%</w:t>
            </w:r>
          </w:p>
        </w:tc>
        <w:tc>
          <w:tcPr>
            <w:tcW w:w="1090" w:type="dxa"/>
            <w:shd w:val="clear" w:color="auto" w:fill="FFFFFF" w:themeFill="background1"/>
            <w:noWrap/>
            <w:vAlign w:val="center"/>
          </w:tcPr>
          <w:p w14:paraId="2ECBFB97" w14:textId="5FB82F8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4.55%</w:t>
            </w:r>
          </w:p>
        </w:tc>
        <w:tc>
          <w:tcPr>
            <w:tcW w:w="860" w:type="dxa"/>
            <w:shd w:val="clear" w:color="auto" w:fill="FFFFFF" w:themeFill="background1"/>
            <w:noWrap/>
            <w:vAlign w:val="center"/>
          </w:tcPr>
          <w:p w14:paraId="627FA3B3" w14:textId="380418D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10.50%</w:t>
            </w:r>
          </w:p>
        </w:tc>
      </w:tr>
      <w:tr w:rsidR="006F6D43" w:rsidRPr="006F6D43" w14:paraId="7DAE4A17" w14:textId="77777777" w:rsidTr="00151AB4">
        <w:trPr>
          <w:trHeight w:val="113"/>
        </w:trPr>
        <w:tc>
          <w:tcPr>
            <w:tcW w:w="959" w:type="dxa"/>
            <w:vMerge/>
            <w:shd w:val="clear" w:color="auto" w:fill="FFFFFF" w:themeFill="background1"/>
          </w:tcPr>
          <w:p w14:paraId="17ABF0E3"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4549AB63" w14:textId="7664E4D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3640CCDB" w14:textId="02258A83"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Type-2</w:t>
            </w:r>
          </w:p>
        </w:tc>
        <w:tc>
          <w:tcPr>
            <w:tcW w:w="684" w:type="dxa"/>
            <w:shd w:val="clear" w:color="auto" w:fill="FFFFFF" w:themeFill="background1"/>
            <w:vAlign w:val="center"/>
          </w:tcPr>
          <w:p w14:paraId="6EFFC9DE" w14:textId="103914C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2.22%</w:t>
            </w:r>
          </w:p>
        </w:tc>
        <w:tc>
          <w:tcPr>
            <w:tcW w:w="770" w:type="dxa"/>
            <w:shd w:val="clear" w:color="auto" w:fill="FFFFFF" w:themeFill="background1"/>
            <w:vAlign w:val="center"/>
          </w:tcPr>
          <w:p w14:paraId="65F04175" w14:textId="78DE934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14.43%</w:t>
            </w:r>
          </w:p>
        </w:tc>
        <w:tc>
          <w:tcPr>
            <w:tcW w:w="689" w:type="dxa"/>
            <w:shd w:val="clear" w:color="auto" w:fill="FFFFFF" w:themeFill="background1"/>
            <w:vAlign w:val="center"/>
          </w:tcPr>
          <w:p w14:paraId="4D0C106D" w14:textId="0DC59A4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29.16%</w:t>
            </w:r>
          </w:p>
        </w:tc>
        <w:tc>
          <w:tcPr>
            <w:tcW w:w="791" w:type="dxa"/>
            <w:shd w:val="clear" w:color="auto" w:fill="FFFFFF" w:themeFill="background1"/>
            <w:vAlign w:val="center"/>
          </w:tcPr>
          <w:p w14:paraId="62DF0727" w14:textId="70BBB31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8.19%</w:t>
            </w:r>
          </w:p>
        </w:tc>
        <w:tc>
          <w:tcPr>
            <w:tcW w:w="770" w:type="dxa"/>
            <w:shd w:val="clear" w:color="auto" w:fill="FFFFFF" w:themeFill="background1"/>
            <w:vAlign w:val="center"/>
          </w:tcPr>
          <w:p w14:paraId="2122500A" w14:textId="6BD330E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26.66%</w:t>
            </w:r>
          </w:p>
        </w:tc>
        <w:tc>
          <w:tcPr>
            <w:tcW w:w="714" w:type="dxa"/>
            <w:shd w:val="clear" w:color="auto" w:fill="FFFFFF" w:themeFill="background1"/>
            <w:vAlign w:val="center"/>
          </w:tcPr>
          <w:p w14:paraId="3C65668D" w14:textId="2008182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53.84%</w:t>
            </w:r>
          </w:p>
        </w:tc>
        <w:tc>
          <w:tcPr>
            <w:tcW w:w="826" w:type="dxa"/>
            <w:shd w:val="clear" w:color="auto" w:fill="FFFFFF" w:themeFill="background1"/>
            <w:noWrap/>
            <w:vAlign w:val="center"/>
          </w:tcPr>
          <w:p w14:paraId="191BFDAD" w14:textId="7193BBA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6.83%</w:t>
            </w:r>
          </w:p>
        </w:tc>
        <w:tc>
          <w:tcPr>
            <w:tcW w:w="1090" w:type="dxa"/>
            <w:shd w:val="clear" w:color="auto" w:fill="FFFFFF" w:themeFill="background1"/>
            <w:noWrap/>
            <w:vAlign w:val="center"/>
          </w:tcPr>
          <w:p w14:paraId="61DF9024" w14:textId="4B93D36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16.45%</w:t>
            </w:r>
          </w:p>
        </w:tc>
        <w:tc>
          <w:tcPr>
            <w:tcW w:w="860" w:type="dxa"/>
            <w:shd w:val="clear" w:color="auto" w:fill="FFFFFF" w:themeFill="background1"/>
            <w:noWrap/>
            <w:vAlign w:val="center"/>
          </w:tcPr>
          <w:p w14:paraId="58A99B0E" w14:textId="01231F4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39.91%</w:t>
            </w:r>
          </w:p>
        </w:tc>
      </w:tr>
      <w:tr w:rsidR="006F6D43" w:rsidRPr="006F6D43" w14:paraId="03BD20E7" w14:textId="77777777" w:rsidTr="00151AB4">
        <w:trPr>
          <w:trHeight w:val="113"/>
        </w:trPr>
        <w:tc>
          <w:tcPr>
            <w:tcW w:w="959" w:type="dxa"/>
            <w:vMerge w:val="restart"/>
            <w:shd w:val="clear" w:color="auto" w:fill="FFFFFF" w:themeFill="background1"/>
            <w:vAlign w:val="center"/>
          </w:tcPr>
          <w:p w14:paraId="024905CB" w14:textId="6B934CB9"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Baseline</w:t>
            </w:r>
          </w:p>
        </w:tc>
        <w:tc>
          <w:tcPr>
            <w:tcW w:w="850" w:type="dxa"/>
            <w:vMerge w:val="restart"/>
            <w:shd w:val="clear" w:color="auto" w:fill="FFFFFF" w:themeFill="background1"/>
            <w:vAlign w:val="center"/>
            <w:hideMark/>
          </w:tcPr>
          <w:p w14:paraId="0D2A4181" w14:textId="21D96105"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 xml:space="preserve">DL average-UPT </w:t>
            </w:r>
            <w:r w:rsidRPr="006F6D43">
              <w:rPr>
                <w:rFonts w:ascii="Times New Roman" w:eastAsia="等线" w:hAnsi="Times New Roman" w:cs="Times New Roman"/>
                <w:b/>
                <w:bCs/>
                <w:color w:val="000000"/>
                <w:kern w:val="0"/>
                <w:sz w:val="18"/>
                <w:szCs w:val="18"/>
              </w:rPr>
              <w:t>CDF</w:t>
            </w:r>
          </w:p>
        </w:tc>
        <w:tc>
          <w:tcPr>
            <w:tcW w:w="851" w:type="dxa"/>
            <w:shd w:val="clear" w:color="auto" w:fill="FFFFFF" w:themeFill="background1"/>
            <w:vAlign w:val="center"/>
            <w:hideMark/>
          </w:tcPr>
          <w:p w14:paraId="291FB2AE"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Mean</w:t>
            </w:r>
          </w:p>
        </w:tc>
        <w:tc>
          <w:tcPr>
            <w:tcW w:w="684" w:type="dxa"/>
            <w:shd w:val="clear" w:color="auto" w:fill="FFFFFF" w:themeFill="background1"/>
            <w:vAlign w:val="center"/>
          </w:tcPr>
          <w:p w14:paraId="40167542" w14:textId="3B735AA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608.21</w:t>
            </w:r>
          </w:p>
        </w:tc>
        <w:tc>
          <w:tcPr>
            <w:tcW w:w="770" w:type="dxa"/>
            <w:shd w:val="clear" w:color="auto" w:fill="FFFFFF" w:themeFill="background1"/>
            <w:vAlign w:val="center"/>
          </w:tcPr>
          <w:p w14:paraId="389D39B9" w14:textId="5369A88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385.84</w:t>
            </w:r>
          </w:p>
        </w:tc>
        <w:tc>
          <w:tcPr>
            <w:tcW w:w="689" w:type="dxa"/>
            <w:shd w:val="clear" w:color="auto" w:fill="FFFFFF" w:themeFill="background1"/>
            <w:vAlign w:val="center"/>
          </w:tcPr>
          <w:p w14:paraId="02BC3265" w14:textId="17737C5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240.26</w:t>
            </w:r>
          </w:p>
        </w:tc>
        <w:tc>
          <w:tcPr>
            <w:tcW w:w="791" w:type="dxa"/>
            <w:shd w:val="clear" w:color="auto" w:fill="FFFFFF" w:themeFill="background1"/>
            <w:vAlign w:val="center"/>
          </w:tcPr>
          <w:p w14:paraId="08E60B69" w14:textId="4475F70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303.37</w:t>
            </w:r>
          </w:p>
        </w:tc>
        <w:tc>
          <w:tcPr>
            <w:tcW w:w="770" w:type="dxa"/>
            <w:shd w:val="clear" w:color="auto" w:fill="FFFFFF" w:themeFill="background1"/>
            <w:vAlign w:val="center"/>
          </w:tcPr>
          <w:p w14:paraId="7C506FE5" w14:textId="7C920D0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205.25</w:t>
            </w:r>
          </w:p>
        </w:tc>
        <w:tc>
          <w:tcPr>
            <w:tcW w:w="714" w:type="dxa"/>
            <w:shd w:val="clear" w:color="auto" w:fill="FFFFFF" w:themeFill="background1"/>
            <w:vAlign w:val="center"/>
          </w:tcPr>
          <w:p w14:paraId="34E1903B" w14:textId="0A0A7E5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81.48</w:t>
            </w:r>
          </w:p>
        </w:tc>
        <w:tc>
          <w:tcPr>
            <w:tcW w:w="826" w:type="dxa"/>
            <w:shd w:val="clear" w:color="auto" w:fill="FFFFFF" w:themeFill="background1"/>
            <w:noWrap/>
            <w:vAlign w:val="center"/>
          </w:tcPr>
          <w:p w14:paraId="4C66EF24" w14:textId="371508C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523.29</w:t>
            </w:r>
          </w:p>
        </w:tc>
        <w:tc>
          <w:tcPr>
            <w:tcW w:w="1090" w:type="dxa"/>
            <w:shd w:val="clear" w:color="auto" w:fill="FFFFFF" w:themeFill="background1"/>
            <w:noWrap/>
            <w:vAlign w:val="center"/>
          </w:tcPr>
          <w:p w14:paraId="23F10B67" w14:textId="3CFE654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396.08</w:t>
            </w:r>
          </w:p>
        </w:tc>
        <w:tc>
          <w:tcPr>
            <w:tcW w:w="860" w:type="dxa"/>
            <w:shd w:val="clear" w:color="auto" w:fill="FFFFFF" w:themeFill="background1"/>
            <w:noWrap/>
            <w:vAlign w:val="center"/>
          </w:tcPr>
          <w:p w14:paraId="714F214B" w14:textId="06811ED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256.13</w:t>
            </w:r>
          </w:p>
        </w:tc>
      </w:tr>
      <w:tr w:rsidR="006F6D43" w:rsidRPr="006F6D43" w14:paraId="33158500" w14:textId="77777777" w:rsidTr="00151AB4">
        <w:trPr>
          <w:trHeight w:val="113"/>
        </w:trPr>
        <w:tc>
          <w:tcPr>
            <w:tcW w:w="959" w:type="dxa"/>
            <w:vMerge/>
            <w:shd w:val="clear" w:color="auto" w:fill="FFFFFF" w:themeFill="background1"/>
            <w:vAlign w:val="center"/>
          </w:tcPr>
          <w:p w14:paraId="4F768B59"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09A3EB8E" w14:textId="466FF0D2"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70904B73"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w:t>
            </w:r>
          </w:p>
        </w:tc>
        <w:tc>
          <w:tcPr>
            <w:tcW w:w="684" w:type="dxa"/>
            <w:shd w:val="clear" w:color="auto" w:fill="FFFFFF" w:themeFill="background1"/>
            <w:vAlign w:val="center"/>
          </w:tcPr>
          <w:p w14:paraId="6AAB62B3" w14:textId="7B4DDA0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562.16</w:t>
            </w:r>
          </w:p>
        </w:tc>
        <w:tc>
          <w:tcPr>
            <w:tcW w:w="770" w:type="dxa"/>
            <w:shd w:val="clear" w:color="auto" w:fill="FFFFFF" w:themeFill="background1"/>
            <w:vAlign w:val="center"/>
          </w:tcPr>
          <w:p w14:paraId="4BF66AD5" w14:textId="74B318D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279.01</w:t>
            </w:r>
          </w:p>
        </w:tc>
        <w:tc>
          <w:tcPr>
            <w:tcW w:w="689" w:type="dxa"/>
            <w:shd w:val="clear" w:color="auto" w:fill="FFFFFF" w:themeFill="background1"/>
            <w:vAlign w:val="center"/>
          </w:tcPr>
          <w:p w14:paraId="476D463E" w14:textId="15CD9E9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112.08</w:t>
            </w:r>
          </w:p>
        </w:tc>
        <w:tc>
          <w:tcPr>
            <w:tcW w:w="791" w:type="dxa"/>
            <w:shd w:val="clear" w:color="auto" w:fill="FFFFFF" w:themeFill="background1"/>
            <w:vAlign w:val="center"/>
          </w:tcPr>
          <w:p w14:paraId="462CA2B2" w14:textId="0C49EBA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225.92</w:t>
            </w:r>
          </w:p>
        </w:tc>
        <w:tc>
          <w:tcPr>
            <w:tcW w:w="770" w:type="dxa"/>
            <w:shd w:val="clear" w:color="auto" w:fill="FFFFFF" w:themeFill="background1"/>
            <w:vAlign w:val="center"/>
          </w:tcPr>
          <w:p w14:paraId="396A6F44" w14:textId="0AE18B7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141.90</w:t>
            </w:r>
          </w:p>
        </w:tc>
        <w:tc>
          <w:tcPr>
            <w:tcW w:w="714" w:type="dxa"/>
            <w:shd w:val="clear" w:color="auto" w:fill="FFFFFF" w:themeFill="background1"/>
            <w:vAlign w:val="center"/>
          </w:tcPr>
          <w:p w14:paraId="433B4D0F" w14:textId="09AFC6A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60.81</w:t>
            </w:r>
          </w:p>
        </w:tc>
        <w:tc>
          <w:tcPr>
            <w:tcW w:w="826" w:type="dxa"/>
            <w:shd w:val="clear" w:color="auto" w:fill="FFFFFF" w:themeFill="background1"/>
            <w:noWrap/>
            <w:vAlign w:val="center"/>
          </w:tcPr>
          <w:p w14:paraId="55080B9E" w14:textId="22896FE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352.19</w:t>
            </w:r>
          </w:p>
        </w:tc>
        <w:tc>
          <w:tcPr>
            <w:tcW w:w="1090" w:type="dxa"/>
            <w:shd w:val="clear" w:color="auto" w:fill="FFFFFF" w:themeFill="background1"/>
            <w:noWrap/>
            <w:vAlign w:val="center"/>
          </w:tcPr>
          <w:p w14:paraId="30B29E11" w14:textId="0D96E18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215.81</w:t>
            </w:r>
          </w:p>
        </w:tc>
        <w:tc>
          <w:tcPr>
            <w:tcW w:w="860" w:type="dxa"/>
            <w:shd w:val="clear" w:color="auto" w:fill="FFFFFF" w:themeFill="background1"/>
            <w:noWrap/>
            <w:vAlign w:val="center"/>
          </w:tcPr>
          <w:p w14:paraId="4F66BAB5" w14:textId="70571ED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62.26</w:t>
            </w:r>
          </w:p>
        </w:tc>
      </w:tr>
      <w:tr w:rsidR="006F6D43" w:rsidRPr="006F6D43" w14:paraId="53068073" w14:textId="77777777" w:rsidTr="00151AB4">
        <w:trPr>
          <w:trHeight w:val="113"/>
        </w:trPr>
        <w:tc>
          <w:tcPr>
            <w:tcW w:w="959" w:type="dxa"/>
            <w:vMerge/>
            <w:shd w:val="clear" w:color="auto" w:fill="FFFFFF" w:themeFill="background1"/>
            <w:vAlign w:val="center"/>
          </w:tcPr>
          <w:p w14:paraId="72D96EA1"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5B9C2345" w14:textId="11CCA4C2"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1001F8D8"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50%</w:t>
            </w:r>
          </w:p>
        </w:tc>
        <w:tc>
          <w:tcPr>
            <w:tcW w:w="684" w:type="dxa"/>
            <w:shd w:val="clear" w:color="auto" w:fill="FFFFFF" w:themeFill="background1"/>
            <w:vAlign w:val="center"/>
          </w:tcPr>
          <w:p w14:paraId="36B423BA" w14:textId="2BEA302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609.12</w:t>
            </w:r>
          </w:p>
        </w:tc>
        <w:tc>
          <w:tcPr>
            <w:tcW w:w="770" w:type="dxa"/>
            <w:shd w:val="clear" w:color="auto" w:fill="FFFFFF" w:themeFill="background1"/>
            <w:vAlign w:val="center"/>
          </w:tcPr>
          <w:p w14:paraId="37CB6552" w14:textId="524728C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380.08</w:t>
            </w:r>
          </w:p>
        </w:tc>
        <w:tc>
          <w:tcPr>
            <w:tcW w:w="689" w:type="dxa"/>
            <w:shd w:val="clear" w:color="auto" w:fill="FFFFFF" w:themeFill="background1"/>
            <w:vAlign w:val="center"/>
          </w:tcPr>
          <w:p w14:paraId="10FAD0F6" w14:textId="0EF452D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227.00</w:t>
            </w:r>
          </w:p>
        </w:tc>
        <w:tc>
          <w:tcPr>
            <w:tcW w:w="791" w:type="dxa"/>
            <w:shd w:val="clear" w:color="auto" w:fill="FFFFFF" w:themeFill="background1"/>
            <w:vAlign w:val="center"/>
          </w:tcPr>
          <w:p w14:paraId="012F1C80" w14:textId="4E1B590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306.31</w:t>
            </w:r>
          </w:p>
        </w:tc>
        <w:tc>
          <w:tcPr>
            <w:tcW w:w="770" w:type="dxa"/>
            <w:shd w:val="clear" w:color="auto" w:fill="FFFFFF" w:themeFill="background1"/>
            <w:vAlign w:val="center"/>
          </w:tcPr>
          <w:p w14:paraId="076517A5" w14:textId="0A322CB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210.01</w:t>
            </w:r>
          </w:p>
        </w:tc>
        <w:tc>
          <w:tcPr>
            <w:tcW w:w="714" w:type="dxa"/>
            <w:shd w:val="clear" w:color="auto" w:fill="FFFFFF" w:themeFill="background1"/>
            <w:vAlign w:val="center"/>
          </w:tcPr>
          <w:p w14:paraId="4C48D0CF" w14:textId="41EB436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83.13</w:t>
            </w:r>
          </w:p>
        </w:tc>
        <w:tc>
          <w:tcPr>
            <w:tcW w:w="826" w:type="dxa"/>
            <w:shd w:val="clear" w:color="auto" w:fill="FFFFFF" w:themeFill="background1"/>
            <w:noWrap/>
            <w:vAlign w:val="center"/>
          </w:tcPr>
          <w:p w14:paraId="207F7F90" w14:textId="5946B7F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533.84</w:t>
            </w:r>
          </w:p>
        </w:tc>
        <w:tc>
          <w:tcPr>
            <w:tcW w:w="1090" w:type="dxa"/>
            <w:shd w:val="clear" w:color="auto" w:fill="FFFFFF" w:themeFill="background1"/>
            <w:noWrap/>
            <w:vAlign w:val="center"/>
          </w:tcPr>
          <w:p w14:paraId="564D77D3" w14:textId="090BFF1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392.70</w:t>
            </w:r>
          </w:p>
        </w:tc>
        <w:tc>
          <w:tcPr>
            <w:tcW w:w="860" w:type="dxa"/>
            <w:shd w:val="clear" w:color="auto" w:fill="FFFFFF" w:themeFill="background1"/>
            <w:noWrap/>
            <w:vAlign w:val="center"/>
          </w:tcPr>
          <w:p w14:paraId="74FAC28D" w14:textId="2C46852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231.76</w:t>
            </w:r>
          </w:p>
        </w:tc>
      </w:tr>
      <w:tr w:rsidR="006F6D43" w:rsidRPr="006F6D43" w14:paraId="202E7802" w14:textId="77777777" w:rsidTr="00151AB4">
        <w:trPr>
          <w:trHeight w:val="113"/>
        </w:trPr>
        <w:tc>
          <w:tcPr>
            <w:tcW w:w="959" w:type="dxa"/>
            <w:vMerge/>
            <w:shd w:val="clear" w:color="auto" w:fill="FFFFFF" w:themeFill="background1"/>
            <w:vAlign w:val="center"/>
          </w:tcPr>
          <w:p w14:paraId="3EDB7B46"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3B7AA4E7" w14:textId="1A76139F"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6B1505AF"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95%</w:t>
            </w:r>
          </w:p>
        </w:tc>
        <w:tc>
          <w:tcPr>
            <w:tcW w:w="684" w:type="dxa"/>
            <w:shd w:val="clear" w:color="auto" w:fill="FFFFFF" w:themeFill="background1"/>
            <w:vAlign w:val="center"/>
          </w:tcPr>
          <w:p w14:paraId="20880DA0" w14:textId="2A29E4A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653.78</w:t>
            </w:r>
          </w:p>
        </w:tc>
        <w:tc>
          <w:tcPr>
            <w:tcW w:w="770" w:type="dxa"/>
            <w:shd w:val="clear" w:color="auto" w:fill="FFFFFF" w:themeFill="background1"/>
            <w:vAlign w:val="center"/>
          </w:tcPr>
          <w:p w14:paraId="1E7F8121" w14:textId="243646E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520.68</w:t>
            </w:r>
          </w:p>
        </w:tc>
        <w:tc>
          <w:tcPr>
            <w:tcW w:w="689" w:type="dxa"/>
            <w:shd w:val="clear" w:color="auto" w:fill="FFFFFF" w:themeFill="background1"/>
            <w:vAlign w:val="center"/>
          </w:tcPr>
          <w:p w14:paraId="1C8985D7" w14:textId="514B743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420.67</w:t>
            </w:r>
          </w:p>
        </w:tc>
        <w:tc>
          <w:tcPr>
            <w:tcW w:w="791" w:type="dxa"/>
            <w:shd w:val="clear" w:color="auto" w:fill="FFFFFF" w:themeFill="background1"/>
            <w:vAlign w:val="center"/>
          </w:tcPr>
          <w:p w14:paraId="62E03B15" w14:textId="56B57F4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377.35</w:t>
            </w:r>
          </w:p>
        </w:tc>
        <w:tc>
          <w:tcPr>
            <w:tcW w:w="770" w:type="dxa"/>
            <w:shd w:val="clear" w:color="auto" w:fill="FFFFFF" w:themeFill="background1"/>
            <w:vAlign w:val="center"/>
          </w:tcPr>
          <w:p w14:paraId="4F477463" w14:textId="0BE17E5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258.92</w:t>
            </w:r>
          </w:p>
        </w:tc>
        <w:tc>
          <w:tcPr>
            <w:tcW w:w="714" w:type="dxa"/>
            <w:shd w:val="clear" w:color="auto" w:fill="FFFFFF" w:themeFill="background1"/>
            <w:vAlign w:val="center"/>
          </w:tcPr>
          <w:p w14:paraId="0348D90E" w14:textId="64B8D9D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97.25</w:t>
            </w:r>
          </w:p>
        </w:tc>
        <w:tc>
          <w:tcPr>
            <w:tcW w:w="826" w:type="dxa"/>
            <w:shd w:val="clear" w:color="auto" w:fill="FFFFFF" w:themeFill="background1"/>
            <w:noWrap/>
            <w:vAlign w:val="center"/>
          </w:tcPr>
          <w:p w14:paraId="1CBB8E75" w14:textId="286E000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628.38</w:t>
            </w:r>
          </w:p>
        </w:tc>
        <w:tc>
          <w:tcPr>
            <w:tcW w:w="1090" w:type="dxa"/>
            <w:shd w:val="clear" w:color="auto" w:fill="FFFFFF" w:themeFill="background1"/>
            <w:noWrap/>
            <w:vAlign w:val="center"/>
          </w:tcPr>
          <w:p w14:paraId="6254E3F7" w14:textId="1F04F45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576.58</w:t>
            </w:r>
          </w:p>
        </w:tc>
        <w:tc>
          <w:tcPr>
            <w:tcW w:w="860" w:type="dxa"/>
            <w:shd w:val="clear" w:color="auto" w:fill="FFFFFF" w:themeFill="background1"/>
            <w:noWrap/>
            <w:vAlign w:val="center"/>
          </w:tcPr>
          <w:p w14:paraId="6DBA53D1" w14:textId="1C1EDD5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518.81</w:t>
            </w:r>
          </w:p>
        </w:tc>
      </w:tr>
      <w:tr w:rsidR="006F6D43" w:rsidRPr="006F6D43" w14:paraId="49B86804" w14:textId="77777777" w:rsidTr="00151AB4">
        <w:trPr>
          <w:trHeight w:val="113"/>
        </w:trPr>
        <w:tc>
          <w:tcPr>
            <w:tcW w:w="959" w:type="dxa"/>
            <w:vMerge/>
            <w:shd w:val="clear" w:color="auto" w:fill="FFFFFF" w:themeFill="background1"/>
            <w:vAlign w:val="center"/>
          </w:tcPr>
          <w:p w14:paraId="14E01CBF"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val="restart"/>
            <w:shd w:val="clear" w:color="auto" w:fill="FFFFFF" w:themeFill="background1"/>
            <w:vAlign w:val="center"/>
            <w:hideMark/>
          </w:tcPr>
          <w:p w14:paraId="31BE9A9A" w14:textId="603C9D8D"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 xml:space="preserve">UL average-UPT </w:t>
            </w:r>
            <w:r w:rsidRPr="006F6D43">
              <w:rPr>
                <w:rFonts w:ascii="Times New Roman" w:eastAsia="等线" w:hAnsi="Times New Roman" w:cs="Times New Roman"/>
                <w:b/>
                <w:bCs/>
                <w:color w:val="000000"/>
                <w:kern w:val="0"/>
                <w:sz w:val="18"/>
                <w:szCs w:val="18"/>
              </w:rPr>
              <w:t>CDF</w:t>
            </w:r>
          </w:p>
        </w:tc>
        <w:tc>
          <w:tcPr>
            <w:tcW w:w="851" w:type="dxa"/>
            <w:shd w:val="clear" w:color="auto" w:fill="FFFFFF" w:themeFill="background1"/>
            <w:vAlign w:val="center"/>
            <w:hideMark/>
          </w:tcPr>
          <w:p w14:paraId="783DD06C"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Mean</w:t>
            </w:r>
          </w:p>
        </w:tc>
        <w:tc>
          <w:tcPr>
            <w:tcW w:w="684" w:type="dxa"/>
            <w:shd w:val="clear" w:color="auto" w:fill="FFFFFF" w:themeFill="background1"/>
            <w:vAlign w:val="center"/>
          </w:tcPr>
          <w:p w14:paraId="7671AE33" w14:textId="7862FB2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259.40</w:t>
            </w:r>
          </w:p>
        </w:tc>
        <w:tc>
          <w:tcPr>
            <w:tcW w:w="770" w:type="dxa"/>
            <w:shd w:val="clear" w:color="auto" w:fill="FFFFFF" w:themeFill="background1"/>
            <w:vAlign w:val="center"/>
          </w:tcPr>
          <w:p w14:paraId="0234DB2F" w14:textId="0849611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134.81</w:t>
            </w:r>
          </w:p>
        </w:tc>
        <w:tc>
          <w:tcPr>
            <w:tcW w:w="689" w:type="dxa"/>
            <w:shd w:val="clear" w:color="auto" w:fill="FFFFFF" w:themeFill="background1"/>
            <w:vAlign w:val="center"/>
          </w:tcPr>
          <w:p w14:paraId="40C948E8" w14:textId="021F182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71.42</w:t>
            </w:r>
          </w:p>
        </w:tc>
        <w:tc>
          <w:tcPr>
            <w:tcW w:w="791" w:type="dxa"/>
            <w:shd w:val="clear" w:color="auto" w:fill="FFFFFF" w:themeFill="background1"/>
            <w:vAlign w:val="center"/>
          </w:tcPr>
          <w:p w14:paraId="04FEB3EB" w14:textId="7DEE9E1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171.77</w:t>
            </w:r>
          </w:p>
        </w:tc>
        <w:tc>
          <w:tcPr>
            <w:tcW w:w="770" w:type="dxa"/>
            <w:shd w:val="clear" w:color="auto" w:fill="FFFFFF" w:themeFill="background1"/>
            <w:vAlign w:val="center"/>
          </w:tcPr>
          <w:p w14:paraId="3A48FB5D" w14:textId="4633668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121.72</w:t>
            </w:r>
          </w:p>
        </w:tc>
        <w:tc>
          <w:tcPr>
            <w:tcW w:w="714" w:type="dxa"/>
            <w:shd w:val="clear" w:color="auto" w:fill="FFFFFF" w:themeFill="background1"/>
            <w:vAlign w:val="center"/>
          </w:tcPr>
          <w:p w14:paraId="1CDFF315" w14:textId="3CF0D37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40.31</w:t>
            </w:r>
          </w:p>
        </w:tc>
        <w:tc>
          <w:tcPr>
            <w:tcW w:w="826" w:type="dxa"/>
            <w:shd w:val="clear" w:color="auto" w:fill="FFFFFF" w:themeFill="background1"/>
            <w:noWrap/>
            <w:vAlign w:val="center"/>
          </w:tcPr>
          <w:p w14:paraId="567D2D5E" w14:textId="671D1DE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338.46</w:t>
            </w:r>
          </w:p>
        </w:tc>
        <w:tc>
          <w:tcPr>
            <w:tcW w:w="1090" w:type="dxa"/>
            <w:shd w:val="clear" w:color="auto" w:fill="FFFFFF" w:themeFill="background1"/>
            <w:noWrap/>
            <w:vAlign w:val="center"/>
          </w:tcPr>
          <w:p w14:paraId="1B424698" w14:textId="6310161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246.14</w:t>
            </w:r>
          </w:p>
        </w:tc>
        <w:tc>
          <w:tcPr>
            <w:tcW w:w="860" w:type="dxa"/>
            <w:shd w:val="clear" w:color="auto" w:fill="FFFFFF" w:themeFill="background1"/>
            <w:noWrap/>
            <w:vAlign w:val="center"/>
          </w:tcPr>
          <w:p w14:paraId="589AE7B8" w14:textId="7B2BF93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156.22</w:t>
            </w:r>
          </w:p>
        </w:tc>
      </w:tr>
      <w:tr w:rsidR="006F6D43" w:rsidRPr="006F6D43" w14:paraId="1FA319B2" w14:textId="77777777" w:rsidTr="00151AB4">
        <w:trPr>
          <w:trHeight w:val="113"/>
        </w:trPr>
        <w:tc>
          <w:tcPr>
            <w:tcW w:w="959" w:type="dxa"/>
            <w:vMerge/>
            <w:shd w:val="clear" w:color="auto" w:fill="FFFFFF" w:themeFill="background1"/>
          </w:tcPr>
          <w:p w14:paraId="5A463BB4"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427B4A0E" w14:textId="74BB8E12"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0ED4C472"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w:t>
            </w:r>
          </w:p>
        </w:tc>
        <w:tc>
          <w:tcPr>
            <w:tcW w:w="684" w:type="dxa"/>
            <w:shd w:val="clear" w:color="auto" w:fill="FFFFFF" w:themeFill="background1"/>
            <w:vAlign w:val="center"/>
          </w:tcPr>
          <w:p w14:paraId="1380F639" w14:textId="7181D3F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235.27</w:t>
            </w:r>
          </w:p>
        </w:tc>
        <w:tc>
          <w:tcPr>
            <w:tcW w:w="770" w:type="dxa"/>
            <w:shd w:val="clear" w:color="auto" w:fill="FFFFFF" w:themeFill="background1"/>
            <w:vAlign w:val="center"/>
          </w:tcPr>
          <w:p w14:paraId="5572B402" w14:textId="1CAC994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96.27</w:t>
            </w:r>
          </w:p>
        </w:tc>
        <w:tc>
          <w:tcPr>
            <w:tcW w:w="689" w:type="dxa"/>
            <w:shd w:val="clear" w:color="auto" w:fill="FFFFFF" w:themeFill="background1"/>
            <w:vAlign w:val="center"/>
          </w:tcPr>
          <w:p w14:paraId="2C709F9F" w14:textId="2481BCD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37.28</w:t>
            </w:r>
          </w:p>
        </w:tc>
        <w:tc>
          <w:tcPr>
            <w:tcW w:w="791" w:type="dxa"/>
            <w:shd w:val="clear" w:color="auto" w:fill="FFFFFF" w:themeFill="background1"/>
            <w:vAlign w:val="center"/>
          </w:tcPr>
          <w:p w14:paraId="77A86A01" w14:textId="20377CB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139.99</w:t>
            </w:r>
          </w:p>
        </w:tc>
        <w:tc>
          <w:tcPr>
            <w:tcW w:w="770" w:type="dxa"/>
            <w:shd w:val="clear" w:color="auto" w:fill="FFFFFF" w:themeFill="background1"/>
            <w:vAlign w:val="center"/>
          </w:tcPr>
          <w:p w14:paraId="12F7A100" w14:textId="0BB78FA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97.71</w:t>
            </w:r>
          </w:p>
        </w:tc>
        <w:tc>
          <w:tcPr>
            <w:tcW w:w="714" w:type="dxa"/>
            <w:shd w:val="clear" w:color="auto" w:fill="FFFFFF" w:themeFill="background1"/>
            <w:vAlign w:val="center"/>
          </w:tcPr>
          <w:p w14:paraId="40E84169" w14:textId="1C0EF57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33.12</w:t>
            </w:r>
          </w:p>
        </w:tc>
        <w:tc>
          <w:tcPr>
            <w:tcW w:w="826" w:type="dxa"/>
            <w:shd w:val="clear" w:color="auto" w:fill="FFFFFF" w:themeFill="background1"/>
            <w:noWrap/>
            <w:vAlign w:val="center"/>
          </w:tcPr>
          <w:p w14:paraId="29222CC4" w14:textId="6103DDA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297.23</w:t>
            </w:r>
          </w:p>
        </w:tc>
        <w:tc>
          <w:tcPr>
            <w:tcW w:w="1090" w:type="dxa"/>
            <w:shd w:val="clear" w:color="auto" w:fill="FFFFFF" w:themeFill="background1"/>
            <w:noWrap/>
            <w:vAlign w:val="center"/>
          </w:tcPr>
          <w:p w14:paraId="1F1C29F5" w14:textId="6C5A946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218.19</w:t>
            </w:r>
          </w:p>
        </w:tc>
        <w:tc>
          <w:tcPr>
            <w:tcW w:w="860" w:type="dxa"/>
            <w:shd w:val="clear" w:color="auto" w:fill="FFFFFF" w:themeFill="background1"/>
            <w:noWrap/>
            <w:vAlign w:val="center"/>
          </w:tcPr>
          <w:p w14:paraId="16824BD0" w14:textId="69FBF34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125.96</w:t>
            </w:r>
          </w:p>
        </w:tc>
      </w:tr>
      <w:tr w:rsidR="006F6D43" w:rsidRPr="006F6D43" w14:paraId="2CD181C2" w14:textId="77777777" w:rsidTr="00151AB4">
        <w:trPr>
          <w:trHeight w:val="113"/>
        </w:trPr>
        <w:tc>
          <w:tcPr>
            <w:tcW w:w="959" w:type="dxa"/>
            <w:vMerge/>
            <w:shd w:val="clear" w:color="auto" w:fill="FFFFFF" w:themeFill="background1"/>
          </w:tcPr>
          <w:p w14:paraId="22A0D6F3"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4F1D7ECE" w14:textId="536D4946"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39968711"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50%</w:t>
            </w:r>
          </w:p>
        </w:tc>
        <w:tc>
          <w:tcPr>
            <w:tcW w:w="684" w:type="dxa"/>
            <w:shd w:val="clear" w:color="auto" w:fill="FFFFFF" w:themeFill="background1"/>
            <w:vAlign w:val="center"/>
          </w:tcPr>
          <w:p w14:paraId="5EC87609" w14:textId="1B6563F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259.97</w:t>
            </w:r>
          </w:p>
        </w:tc>
        <w:tc>
          <w:tcPr>
            <w:tcW w:w="770" w:type="dxa"/>
            <w:shd w:val="clear" w:color="auto" w:fill="FFFFFF" w:themeFill="background1"/>
            <w:vAlign w:val="center"/>
          </w:tcPr>
          <w:p w14:paraId="4B650F76" w14:textId="1BB9A0F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133.12</w:t>
            </w:r>
          </w:p>
        </w:tc>
        <w:tc>
          <w:tcPr>
            <w:tcW w:w="689" w:type="dxa"/>
            <w:shd w:val="clear" w:color="auto" w:fill="FFFFFF" w:themeFill="background1"/>
            <w:vAlign w:val="center"/>
          </w:tcPr>
          <w:p w14:paraId="7F0EF3AF" w14:textId="3B6155E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67.94</w:t>
            </w:r>
          </w:p>
        </w:tc>
        <w:tc>
          <w:tcPr>
            <w:tcW w:w="791" w:type="dxa"/>
            <w:shd w:val="clear" w:color="auto" w:fill="FFFFFF" w:themeFill="background1"/>
            <w:vAlign w:val="center"/>
          </w:tcPr>
          <w:p w14:paraId="7BA78E43" w14:textId="2029A33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170.64</w:t>
            </w:r>
          </w:p>
        </w:tc>
        <w:tc>
          <w:tcPr>
            <w:tcW w:w="770" w:type="dxa"/>
            <w:shd w:val="clear" w:color="auto" w:fill="FFFFFF" w:themeFill="background1"/>
            <w:vAlign w:val="center"/>
          </w:tcPr>
          <w:p w14:paraId="66098CC2" w14:textId="78681B9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118.47</w:t>
            </w:r>
          </w:p>
        </w:tc>
        <w:tc>
          <w:tcPr>
            <w:tcW w:w="714" w:type="dxa"/>
            <w:shd w:val="clear" w:color="auto" w:fill="FFFFFF" w:themeFill="background1"/>
            <w:vAlign w:val="center"/>
          </w:tcPr>
          <w:p w14:paraId="1769E863" w14:textId="4CF79E8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39.61</w:t>
            </w:r>
          </w:p>
        </w:tc>
        <w:tc>
          <w:tcPr>
            <w:tcW w:w="826" w:type="dxa"/>
            <w:shd w:val="clear" w:color="auto" w:fill="FFFFFF" w:themeFill="background1"/>
            <w:noWrap/>
            <w:vAlign w:val="center"/>
          </w:tcPr>
          <w:p w14:paraId="5504E5BF" w14:textId="01AFFB8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340.54</w:t>
            </w:r>
          </w:p>
        </w:tc>
        <w:tc>
          <w:tcPr>
            <w:tcW w:w="1090" w:type="dxa"/>
            <w:shd w:val="clear" w:color="auto" w:fill="FFFFFF" w:themeFill="background1"/>
            <w:noWrap/>
            <w:vAlign w:val="center"/>
          </w:tcPr>
          <w:p w14:paraId="37EEAAAD" w14:textId="575127A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247.10</w:t>
            </w:r>
          </w:p>
        </w:tc>
        <w:tc>
          <w:tcPr>
            <w:tcW w:w="860" w:type="dxa"/>
            <w:shd w:val="clear" w:color="auto" w:fill="FFFFFF" w:themeFill="background1"/>
            <w:noWrap/>
            <w:vAlign w:val="center"/>
          </w:tcPr>
          <w:p w14:paraId="5A1683F7" w14:textId="5F6A578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156.77</w:t>
            </w:r>
          </w:p>
        </w:tc>
      </w:tr>
      <w:tr w:rsidR="006F6D43" w:rsidRPr="006F6D43" w14:paraId="4A68C257" w14:textId="77777777" w:rsidTr="00151AB4">
        <w:trPr>
          <w:trHeight w:val="113"/>
        </w:trPr>
        <w:tc>
          <w:tcPr>
            <w:tcW w:w="959" w:type="dxa"/>
            <w:vMerge/>
            <w:shd w:val="clear" w:color="auto" w:fill="FFFFFF" w:themeFill="background1"/>
          </w:tcPr>
          <w:p w14:paraId="63B411D0"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7C6BBFF2" w14:textId="0F62FDEC"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4CAFAA43"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95%</w:t>
            </w:r>
          </w:p>
        </w:tc>
        <w:tc>
          <w:tcPr>
            <w:tcW w:w="684" w:type="dxa"/>
            <w:shd w:val="clear" w:color="auto" w:fill="FFFFFF" w:themeFill="background1"/>
            <w:vAlign w:val="center"/>
          </w:tcPr>
          <w:p w14:paraId="0A23B638" w14:textId="06A2BCE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281.33</w:t>
            </w:r>
          </w:p>
        </w:tc>
        <w:tc>
          <w:tcPr>
            <w:tcW w:w="770" w:type="dxa"/>
            <w:shd w:val="clear" w:color="auto" w:fill="FFFFFF" w:themeFill="background1"/>
            <w:vAlign w:val="center"/>
          </w:tcPr>
          <w:p w14:paraId="171228B6" w14:textId="2C36984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179.33</w:t>
            </w:r>
          </w:p>
        </w:tc>
        <w:tc>
          <w:tcPr>
            <w:tcW w:w="689" w:type="dxa"/>
            <w:shd w:val="clear" w:color="auto" w:fill="FFFFFF" w:themeFill="background1"/>
            <w:vAlign w:val="center"/>
          </w:tcPr>
          <w:p w14:paraId="2EB08198" w14:textId="457BCC6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115.81</w:t>
            </w:r>
          </w:p>
        </w:tc>
        <w:tc>
          <w:tcPr>
            <w:tcW w:w="791" w:type="dxa"/>
            <w:shd w:val="clear" w:color="auto" w:fill="FFFFFF" w:themeFill="background1"/>
            <w:vAlign w:val="center"/>
          </w:tcPr>
          <w:p w14:paraId="446875E4" w14:textId="395C8C1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208.79</w:t>
            </w:r>
          </w:p>
        </w:tc>
        <w:tc>
          <w:tcPr>
            <w:tcW w:w="770" w:type="dxa"/>
            <w:shd w:val="clear" w:color="auto" w:fill="FFFFFF" w:themeFill="background1"/>
            <w:vAlign w:val="center"/>
          </w:tcPr>
          <w:p w14:paraId="767F8537" w14:textId="2E781D7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151.93</w:t>
            </w:r>
          </w:p>
        </w:tc>
        <w:tc>
          <w:tcPr>
            <w:tcW w:w="714" w:type="dxa"/>
            <w:shd w:val="clear" w:color="auto" w:fill="FFFFFF" w:themeFill="background1"/>
            <w:vAlign w:val="center"/>
          </w:tcPr>
          <w:p w14:paraId="15268392" w14:textId="510E108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50.45</w:t>
            </w:r>
          </w:p>
        </w:tc>
        <w:tc>
          <w:tcPr>
            <w:tcW w:w="826" w:type="dxa"/>
            <w:shd w:val="clear" w:color="auto" w:fill="FFFFFF" w:themeFill="background1"/>
            <w:noWrap/>
            <w:vAlign w:val="center"/>
          </w:tcPr>
          <w:p w14:paraId="019243CC" w14:textId="0DACD98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363.79</w:t>
            </w:r>
          </w:p>
        </w:tc>
        <w:tc>
          <w:tcPr>
            <w:tcW w:w="1090" w:type="dxa"/>
            <w:shd w:val="clear" w:color="auto" w:fill="FFFFFF" w:themeFill="background1"/>
            <w:noWrap/>
            <w:vAlign w:val="center"/>
          </w:tcPr>
          <w:p w14:paraId="633F8EB9" w14:textId="3B227AD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271.19</w:t>
            </w:r>
          </w:p>
        </w:tc>
        <w:tc>
          <w:tcPr>
            <w:tcW w:w="860" w:type="dxa"/>
            <w:shd w:val="clear" w:color="auto" w:fill="FFFFFF" w:themeFill="background1"/>
            <w:noWrap/>
            <w:vAlign w:val="center"/>
          </w:tcPr>
          <w:p w14:paraId="18533018" w14:textId="34D07A8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186.47</w:t>
            </w:r>
          </w:p>
        </w:tc>
      </w:tr>
      <w:tr w:rsidR="006F6D43" w:rsidRPr="006F6D43" w14:paraId="3704900B" w14:textId="77777777" w:rsidTr="00151AB4">
        <w:trPr>
          <w:trHeight w:val="113"/>
        </w:trPr>
        <w:tc>
          <w:tcPr>
            <w:tcW w:w="959" w:type="dxa"/>
            <w:vMerge w:val="restart"/>
            <w:shd w:val="clear" w:color="auto" w:fill="FFFFFF" w:themeFill="background1"/>
            <w:vAlign w:val="center"/>
          </w:tcPr>
          <w:p w14:paraId="29E74B49" w14:textId="0CF34394"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Dynamic SBFD</w:t>
            </w:r>
          </w:p>
        </w:tc>
        <w:tc>
          <w:tcPr>
            <w:tcW w:w="850" w:type="dxa"/>
            <w:vMerge w:val="restart"/>
            <w:shd w:val="clear" w:color="auto" w:fill="FFFFFF" w:themeFill="background1"/>
            <w:vAlign w:val="center"/>
          </w:tcPr>
          <w:p w14:paraId="293FF7FA" w14:textId="10750E8E"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 xml:space="preserve">DL average-UPT </w:t>
            </w:r>
            <w:r w:rsidRPr="006F6D43">
              <w:rPr>
                <w:rFonts w:ascii="Times New Roman" w:eastAsia="等线" w:hAnsi="Times New Roman" w:cs="Times New Roman"/>
                <w:b/>
                <w:bCs/>
                <w:color w:val="000000"/>
                <w:kern w:val="0"/>
                <w:sz w:val="18"/>
                <w:szCs w:val="18"/>
              </w:rPr>
              <w:t>CDF</w:t>
            </w:r>
          </w:p>
        </w:tc>
        <w:tc>
          <w:tcPr>
            <w:tcW w:w="851" w:type="dxa"/>
            <w:shd w:val="clear" w:color="auto" w:fill="FFFFFF" w:themeFill="background1"/>
            <w:vAlign w:val="center"/>
          </w:tcPr>
          <w:p w14:paraId="1618FE1A" w14:textId="7D330534"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Mean</w:t>
            </w:r>
          </w:p>
        </w:tc>
        <w:tc>
          <w:tcPr>
            <w:tcW w:w="684" w:type="dxa"/>
            <w:shd w:val="clear" w:color="auto" w:fill="FFFFFF" w:themeFill="background1"/>
            <w:vAlign w:val="center"/>
          </w:tcPr>
          <w:p w14:paraId="57D8DB79" w14:textId="0A9A4C1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602.93</w:t>
            </w:r>
          </w:p>
        </w:tc>
        <w:tc>
          <w:tcPr>
            <w:tcW w:w="770" w:type="dxa"/>
            <w:shd w:val="clear" w:color="auto" w:fill="FFFFFF" w:themeFill="background1"/>
            <w:vAlign w:val="center"/>
          </w:tcPr>
          <w:p w14:paraId="35689B5B" w14:textId="5C654EA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348.36</w:t>
            </w:r>
          </w:p>
        </w:tc>
        <w:tc>
          <w:tcPr>
            <w:tcW w:w="689" w:type="dxa"/>
            <w:shd w:val="clear" w:color="auto" w:fill="FFFFFF" w:themeFill="background1"/>
            <w:vAlign w:val="center"/>
          </w:tcPr>
          <w:p w14:paraId="091CC934" w14:textId="3587C0D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162.59</w:t>
            </w:r>
          </w:p>
        </w:tc>
        <w:tc>
          <w:tcPr>
            <w:tcW w:w="791" w:type="dxa"/>
            <w:shd w:val="clear" w:color="auto" w:fill="FFFFFF" w:themeFill="background1"/>
            <w:vAlign w:val="center"/>
          </w:tcPr>
          <w:p w14:paraId="305F8CE2" w14:textId="33FD3C2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293.1457</w:t>
            </w:r>
          </w:p>
        </w:tc>
        <w:tc>
          <w:tcPr>
            <w:tcW w:w="770" w:type="dxa"/>
            <w:shd w:val="clear" w:color="auto" w:fill="FFFFFF" w:themeFill="background1"/>
            <w:vAlign w:val="center"/>
          </w:tcPr>
          <w:p w14:paraId="5CAC8E65" w14:textId="14F9E51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197.68</w:t>
            </w:r>
          </w:p>
        </w:tc>
        <w:tc>
          <w:tcPr>
            <w:tcW w:w="714" w:type="dxa"/>
            <w:shd w:val="clear" w:color="auto" w:fill="FFFFFF" w:themeFill="background1"/>
            <w:vAlign w:val="center"/>
          </w:tcPr>
          <w:p w14:paraId="62DF9FCA" w14:textId="51D7327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80.59</w:t>
            </w:r>
          </w:p>
        </w:tc>
        <w:tc>
          <w:tcPr>
            <w:tcW w:w="826" w:type="dxa"/>
            <w:shd w:val="clear" w:color="auto" w:fill="FFFFFF" w:themeFill="background1"/>
            <w:noWrap/>
            <w:vAlign w:val="center"/>
          </w:tcPr>
          <w:p w14:paraId="38020630" w14:textId="3CF96BC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617.36</w:t>
            </w:r>
          </w:p>
        </w:tc>
        <w:tc>
          <w:tcPr>
            <w:tcW w:w="1090" w:type="dxa"/>
            <w:shd w:val="clear" w:color="auto" w:fill="FFFFFF" w:themeFill="background1"/>
            <w:noWrap/>
            <w:vAlign w:val="center"/>
          </w:tcPr>
          <w:p w14:paraId="40B4384E" w14:textId="47A7955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473.57</w:t>
            </w:r>
          </w:p>
        </w:tc>
        <w:tc>
          <w:tcPr>
            <w:tcW w:w="860" w:type="dxa"/>
            <w:shd w:val="clear" w:color="auto" w:fill="FFFFFF" w:themeFill="background1"/>
            <w:noWrap/>
            <w:vAlign w:val="center"/>
          </w:tcPr>
          <w:p w14:paraId="5CE0CC25" w14:textId="031A113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312.35</w:t>
            </w:r>
          </w:p>
        </w:tc>
      </w:tr>
      <w:tr w:rsidR="006F6D43" w:rsidRPr="006F6D43" w14:paraId="4312393F" w14:textId="77777777" w:rsidTr="00151AB4">
        <w:trPr>
          <w:trHeight w:val="113"/>
        </w:trPr>
        <w:tc>
          <w:tcPr>
            <w:tcW w:w="959" w:type="dxa"/>
            <w:vMerge/>
            <w:shd w:val="clear" w:color="auto" w:fill="FFFFFF" w:themeFill="background1"/>
          </w:tcPr>
          <w:p w14:paraId="5AA3AC29"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5410775C"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16BFF5CB" w14:textId="295B8C0F"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w:t>
            </w:r>
          </w:p>
        </w:tc>
        <w:tc>
          <w:tcPr>
            <w:tcW w:w="684" w:type="dxa"/>
            <w:shd w:val="clear" w:color="auto" w:fill="FFFFFF" w:themeFill="background1"/>
            <w:vAlign w:val="center"/>
          </w:tcPr>
          <w:p w14:paraId="5D451967" w14:textId="4DE2B41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558.63</w:t>
            </w:r>
          </w:p>
        </w:tc>
        <w:tc>
          <w:tcPr>
            <w:tcW w:w="770" w:type="dxa"/>
            <w:shd w:val="clear" w:color="auto" w:fill="FFFFFF" w:themeFill="background1"/>
            <w:vAlign w:val="center"/>
          </w:tcPr>
          <w:p w14:paraId="3EEC6826" w14:textId="0D24CAF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238.37</w:t>
            </w:r>
          </w:p>
        </w:tc>
        <w:tc>
          <w:tcPr>
            <w:tcW w:w="689" w:type="dxa"/>
            <w:shd w:val="clear" w:color="auto" w:fill="FFFFFF" w:themeFill="background1"/>
            <w:vAlign w:val="center"/>
          </w:tcPr>
          <w:p w14:paraId="0E644A95" w14:textId="578B97C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20.34</w:t>
            </w:r>
          </w:p>
        </w:tc>
        <w:tc>
          <w:tcPr>
            <w:tcW w:w="791" w:type="dxa"/>
            <w:shd w:val="clear" w:color="auto" w:fill="FFFFFF" w:themeFill="background1"/>
            <w:vAlign w:val="center"/>
          </w:tcPr>
          <w:p w14:paraId="388DE243" w14:textId="2149DD7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217.1864</w:t>
            </w:r>
          </w:p>
        </w:tc>
        <w:tc>
          <w:tcPr>
            <w:tcW w:w="770" w:type="dxa"/>
            <w:shd w:val="clear" w:color="auto" w:fill="FFFFFF" w:themeFill="background1"/>
            <w:vAlign w:val="center"/>
          </w:tcPr>
          <w:p w14:paraId="362DFDA8" w14:textId="29C319D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135.57</w:t>
            </w:r>
          </w:p>
        </w:tc>
        <w:tc>
          <w:tcPr>
            <w:tcW w:w="714" w:type="dxa"/>
            <w:shd w:val="clear" w:color="auto" w:fill="FFFFFF" w:themeFill="background1"/>
            <w:vAlign w:val="center"/>
          </w:tcPr>
          <w:p w14:paraId="1D68DD4A" w14:textId="3CC2481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59.93</w:t>
            </w:r>
          </w:p>
        </w:tc>
        <w:tc>
          <w:tcPr>
            <w:tcW w:w="826" w:type="dxa"/>
            <w:shd w:val="clear" w:color="auto" w:fill="FFFFFF" w:themeFill="background1"/>
            <w:noWrap/>
            <w:vAlign w:val="center"/>
          </w:tcPr>
          <w:p w14:paraId="5AFE2FC1" w14:textId="1A132B3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405.50</w:t>
            </w:r>
          </w:p>
        </w:tc>
        <w:tc>
          <w:tcPr>
            <w:tcW w:w="1090" w:type="dxa"/>
            <w:shd w:val="clear" w:color="auto" w:fill="FFFFFF" w:themeFill="background1"/>
            <w:noWrap/>
            <w:vAlign w:val="center"/>
          </w:tcPr>
          <w:p w14:paraId="647AF114" w14:textId="6C6CEA3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257.50</w:t>
            </w:r>
          </w:p>
        </w:tc>
        <w:tc>
          <w:tcPr>
            <w:tcW w:w="860" w:type="dxa"/>
            <w:shd w:val="clear" w:color="auto" w:fill="FFFFFF" w:themeFill="background1"/>
            <w:noWrap/>
            <w:vAlign w:val="center"/>
          </w:tcPr>
          <w:p w14:paraId="5B7F70AB" w14:textId="2961402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102.17</w:t>
            </w:r>
          </w:p>
        </w:tc>
      </w:tr>
      <w:tr w:rsidR="006F6D43" w:rsidRPr="006F6D43" w14:paraId="3C49A9C5" w14:textId="77777777" w:rsidTr="00151AB4">
        <w:trPr>
          <w:trHeight w:val="113"/>
        </w:trPr>
        <w:tc>
          <w:tcPr>
            <w:tcW w:w="959" w:type="dxa"/>
            <w:vMerge/>
            <w:shd w:val="clear" w:color="auto" w:fill="FFFFFF" w:themeFill="background1"/>
          </w:tcPr>
          <w:p w14:paraId="769EA9CA"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3FE49F1F"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40B941F3" w14:textId="3818F224"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50%</w:t>
            </w:r>
          </w:p>
        </w:tc>
        <w:tc>
          <w:tcPr>
            <w:tcW w:w="684" w:type="dxa"/>
            <w:shd w:val="clear" w:color="auto" w:fill="FFFFFF" w:themeFill="background1"/>
            <w:vAlign w:val="center"/>
          </w:tcPr>
          <w:p w14:paraId="1E23F161" w14:textId="470C7CE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603.09</w:t>
            </w:r>
          </w:p>
        </w:tc>
        <w:tc>
          <w:tcPr>
            <w:tcW w:w="770" w:type="dxa"/>
            <w:shd w:val="clear" w:color="auto" w:fill="FFFFFF" w:themeFill="background1"/>
            <w:vAlign w:val="center"/>
          </w:tcPr>
          <w:p w14:paraId="63EFD181" w14:textId="451F774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341.71</w:t>
            </w:r>
          </w:p>
        </w:tc>
        <w:tc>
          <w:tcPr>
            <w:tcW w:w="689" w:type="dxa"/>
            <w:shd w:val="clear" w:color="auto" w:fill="FFFFFF" w:themeFill="background1"/>
            <w:vAlign w:val="center"/>
          </w:tcPr>
          <w:p w14:paraId="024535B5" w14:textId="63302A8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152.33</w:t>
            </w:r>
          </w:p>
        </w:tc>
        <w:tc>
          <w:tcPr>
            <w:tcW w:w="791" w:type="dxa"/>
            <w:shd w:val="clear" w:color="auto" w:fill="FFFFFF" w:themeFill="background1"/>
            <w:vAlign w:val="center"/>
          </w:tcPr>
          <w:p w14:paraId="342A0D30" w14:textId="49DC2BF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297.4999</w:t>
            </w:r>
          </w:p>
        </w:tc>
        <w:tc>
          <w:tcPr>
            <w:tcW w:w="770" w:type="dxa"/>
            <w:shd w:val="clear" w:color="auto" w:fill="FFFFFF" w:themeFill="background1"/>
            <w:vAlign w:val="center"/>
          </w:tcPr>
          <w:p w14:paraId="4C48B944" w14:textId="1E8ED7E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203.00</w:t>
            </w:r>
          </w:p>
        </w:tc>
        <w:tc>
          <w:tcPr>
            <w:tcW w:w="714" w:type="dxa"/>
            <w:shd w:val="clear" w:color="auto" w:fill="FFFFFF" w:themeFill="background1"/>
            <w:vAlign w:val="center"/>
          </w:tcPr>
          <w:p w14:paraId="1CF8337B" w14:textId="68FC9AF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82.93</w:t>
            </w:r>
          </w:p>
        </w:tc>
        <w:tc>
          <w:tcPr>
            <w:tcW w:w="826" w:type="dxa"/>
            <w:shd w:val="clear" w:color="auto" w:fill="FFFFFF" w:themeFill="background1"/>
            <w:noWrap/>
            <w:vAlign w:val="center"/>
          </w:tcPr>
          <w:p w14:paraId="78DBBDFC" w14:textId="12E6F6A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642.59</w:t>
            </w:r>
          </w:p>
        </w:tc>
        <w:tc>
          <w:tcPr>
            <w:tcW w:w="1090" w:type="dxa"/>
            <w:shd w:val="clear" w:color="auto" w:fill="FFFFFF" w:themeFill="background1"/>
            <w:noWrap/>
            <w:vAlign w:val="center"/>
          </w:tcPr>
          <w:p w14:paraId="2114779E" w14:textId="4191406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451.63</w:t>
            </w:r>
          </w:p>
        </w:tc>
        <w:tc>
          <w:tcPr>
            <w:tcW w:w="860" w:type="dxa"/>
            <w:shd w:val="clear" w:color="auto" w:fill="FFFFFF" w:themeFill="background1"/>
            <w:noWrap/>
            <w:vAlign w:val="center"/>
          </w:tcPr>
          <w:p w14:paraId="293DA0AC" w14:textId="7C5FAFA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287.45</w:t>
            </w:r>
          </w:p>
        </w:tc>
      </w:tr>
      <w:tr w:rsidR="006F6D43" w:rsidRPr="006F6D43" w14:paraId="022ECDF2" w14:textId="77777777" w:rsidTr="00151AB4">
        <w:trPr>
          <w:trHeight w:val="113"/>
        </w:trPr>
        <w:tc>
          <w:tcPr>
            <w:tcW w:w="959" w:type="dxa"/>
            <w:vMerge/>
            <w:shd w:val="clear" w:color="auto" w:fill="FFFFFF" w:themeFill="background1"/>
          </w:tcPr>
          <w:p w14:paraId="6C96D6CD"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71BB5734"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3B0D52E9" w14:textId="300E2EFD"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95%</w:t>
            </w:r>
          </w:p>
        </w:tc>
        <w:tc>
          <w:tcPr>
            <w:tcW w:w="684" w:type="dxa"/>
            <w:shd w:val="clear" w:color="auto" w:fill="FFFFFF" w:themeFill="background1"/>
            <w:vAlign w:val="center"/>
          </w:tcPr>
          <w:p w14:paraId="09329994" w14:textId="26E70BD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645.22</w:t>
            </w:r>
          </w:p>
        </w:tc>
        <w:tc>
          <w:tcPr>
            <w:tcW w:w="770" w:type="dxa"/>
            <w:shd w:val="clear" w:color="auto" w:fill="FFFFFF" w:themeFill="background1"/>
            <w:vAlign w:val="center"/>
          </w:tcPr>
          <w:p w14:paraId="753A6993" w14:textId="08BCFF0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485.78</w:t>
            </w:r>
          </w:p>
        </w:tc>
        <w:tc>
          <w:tcPr>
            <w:tcW w:w="689" w:type="dxa"/>
            <w:shd w:val="clear" w:color="auto" w:fill="FFFFFF" w:themeFill="background1"/>
            <w:vAlign w:val="center"/>
          </w:tcPr>
          <w:p w14:paraId="5CF1300D" w14:textId="558FBE6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344.86</w:t>
            </w:r>
          </w:p>
        </w:tc>
        <w:tc>
          <w:tcPr>
            <w:tcW w:w="791" w:type="dxa"/>
            <w:shd w:val="clear" w:color="auto" w:fill="FFFFFF" w:themeFill="background1"/>
            <w:vAlign w:val="center"/>
          </w:tcPr>
          <w:p w14:paraId="2BCD421C" w14:textId="0688449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372.0556</w:t>
            </w:r>
          </w:p>
        </w:tc>
        <w:tc>
          <w:tcPr>
            <w:tcW w:w="770" w:type="dxa"/>
            <w:shd w:val="clear" w:color="auto" w:fill="FFFFFF" w:themeFill="background1"/>
            <w:vAlign w:val="center"/>
          </w:tcPr>
          <w:p w14:paraId="7C6DE869" w14:textId="34BD3B0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248.77</w:t>
            </w:r>
          </w:p>
        </w:tc>
        <w:tc>
          <w:tcPr>
            <w:tcW w:w="714" w:type="dxa"/>
            <w:shd w:val="clear" w:color="auto" w:fill="FFFFFF" w:themeFill="background1"/>
            <w:vAlign w:val="center"/>
          </w:tcPr>
          <w:p w14:paraId="1F7A05D9" w14:textId="5A8DC53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95.52</w:t>
            </w:r>
          </w:p>
        </w:tc>
        <w:tc>
          <w:tcPr>
            <w:tcW w:w="826" w:type="dxa"/>
            <w:shd w:val="clear" w:color="auto" w:fill="FFFFFF" w:themeFill="background1"/>
            <w:noWrap/>
            <w:vAlign w:val="center"/>
          </w:tcPr>
          <w:p w14:paraId="273F197E" w14:textId="7DE2F23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744.08</w:t>
            </w:r>
          </w:p>
        </w:tc>
        <w:tc>
          <w:tcPr>
            <w:tcW w:w="1090" w:type="dxa"/>
            <w:shd w:val="clear" w:color="auto" w:fill="FFFFFF" w:themeFill="background1"/>
            <w:noWrap/>
            <w:vAlign w:val="center"/>
          </w:tcPr>
          <w:p w14:paraId="3AC1D170" w14:textId="0672D93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694.07</w:t>
            </w:r>
          </w:p>
        </w:tc>
        <w:tc>
          <w:tcPr>
            <w:tcW w:w="860" w:type="dxa"/>
            <w:shd w:val="clear" w:color="auto" w:fill="FFFFFF" w:themeFill="background1"/>
            <w:noWrap/>
            <w:vAlign w:val="center"/>
          </w:tcPr>
          <w:p w14:paraId="388C8749" w14:textId="7F03AD2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617.45</w:t>
            </w:r>
          </w:p>
        </w:tc>
      </w:tr>
      <w:tr w:rsidR="006F6D43" w:rsidRPr="006F6D43" w14:paraId="45CF6C44" w14:textId="77777777" w:rsidTr="00151AB4">
        <w:trPr>
          <w:trHeight w:val="113"/>
        </w:trPr>
        <w:tc>
          <w:tcPr>
            <w:tcW w:w="959" w:type="dxa"/>
            <w:vMerge/>
            <w:shd w:val="clear" w:color="auto" w:fill="FFFFFF" w:themeFill="background1"/>
          </w:tcPr>
          <w:p w14:paraId="0D7C467F"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val="restart"/>
            <w:shd w:val="clear" w:color="auto" w:fill="FFFFFF" w:themeFill="background1"/>
            <w:vAlign w:val="center"/>
          </w:tcPr>
          <w:p w14:paraId="73A924BD" w14:textId="75BC1960"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 xml:space="preserve">UL average-UPT </w:t>
            </w:r>
            <w:r w:rsidRPr="006F6D43">
              <w:rPr>
                <w:rFonts w:ascii="Times New Roman" w:eastAsia="等线" w:hAnsi="Times New Roman" w:cs="Times New Roman"/>
                <w:b/>
                <w:bCs/>
                <w:color w:val="000000"/>
                <w:kern w:val="0"/>
                <w:sz w:val="18"/>
                <w:szCs w:val="18"/>
              </w:rPr>
              <w:t>CDF</w:t>
            </w:r>
          </w:p>
        </w:tc>
        <w:tc>
          <w:tcPr>
            <w:tcW w:w="851" w:type="dxa"/>
            <w:shd w:val="clear" w:color="auto" w:fill="FFFFFF" w:themeFill="background1"/>
            <w:vAlign w:val="center"/>
          </w:tcPr>
          <w:p w14:paraId="3AF3661D" w14:textId="239995FD"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Mean</w:t>
            </w:r>
          </w:p>
        </w:tc>
        <w:tc>
          <w:tcPr>
            <w:tcW w:w="684" w:type="dxa"/>
            <w:shd w:val="clear" w:color="auto" w:fill="FFFFFF" w:themeFill="background1"/>
            <w:vAlign w:val="center"/>
          </w:tcPr>
          <w:p w14:paraId="26A13F54" w14:textId="0F4FCFC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259.62</w:t>
            </w:r>
          </w:p>
        </w:tc>
        <w:tc>
          <w:tcPr>
            <w:tcW w:w="770" w:type="dxa"/>
            <w:shd w:val="clear" w:color="auto" w:fill="FFFFFF" w:themeFill="background1"/>
            <w:vAlign w:val="center"/>
          </w:tcPr>
          <w:p w14:paraId="1307365C" w14:textId="03E220D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133.72</w:t>
            </w:r>
          </w:p>
        </w:tc>
        <w:tc>
          <w:tcPr>
            <w:tcW w:w="689" w:type="dxa"/>
            <w:shd w:val="clear" w:color="auto" w:fill="FFFFFF" w:themeFill="background1"/>
            <w:vAlign w:val="center"/>
          </w:tcPr>
          <w:p w14:paraId="16BD2DC8" w14:textId="1511B58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77.20</w:t>
            </w:r>
          </w:p>
        </w:tc>
        <w:tc>
          <w:tcPr>
            <w:tcW w:w="791" w:type="dxa"/>
            <w:shd w:val="clear" w:color="auto" w:fill="FFFFFF" w:themeFill="background1"/>
            <w:vAlign w:val="center"/>
          </w:tcPr>
          <w:p w14:paraId="72921AA2" w14:textId="636D364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182.8996</w:t>
            </w:r>
          </w:p>
        </w:tc>
        <w:tc>
          <w:tcPr>
            <w:tcW w:w="770" w:type="dxa"/>
            <w:shd w:val="clear" w:color="auto" w:fill="FFFFFF" w:themeFill="background1"/>
            <w:vAlign w:val="center"/>
          </w:tcPr>
          <w:p w14:paraId="6A14B5E8" w14:textId="6FC8643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129.92</w:t>
            </w:r>
          </w:p>
        </w:tc>
        <w:tc>
          <w:tcPr>
            <w:tcW w:w="714" w:type="dxa"/>
            <w:shd w:val="clear" w:color="auto" w:fill="FFFFFF" w:themeFill="background1"/>
            <w:vAlign w:val="center"/>
          </w:tcPr>
          <w:p w14:paraId="37936544" w14:textId="75BA4A3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42.34</w:t>
            </w:r>
          </w:p>
        </w:tc>
        <w:tc>
          <w:tcPr>
            <w:tcW w:w="826" w:type="dxa"/>
            <w:shd w:val="clear" w:color="auto" w:fill="FFFFFF" w:themeFill="background1"/>
            <w:noWrap/>
            <w:vAlign w:val="center"/>
          </w:tcPr>
          <w:p w14:paraId="2CA0AF55" w14:textId="4B15B3E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347.74</w:t>
            </w:r>
          </w:p>
        </w:tc>
        <w:tc>
          <w:tcPr>
            <w:tcW w:w="1090" w:type="dxa"/>
            <w:shd w:val="clear" w:color="auto" w:fill="FFFFFF" w:themeFill="background1"/>
            <w:noWrap/>
            <w:vAlign w:val="center"/>
          </w:tcPr>
          <w:p w14:paraId="2B730A40" w14:textId="1AA2F0B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258.88</w:t>
            </w:r>
          </w:p>
        </w:tc>
        <w:tc>
          <w:tcPr>
            <w:tcW w:w="860" w:type="dxa"/>
            <w:shd w:val="clear" w:color="auto" w:fill="FFFFFF" w:themeFill="background1"/>
            <w:noWrap/>
            <w:vAlign w:val="center"/>
          </w:tcPr>
          <w:p w14:paraId="775CFFD4" w14:textId="77F89F5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154.82</w:t>
            </w:r>
          </w:p>
        </w:tc>
      </w:tr>
      <w:tr w:rsidR="006F6D43" w:rsidRPr="006F6D43" w14:paraId="01F12110" w14:textId="77777777" w:rsidTr="00151AB4">
        <w:trPr>
          <w:trHeight w:val="113"/>
        </w:trPr>
        <w:tc>
          <w:tcPr>
            <w:tcW w:w="959" w:type="dxa"/>
            <w:vMerge/>
            <w:shd w:val="clear" w:color="auto" w:fill="FFFFFF" w:themeFill="background1"/>
          </w:tcPr>
          <w:p w14:paraId="65EC864E"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3DE94AD5"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39E8A7D1" w14:textId="561BC3B4"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w:t>
            </w:r>
          </w:p>
        </w:tc>
        <w:tc>
          <w:tcPr>
            <w:tcW w:w="684" w:type="dxa"/>
            <w:shd w:val="clear" w:color="auto" w:fill="FFFFFF" w:themeFill="background1"/>
            <w:vAlign w:val="center"/>
          </w:tcPr>
          <w:p w14:paraId="2D7ADFFC" w14:textId="34AA7C6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234.63</w:t>
            </w:r>
          </w:p>
        </w:tc>
        <w:tc>
          <w:tcPr>
            <w:tcW w:w="770" w:type="dxa"/>
            <w:shd w:val="clear" w:color="auto" w:fill="FFFFFF" w:themeFill="background1"/>
            <w:vAlign w:val="center"/>
          </w:tcPr>
          <w:p w14:paraId="5DEF7EF7" w14:textId="0B73D84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96.19</w:t>
            </w:r>
          </w:p>
        </w:tc>
        <w:tc>
          <w:tcPr>
            <w:tcW w:w="689" w:type="dxa"/>
            <w:shd w:val="clear" w:color="auto" w:fill="FFFFFF" w:themeFill="background1"/>
            <w:vAlign w:val="center"/>
          </w:tcPr>
          <w:p w14:paraId="47E6C151" w14:textId="763E147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44.93</w:t>
            </w:r>
          </w:p>
        </w:tc>
        <w:tc>
          <w:tcPr>
            <w:tcW w:w="791" w:type="dxa"/>
            <w:shd w:val="clear" w:color="auto" w:fill="FFFFFF" w:themeFill="background1"/>
            <w:vAlign w:val="center"/>
          </w:tcPr>
          <w:p w14:paraId="7A93165E" w14:textId="46A3AA7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153.2426</w:t>
            </w:r>
          </w:p>
        </w:tc>
        <w:tc>
          <w:tcPr>
            <w:tcW w:w="770" w:type="dxa"/>
            <w:shd w:val="clear" w:color="auto" w:fill="FFFFFF" w:themeFill="background1"/>
            <w:vAlign w:val="center"/>
          </w:tcPr>
          <w:p w14:paraId="77CDFB19" w14:textId="0FCF688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108.00</w:t>
            </w:r>
          </w:p>
        </w:tc>
        <w:tc>
          <w:tcPr>
            <w:tcW w:w="714" w:type="dxa"/>
            <w:shd w:val="clear" w:color="auto" w:fill="FFFFFF" w:themeFill="background1"/>
            <w:vAlign w:val="center"/>
          </w:tcPr>
          <w:p w14:paraId="3426DDF3" w14:textId="22E9DFF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35.78</w:t>
            </w:r>
          </w:p>
        </w:tc>
        <w:tc>
          <w:tcPr>
            <w:tcW w:w="826" w:type="dxa"/>
            <w:shd w:val="clear" w:color="auto" w:fill="FFFFFF" w:themeFill="background1"/>
            <w:noWrap/>
            <w:vAlign w:val="center"/>
          </w:tcPr>
          <w:p w14:paraId="521D9475" w14:textId="18060C8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326.69</w:t>
            </w:r>
          </w:p>
        </w:tc>
        <w:tc>
          <w:tcPr>
            <w:tcW w:w="1090" w:type="dxa"/>
            <w:shd w:val="clear" w:color="auto" w:fill="FFFFFF" w:themeFill="background1"/>
            <w:noWrap/>
            <w:vAlign w:val="center"/>
          </w:tcPr>
          <w:p w14:paraId="53D53CE5" w14:textId="3B1A450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230.26</w:t>
            </w:r>
          </w:p>
        </w:tc>
        <w:tc>
          <w:tcPr>
            <w:tcW w:w="860" w:type="dxa"/>
            <w:shd w:val="clear" w:color="auto" w:fill="FFFFFF" w:themeFill="background1"/>
            <w:noWrap/>
            <w:vAlign w:val="center"/>
          </w:tcPr>
          <w:p w14:paraId="368E08B7" w14:textId="79D6A55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105.60</w:t>
            </w:r>
          </w:p>
        </w:tc>
      </w:tr>
      <w:tr w:rsidR="006F6D43" w:rsidRPr="006F6D43" w14:paraId="3AAEB39A" w14:textId="77777777" w:rsidTr="00151AB4">
        <w:trPr>
          <w:trHeight w:val="113"/>
        </w:trPr>
        <w:tc>
          <w:tcPr>
            <w:tcW w:w="959" w:type="dxa"/>
            <w:vMerge/>
            <w:shd w:val="clear" w:color="auto" w:fill="FFFFFF" w:themeFill="background1"/>
          </w:tcPr>
          <w:p w14:paraId="03C1C66F"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3BE63E7B"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0AF7CA55" w14:textId="022FC475"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50%</w:t>
            </w:r>
          </w:p>
        </w:tc>
        <w:tc>
          <w:tcPr>
            <w:tcW w:w="684" w:type="dxa"/>
            <w:shd w:val="clear" w:color="auto" w:fill="FFFFFF" w:themeFill="background1"/>
            <w:vAlign w:val="center"/>
          </w:tcPr>
          <w:p w14:paraId="5F19C398" w14:textId="06231AC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260.77</w:t>
            </w:r>
          </w:p>
        </w:tc>
        <w:tc>
          <w:tcPr>
            <w:tcW w:w="770" w:type="dxa"/>
            <w:shd w:val="clear" w:color="auto" w:fill="FFFFFF" w:themeFill="background1"/>
            <w:vAlign w:val="center"/>
          </w:tcPr>
          <w:p w14:paraId="7A717834" w14:textId="0BC7ED9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132.26</w:t>
            </w:r>
          </w:p>
        </w:tc>
        <w:tc>
          <w:tcPr>
            <w:tcW w:w="689" w:type="dxa"/>
            <w:shd w:val="clear" w:color="auto" w:fill="FFFFFF" w:themeFill="background1"/>
            <w:vAlign w:val="center"/>
          </w:tcPr>
          <w:p w14:paraId="6E1D68DC" w14:textId="0FF349E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75.16</w:t>
            </w:r>
          </w:p>
        </w:tc>
        <w:tc>
          <w:tcPr>
            <w:tcW w:w="791" w:type="dxa"/>
            <w:shd w:val="clear" w:color="auto" w:fill="FFFFFF" w:themeFill="background1"/>
            <w:vAlign w:val="center"/>
          </w:tcPr>
          <w:p w14:paraId="794CB76E" w14:textId="0367AAD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182.8024</w:t>
            </w:r>
          </w:p>
        </w:tc>
        <w:tc>
          <w:tcPr>
            <w:tcW w:w="770" w:type="dxa"/>
            <w:shd w:val="clear" w:color="auto" w:fill="FFFFFF" w:themeFill="background1"/>
            <w:vAlign w:val="center"/>
          </w:tcPr>
          <w:p w14:paraId="0F25EC60" w14:textId="3B10E3B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125.05</w:t>
            </w:r>
          </w:p>
        </w:tc>
        <w:tc>
          <w:tcPr>
            <w:tcW w:w="714" w:type="dxa"/>
            <w:shd w:val="clear" w:color="auto" w:fill="FFFFFF" w:themeFill="background1"/>
            <w:vAlign w:val="center"/>
          </w:tcPr>
          <w:p w14:paraId="3CE9EAA1" w14:textId="11FD1B3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41.78</w:t>
            </w:r>
          </w:p>
        </w:tc>
        <w:tc>
          <w:tcPr>
            <w:tcW w:w="826" w:type="dxa"/>
            <w:shd w:val="clear" w:color="auto" w:fill="FFFFFF" w:themeFill="background1"/>
            <w:noWrap/>
            <w:vAlign w:val="center"/>
          </w:tcPr>
          <w:p w14:paraId="74DAEE76" w14:textId="3A91A9E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348.23</w:t>
            </w:r>
          </w:p>
        </w:tc>
        <w:tc>
          <w:tcPr>
            <w:tcW w:w="1090" w:type="dxa"/>
            <w:shd w:val="clear" w:color="auto" w:fill="FFFFFF" w:themeFill="background1"/>
            <w:noWrap/>
            <w:vAlign w:val="center"/>
          </w:tcPr>
          <w:p w14:paraId="0DFB2C1E" w14:textId="012F349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259.25</w:t>
            </w:r>
          </w:p>
        </w:tc>
        <w:tc>
          <w:tcPr>
            <w:tcW w:w="860" w:type="dxa"/>
            <w:shd w:val="clear" w:color="auto" w:fill="FFFFFF" w:themeFill="background1"/>
            <w:noWrap/>
            <w:vAlign w:val="center"/>
          </w:tcPr>
          <w:p w14:paraId="77D82920" w14:textId="0B02725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157.76</w:t>
            </w:r>
          </w:p>
        </w:tc>
      </w:tr>
      <w:tr w:rsidR="006F6D43" w:rsidRPr="006F6D43" w14:paraId="3C327356" w14:textId="77777777" w:rsidTr="00151AB4">
        <w:trPr>
          <w:trHeight w:val="113"/>
        </w:trPr>
        <w:tc>
          <w:tcPr>
            <w:tcW w:w="959" w:type="dxa"/>
            <w:vMerge/>
            <w:shd w:val="clear" w:color="auto" w:fill="FFFFFF" w:themeFill="background1"/>
          </w:tcPr>
          <w:p w14:paraId="6648F584"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17FFB0E2"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47317F1B" w14:textId="7D907DD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95%</w:t>
            </w:r>
          </w:p>
        </w:tc>
        <w:tc>
          <w:tcPr>
            <w:tcW w:w="684" w:type="dxa"/>
            <w:shd w:val="clear" w:color="auto" w:fill="FFFFFF" w:themeFill="background1"/>
            <w:vAlign w:val="center"/>
          </w:tcPr>
          <w:p w14:paraId="50E600B4" w14:textId="7454FDF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281.68</w:t>
            </w:r>
          </w:p>
        </w:tc>
        <w:tc>
          <w:tcPr>
            <w:tcW w:w="770" w:type="dxa"/>
            <w:shd w:val="clear" w:color="auto" w:fill="FFFFFF" w:themeFill="background1"/>
            <w:vAlign w:val="center"/>
          </w:tcPr>
          <w:p w14:paraId="22B5E7B0" w14:textId="7BA0EBB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177.52</w:t>
            </w:r>
          </w:p>
        </w:tc>
        <w:tc>
          <w:tcPr>
            <w:tcW w:w="689" w:type="dxa"/>
            <w:shd w:val="clear" w:color="auto" w:fill="FFFFFF" w:themeFill="background1"/>
            <w:vAlign w:val="center"/>
          </w:tcPr>
          <w:p w14:paraId="37860CCD" w14:textId="677EA6D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119.73</w:t>
            </w:r>
          </w:p>
        </w:tc>
        <w:tc>
          <w:tcPr>
            <w:tcW w:w="791" w:type="dxa"/>
            <w:shd w:val="clear" w:color="auto" w:fill="FFFFFF" w:themeFill="background1"/>
            <w:vAlign w:val="center"/>
          </w:tcPr>
          <w:p w14:paraId="2CA5E15A" w14:textId="00D443B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232.5812</w:t>
            </w:r>
          </w:p>
        </w:tc>
        <w:tc>
          <w:tcPr>
            <w:tcW w:w="770" w:type="dxa"/>
            <w:shd w:val="clear" w:color="auto" w:fill="FFFFFF" w:themeFill="background1"/>
            <w:vAlign w:val="center"/>
          </w:tcPr>
          <w:p w14:paraId="72C2FB1B" w14:textId="6A370F6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169.78</w:t>
            </w:r>
          </w:p>
        </w:tc>
        <w:tc>
          <w:tcPr>
            <w:tcW w:w="714" w:type="dxa"/>
            <w:shd w:val="clear" w:color="auto" w:fill="FFFFFF" w:themeFill="background1"/>
            <w:vAlign w:val="center"/>
          </w:tcPr>
          <w:p w14:paraId="3D282A9A" w14:textId="5D57FF7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54.71</w:t>
            </w:r>
          </w:p>
        </w:tc>
        <w:tc>
          <w:tcPr>
            <w:tcW w:w="826" w:type="dxa"/>
            <w:shd w:val="clear" w:color="auto" w:fill="FFFFFF" w:themeFill="background1"/>
            <w:noWrap/>
            <w:vAlign w:val="center"/>
          </w:tcPr>
          <w:p w14:paraId="48F73015" w14:textId="77E9E88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365.87</w:t>
            </w:r>
          </w:p>
        </w:tc>
        <w:tc>
          <w:tcPr>
            <w:tcW w:w="1090" w:type="dxa"/>
            <w:shd w:val="clear" w:color="auto" w:fill="FFFFFF" w:themeFill="background1"/>
            <w:noWrap/>
            <w:vAlign w:val="center"/>
          </w:tcPr>
          <w:p w14:paraId="4DFC832C" w14:textId="638B1FE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285.52</w:t>
            </w:r>
          </w:p>
        </w:tc>
        <w:tc>
          <w:tcPr>
            <w:tcW w:w="860" w:type="dxa"/>
            <w:shd w:val="clear" w:color="auto" w:fill="FFFFFF" w:themeFill="background1"/>
            <w:noWrap/>
            <w:vAlign w:val="center"/>
          </w:tcPr>
          <w:p w14:paraId="6B411E40" w14:textId="6B52FB3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196.30</w:t>
            </w:r>
          </w:p>
        </w:tc>
      </w:tr>
      <w:tr w:rsidR="006F6D43" w:rsidRPr="006F6D43" w14:paraId="577B6705" w14:textId="77777777" w:rsidTr="00151AB4">
        <w:trPr>
          <w:trHeight w:val="113"/>
        </w:trPr>
        <w:tc>
          <w:tcPr>
            <w:tcW w:w="959" w:type="dxa"/>
            <w:vMerge w:val="restart"/>
            <w:shd w:val="clear" w:color="auto" w:fill="FFFFFF" w:themeFill="background1"/>
            <w:vAlign w:val="center"/>
          </w:tcPr>
          <w:p w14:paraId="6ACC2AD4" w14:textId="6B744DAB"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Baseline</w:t>
            </w:r>
          </w:p>
        </w:tc>
        <w:tc>
          <w:tcPr>
            <w:tcW w:w="850" w:type="dxa"/>
            <w:vMerge w:val="restart"/>
            <w:shd w:val="clear" w:color="auto" w:fill="FFFFFF" w:themeFill="background1"/>
            <w:vAlign w:val="center"/>
            <w:hideMark/>
          </w:tcPr>
          <w:p w14:paraId="2FF4513C" w14:textId="7A8EAC5F"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 xml:space="preserve">DL packet-Latency </w:t>
            </w:r>
            <w:r w:rsidRPr="006F6D43">
              <w:rPr>
                <w:rFonts w:ascii="Times New Roman" w:eastAsia="等线" w:hAnsi="Times New Roman" w:cs="Times New Roman"/>
                <w:b/>
                <w:bCs/>
                <w:color w:val="000000"/>
                <w:kern w:val="0"/>
                <w:sz w:val="18"/>
                <w:szCs w:val="18"/>
              </w:rPr>
              <w:t>CDF</w:t>
            </w:r>
          </w:p>
        </w:tc>
        <w:tc>
          <w:tcPr>
            <w:tcW w:w="851" w:type="dxa"/>
            <w:shd w:val="clear" w:color="auto" w:fill="FFFFFF" w:themeFill="background1"/>
            <w:vAlign w:val="center"/>
            <w:hideMark/>
          </w:tcPr>
          <w:p w14:paraId="4ADD252A"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Mean</w:t>
            </w:r>
          </w:p>
        </w:tc>
        <w:tc>
          <w:tcPr>
            <w:tcW w:w="684" w:type="dxa"/>
            <w:shd w:val="clear" w:color="auto" w:fill="FFFFFF" w:themeFill="background1"/>
            <w:vAlign w:val="center"/>
          </w:tcPr>
          <w:p w14:paraId="20E7A935" w14:textId="3E2BCB7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6.88</w:t>
            </w:r>
          </w:p>
        </w:tc>
        <w:tc>
          <w:tcPr>
            <w:tcW w:w="770" w:type="dxa"/>
            <w:shd w:val="clear" w:color="auto" w:fill="FFFFFF" w:themeFill="background1"/>
            <w:vAlign w:val="center"/>
          </w:tcPr>
          <w:p w14:paraId="72530DC6" w14:textId="3128E7F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12.96</w:t>
            </w:r>
          </w:p>
        </w:tc>
        <w:tc>
          <w:tcPr>
            <w:tcW w:w="689" w:type="dxa"/>
            <w:shd w:val="clear" w:color="auto" w:fill="FFFFFF" w:themeFill="background1"/>
            <w:vAlign w:val="center"/>
          </w:tcPr>
          <w:p w14:paraId="7744559E" w14:textId="095721B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36.66</w:t>
            </w:r>
          </w:p>
        </w:tc>
        <w:tc>
          <w:tcPr>
            <w:tcW w:w="791" w:type="dxa"/>
            <w:shd w:val="clear" w:color="auto" w:fill="FFFFFF" w:themeFill="background1"/>
            <w:vAlign w:val="center"/>
          </w:tcPr>
          <w:p w14:paraId="139595CC" w14:textId="6EB4DAB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13.31</w:t>
            </w:r>
          </w:p>
        </w:tc>
        <w:tc>
          <w:tcPr>
            <w:tcW w:w="770" w:type="dxa"/>
            <w:shd w:val="clear" w:color="auto" w:fill="FFFFFF" w:themeFill="background1"/>
            <w:vAlign w:val="center"/>
          </w:tcPr>
          <w:p w14:paraId="6CA06F46" w14:textId="2B37A70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19.26</w:t>
            </w:r>
          </w:p>
        </w:tc>
        <w:tc>
          <w:tcPr>
            <w:tcW w:w="714" w:type="dxa"/>
            <w:shd w:val="clear" w:color="auto" w:fill="FFFFFF" w:themeFill="background1"/>
            <w:vAlign w:val="center"/>
          </w:tcPr>
          <w:p w14:paraId="61D9CB29" w14:textId="110E82E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50.12</w:t>
            </w:r>
          </w:p>
        </w:tc>
        <w:tc>
          <w:tcPr>
            <w:tcW w:w="826" w:type="dxa"/>
            <w:shd w:val="clear" w:color="auto" w:fill="FFFFFF" w:themeFill="background1"/>
            <w:noWrap/>
            <w:vAlign w:val="center"/>
          </w:tcPr>
          <w:p w14:paraId="7B53D1F6" w14:textId="697D40B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8.59</w:t>
            </w:r>
          </w:p>
        </w:tc>
        <w:tc>
          <w:tcPr>
            <w:tcW w:w="1090" w:type="dxa"/>
            <w:shd w:val="clear" w:color="auto" w:fill="FFFFFF" w:themeFill="background1"/>
            <w:noWrap/>
            <w:vAlign w:val="center"/>
          </w:tcPr>
          <w:p w14:paraId="59AAC40D" w14:textId="052828A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13.79</w:t>
            </w:r>
          </w:p>
        </w:tc>
        <w:tc>
          <w:tcPr>
            <w:tcW w:w="860" w:type="dxa"/>
            <w:shd w:val="clear" w:color="auto" w:fill="FFFFFF" w:themeFill="background1"/>
            <w:noWrap/>
            <w:vAlign w:val="center"/>
          </w:tcPr>
          <w:p w14:paraId="072FFFF7" w14:textId="70ACAB1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55.32</w:t>
            </w:r>
          </w:p>
        </w:tc>
      </w:tr>
      <w:tr w:rsidR="006F6D43" w:rsidRPr="006F6D43" w14:paraId="6DBA6969" w14:textId="77777777" w:rsidTr="00151AB4">
        <w:trPr>
          <w:trHeight w:val="113"/>
        </w:trPr>
        <w:tc>
          <w:tcPr>
            <w:tcW w:w="959" w:type="dxa"/>
            <w:vMerge/>
            <w:shd w:val="clear" w:color="auto" w:fill="FFFFFF" w:themeFill="background1"/>
            <w:vAlign w:val="center"/>
          </w:tcPr>
          <w:p w14:paraId="09985019"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342BFED0" w14:textId="3593FE8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16DB3CCB"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w:t>
            </w:r>
          </w:p>
        </w:tc>
        <w:tc>
          <w:tcPr>
            <w:tcW w:w="684" w:type="dxa"/>
            <w:shd w:val="clear" w:color="auto" w:fill="FFFFFF" w:themeFill="background1"/>
            <w:vAlign w:val="center"/>
          </w:tcPr>
          <w:p w14:paraId="73B7F94E" w14:textId="66AE438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5.21</w:t>
            </w:r>
          </w:p>
        </w:tc>
        <w:tc>
          <w:tcPr>
            <w:tcW w:w="770" w:type="dxa"/>
            <w:shd w:val="clear" w:color="auto" w:fill="FFFFFF" w:themeFill="background1"/>
            <w:vAlign w:val="center"/>
          </w:tcPr>
          <w:p w14:paraId="73E42310" w14:textId="4660725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6.13</w:t>
            </w:r>
          </w:p>
        </w:tc>
        <w:tc>
          <w:tcPr>
            <w:tcW w:w="689" w:type="dxa"/>
            <w:shd w:val="clear" w:color="auto" w:fill="FFFFFF" w:themeFill="background1"/>
            <w:vAlign w:val="center"/>
          </w:tcPr>
          <w:p w14:paraId="12221513" w14:textId="7D107D6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7.54</w:t>
            </w:r>
          </w:p>
        </w:tc>
        <w:tc>
          <w:tcPr>
            <w:tcW w:w="791" w:type="dxa"/>
            <w:shd w:val="clear" w:color="auto" w:fill="FFFFFF" w:themeFill="background1"/>
            <w:vAlign w:val="center"/>
          </w:tcPr>
          <w:p w14:paraId="408F41E9" w14:textId="7CA8B36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9.12</w:t>
            </w:r>
          </w:p>
        </w:tc>
        <w:tc>
          <w:tcPr>
            <w:tcW w:w="770" w:type="dxa"/>
            <w:shd w:val="clear" w:color="auto" w:fill="FFFFFF" w:themeFill="background1"/>
            <w:vAlign w:val="center"/>
          </w:tcPr>
          <w:p w14:paraId="52E05079" w14:textId="6EF7A3E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13.87</w:t>
            </w:r>
          </w:p>
        </w:tc>
        <w:tc>
          <w:tcPr>
            <w:tcW w:w="714" w:type="dxa"/>
            <w:shd w:val="clear" w:color="auto" w:fill="FFFFFF" w:themeFill="background1"/>
            <w:vAlign w:val="center"/>
          </w:tcPr>
          <w:p w14:paraId="027C2114" w14:textId="2D56B56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39.07</w:t>
            </w:r>
          </w:p>
        </w:tc>
        <w:tc>
          <w:tcPr>
            <w:tcW w:w="826" w:type="dxa"/>
            <w:shd w:val="clear" w:color="auto" w:fill="FFFFFF" w:themeFill="background1"/>
            <w:noWrap/>
            <w:vAlign w:val="center"/>
          </w:tcPr>
          <w:p w14:paraId="6F0DBE0D" w14:textId="2B2D81E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5.61</w:t>
            </w:r>
          </w:p>
        </w:tc>
        <w:tc>
          <w:tcPr>
            <w:tcW w:w="1090" w:type="dxa"/>
            <w:shd w:val="clear" w:color="auto" w:fill="FFFFFF" w:themeFill="background1"/>
            <w:noWrap/>
            <w:vAlign w:val="center"/>
          </w:tcPr>
          <w:p w14:paraId="7D40E4FE" w14:textId="0BDE4DD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5.79</w:t>
            </w:r>
          </w:p>
        </w:tc>
        <w:tc>
          <w:tcPr>
            <w:tcW w:w="860" w:type="dxa"/>
            <w:shd w:val="clear" w:color="auto" w:fill="FFFFFF" w:themeFill="background1"/>
            <w:noWrap/>
            <w:vAlign w:val="center"/>
          </w:tcPr>
          <w:p w14:paraId="3D9DE72C" w14:textId="6A5C3A4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6.17</w:t>
            </w:r>
          </w:p>
        </w:tc>
      </w:tr>
      <w:tr w:rsidR="006F6D43" w:rsidRPr="006F6D43" w14:paraId="5281C418" w14:textId="77777777" w:rsidTr="00151AB4">
        <w:trPr>
          <w:trHeight w:val="113"/>
        </w:trPr>
        <w:tc>
          <w:tcPr>
            <w:tcW w:w="959" w:type="dxa"/>
            <w:vMerge/>
            <w:shd w:val="clear" w:color="auto" w:fill="FFFFFF" w:themeFill="background1"/>
            <w:vAlign w:val="center"/>
          </w:tcPr>
          <w:p w14:paraId="0A8F3211"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236AC699" w14:textId="33457466"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5251B32C"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50%</w:t>
            </w:r>
          </w:p>
        </w:tc>
        <w:tc>
          <w:tcPr>
            <w:tcW w:w="684" w:type="dxa"/>
            <w:shd w:val="clear" w:color="auto" w:fill="FFFFFF" w:themeFill="background1"/>
            <w:vAlign w:val="center"/>
          </w:tcPr>
          <w:p w14:paraId="235385CA" w14:textId="2DD68D4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6.37</w:t>
            </w:r>
          </w:p>
        </w:tc>
        <w:tc>
          <w:tcPr>
            <w:tcW w:w="770" w:type="dxa"/>
            <w:shd w:val="clear" w:color="auto" w:fill="FFFFFF" w:themeFill="background1"/>
            <w:vAlign w:val="center"/>
          </w:tcPr>
          <w:p w14:paraId="564051F3" w14:textId="1AF6455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10.64</w:t>
            </w:r>
          </w:p>
        </w:tc>
        <w:tc>
          <w:tcPr>
            <w:tcW w:w="689" w:type="dxa"/>
            <w:shd w:val="clear" w:color="auto" w:fill="FFFFFF" w:themeFill="background1"/>
            <w:vAlign w:val="center"/>
          </w:tcPr>
          <w:p w14:paraId="7C94C0A0" w14:textId="74CEFA1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19.11</w:t>
            </w:r>
          </w:p>
        </w:tc>
        <w:tc>
          <w:tcPr>
            <w:tcW w:w="791" w:type="dxa"/>
            <w:shd w:val="clear" w:color="auto" w:fill="FFFFFF" w:themeFill="background1"/>
            <w:vAlign w:val="center"/>
          </w:tcPr>
          <w:p w14:paraId="71AEA2CC" w14:textId="435C216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12.82</w:t>
            </w:r>
          </w:p>
        </w:tc>
        <w:tc>
          <w:tcPr>
            <w:tcW w:w="770" w:type="dxa"/>
            <w:shd w:val="clear" w:color="auto" w:fill="FFFFFF" w:themeFill="background1"/>
            <w:vAlign w:val="center"/>
          </w:tcPr>
          <w:p w14:paraId="53A862DF" w14:textId="4079AA4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18.23</w:t>
            </w:r>
          </w:p>
        </w:tc>
        <w:tc>
          <w:tcPr>
            <w:tcW w:w="714" w:type="dxa"/>
            <w:shd w:val="clear" w:color="auto" w:fill="FFFFFF" w:themeFill="background1"/>
            <w:vAlign w:val="center"/>
          </w:tcPr>
          <w:p w14:paraId="7DE5DB1A" w14:textId="168570E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47.90</w:t>
            </w:r>
          </w:p>
        </w:tc>
        <w:tc>
          <w:tcPr>
            <w:tcW w:w="826" w:type="dxa"/>
            <w:shd w:val="clear" w:color="auto" w:fill="FFFFFF" w:themeFill="background1"/>
            <w:noWrap/>
            <w:vAlign w:val="center"/>
          </w:tcPr>
          <w:p w14:paraId="76136955" w14:textId="6F343FC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7.17</w:t>
            </w:r>
          </w:p>
        </w:tc>
        <w:tc>
          <w:tcPr>
            <w:tcW w:w="1090" w:type="dxa"/>
            <w:shd w:val="clear" w:color="auto" w:fill="FFFFFF" w:themeFill="background1"/>
            <w:noWrap/>
            <w:vAlign w:val="center"/>
          </w:tcPr>
          <w:p w14:paraId="61BCC981" w14:textId="427ED56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10.40</w:t>
            </w:r>
          </w:p>
        </w:tc>
        <w:tc>
          <w:tcPr>
            <w:tcW w:w="860" w:type="dxa"/>
            <w:shd w:val="clear" w:color="auto" w:fill="FFFFFF" w:themeFill="background1"/>
            <w:noWrap/>
            <w:vAlign w:val="center"/>
          </w:tcPr>
          <w:p w14:paraId="228B3BCC" w14:textId="16CCFDA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19.29</w:t>
            </w:r>
          </w:p>
        </w:tc>
      </w:tr>
      <w:tr w:rsidR="006F6D43" w:rsidRPr="006F6D43" w14:paraId="1B63B7FF" w14:textId="77777777" w:rsidTr="00151AB4">
        <w:trPr>
          <w:trHeight w:val="113"/>
        </w:trPr>
        <w:tc>
          <w:tcPr>
            <w:tcW w:w="959" w:type="dxa"/>
            <w:vMerge/>
            <w:shd w:val="clear" w:color="auto" w:fill="FFFFFF" w:themeFill="background1"/>
            <w:vAlign w:val="center"/>
          </w:tcPr>
          <w:p w14:paraId="050E4A13"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574CB564" w14:textId="328074D1"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34D7B404"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95%</w:t>
            </w:r>
          </w:p>
        </w:tc>
        <w:tc>
          <w:tcPr>
            <w:tcW w:w="684" w:type="dxa"/>
            <w:shd w:val="clear" w:color="auto" w:fill="FFFFFF" w:themeFill="background1"/>
            <w:vAlign w:val="center"/>
          </w:tcPr>
          <w:p w14:paraId="5221CC80" w14:textId="0D5754E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10.30</w:t>
            </w:r>
          </w:p>
        </w:tc>
        <w:tc>
          <w:tcPr>
            <w:tcW w:w="770" w:type="dxa"/>
            <w:shd w:val="clear" w:color="auto" w:fill="FFFFFF" w:themeFill="background1"/>
            <w:vAlign w:val="center"/>
          </w:tcPr>
          <w:p w14:paraId="75AF3C8A" w14:textId="6A60C31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27.30</w:t>
            </w:r>
          </w:p>
        </w:tc>
        <w:tc>
          <w:tcPr>
            <w:tcW w:w="689" w:type="dxa"/>
            <w:shd w:val="clear" w:color="auto" w:fill="FFFFFF" w:themeFill="background1"/>
            <w:vAlign w:val="center"/>
          </w:tcPr>
          <w:p w14:paraId="5EB26581" w14:textId="1D29F4E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77.54</w:t>
            </w:r>
          </w:p>
        </w:tc>
        <w:tc>
          <w:tcPr>
            <w:tcW w:w="791" w:type="dxa"/>
            <w:shd w:val="clear" w:color="auto" w:fill="FFFFFF" w:themeFill="background1"/>
            <w:vAlign w:val="center"/>
          </w:tcPr>
          <w:p w14:paraId="7CECEAF0" w14:textId="6DA5BCD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18.68</w:t>
            </w:r>
          </w:p>
        </w:tc>
        <w:tc>
          <w:tcPr>
            <w:tcW w:w="770" w:type="dxa"/>
            <w:shd w:val="clear" w:color="auto" w:fill="FFFFFF" w:themeFill="background1"/>
            <w:vAlign w:val="center"/>
          </w:tcPr>
          <w:p w14:paraId="27FDFAAA" w14:textId="0A4ADD1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27.11</w:t>
            </w:r>
          </w:p>
        </w:tc>
        <w:tc>
          <w:tcPr>
            <w:tcW w:w="714" w:type="dxa"/>
            <w:shd w:val="clear" w:color="auto" w:fill="FFFFFF" w:themeFill="background1"/>
            <w:vAlign w:val="center"/>
          </w:tcPr>
          <w:p w14:paraId="558620CD" w14:textId="7510E31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67.92</w:t>
            </w:r>
          </w:p>
        </w:tc>
        <w:tc>
          <w:tcPr>
            <w:tcW w:w="826" w:type="dxa"/>
            <w:shd w:val="clear" w:color="auto" w:fill="FFFFFF" w:themeFill="background1"/>
            <w:noWrap/>
            <w:vAlign w:val="center"/>
          </w:tcPr>
          <w:p w14:paraId="15A53889" w14:textId="512AA19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22.97</w:t>
            </w:r>
          </w:p>
        </w:tc>
        <w:tc>
          <w:tcPr>
            <w:tcW w:w="1090" w:type="dxa"/>
            <w:shd w:val="clear" w:color="auto" w:fill="FFFFFF" w:themeFill="background1"/>
            <w:noWrap/>
            <w:vAlign w:val="center"/>
          </w:tcPr>
          <w:p w14:paraId="7E768DFF" w14:textId="6B86F09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55.03</w:t>
            </w:r>
          </w:p>
        </w:tc>
        <w:tc>
          <w:tcPr>
            <w:tcW w:w="860" w:type="dxa"/>
            <w:shd w:val="clear" w:color="auto" w:fill="FFFFFF" w:themeFill="background1"/>
            <w:noWrap/>
            <w:vAlign w:val="center"/>
          </w:tcPr>
          <w:p w14:paraId="2532729D" w14:textId="32C94BB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680.83</w:t>
            </w:r>
          </w:p>
        </w:tc>
      </w:tr>
      <w:tr w:rsidR="006F6D43" w:rsidRPr="006F6D43" w14:paraId="20B70C02" w14:textId="77777777" w:rsidTr="00151AB4">
        <w:trPr>
          <w:trHeight w:val="113"/>
        </w:trPr>
        <w:tc>
          <w:tcPr>
            <w:tcW w:w="959" w:type="dxa"/>
            <w:vMerge/>
            <w:shd w:val="clear" w:color="auto" w:fill="FFFFFF" w:themeFill="background1"/>
            <w:vAlign w:val="center"/>
          </w:tcPr>
          <w:p w14:paraId="79497212"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val="restart"/>
            <w:shd w:val="clear" w:color="auto" w:fill="FFFFFF" w:themeFill="background1"/>
            <w:vAlign w:val="center"/>
            <w:hideMark/>
          </w:tcPr>
          <w:p w14:paraId="5B9665A3" w14:textId="61BF789C"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 xml:space="preserve">UL packet-Latency </w:t>
            </w:r>
            <w:r w:rsidRPr="006F6D43">
              <w:rPr>
                <w:rFonts w:ascii="Times New Roman" w:eastAsia="等线" w:hAnsi="Times New Roman" w:cs="Times New Roman"/>
                <w:b/>
                <w:bCs/>
                <w:color w:val="000000"/>
                <w:kern w:val="0"/>
                <w:sz w:val="18"/>
                <w:szCs w:val="18"/>
              </w:rPr>
              <w:t>CDF</w:t>
            </w:r>
          </w:p>
        </w:tc>
        <w:tc>
          <w:tcPr>
            <w:tcW w:w="851" w:type="dxa"/>
            <w:shd w:val="clear" w:color="auto" w:fill="FFFFFF" w:themeFill="background1"/>
            <w:vAlign w:val="center"/>
            <w:hideMark/>
          </w:tcPr>
          <w:p w14:paraId="33C5FA4E"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Mean</w:t>
            </w:r>
          </w:p>
        </w:tc>
        <w:tc>
          <w:tcPr>
            <w:tcW w:w="684" w:type="dxa"/>
            <w:shd w:val="clear" w:color="auto" w:fill="FFFFFF" w:themeFill="background1"/>
            <w:vAlign w:val="center"/>
          </w:tcPr>
          <w:p w14:paraId="4D203EE1" w14:textId="3B902A4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4.14</w:t>
            </w:r>
          </w:p>
        </w:tc>
        <w:tc>
          <w:tcPr>
            <w:tcW w:w="770" w:type="dxa"/>
            <w:shd w:val="clear" w:color="auto" w:fill="FFFFFF" w:themeFill="background1"/>
            <w:vAlign w:val="center"/>
          </w:tcPr>
          <w:p w14:paraId="69190E95" w14:textId="24B29AF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9.49</w:t>
            </w:r>
          </w:p>
        </w:tc>
        <w:tc>
          <w:tcPr>
            <w:tcW w:w="689" w:type="dxa"/>
            <w:shd w:val="clear" w:color="auto" w:fill="FFFFFF" w:themeFill="background1"/>
            <w:vAlign w:val="center"/>
          </w:tcPr>
          <w:p w14:paraId="015169F6" w14:textId="72F0DAC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22.92</w:t>
            </w:r>
          </w:p>
        </w:tc>
        <w:tc>
          <w:tcPr>
            <w:tcW w:w="791" w:type="dxa"/>
            <w:shd w:val="clear" w:color="auto" w:fill="FFFFFF" w:themeFill="background1"/>
            <w:vAlign w:val="center"/>
          </w:tcPr>
          <w:p w14:paraId="2B5AB133" w14:textId="1D05588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5.75</w:t>
            </w:r>
          </w:p>
        </w:tc>
        <w:tc>
          <w:tcPr>
            <w:tcW w:w="770" w:type="dxa"/>
            <w:shd w:val="clear" w:color="auto" w:fill="FFFFFF" w:themeFill="background1"/>
            <w:vAlign w:val="center"/>
          </w:tcPr>
          <w:p w14:paraId="514CB929" w14:textId="7122569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8.70</w:t>
            </w:r>
          </w:p>
        </w:tc>
        <w:tc>
          <w:tcPr>
            <w:tcW w:w="714" w:type="dxa"/>
            <w:shd w:val="clear" w:color="auto" w:fill="FFFFFF" w:themeFill="background1"/>
            <w:vAlign w:val="center"/>
          </w:tcPr>
          <w:p w14:paraId="076831C0" w14:textId="4D618C8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25.75</w:t>
            </w:r>
          </w:p>
        </w:tc>
        <w:tc>
          <w:tcPr>
            <w:tcW w:w="826" w:type="dxa"/>
            <w:shd w:val="clear" w:color="auto" w:fill="FFFFFF" w:themeFill="background1"/>
            <w:noWrap/>
            <w:vAlign w:val="center"/>
          </w:tcPr>
          <w:p w14:paraId="4349586F" w14:textId="6F6A8A6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3.38</w:t>
            </w:r>
          </w:p>
        </w:tc>
        <w:tc>
          <w:tcPr>
            <w:tcW w:w="1090" w:type="dxa"/>
            <w:shd w:val="clear" w:color="auto" w:fill="FFFFFF" w:themeFill="background1"/>
            <w:noWrap/>
            <w:vAlign w:val="center"/>
          </w:tcPr>
          <w:p w14:paraId="6FD27150" w14:textId="654CE3A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4.70</w:t>
            </w:r>
          </w:p>
        </w:tc>
        <w:tc>
          <w:tcPr>
            <w:tcW w:w="860" w:type="dxa"/>
            <w:shd w:val="clear" w:color="auto" w:fill="FFFFFF" w:themeFill="background1"/>
            <w:noWrap/>
            <w:vAlign w:val="center"/>
          </w:tcPr>
          <w:p w14:paraId="775205D7" w14:textId="51C6E4D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7.65</w:t>
            </w:r>
          </w:p>
        </w:tc>
      </w:tr>
      <w:tr w:rsidR="006F6D43" w:rsidRPr="006F6D43" w14:paraId="41F3D768" w14:textId="77777777" w:rsidTr="00151AB4">
        <w:trPr>
          <w:trHeight w:val="113"/>
        </w:trPr>
        <w:tc>
          <w:tcPr>
            <w:tcW w:w="959" w:type="dxa"/>
            <w:vMerge/>
            <w:shd w:val="clear" w:color="auto" w:fill="FFFFFF" w:themeFill="background1"/>
          </w:tcPr>
          <w:p w14:paraId="45DB59AB"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295468CB" w14:textId="11AA1B05"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2644F2D6"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w:t>
            </w:r>
          </w:p>
        </w:tc>
        <w:tc>
          <w:tcPr>
            <w:tcW w:w="684" w:type="dxa"/>
            <w:shd w:val="clear" w:color="auto" w:fill="FFFFFF" w:themeFill="background1"/>
            <w:vAlign w:val="center"/>
          </w:tcPr>
          <w:p w14:paraId="3E24D355" w14:textId="0805062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3.06</w:t>
            </w:r>
          </w:p>
        </w:tc>
        <w:tc>
          <w:tcPr>
            <w:tcW w:w="770" w:type="dxa"/>
            <w:shd w:val="clear" w:color="auto" w:fill="FFFFFF" w:themeFill="background1"/>
            <w:vAlign w:val="center"/>
          </w:tcPr>
          <w:p w14:paraId="25CC4AAF" w14:textId="43CA824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3.74</w:t>
            </w:r>
          </w:p>
        </w:tc>
        <w:tc>
          <w:tcPr>
            <w:tcW w:w="689" w:type="dxa"/>
            <w:shd w:val="clear" w:color="auto" w:fill="FFFFFF" w:themeFill="background1"/>
            <w:vAlign w:val="center"/>
          </w:tcPr>
          <w:p w14:paraId="2959D725" w14:textId="4AF5A64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6.37</w:t>
            </w:r>
          </w:p>
        </w:tc>
        <w:tc>
          <w:tcPr>
            <w:tcW w:w="791" w:type="dxa"/>
            <w:shd w:val="clear" w:color="auto" w:fill="FFFFFF" w:themeFill="background1"/>
            <w:vAlign w:val="center"/>
          </w:tcPr>
          <w:p w14:paraId="769F696D" w14:textId="4CF8D79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2.73</w:t>
            </w:r>
          </w:p>
        </w:tc>
        <w:tc>
          <w:tcPr>
            <w:tcW w:w="770" w:type="dxa"/>
            <w:shd w:val="clear" w:color="auto" w:fill="FFFFFF" w:themeFill="background1"/>
            <w:vAlign w:val="center"/>
          </w:tcPr>
          <w:p w14:paraId="5C9C6345" w14:textId="0174C2D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4.18</w:t>
            </w:r>
          </w:p>
        </w:tc>
        <w:tc>
          <w:tcPr>
            <w:tcW w:w="714" w:type="dxa"/>
            <w:shd w:val="clear" w:color="auto" w:fill="FFFFFF" w:themeFill="background1"/>
            <w:vAlign w:val="center"/>
          </w:tcPr>
          <w:p w14:paraId="769944D3" w14:textId="7763379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16.39</w:t>
            </w:r>
          </w:p>
        </w:tc>
        <w:tc>
          <w:tcPr>
            <w:tcW w:w="826" w:type="dxa"/>
            <w:shd w:val="clear" w:color="auto" w:fill="FFFFFF" w:themeFill="background1"/>
            <w:noWrap/>
            <w:vAlign w:val="center"/>
          </w:tcPr>
          <w:p w14:paraId="70F24F08" w14:textId="564533F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1.75</w:t>
            </w:r>
          </w:p>
        </w:tc>
        <w:tc>
          <w:tcPr>
            <w:tcW w:w="1090" w:type="dxa"/>
            <w:shd w:val="clear" w:color="auto" w:fill="FFFFFF" w:themeFill="background1"/>
            <w:noWrap/>
            <w:vAlign w:val="center"/>
          </w:tcPr>
          <w:p w14:paraId="1ACED3D4" w14:textId="37E859B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2.36</w:t>
            </w:r>
          </w:p>
        </w:tc>
        <w:tc>
          <w:tcPr>
            <w:tcW w:w="860" w:type="dxa"/>
            <w:shd w:val="clear" w:color="auto" w:fill="FFFFFF" w:themeFill="background1"/>
            <w:noWrap/>
            <w:vAlign w:val="center"/>
          </w:tcPr>
          <w:p w14:paraId="0BA1317A" w14:textId="67C75F8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3.47</w:t>
            </w:r>
          </w:p>
        </w:tc>
      </w:tr>
      <w:tr w:rsidR="006F6D43" w:rsidRPr="006F6D43" w14:paraId="22E1E4F7" w14:textId="77777777" w:rsidTr="00151AB4">
        <w:trPr>
          <w:trHeight w:val="113"/>
        </w:trPr>
        <w:tc>
          <w:tcPr>
            <w:tcW w:w="959" w:type="dxa"/>
            <w:vMerge/>
            <w:shd w:val="clear" w:color="auto" w:fill="FFFFFF" w:themeFill="background1"/>
          </w:tcPr>
          <w:p w14:paraId="61B306A5"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429B9290" w14:textId="0B0BE092"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655279B9"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50%</w:t>
            </w:r>
          </w:p>
        </w:tc>
        <w:tc>
          <w:tcPr>
            <w:tcW w:w="684" w:type="dxa"/>
            <w:shd w:val="clear" w:color="auto" w:fill="FFFFFF" w:themeFill="background1"/>
            <w:vAlign w:val="center"/>
          </w:tcPr>
          <w:p w14:paraId="28149F20" w14:textId="7C1056F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3.55</w:t>
            </w:r>
          </w:p>
        </w:tc>
        <w:tc>
          <w:tcPr>
            <w:tcW w:w="770" w:type="dxa"/>
            <w:shd w:val="clear" w:color="auto" w:fill="FFFFFF" w:themeFill="background1"/>
            <w:vAlign w:val="center"/>
          </w:tcPr>
          <w:p w14:paraId="3A295E33" w14:textId="19E4329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8.23</w:t>
            </w:r>
          </w:p>
        </w:tc>
        <w:tc>
          <w:tcPr>
            <w:tcW w:w="689" w:type="dxa"/>
            <w:shd w:val="clear" w:color="auto" w:fill="FFFFFF" w:themeFill="background1"/>
            <w:vAlign w:val="center"/>
          </w:tcPr>
          <w:p w14:paraId="600FA09E" w14:textId="6276B3C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16.10</w:t>
            </w:r>
          </w:p>
        </w:tc>
        <w:tc>
          <w:tcPr>
            <w:tcW w:w="791" w:type="dxa"/>
            <w:shd w:val="clear" w:color="auto" w:fill="FFFFFF" w:themeFill="background1"/>
            <w:vAlign w:val="center"/>
          </w:tcPr>
          <w:p w14:paraId="5291C249" w14:textId="7EDBFE6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5.80</w:t>
            </w:r>
          </w:p>
        </w:tc>
        <w:tc>
          <w:tcPr>
            <w:tcW w:w="770" w:type="dxa"/>
            <w:shd w:val="clear" w:color="auto" w:fill="FFFFFF" w:themeFill="background1"/>
            <w:vAlign w:val="center"/>
          </w:tcPr>
          <w:p w14:paraId="3CD75225" w14:textId="58BCCF0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8.81</w:t>
            </w:r>
          </w:p>
        </w:tc>
        <w:tc>
          <w:tcPr>
            <w:tcW w:w="714" w:type="dxa"/>
            <w:shd w:val="clear" w:color="auto" w:fill="FFFFFF" w:themeFill="background1"/>
            <w:vAlign w:val="center"/>
          </w:tcPr>
          <w:p w14:paraId="2B77374D" w14:textId="5E6000C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25.35</w:t>
            </w:r>
          </w:p>
        </w:tc>
        <w:tc>
          <w:tcPr>
            <w:tcW w:w="826" w:type="dxa"/>
            <w:shd w:val="clear" w:color="auto" w:fill="FFFFFF" w:themeFill="background1"/>
            <w:noWrap/>
            <w:vAlign w:val="center"/>
          </w:tcPr>
          <w:p w14:paraId="179140FE" w14:textId="66A9B7C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3.16</w:t>
            </w:r>
          </w:p>
        </w:tc>
        <w:tc>
          <w:tcPr>
            <w:tcW w:w="1090" w:type="dxa"/>
            <w:shd w:val="clear" w:color="auto" w:fill="FFFFFF" w:themeFill="background1"/>
            <w:noWrap/>
            <w:vAlign w:val="center"/>
          </w:tcPr>
          <w:p w14:paraId="3A7716B5" w14:textId="17FB59E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4.31</w:t>
            </w:r>
          </w:p>
        </w:tc>
        <w:tc>
          <w:tcPr>
            <w:tcW w:w="860" w:type="dxa"/>
            <w:shd w:val="clear" w:color="auto" w:fill="FFFFFF" w:themeFill="background1"/>
            <w:noWrap/>
            <w:vAlign w:val="center"/>
          </w:tcPr>
          <w:p w14:paraId="05AEEDB5" w14:textId="20B4D74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6.68</w:t>
            </w:r>
          </w:p>
        </w:tc>
      </w:tr>
      <w:tr w:rsidR="006F6D43" w:rsidRPr="006F6D43" w14:paraId="5616624B" w14:textId="77777777" w:rsidTr="00151AB4">
        <w:trPr>
          <w:trHeight w:val="113"/>
        </w:trPr>
        <w:tc>
          <w:tcPr>
            <w:tcW w:w="959" w:type="dxa"/>
            <w:vMerge/>
            <w:shd w:val="clear" w:color="auto" w:fill="FFFFFF" w:themeFill="background1"/>
          </w:tcPr>
          <w:p w14:paraId="6AE8160D"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hideMark/>
          </w:tcPr>
          <w:p w14:paraId="4F1991A6" w14:textId="2C12DE54"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hideMark/>
          </w:tcPr>
          <w:p w14:paraId="22F576CE" w14:textId="7777777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95%</w:t>
            </w:r>
          </w:p>
        </w:tc>
        <w:tc>
          <w:tcPr>
            <w:tcW w:w="684" w:type="dxa"/>
            <w:shd w:val="clear" w:color="auto" w:fill="FFFFFF" w:themeFill="background1"/>
            <w:vAlign w:val="center"/>
          </w:tcPr>
          <w:p w14:paraId="3DDB8D16" w14:textId="7094592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6.95</w:t>
            </w:r>
          </w:p>
        </w:tc>
        <w:tc>
          <w:tcPr>
            <w:tcW w:w="770" w:type="dxa"/>
            <w:shd w:val="clear" w:color="auto" w:fill="FFFFFF" w:themeFill="background1"/>
            <w:vAlign w:val="center"/>
          </w:tcPr>
          <w:p w14:paraId="2AC04D13" w14:textId="062D7BD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19.65</w:t>
            </w:r>
          </w:p>
        </w:tc>
        <w:tc>
          <w:tcPr>
            <w:tcW w:w="689" w:type="dxa"/>
            <w:shd w:val="clear" w:color="auto" w:fill="FFFFFF" w:themeFill="background1"/>
            <w:vAlign w:val="center"/>
          </w:tcPr>
          <w:p w14:paraId="2E59A1B4" w14:textId="19F3FFC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56.66</w:t>
            </w:r>
          </w:p>
        </w:tc>
        <w:tc>
          <w:tcPr>
            <w:tcW w:w="791" w:type="dxa"/>
            <w:shd w:val="clear" w:color="auto" w:fill="FFFFFF" w:themeFill="background1"/>
            <w:vAlign w:val="center"/>
          </w:tcPr>
          <w:p w14:paraId="3F9D3B06" w14:textId="40A862F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7.82</w:t>
            </w:r>
          </w:p>
        </w:tc>
        <w:tc>
          <w:tcPr>
            <w:tcW w:w="770" w:type="dxa"/>
            <w:shd w:val="clear" w:color="auto" w:fill="FFFFFF" w:themeFill="background1"/>
            <w:vAlign w:val="center"/>
          </w:tcPr>
          <w:p w14:paraId="0DEE3DB5" w14:textId="16EA5AC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11.88</w:t>
            </w:r>
          </w:p>
        </w:tc>
        <w:tc>
          <w:tcPr>
            <w:tcW w:w="714" w:type="dxa"/>
            <w:shd w:val="clear" w:color="auto" w:fill="FFFFFF" w:themeFill="background1"/>
            <w:vAlign w:val="center"/>
          </w:tcPr>
          <w:p w14:paraId="07C20B25" w14:textId="37A8659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32.59</w:t>
            </w:r>
          </w:p>
        </w:tc>
        <w:tc>
          <w:tcPr>
            <w:tcW w:w="826" w:type="dxa"/>
            <w:shd w:val="clear" w:color="auto" w:fill="FFFFFF" w:themeFill="background1"/>
            <w:noWrap/>
            <w:vAlign w:val="center"/>
          </w:tcPr>
          <w:p w14:paraId="3A323B5F" w14:textId="54B26E0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7.53</w:t>
            </w:r>
          </w:p>
        </w:tc>
        <w:tc>
          <w:tcPr>
            <w:tcW w:w="1090" w:type="dxa"/>
            <w:shd w:val="clear" w:color="auto" w:fill="FFFFFF" w:themeFill="background1"/>
            <w:noWrap/>
            <w:vAlign w:val="center"/>
          </w:tcPr>
          <w:p w14:paraId="341C7671" w14:textId="5C3473E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11.09</w:t>
            </w:r>
          </w:p>
        </w:tc>
        <w:tc>
          <w:tcPr>
            <w:tcW w:w="860" w:type="dxa"/>
            <w:shd w:val="clear" w:color="auto" w:fill="FFFFFF" w:themeFill="background1"/>
            <w:noWrap/>
            <w:vAlign w:val="center"/>
          </w:tcPr>
          <w:p w14:paraId="42F8991A" w14:textId="634EA7C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22.71</w:t>
            </w:r>
          </w:p>
        </w:tc>
      </w:tr>
      <w:tr w:rsidR="006F6D43" w:rsidRPr="006F6D43" w14:paraId="7DCBCE29" w14:textId="77777777" w:rsidTr="00151AB4">
        <w:trPr>
          <w:trHeight w:val="113"/>
        </w:trPr>
        <w:tc>
          <w:tcPr>
            <w:tcW w:w="959" w:type="dxa"/>
            <w:vMerge w:val="restart"/>
            <w:shd w:val="clear" w:color="auto" w:fill="FFFFFF" w:themeFill="background1"/>
            <w:vAlign w:val="center"/>
          </w:tcPr>
          <w:p w14:paraId="101EC585" w14:textId="67D48F35"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Dynamic SBFD</w:t>
            </w:r>
          </w:p>
        </w:tc>
        <w:tc>
          <w:tcPr>
            <w:tcW w:w="850" w:type="dxa"/>
            <w:vMerge w:val="restart"/>
            <w:shd w:val="clear" w:color="auto" w:fill="FFFFFF" w:themeFill="background1"/>
            <w:vAlign w:val="center"/>
          </w:tcPr>
          <w:p w14:paraId="078C3951" w14:textId="7AFDDB52"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 xml:space="preserve">DL packet-Latency </w:t>
            </w:r>
            <w:r w:rsidRPr="006F6D43">
              <w:rPr>
                <w:rFonts w:ascii="Times New Roman" w:eastAsia="等线" w:hAnsi="Times New Roman" w:cs="Times New Roman"/>
                <w:b/>
                <w:bCs/>
                <w:color w:val="000000"/>
                <w:kern w:val="0"/>
                <w:sz w:val="18"/>
                <w:szCs w:val="18"/>
              </w:rPr>
              <w:t>CDF</w:t>
            </w:r>
          </w:p>
        </w:tc>
        <w:tc>
          <w:tcPr>
            <w:tcW w:w="851" w:type="dxa"/>
            <w:shd w:val="clear" w:color="auto" w:fill="FFFFFF" w:themeFill="background1"/>
            <w:vAlign w:val="center"/>
          </w:tcPr>
          <w:p w14:paraId="297F7C2B" w14:textId="6411C0E0"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Mean</w:t>
            </w:r>
          </w:p>
        </w:tc>
        <w:tc>
          <w:tcPr>
            <w:tcW w:w="684" w:type="dxa"/>
            <w:shd w:val="clear" w:color="auto" w:fill="FFFFFF" w:themeFill="background1"/>
            <w:vAlign w:val="center"/>
          </w:tcPr>
          <w:p w14:paraId="1ACB49C0" w14:textId="59B34B7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6.96</w:t>
            </w:r>
          </w:p>
        </w:tc>
        <w:tc>
          <w:tcPr>
            <w:tcW w:w="770" w:type="dxa"/>
            <w:shd w:val="clear" w:color="auto" w:fill="FFFFFF" w:themeFill="background1"/>
            <w:vAlign w:val="center"/>
          </w:tcPr>
          <w:p w14:paraId="03D91336" w14:textId="4E6429D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15.07</w:t>
            </w:r>
          </w:p>
        </w:tc>
        <w:tc>
          <w:tcPr>
            <w:tcW w:w="689" w:type="dxa"/>
            <w:shd w:val="clear" w:color="auto" w:fill="FFFFFF" w:themeFill="background1"/>
            <w:vAlign w:val="center"/>
          </w:tcPr>
          <w:p w14:paraId="39C2A488" w14:textId="73A5193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110.60</w:t>
            </w:r>
          </w:p>
        </w:tc>
        <w:tc>
          <w:tcPr>
            <w:tcW w:w="791" w:type="dxa"/>
            <w:shd w:val="clear" w:color="auto" w:fill="FFFFFF" w:themeFill="background1"/>
            <w:vAlign w:val="center"/>
          </w:tcPr>
          <w:p w14:paraId="7B2ECBCC" w14:textId="1FC5D243"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13.5668</w:t>
            </w:r>
          </w:p>
        </w:tc>
        <w:tc>
          <w:tcPr>
            <w:tcW w:w="770" w:type="dxa"/>
            <w:shd w:val="clear" w:color="auto" w:fill="FFFFFF" w:themeFill="background1"/>
            <w:vAlign w:val="center"/>
          </w:tcPr>
          <w:p w14:paraId="4D4D3B82" w14:textId="0320287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20.045</w:t>
            </w:r>
          </w:p>
        </w:tc>
        <w:tc>
          <w:tcPr>
            <w:tcW w:w="714" w:type="dxa"/>
            <w:shd w:val="clear" w:color="auto" w:fill="FFFFFF" w:themeFill="background1"/>
            <w:vAlign w:val="center"/>
          </w:tcPr>
          <w:p w14:paraId="26F0C15F" w14:textId="03BDF63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51.1411</w:t>
            </w:r>
          </w:p>
        </w:tc>
        <w:tc>
          <w:tcPr>
            <w:tcW w:w="826" w:type="dxa"/>
            <w:shd w:val="clear" w:color="auto" w:fill="FFFFFF" w:themeFill="background1"/>
            <w:noWrap/>
            <w:vAlign w:val="center"/>
          </w:tcPr>
          <w:p w14:paraId="7D371680" w14:textId="5B874EB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7.33</w:t>
            </w:r>
          </w:p>
        </w:tc>
        <w:tc>
          <w:tcPr>
            <w:tcW w:w="1090" w:type="dxa"/>
            <w:shd w:val="clear" w:color="auto" w:fill="FFFFFF" w:themeFill="background1"/>
            <w:noWrap/>
            <w:vAlign w:val="center"/>
          </w:tcPr>
          <w:p w14:paraId="45672728" w14:textId="70E4938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11.04</w:t>
            </w:r>
          </w:p>
        </w:tc>
        <w:tc>
          <w:tcPr>
            <w:tcW w:w="860" w:type="dxa"/>
            <w:shd w:val="clear" w:color="auto" w:fill="FFFFFF" w:themeFill="background1"/>
            <w:noWrap/>
            <w:vAlign w:val="center"/>
          </w:tcPr>
          <w:p w14:paraId="215610B6" w14:textId="0BFBBCD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29.60</w:t>
            </w:r>
          </w:p>
        </w:tc>
      </w:tr>
      <w:tr w:rsidR="006F6D43" w:rsidRPr="006F6D43" w14:paraId="55873374" w14:textId="77777777" w:rsidTr="00151AB4">
        <w:trPr>
          <w:trHeight w:val="113"/>
        </w:trPr>
        <w:tc>
          <w:tcPr>
            <w:tcW w:w="959" w:type="dxa"/>
            <w:vMerge/>
            <w:shd w:val="clear" w:color="auto" w:fill="FFFFFF" w:themeFill="background1"/>
          </w:tcPr>
          <w:p w14:paraId="1609917F"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081F70B5"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393392BE" w14:textId="18213149"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w:t>
            </w:r>
          </w:p>
        </w:tc>
        <w:tc>
          <w:tcPr>
            <w:tcW w:w="684" w:type="dxa"/>
            <w:shd w:val="clear" w:color="auto" w:fill="FFFFFF" w:themeFill="background1"/>
            <w:vAlign w:val="center"/>
          </w:tcPr>
          <w:p w14:paraId="0A914557" w14:textId="2E84AC8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5.23</w:t>
            </w:r>
          </w:p>
        </w:tc>
        <w:tc>
          <w:tcPr>
            <w:tcW w:w="770" w:type="dxa"/>
            <w:shd w:val="clear" w:color="auto" w:fill="FFFFFF" w:themeFill="background1"/>
            <w:vAlign w:val="center"/>
          </w:tcPr>
          <w:p w14:paraId="021DC492" w14:textId="32DC146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6.41</w:t>
            </w:r>
          </w:p>
        </w:tc>
        <w:tc>
          <w:tcPr>
            <w:tcW w:w="689" w:type="dxa"/>
            <w:shd w:val="clear" w:color="auto" w:fill="FFFFFF" w:themeFill="background1"/>
            <w:vAlign w:val="center"/>
          </w:tcPr>
          <w:p w14:paraId="4B0ABDBA" w14:textId="4006BCC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9.03</w:t>
            </w:r>
          </w:p>
        </w:tc>
        <w:tc>
          <w:tcPr>
            <w:tcW w:w="791" w:type="dxa"/>
            <w:shd w:val="clear" w:color="auto" w:fill="FFFFFF" w:themeFill="background1"/>
            <w:vAlign w:val="center"/>
          </w:tcPr>
          <w:p w14:paraId="761D543F" w14:textId="5D86166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9.5954</w:t>
            </w:r>
          </w:p>
        </w:tc>
        <w:tc>
          <w:tcPr>
            <w:tcW w:w="770" w:type="dxa"/>
            <w:shd w:val="clear" w:color="auto" w:fill="FFFFFF" w:themeFill="background1"/>
            <w:vAlign w:val="center"/>
          </w:tcPr>
          <w:p w14:paraId="5E35F743" w14:textId="7C1773D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14.6248</w:t>
            </w:r>
          </w:p>
        </w:tc>
        <w:tc>
          <w:tcPr>
            <w:tcW w:w="714" w:type="dxa"/>
            <w:shd w:val="clear" w:color="auto" w:fill="FFFFFF" w:themeFill="background1"/>
            <w:vAlign w:val="center"/>
          </w:tcPr>
          <w:p w14:paraId="575BA147" w14:textId="2AC4F9C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39.5611</w:t>
            </w:r>
          </w:p>
        </w:tc>
        <w:tc>
          <w:tcPr>
            <w:tcW w:w="826" w:type="dxa"/>
            <w:shd w:val="clear" w:color="auto" w:fill="FFFFFF" w:themeFill="background1"/>
            <w:noWrap/>
            <w:vAlign w:val="center"/>
          </w:tcPr>
          <w:p w14:paraId="7146F5C2" w14:textId="538768A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4.66</w:t>
            </w:r>
          </w:p>
        </w:tc>
        <w:tc>
          <w:tcPr>
            <w:tcW w:w="1090" w:type="dxa"/>
            <w:shd w:val="clear" w:color="auto" w:fill="FFFFFF" w:themeFill="background1"/>
            <w:noWrap/>
            <w:vAlign w:val="center"/>
          </w:tcPr>
          <w:p w14:paraId="4A4F12EE" w14:textId="0CC5C60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5.01</w:t>
            </w:r>
          </w:p>
        </w:tc>
        <w:tc>
          <w:tcPr>
            <w:tcW w:w="860" w:type="dxa"/>
            <w:shd w:val="clear" w:color="auto" w:fill="FFFFFF" w:themeFill="background1"/>
            <w:noWrap/>
            <w:vAlign w:val="center"/>
          </w:tcPr>
          <w:p w14:paraId="56960D40" w14:textId="1A49BBD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5.36</w:t>
            </w:r>
          </w:p>
        </w:tc>
      </w:tr>
      <w:tr w:rsidR="006F6D43" w:rsidRPr="006F6D43" w14:paraId="34E3E638" w14:textId="77777777" w:rsidTr="00151AB4">
        <w:trPr>
          <w:trHeight w:val="113"/>
        </w:trPr>
        <w:tc>
          <w:tcPr>
            <w:tcW w:w="959" w:type="dxa"/>
            <w:vMerge/>
            <w:shd w:val="clear" w:color="auto" w:fill="FFFFFF" w:themeFill="background1"/>
          </w:tcPr>
          <w:p w14:paraId="21DB873D"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7DDFECE6"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1290272C" w14:textId="4C6C842D"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50%</w:t>
            </w:r>
          </w:p>
        </w:tc>
        <w:tc>
          <w:tcPr>
            <w:tcW w:w="684" w:type="dxa"/>
            <w:shd w:val="clear" w:color="auto" w:fill="FFFFFF" w:themeFill="background1"/>
            <w:vAlign w:val="center"/>
          </w:tcPr>
          <w:p w14:paraId="3F3B80F3" w14:textId="6DCCF1B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6.44</w:t>
            </w:r>
          </w:p>
        </w:tc>
        <w:tc>
          <w:tcPr>
            <w:tcW w:w="770" w:type="dxa"/>
            <w:shd w:val="clear" w:color="auto" w:fill="FFFFFF" w:themeFill="background1"/>
            <w:vAlign w:val="center"/>
          </w:tcPr>
          <w:p w14:paraId="68CECC6E" w14:textId="6A63095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12.03</w:t>
            </w:r>
          </w:p>
        </w:tc>
        <w:tc>
          <w:tcPr>
            <w:tcW w:w="689" w:type="dxa"/>
            <w:shd w:val="clear" w:color="auto" w:fill="FFFFFF" w:themeFill="background1"/>
            <w:vAlign w:val="center"/>
          </w:tcPr>
          <w:p w14:paraId="60859637" w14:textId="746B6B6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31.17</w:t>
            </w:r>
          </w:p>
        </w:tc>
        <w:tc>
          <w:tcPr>
            <w:tcW w:w="791" w:type="dxa"/>
            <w:shd w:val="clear" w:color="auto" w:fill="FFFFFF" w:themeFill="background1"/>
            <w:vAlign w:val="center"/>
          </w:tcPr>
          <w:p w14:paraId="7FE0984A" w14:textId="580381B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13.3037</w:t>
            </w:r>
          </w:p>
        </w:tc>
        <w:tc>
          <w:tcPr>
            <w:tcW w:w="770" w:type="dxa"/>
            <w:shd w:val="clear" w:color="auto" w:fill="FFFFFF" w:themeFill="background1"/>
            <w:vAlign w:val="center"/>
          </w:tcPr>
          <w:p w14:paraId="663F46B1" w14:textId="19933D2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18.9096</w:t>
            </w:r>
          </w:p>
        </w:tc>
        <w:tc>
          <w:tcPr>
            <w:tcW w:w="714" w:type="dxa"/>
            <w:shd w:val="clear" w:color="auto" w:fill="FFFFFF" w:themeFill="background1"/>
            <w:vAlign w:val="center"/>
          </w:tcPr>
          <w:p w14:paraId="2487DF3A" w14:textId="409D5FC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48.8513</w:t>
            </w:r>
          </w:p>
        </w:tc>
        <w:tc>
          <w:tcPr>
            <w:tcW w:w="826" w:type="dxa"/>
            <w:shd w:val="clear" w:color="auto" w:fill="FFFFFF" w:themeFill="background1"/>
            <w:noWrap/>
            <w:vAlign w:val="center"/>
          </w:tcPr>
          <w:p w14:paraId="0B8B6F44" w14:textId="19B8697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6.04</w:t>
            </w:r>
          </w:p>
        </w:tc>
        <w:tc>
          <w:tcPr>
            <w:tcW w:w="1090" w:type="dxa"/>
            <w:shd w:val="clear" w:color="auto" w:fill="FFFFFF" w:themeFill="background1"/>
            <w:noWrap/>
            <w:vAlign w:val="center"/>
          </w:tcPr>
          <w:p w14:paraId="7F384A35" w14:textId="52B3012D"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8.77</w:t>
            </w:r>
          </w:p>
        </w:tc>
        <w:tc>
          <w:tcPr>
            <w:tcW w:w="860" w:type="dxa"/>
            <w:shd w:val="clear" w:color="auto" w:fill="FFFFFF" w:themeFill="background1"/>
            <w:noWrap/>
            <w:vAlign w:val="center"/>
          </w:tcPr>
          <w:p w14:paraId="2D83D089" w14:textId="3840FA5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14.99</w:t>
            </w:r>
          </w:p>
        </w:tc>
      </w:tr>
      <w:tr w:rsidR="006F6D43" w:rsidRPr="006F6D43" w14:paraId="4516A188" w14:textId="77777777" w:rsidTr="00151AB4">
        <w:trPr>
          <w:trHeight w:val="113"/>
        </w:trPr>
        <w:tc>
          <w:tcPr>
            <w:tcW w:w="959" w:type="dxa"/>
            <w:vMerge/>
            <w:shd w:val="clear" w:color="auto" w:fill="FFFFFF" w:themeFill="background1"/>
          </w:tcPr>
          <w:p w14:paraId="497722D3"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7A7FC633"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12E392A8" w14:textId="7A179733"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95%</w:t>
            </w:r>
          </w:p>
        </w:tc>
        <w:tc>
          <w:tcPr>
            <w:tcW w:w="684" w:type="dxa"/>
            <w:shd w:val="clear" w:color="auto" w:fill="FFFFFF" w:themeFill="background1"/>
            <w:vAlign w:val="center"/>
          </w:tcPr>
          <w:p w14:paraId="3F7E01BC" w14:textId="5E09FF6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10.45</w:t>
            </w:r>
          </w:p>
        </w:tc>
        <w:tc>
          <w:tcPr>
            <w:tcW w:w="770" w:type="dxa"/>
            <w:shd w:val="clear" w:color="auto" w:fill="FFFFFF" w:themeFill="background1"/>
            <w:vAlign w:val="center"/>
          </w:tcPr>
          <w:p w14:paraId="601566CE" w14:textId="409820A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33.64</w:t>
            </w:r>
          </w:p>
        </w:tc>
        <w:tc>
          <w:tcPr>
            <w:tcW w:w="689" w:type="dxa"/>
            <w:shd w:val="clear" w:color="auto" w:fill="FFFFFF" w:themeFill="background1"/>
            <w:vAlign w:val="center"/>
          </w:tcPr>
          <w:p w14:paraId="3015E10D" w14:textId="2728B74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361.25</w:t>
            </w:r>
          </w:p>
        </w:tc>
        <w:tc>
          <w:tcPr>
            <w:tcW w:w="791" w:type="dxa"/>
            <w:shd w:val="clear" w:color="auto" w:fill="FFFFFF" w:themeFill="background1"/>
            <w:vAlign w:val="center"/>
          </w:tcPr>
          <w:p w14:paraId="52677EFF" w14:textId="600AE84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18.5924</w:t>
            </w:r>
          </w:p>
        </w:tc>
        <w:tc>
          <w:tcPr>
            <w:tcW w:w="770" w:type="dxa"/>
            <w:shd w:val="clear" w:color="auto" w:fill="FFFFFF" w:themeFill="background1"/>
            <w:vAlign w:val="center"/>
          </w:tcPr>
          <w:p w14:paraId="677FDD38" w14:textId="1D7D66A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28.4302</w:t>
            </w:r>
          </w:p>
        </w:tc>
        <w:tc>
          <w:tcPr>
            <w:tcW w:w="714" w:type="dxa"/>
            <w:shd w:val="clear" w:color="auto" w:fill="FFFFFF" w:themeFill="background1"/>
            <w:vAlign w:val="center"/>
          </w:tcPr>
          <w:p w14:paraId="2F568C5B" w14:textId="6ED6CD8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70.1284</w:t>
            </w:r>
          </w:p>
        </w:tc>
        <w:tc>
          <w:tcPr>
            <w:tcW w:w="826" w:type="dxa"/>
            <w:shd w:val="clear" w:color="auto" w:fill="FFFFFF" w:themeFill="background1"/>
            <w:noWrap/>
            <w:vAlign w:val="center"/>
          </w:tcPr>
          <w:p w14:paraId="26533ED3" w14:textId="2FD15B3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19.12</w:t>
            </w:r>
          </w:p>
        </w:tc>
        <w:tc>
          <w:tcPr>
            <w:tcW w:w="1090" w:type="dxa"/>
            <w:shd w:val="clear" w:color="auto" w:fill="FFFFFF" w:themeFill="background1"/>
            <w:noWrap/>
            <w:vAlign w:val="center"/>
          </w:tcPr>
          <w:p w14:paraId="629DEE3B" w14:textId="0DA40A0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40.38</w:t>
            </w:r>
          </w:p>
        </w:tc>
        <w:tc>
          <w:tcPr>
            <w:tcW w:w="860" w:type="dxa"/>
            <w:shd w:val="clear" w:color="auto" w:fill="FFFFFF" w:themeFill="background1"/>
            <w:noWrap/>
            <w:vAlign w:val="center"/>
          </w:tcPr>
          <w:p w14:paraId="5FC93582" w14:textId="6921238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217.80</w:t>
            </w:r>
          </w:p>
        </w:tc>
      </w:tr>
      <w:tr w:rsidR="006F6D43" w:rsidRPr="006F6D43" w14:paraId="5CE9679C" w14:textId="77777777" w:rsidTr="00151AB4">
        <w:trPr>
          <w:trHeight w:val="113"/>
        </w:trPr>
        <w:tc>
          <w:tcPr>
            <w:tcW w:w="959" w:type="dxa"/>
            <w:vMerge/>
            <w:shd w:val="clear" w:color="auto" w:fill="FFFFFF" w:themeFill="background1"/>
          </w:tcPr>
          <w:p w14:paraId="33B2B277"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val="restart"/>
            <w:shd w:val="clear" w:color="auto" w:fill="FFFFFF" w:themeFill="background1"/>
            <w:vAlign w:val="center"/>
          </w:tcPr>
          <w:p w14:paraId="69754510" w14:textId="11A36334"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 xml:space="preserve">UL packet-Latency </w:t>
            </w:r>
            <w:r w:rsidRPr="006F6D43">
              <w:rPr>
                <w:rFonts w:ascii="Times New Roman" w:eastAsia="等线" w:hAnsi="Times New Roman" w:cs="Times New Roman"/>
                <w:b/>
                <w:bCs/>
                <w:color w:val="000000"/>
                <w:kern w:val="0"/>
                <w:sz w:val="18"/>
                <w:szCs w:val="18"/>
              </w:rPr>
              <w:t>CDF</w:t>
            </w:r>
          </w:p>
        </w:tc>
        <w:tc>
          <w:tcPr>
            <w:tcW w:w="851" w:type="dxa"/>
            <w:shd w:val="clear" w:color="auto" w:fill="FFFFFF" w:themeFill="background1"/>
            <w:vAlign w:val="center"/>
          </w:tcPr>
          <w:p w14:paraId="52E75BBD" w14:textId="76106C18"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Mean</w:t>
            </w:r>
          </w:p>
        </w:tc>
        <w:tc>
          <w:tcPr>
            <w:tcW w:w="684" w:type="dxa"/>
            <w:shd w:val="clear" w:color="auto" w:fill="FFFFFF" w:themeFill="background1"/>
            <w:vAlign w:val="center"/>
          </w:tcPr>
          <w:p w14:paraId="10B75534" w14:textId="51CDE88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4.11</w:t>
            </w:r>
          </w:p>
        </w:tc>
        <w:tc>
          <w:tcPr>
            <w:tcW w:w="770" w:type="dxa"/>
            <w:shd w:val="clear" w:color="auto" w:fill="FFFFFF" w:themeFill="background1"/>
            <w:vAlign w:val="center"/>
          </w:tcPr>
          <w:p w14:paraId="644C62D0" w14:textId="635D816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9.25</w:t>
            </w:r>
          </w:p>
        </w:tc>
        <w:tc>
          <w:tcPr>
            <w:tcW w:w="689" w:type="dxa"/>
            <w:shd w:val="clear" w:color="auto" w:fill="FFFFFF" w:themeFill="background1"/>
            <w:vAlign w:val="center"/>
          </w:tcPr>
          <w:p w14:paraId="6177A4DF" w14:textId="153AB69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17.96</w:t>
            </w:r>
          </w:p>
        </w:tc>
        <w:tc>
          <w:tcPr>
            <w:tcW w:w="791" w:type="dxa"/>
            <w:shd w:val="clear" w:color="auto" w:fill="FFFFFF" w:themeFill="background1"/>
            <w:vAlign w:val="center"/>
          </w:tcPr>
          <w:p w14:paraId="45FCDAA6" w14:textId="087ACA92"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5.4809</w:t>
            </w:r>
          </w:p>
        </w:tc>
        <w:tc>
          <w:tcPr>
            <w:tcW w:w="770" w:type="dxa"/>
            <w:shd w:val="clear" w:color="auto" w:fill="FFFFFF" w:themeFill="background1"/>
            <w:vAlign w:val="center"/>
          </w:tcPr>
          <w:p w14:paraId="105CF1C4" w14:textId="69B9FA1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8.0292</w:t>
            </w:r>
          </w:p>
        </w:tc>
        <w:tc>
          <w:tcPr>
            <w:tcW w:w="714" w:type="dxa"/>
            <w:shd w:val="clear" w:color="auto" w:fill="FFFFFF" w:themeFill="background1"/>
            <w:vAlign w:val="center"/>
          </w:tcPr>
          <w:p w14:paraId="58B3AF6A" w14:textId="1EBCF16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24.3161</w:t>
            </w:r>
          </w:p>
        </w:tc>
        <w:tc>
          <w:tcPr>
            <w:tcW w:w="826" w:type="dxa"/>
            <w:shd w:val="clear" w:color="auto" w:fill="FFFFFF" w:themeFill="background1"/>
            <w:noWrap/>
            <w:vAlign w:val="center"/>
          </w:tcPr>
          <w:p w14:paraId="005D4CBB" w14:textId="375CD75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3.29</w:t>
            </w:r>
          </w:p>
        </w:tc>
        <w:tc>
          <w:tcPr>
            <w:tcW w:w="1090" w:type="dxa"/>
            <w:shd w:val="clear" w:color="auto" w:fill="FFFFFF" w:themeFill="background1"/>
            <w:noWrap/>
            <w:vAlign w:val="center"/>
          </w:tcPr>
          <w:p w14:paraId="16553F88" w14:textId="7FBE3AF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4.52</w:t>
            </w:r>
          </w:p>
        </w:tc>
        <w:tc>
          <w:tcPr>
            <w:tcW w:w="860" w:type="dxa"/>
            <w:shd w:val="clear" w:color="auto" w:fill="FFFFFF" w:themeFill="background1"/>
            <w:noWrap/>
            <w:vAlign w:val="center"/>
          </w:tcPr>
          <w:p w14:paraId="5F731494" w14:textId="3FE9C49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9.04</w:t>
            </w:r>
          </w:p>
        </w:tc>
      </w:tr>
      <w:tr w:rsidR="006F6D43" w:rsidRPr="006F6D43" w14:paraId="575C044E" w14:textId="77777777" w:rsidTr="00151AB4">
        <w:trPr>
          <w:trHeight w:val="113"/>
        </w:trPr>
        <w:tc>
          <w:tcPr>
            <w:tcW w:w="959" w:type="dxa"/>
            <w:vMerge/>
            <w:shd w:val="clear" w:color="auto" w:fill="FFFFFF" w:themeFill="background1"/>
          </w:tcPr>
          <w:p w14:paraId="576082F7"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2C8D304C"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3F82A309" w14:textId="6F0FDC90"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w:t>
            </w:r>
          </w:p>
        </w:tc>
        <w:tc>
          <w:tcPr>
            <w:tcW w:w="684" w:type="dxa"/>
            <w:shd w:val="clear" w:color="auto" w:fill="FFFFFF" w:themeFill="background1"/>
            <w:vAlign w:val="center"/>
          </w:tcPr>
          <w:p w14:paraId="11B5586E" w14:textId="7472A8B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3.06</w:t>
            </w:r>
          </w:p>
        </w:tc>
        <w:tc>
          <w:tcPr>
            <w:tcW w:w="770" w:type="dxa"/>
            <w:shd w:val="clear" w:color="auto" w:fill="FFFFFF" w:themeFill="background1"/>
            <w:vAlign w:val="center"/>
          </w:tcPr>
          <w:p w14:paraId="750E245D" w14:textId="6DBF628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3.91</w:t>
            </w:r>
          </w:p>
        </w:tc>
        <w:tc>
          <w:tcPr>
            <w:tcW w:w="689" w:type="dxa"/>
            <w:shd w:val="clear" w:color="auto" w:fill="FFFFFF" w:themeFill="background1"/>
            <w:vAlign w:val="center"/>
          </w:tcPr>
          <w:p w14:paraId="3A95EAAA" w14:textId="62348E9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6.79</w:t>
            </w:r>
          </w:p>
        </w:tc>
        <w:tc>
          <w:tcPr>
            <w:tcW w:w="791" w:type="dxa"/>
            <w:shd w:val="clear" w:color="auto" w:fill="FFFFFF" w:themeFill="background1"/>
            <w:vAlign w:val="center"/>
          </w:tcPr>
          <w:p w14:paraId="24583E5F" w14:textId="155023A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3.3222</w:t>
            </w:r>
          </w:p>
        </w:tc>
        <w:tc>
          <w:tcPr>
            <w:tcW w:w="770" w:type="dxa"/>
            <w:shd w:val="clear" w:color="auto" w:fill="FFFFFF" w:themeFill="background1"/>
            <w:vAlign w:val="center"/>
          </w:tcPr>
          <w:p w14:paraId="685D8858" w14:textId="3E75B3B6"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4.9659</w:t>
            </w:r>
          </w:p>
        </w:tc>
        <w:tc>
          <w:tcPr>
            <w:tcW w:w="714" w:type="dxa"/>
            <w:shd w:val="clear" w:color="auto" w:fill="FFFFFF" w:themeFill="background1"/>
            <w:vAlign w:val="center"/>
          </w:tcPr>
          <w:p w14:paraId="67447CE5" w14:textId="447C1D5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17.1724</w:t>
            </w:r>
          </w:p>
        </w:tc>
        <w:tc>
          <w:tcPr>
            <w:tcW w:w="826" w:type="dxa"/>
            <w:shd w:val="clear" w:color="auto" w:fill="FFFFFF" w:themeFill="background1"/>
            <w:noWrap/>
            <w:vAlign w:val="center"/>
          </w:tcPr>
          <w:p w14:paraId="497850BB" w14:textId="0627B60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1.72</w:t>
            </w:r>
          </w:p>
        </w:tc>
        <w:tc>
          <w:tcPr>
            <w:tcW w:w="1090" w:type="dxa"/>
            <w:shd w:val="clear" w:color="auto" w:fill="FFFFFF" w:themeFill="background1"/>
            <w:noWrap/>
            <w:vAlign w:val="center"/>
          </w:tcPr>
          <w:p w14:paraId="27BDF339" w14:textId="3C7F67A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2.24</w:t>
            </w:r>
          </w:p>
        </w:tc>
        <w:tc>
          <w:tcPr>
            <w:tcW w:w="860" w:type="dxa"/>
            <w:shd w:val="clear" w:color="auto" w:fill="FFFFFF" w:themeFill="background1"/>
            <w:noWrap/>
            <w:vAlign w:val="center"/>
          </w:tcPr>
          <w:p w14:paraId="3D288AA7" w14:textId="7EB8A9E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3.02</w:t>
            </w:r>
          </w:p>
        </w:tc>
      </w:tr>
      <w:tr w:rsidR="006F6D43" w:rsidRPr="006F6D43" w14:paraId="60B01DB8" w14:textId="77777777" w:rsidTr="00151AB4">
        <w:trPr>
          <w:trHeight w:val="113"/>
        </w:trPr>
        <w:tc>
          <w:tcPr>
            <w:tcW w:w="959" w:type="dxa"/>
            <w:vMerge/>
            <w:shd w:val="clear" w:color="auto" w:fill="FFFFFF" w:themeFill="background1"/>
          </w:tcPr>
          <w:p w14:paraId="44BFE78B"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11228BA0"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75534194" w14:textId="4E8D664A"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50%</w:t>
            </w:r>
          </w:p>
        </w:tc>
        <w:tc>
          <w:tcPr>
            <w:tcW w:w="684" w:type="dxa"/>
            <w:shd w:val="clear" w:color="auto" w:fill="FFFFFF" w:themeFill="background1"/>
            <w:vAlign w:val="center"/>
          </w:tcPr>
          <w:p w14:paraId="1607BD69" w14:textId="7E11007C"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3.57</w:t>
            </w:r>
          </w:p>
        </w:tc>
        <w:tc>
          <w:tcPr>
            <w:tcW w:w="770" w:type="dxa"/>
            <w:shd w:val="clear" w:color="auto" w:fill="FFFFFF" w:themeFill="background1"/>
            <w:vAlign w:val="center"/>
          </w:tcPr>
          <w:p w14:paraId="41FA152C" w14:textId="6D4C7DC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8.18</w:t>
            </w:r>
          </w:p>
        </w:tc>
        <w:tc>
          <w:tcPr>
            <w:tcW w:w="689" w:type="dxa"/>
            <w:shd w:val="clear" w:color="auto" w:fill="FFFFFF" w:themeFill="background1"/>
            <w:vAlign w:val="center"/>
          </w:tcPr>
          <w:p w14:paraId="320B2362" w14:textId="2A82D267"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14.04</w:t>
            </w:r>
          </w:p>
        </w:tc>
        <w:tc>
          <w:tcPr>
            <w:tcW w:w="791" w:type="dxa"/>
            <w:shd w:val="clear" w:color="auto" w:fill="FFFFFF" w:themeFill="background1"/>
            <w:vAlign w:val="center"/>
          </w:tcPr>
          <w:p w14:paraId="70593DBE" w14:textId="77CE846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5.3921</w:t>
            </w:r>
          </w:p>
        </w:tc>
        <w:tc>
          <w:tcPr>
            <w:tcW w:w="770" w:type="dxa"/>
            <w:shd w:val="clear" w:color="auto" w:fill="FFFFFF" w:themeFill="background1"/>
            <w:vAlign w:val="center"/>
          </w:tcPr>
          <w:p w14:paraId="2AA28561" w14:textId="48BAF64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7.8355</w:t>
            </w:r>
          </w:p>
        </w:tc>
        <w:tc>
          <w:tcPr>
            <w:tcW w:w="714" w:type="dxa"/>
            <w:shd w:val="clear" w:color="auto" w:fill="FFFFFF" w:themeFill="background1"/>
            <w:vAlign w:val="center"/>
          </w:tcPr>
          <w:p w14:paraId="37E3AE89" w14:textId="4785FF58"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23.871</w:t>
            </w:r>
          </w:p>
        </w:tc>
        <w:tc>
          <w:tcPr>
            <w:tcW w:w="826" w:type="dxa"/>
            <w:shd w:val="clear" w:color="auto" w:fill="FFFFFF" w:themeFill="background1"/>
            <w:noWrap/>
            <w:vAlign w:val="center"/>
          </w:tcPr>
          <w:p w14:paraId="34AB7E82" w14:textId="0D5B68F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3.07</w:t>
            </w:r>
          </w:p>
        </w:tc>
        <w:tc>
          <w:tcPr>
            <w:tcW w:w="1090" w:type="dxa"/>
            <w:shd w:val="clear" w:color="auto" w:fill="FFFFFF" w:themeFill="background1"/>
            <w:noWrap/>
            <w:vAlign w:val="center"/>
          </w:tcPr>
          <w:p w14:paraId="322118AB" w14:textId="06D5FE2F"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3.99</w:t>
            </w:r>
          </w:p>
        </w:tc>
        <w:tc>
          <w:tcPr>
            <w:tcW w:w="860" w:type="dxa"/>
            <w:shd w:val="clear" w:color="auto" w:fill="FFFFFF" w:themeFill="background1"/>
            <w:noWrap/>
            <w:vAlign w:val="center"/>
          </w:tcPr>
          <w:p w14:paraId="3ABC30FD" w14:textId="5A8504A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7.12</w:t>
            </w:r>
          </w:p>
        </w:tc>
      </w:tr>
      <w:tr w:rsidR="006F6D43" w:rsidRPr="006F6D43" w14:paraId="59F737B2" w14:textId="77777777" w:rsidTr="00151AB4">
        <w:trPr>
          <w:trHeight w:val="113"/>
        </w:trPr>
        <w:tc>
          <w:tcPr>
            <w:tcW w:w="959" w:type="dxa"/>
            <w:vMerge/>
            <w:shd w:val="clear" w:color="auto" w:fill="FFFFFF" w:themeFill="background1"/>
          </w:tcPr>
          <w:p w14:paraId="64D00CF2"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0" w:type="dxa"/>
            <w:vMerge/>
            <w:shd w:val="clear" w:color="auto" w:fill="FFFFFF" w:themeFill="background1"/>
            <w:vAlign w:val="center"/>
          </w:tcPr>
          <w:p w14:paraId="1C8D8226" w14:textId="77777777" w:rsidR="006F6D43" w:rsidRPr="006F6D43" w:rsidRDefault="006F6D43" w:rsidP="00383D9C">
            <w:pPr>
              <w:widowControl/>
              <w:jc w:val="center"/>
              <w:rPr>
                <w:rFonts w:ascii="Times New Roman" w:eastAsia="等线" w:hAnsi="Times New Roman" w:cs="Times New Roman"/>
                <w:b/>
                <w:bCs/>
                <w:kern w:val="0"/>
                <w:sz w:val="18"/>
                <w:szCs w:val="18"/>
              </w:rPr>
            </w:pPr>
          </w:p>
        </w:tc>
        <w:tc>
          <w:tcPr>
            <w:tcW w:w="851" w:type="dxa"/>
            <w:shd w:val="clear" w:color="auto" w:fill="FFFFFF" w:themeFill="background1"/>
            <w:vAlign w:val="center"/>
          </w:tcPr>
          <w:p w14:paraId="7BC6A44C" w14:textId="219A06F7" w:rsidR="006F6D43" w:rsidRPr="006F6D43" w:rsidRDefault="006F6D43" w:rsidP="00383D9C">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95%</w:t>
            </w:r>
          </w:p>
        </w:tc>
        <w:tc>
          <w:tcPr>
            <w:tcW w:w="684" w:type="dxa"/>
            <w:shd w:val="clear" w:color="auto" w:fill="FFFFFF" w:themeFill="background1"/>
            <w:vAlign w:val="center"/>
          </w:tcPr>
          <w:p w14:paraId="0E99F62B" w14:textId="1DE54AFB"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6.69</w:t>
            </w:r>
          </w:p>
        </w:tc>
        <w:tc>
          <w:tcPr>
            <w:tcW w:w="770" w:type="dxa"/>
            <w:shd w:val="clear" w:color="auto" w:fill="FFFFFF" w:themeFill="background1"/>
            <w:vAlign w:val="center"/>
          </w:tcPr>
          <w:p w14:paraId="43857B28" w14:textId="007A4AF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18.39</w:t>
            </w:r>
          </w:p>
        </w:tc>
        <w:tc>
          <w:tcPr>
            <w:tcW w:w="689" w:type="dxa"/>
            <w:shd w:val="clear" w:color="auto" w:fill="FFFFFF" w:themeFill="background1"/>
            <w:vAlign w:val="center"/>
          </w:tcPr>
          <w:p w14:paraId="72D27576" w14:textId="6E99A52A"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41.22</w:t>
            </w:r>
          </w:p>
        </w:tc>
        <w:tc>
          <w:tcPr>
            <w:tcW w:w="791" w:type="dxa"/>
            <w:shd w:val="clear" w:color="auto" w:fill="FFFFFF" w:themeFill="background1"/>
            <w:vAlign w:val="center"/>
          </w:tcPr>
          <w:p w14:paraId="0EF11819" w14:textId="17621D25"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7.061</w:t>
            </w:r>
          </w:p>
        </w:tc>
        <w:tc>
          <w:tcPr>
            <w:tcW w:w="770" w:type="dxa"/>
            <w:shd w:val="clear" w:color="auto" w:fill="FFFFFF" w:themeFill="background1"/>
            <w:vAlign w:val="center"/>
          </w:tcPr>
          <w:p w14:paraId="52361DAB" w14:textId="2A04CE10"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10.5007</w:t>
            </w:r>
          </w:p>
        </w:tc>
        <w:tc>
          <w:tcPr>
            <w:tcW w:w="714" w:type="dxa"/>
            <w:shd w:val="clear" w:color="auto" w:fill="FFFFFF" w:themeFill="background1"/>
            <w:vAlign w:val="center"/>
          </w:tcPr>
          <w:p w14:paraId="011D17DF" w14:textId="15620971"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29.3367</w:t>
            </w:r>
          </w:p>
        </w:tc>
        <w:tc>
          <w:tcPr>
            <w:tcW w:w="826" w:type="dxa"/>
            <w:shd w:val="clear" w:color="auto" w:fill="FFFFFF" w:themeFill="background1"/>
            <w:noWrap/>
            <w:vAlign w:val="center"/>
          </w:tcPr>
          <w:p w14:paraId="542964F5" w14:textId="3C0F46C4"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7.51</w:t>
            </w:r>
          </w:p>
        </w:tc>
        <w:tc>
          <w:tcPr>
            <w:tcW w:w="1090" w:type="dxa"/>
            <w:shd w:val="clear" w:color="auto" w:fill="FFFFFF" w:themeFill="background1"/>
            <w:noWrap/>
            <w:vAlign w:val="center"/>
          </w:tcPr>
          <w:p w14:paraId="5312E585" w14:textId="311AA279"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11.72</w:t>
            </w:r>
          </w:p>
        </w:tc>
        <w:tc>
          <w:tcPr>
            <w:tcW w:w="860" w:type="dxa"/>
            <w:shd w:val="clear" w:color="auto" w:fill="FFFFFF" w:themeFill="background1"/>
            <w:noWrap/>
            <w:vAlign w:val="center"/>
          </w:tcPr>
          <w:p w14:paraId="16FBEE72" w14:textId="65D7CA8E" w:rsidR="006F6D43" w:rsidRPr="006F6D43" w:rsidRDefault="006F6D43" w:rsidP="006F6D43">
            <w:pPr>
              <w:jc w:val="center"/>
              <w:rPr>
                <w:rFonts w:ascii="Times New Roman" w:hAnsi="Times New Roman" w:cs="Times New Roman"/>
                <w:sz w:val="18"/>
                <w:szCs w:val="18"/>
              </w:rPr>
            </w:pPr>
            <w:r w:rsidRPr="006F6D43">
              <w:rPr>
                <w:rFonts w:ascii="Times New Roman" w:eastAsia="等线" w:hAnsi="Times New Roman" w:cs="Times New Roman"/>
                <w:color w:val="000000"/>
                <w:sz w:val="18"/>
                <w:szCs w:val="18"/>
              </w:rPr>
              <w:t>36.71</w:t>
            </w:r>
          </w:p>
        </w:tc>
      </w:tr>
    </w:tbl>
    <w:p w14:paraId="33C5CE02" w14:textId="77777777" w:rsidR="009873E4" w:rsidRDefault="009873E4" w:rsidP="009873E4">
      <w:pPr>
        <w:rPr>
          <w:rFonts w:ascii="Times New Roman" w:eastAsia="等线" w:hAnsi="Times New Roman" w:cs="Times New Roman"/>
          <w:kern w:val="0"/>
          <w:sz w:val="20"/>
          <w:szCs w:val="20"/>
          <w:lang w:val="en-GB"/>
        </w:rPr>
      </w:pPr>
    </w:p>
    <w:p w14:paraId="467CF8BF" w14:textId="77777777" w:rsidR="009873E4" w:rsidRDefault="009873E4" w:rsidP="009873E4">
      <w:pPr>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Evaluation results of dynamic SBFD Option 3</w:t>
      </w:r>
      <w:r w:rsidRPr="00680991">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assuming small packet size are </w:t>
      </w:r>
      <w:r>
        <w:rPr>
          <w:rFonts w:ascii="Times New Roman" w:eastAsia="等线" w:hAnsi="Times New Roman" w:cs="Times New Roman"/>
          <w:kern w:val="0"/>
          <w:sz w:val="20"/>
          <w:szCs w:val="20"/>
          <w:lang w:val="en-GB"/>
        </w:rPr>
        <w:t>summarized</w:t>
      </w:r>
      <w:r>
        <w:rPr>
          <w:rFonts w:ascii="Times New Roman" w:eastAsia="等线" w:hAnsi="Times New Roman" w:cs="Times New Roman" w:hint="eastAsia"/>
          <w:kern w:val="0"/>
          <w:sz w:val="20"/>
          <w:szCs w:val="20"/>
          <w:lang w:val="en-GB"/>
        </w:rPr>
        <w:t xml:space="preserve"> in Table 7.4.1.1.1.3</w:t>
      </w:r>
      <w:r w:rsidRPr="00FD24C9">
        <w:rPr>
          <w:rFonts w:ascii="Times New Roman" w:eastAsia="等线" w:hAnsi="Times New Roman" w:cs="Times New Roman" w:hint="eastAsia"/>
          <w:kern w:val="0"/>
          <w:sz w:val="20"/>
          <w:szCs w:val="20"/>
          <w:lang w:val="en-GB"/>
        </w:rPr>
        <w:t>.</w:t>
      </w:r>
    </w:p>
    <w:p w14:paraId="435F7EF2" w14:textId="6833B43C" w:rsidR="009873E4" w:rsidRDefault="006F6D43" w:rsidP="009873E4">
      <w:pPr>
        <w:jc w:val="center"/>
        <w:rPr>
          <w:rFonts w:ascii="Times New Roman" w:eastAsia="等线" w:hAnsi="Times New Roman" w:cs="Times New Roman"/>
          <w:b/>
          <w:kern w:val="0"/>
          <w:sz w:val="20"/>
          <w:szCs w:val="20"/>
          <w:lang w:val="en-GB"/>
        </w:rPr>
      </w:pPr>
      <w:r w:rsidRPr="005D073D">
        <w:rPr>
          <w:rFonts w:ascii="Times New Roman" w:eastAsia="等线" w:hAnsi="Times New Roman" w:cs="Times New Roman"/>
          <w:b/>
          <w:kern w:val="0"/>
          <w:sz w:val="20"/>
          <w:szCs w:val="20"/>
          <w:lang w:val="en-GB" w:eastAsia="en-US"/>
        </w:rPr>
        <w:t xml:space="preserve">Table </w:t>
      </w:r>
      <w:r w:rsidRPr="005D073D">
        <w:rPr>
          <w:rFonts w:ascii="Times New Roman" w:eastAsia="等线" w:hAnsi="Times New Roman" w:cs="Times New Roman" w:hint="eastAsia"/>
          <w:b/>
          <w:kern w:val="0"/>
          <w:sz w:val="20"/>
          <w:szCs w:val="20"/>
          <w:lang w:val="en-GB"/>
        </w:rPr>
        <w:t>B</w:t>
      </w:r>
      <w:r w:rsidRPr="005D073D">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3</w:t>
      </w:r>
      <w:r w:rsidRPr="005D073D">
        <w:rPr>
          <w:rFonts w:ascii="Times New Roman" w:eastAsia="等线" w:hAnsi="Times New Roman" w:cs="Times New Roman"/>
          <w:b/>
          <w:kern w:val="0"/>
          <w:sz w:val="20"/>
          <w:szCs w:val="20"/>
          <w:lang w:val="en-GB"/>
        </w:rPr>
        <w:t>.1.1</w:t>
      </w:r>
      <w:r>
        <w:rPr>
          <w:rFonts w:ascii="Times New Roman" w:eastAsia="等线" w:hAnsi="Times New Roman" w:cs="Times New Roman" w:hint="eastAsia"/>
          <w:b/>
          <w:kern w:val="0"/>
          <w:sz w:val="20"/>
          <w:szCs w:val="20"/>
          <w:lang w:val="en-GB"/>
        </w:rPr>
        <w:t>.1-3</w:t>
      </w:r>
      <w:r w:rsidRPr="005D073D">
        <w:rPr>
          <w:rFonts w:ascii="Times New Roman" w:eastAsia="等线" w:hAnsi="Times New Roman" w:cs="Times New Roman"/>
          <w:b/>
          <w:kern w:val="0"/>
          <w:sz w:val="20"/>
          <w:szCs w:val="20"/>
          <w:lang w:val="en-GB" w:eastAsia="en-US"/>
        </w:rPr>
        <w:t xml:space="preserve">: </w:t>
      </w:r>
      <w:r>
        <w:rPr>
          <w:rFonts w:ascii="Times New Roman" w:eastAsia="等线" w:hAnsi="Times New Roman" w:cs="Times New Roman" w:hint="eastAsia"/>
          <w:b/>
          <w:kern w:val="0"/>
          <w:sz w:val="20"/>
          <w:szCs w:val="20"/>
          <w:lang w:val="en-GB"/>
        </w:rPr>
        <w:t>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of</w:t>
      </w:r>
      <w:r w:rsidR="009873E4">
        <w:rPr>
          <w:rFonts w:ascii="Times New Roman" w:eastAsia="等线" w:hAnsi="Times New Roman" w:cs="Times New Roman" w:hint="eastAsia"/>
          <w:b/>
          <w:kern w:val="0"/>
          <w:sz w:val="20"/>
          <w:szCs w:val="20"/>
          <w:lang w:val="en-GB"/>
        </w:rPr>
        <w:t xml:space="preserve"> Indoor (FR1) dynamic SBFD vs. dynamic TDD, </w:t>
      </w:r>
      <w:r w:rsidR="009873E4" w:rsidRPr="005B61E5">
        <w:rPr>
          <w:rFonts w:ascii="Times New Roman" w:eastAsia="等线" w:hAnsi="Times New Roman" w:cs="Times New Roman"/>
          <w:b/>
          <w:kern w:val="0"/>
          <w:sz w:val="20"/>
          <w:szCs w:val="20"/>
          <w:lang w:val="en-GB"/>
        </w:rPr>
        <w:t>{XXXXU}</w:t>
      </w:r>
      <w:r w:rsidR="009873E4">
        <w:rPr>
          <w:rFonts w:ascii="Times New Roman" w:eastAsia="等线" w:hAnsi="Times New Roman" w:cs="Times New Roman" w:hint="eastAsia"/>
          <w:b/>
          <w:kern w:val="0"/>
          <w:sz w:val="20"/>
          <w:szCs w:val="20"/>
          <w:lang w:val="en-GB"/>
        </w:rPr>
        <w:t xml:space="preserve"> vs. </w:t>
      </w:r>
      <w:r w:rsidR="009873E4" w:rsidRPr="005B61E5">
        <w:rPr>
          <w:rFonts w:ascii="Times New Roman" w:eastAsia="等线" w:hAnsi="Times New Roman" w:cs="Times New Roman"/>
          <w:b/>
          <w:kern w:val="0"/>
          <w:sz w:val="20"/>
          <w:szCs w:val="20"/>
          <w:lang w:val="en-GB"/>
        </w:rPr>
        <w:t>{FFFFU}</w:t>
      </w:r>
    </w:p>
    <w:p w14:paraId="4195CF4C" w14:textId="77777777" w:rsidR="009873E4" w:rsidRPr="005B61E5" w:rsidRDefault="009873E4" w:rsidP="009873E4">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770"/>
        <w:gridCol w:w="1172"/>
        <w:gridCol w:w="1250"/>
        <w:gridCol w:w="1645"/>
        <w:gridCol w:w="1355"/>
      </w:tblGrid>
      <w:tr w:rsidR="00440633" w:rsidRPr="00CD2A22" w14:paraId="1691F043" w14:textId="77777777" w:rsidTr="00807668">
        <w:trPr>
          <w:trHeight w:val="278"/>
        </w:trPr>
        <w:tc>
          <w:tcPr>
            <w:tcW w:w="0" w:type="auto"/>
            <w:gridSpan w:val="6"/>
          </w:tcPr>
          <w:p w14:paraId="2B3E7818" w14:textId="5450BF62" w:rsidR="00440633" w:rsidRPr="00CD2A22" w:rsidRDefault="00440633" w:rsidP="00383D9C">
            <w:pPr>
              <w:widowControl/>
              <w:jc w:val="center"/>
              <w:rPr>
                <w:rFonts w:ascii="Times New Roman" w:eastAsia="等线" w:hAnsi="Times New Roman" w:cs="Times New Roman"/>
                <w:b/>
                <w:color w:val="000000"/>
                <w:kern w:val="0"/>
                <w:sz w:val="20"/>
                <w:szCs w:val="20"/>
              </w:rPr>
            </w:pPr>
            <w:r w:rsidRPr="00CD2A22">
              <w:rPr>
                <w:rFonts w:ascii="Times New Roman" w:eastAsia="等线" w:hAnsi="Times New Roman" w:cs="Times New Roman"/>
                <w:b/>
                <w:i/>
                <w:kern w:val="0"/>
                <w:sz w:val="20"/>
                <w:szCs w:val="20"/>
              </w:rPr>
              <w:t xml:space="preserve">Simple description of key assumptions (RSI based on 1dB </w:t>
            </w:r>
            <w:proofErr w:type="spellStart"/>
            <w:r w:rsidRPr="00CD2A22">
              <w:rPr>
                <w:rFonts w:ascii="Times New Roman" w:eastAsia="等线" w:hAnsi="Times New Roman" w:cs="Times New Roman"/>
                <w:b/>
                <w:i/>
                <w:kern w:val="0"/>
                <w:sz w:val="20"/>
                <w:szCs w:val="20"/>
              </w:rPr>
              <w:t>desense</w:t>
            </w:r>
            <w:proofErr w:type="spellEnd"/>
            <w:r w:rsidRPr="00CD2A22">
              <w:rPr>
                <w:rFonts w:ascii="Times New Roman" w:eastAsia="等线" w:hAnsi="Times New Roman" w:cs="Times New Roman"/>
                <w:b/>
                <w:i/>
                <w:kern w:val="0"/>
                <w:sz w:val="20"/>
                <w:szCs w:val="20"/>
              </w:rPr>
              <w:t xml:space="preserve">, </w:t>
            </w:r>
            <w:r w:rsidRPr="00CD2A22">
              <w:rPr>
                <w:rFonts w:ascii="Times New Roman" w:hAnsi="Times New Roman" w:cs="Times New Roman"/>
                <w:b/>
                <w:bCs/>
                <w:i/>
                <w:iCs/>
                <w:sz w:val="20"/>
                <w:szCs w:val="20"/>
              </w:rPr>
              <w:t xml:space="preserve">Twice area &amp; same </w:t>
            </w:r>
            <w:proofErr w:type="spellStart"/>
            <w:r w:rsidRPr="00CD2A22">
              <w:rPr>
                <w:rFonts w:ascii="Times New Roman" w:hAnsi="Times New Roman" w:cs="Times New Roman"/>
                <w:b/>
                <w:bCs/>
                <w:i/>
                <w:iCs/>
                <w:sz w:val="20"/>
                <w:szCs w:val="20"/>
              </w:rPr>
              <w:t>TxRUs</w:t>
            </w:r>
            <w:proofErr w:type="spellEnd"/>
            <w:r w:rsidRPr="00CD2A22">
              <w:rPr>
                <w:rFonts w:ascii="Times New Roman" w:hAnsi="Times New Roman" w:cs="Times New Roman"/>
                <w:b/>
                <w:bCs/>
                <w:i/>
                <w:iCs/>
                <w:sz w:val="20"/>
                <w:szCs w:val="20"/>
              </w:rPr>
              <w:t xml:space="preserve"> (Option 2), dynamic SBFD slot configuration {XXXXU}, dynamic TDD slot configuration {FFFFU}, dynamic SBFD Option 3, DL: 4Kbytes, UL: 1Kbyte</w:t>
            </w:r>
            <w:r w:rsidRPr="00CD2A22">
              <w:rPr>
                <w:rFonts w:ascii="Times New Roman" w:eastAsia="等线" w:hAnsi="Times New Roman" w:cs="Times New Roman"/>
                <w:b/>
                <w:i/>
                <w:kern w:val="0"/>
                <w:sz w:val="20"/>
                <w:szCs w:val="20"/>
              </w:rPr>
              <w:t>)</w:t>
            </w:r>
          </w:p>
        </w:tc>
      </w:tr>
      <w:tr w:rsidR="00440633" w:rsidRPr="00CD2A22" w14:paraId="41823139" w14:textId="77777777" w:rsidTr="00807668">
        <w:trPr>
          <w:trHeight w:val="278"/>
        </w:trPr>
        <w:tc>
          <w:tcPr>
            <w:tcW w:w="0" w:type="auto"/>
            <w:gridSpan w:val="3"/>
            <w:vMerge w:val="restart"/>
          </w:tcPr>
          <w:p w14:paraId="77BAEF03" w14:textId="5E1982FC"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9703A87" w14:textId="77777777" w:rsidR="00440633" w:rsidRPr="00CD2A22" w:rsidRDefault="00440633" w:rsidP="00383D9C">
            <w:pPr>
              <w:widowControl/>
              <w:jc w:val="center"/>
              <w:rPr>
                <w:rFonts w:ascii="Times New Roman" w:eastAsia="等线" w:hAnsi="Times New Roman" w:cs="Times New Roman"/>
                <w:b/>
                <w:color w:val="000000"/>
                <w:kern w:val="0"/>
                <w:sz w:val="20"/>
                <w:szCs w:val="20"/>
              </w:rPr>
            </w:pPr>
            <w:r w:rsidRPr="00CD2A22">
              <w:rPr>
                <w:rFonts w:ascii="Times New Roman" w:eastAsia="等线" w:hAnsi="Times New Roman" w:cs="Times New Roman"/>
                <w:b/>
                <w:color w:val="000000"/>
                <w:kern w:val="0"/>
                <w:sz w:val="20"/>
                <w:szCs w:val="20"/>
              </w:rPr>
              <w:t>[vivo]</w:t>
            </w:r>
          </w:p>
        </w:tc>
      </w:tr>
      <w:tr w:rsidR="00440633" w:rsidRPr="00CD2A22" w14:paraId="6E23FD51" w14:textId="77777777" w:rsidTr="00807668">
        <w:trPr>
          <w:trHeight w:val="278"/>
        </w:trPr>
        <w:tc>
          <w:tcPr>
            <w:tcW w:w="0" w:type="auto"/>
            <w:gridSpan w:val="3"/>
            <w:vMerge/>
          </w:tcPr>
          <w:p w14:paraId="3AA72BED" w14:textId="38517A29"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A4D033B" w14:textId="77777777" w:rsidR="00440633" w:rsidRPr="00CD2A22" w:rsidRDefault="00440633" w:rsidP="00383D9C">
            <w:pPr>
              <w:widowControl/>
              <w:jc w:val="center"/>
              <w:rPr>
                <w:rFonts w:ascii="Times New Roman" w:eastAsia="等线" w:hAnsi="Times New Roman" w:cs="Times New Roman"/>
                <w:b/>
                <w:color w:val="000000"/>
                <w:kern w:val="0"/>
                <w:sz w:val="20"/>
                <w:szCs w:val="20"/>
              </w:rPr>
            </w:pPr>
            <w:r w:rsidRPr="00CD2A22">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3781C9FF" w14:textId="77777777" w:rsidR="00440633" w:rsidRPr="00CD2A22" w:rsidRDefault="00440633" w:rsidP="00383D9C">
            <w:pPr>
              <w:widowControl/>
              <w:jc w:val="center"/>
              <w:rPr>
                <w:rFonts w:ascii="Times New Roman" w:eastAsia="等线" w:hAnsi="Times New Roman" w:cs="Times New Roman"/>
                <w:b/>
                <w:color w:val="000000"/>
                <w:kern w:val="0"/>
                <w:sz w:val="20"/>
                <w:szCs w:val="20"/>
              </w:rPr>
            </w:pPr>
            <w:r w:rsidRPr="00CD2A22">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092F1421" w14:textId="77777777" w:rsidR="00440633" w:rsidRPr="00CD2A22" w:rsidRDefault="00440633" w:rsidP="00383D9C">
            <w:pPr>
              <w:widowControl/>
              <w:jc w:val="center"/>
              <w:rPr>
                <w:rFonts w:ascii="Times New Roman" w:eastAsia="等线" w:hAnsi="Times New Roman" w:cs="Times New Roman"/>
                <w:b/>
                <w:color w:val="000000"/>
                <w:kern w:val="0"/>
                <w:sz w:val="20"/>
                <w:szCs w:val="20"/>
              </w:rPr>
            </w:pPr>
            <w:r w:rsidRPr="00CD2A22">
              <w:rPr>
                <w:rFonts w:ascii="Times New Roman" w:eastAsia="等线" w:hAnsi="Times New Roman" w:cs="Times New Roman"/>
                <w:b/>
                <w:color w:val="000000"/>
                <w:kern w:val="0"/>
                <w:sz w:val="20"/>
                <w:szCs w:val="20"/>
              </w:rPr>
              <w:t>High load</w:t>
            </w:r>
          </w:p>
        </w:tc>
      </w:tr>
      <w:tr w:rsidR="00440633" w:rsidRPr="00CD2A22" w14:paraId="6F3FDC52" w14:textId="77777777" w:rsidTr="00807668">
        <w:trPr>
          <w:trHeight w:val="278"/>
        </w:trPr>
        <w:tc>
          <w:tcPr>
            <w:tcW w:w="0" w:type="auto"/>
            <w:vMerge w:val="restart"/>
            <w:vAlign w:val="center"/>
          </w:tcPr>
          <w:p w14:paraId="27964E05" w14:textId="58DB7B4A" w:rsidR="00440633" w:rsidRPr="00CD2A22" w:rsidRDefault="00440633" w:rsidP="00383D9C">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Baseline</w:t>
            </w:r>
          </w:p>
        </w:tc>
        <w:tc>
          <w:tcPr>
            <w:tcW w:w="0" w:type="auto"/>
            <w:vMerge w:val="restart"/>
            <w:shd w:val="clear" w:color="auto" w:fill="auto"/>
            <w:vAlign w:val="center"/>
          </w:tcPr>
          <w:p w14:paraId="32AA6DEE" w14:textId="2427D800"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DL RU</w:t>
            </w:r>
          </w:p>
        </w:tc>
        <w:tc>
          <w:tcPr>
            <w:tcW w:w="0" w:type="auto"/>
            <w:shd w:val="clear" w:color="auto" w:fill="auto"/>
            <w:vAlign w:val="center"/>
          </w:tcPr>
          <w:p w14:paraId="4F48204C" w14:textId="206E3205"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Type-1</w:t>
            </w:r>
          </w:p>
        </w:tc>
        <w:tc>
          <w:tcPr>
            <w:tcW w:w="0" w:type="auto"/>
            <w:shd w:val="clear" w:color="auto" w:fill="auto"/>
            <w:vAlign w:val="center"/>
          </w:tcPr>
          <w:p w14:paraId="1D0BDF79" w14:textId="2D10E06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6.63%</w:t>
            </w:r>
          </w:p>
        </w:tc>
        <w:tc>
          <w:tcPr>
            <w:tcW w:w="0" w:type="auto"/>
            <w:shd w:val="clear" w:color="auto" w:fill="auto"/>
            <w:vAlign w:val="center"/>
          </w:tcPr>
          <w:p w14:paraId="6B88F2F4" w14:textId="7B7DD04B"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21.12%</w:t>
            </w:r>
          </w:p>
        </w:tc>
        <w:tc>
          <w:tcPr>
            <w:tcW w:w="0" w:type="auto"/>
            <w:shd w:val="clear" w:color="auto" w:fill="auto"/>
            <w:vAlign w:val="center"/>
          </w:tcPr>
          <w:p w14:paraId="7FDD7E36" w14:textId="24ACB746"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43.58%</w:t>
            </w:r>
          </w:p>
        </w:tc>
      </w:tr>
      <w:tr w:rsidR="00440633" w:rsidRPr="00CD2A22" w14:paraId="54654969" w14:textId="77777777" w:rsidTr="00807668">
        <w:trPr>
          <w:trHeight w:val="278"/>
        </w:trPr>
        <w:tc>
          <w:tcPr>
            <w:tcW w:w="0" w:type="auto"/>
            <w:vMerge/>
            <w:vAlign w:val="center"/>
          </w:tcPr>
          <w:p w14:paraId="2FA87143"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5A6132F" w14:textId="4C3BDD5F"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F3ADFC4" w14:textId="3E819D84"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Type-2</w:t>
            </w:r>
          </w:p>
        </w:tc>
        <w:tc>
          <w:tcPr>
            <w:tcW w:w="0" w:type="auto"/>
            <w:shd w:val="clear" w:color="auto" w:fill="auto"/>
            <w:vAlign w:val="center"/>
          </w:tcPr>
          <w:p w14:paraId="10A75F69" w14:textId="10FFACCF"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9.66%</w:t>
            </w:r>
          </w:p>
        </w:tc>
        <w:tc>
          <w:tcPr>
            <w:tcW w:w="0" w:type="auto"/>
            <w:shd w:val="clear" w:color="auto" w:fill="auto"/>
            <w:vAlign w:val="center"/>
          </w:tcPr>
          <w:p w14:paraId="000406B5" w14:textId="3B953367"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30.79%</w:t>
            </w:r>
          </w:p>
        </w:tc>
        <w:tc>
          <w:tcPr>
            <w:tcW w:w="0" w:type="auto"/>
            <w:shd w:val="clear" w:color="auto" w:fill="auto"/>
            <w:vAlign w:val="center"/>
          </w:tcPr>
          <w:p w14:paraId="3581ECC6" w14:textId="65E1C4B7"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63.54%</w:t>
            </w:r>
          </w:p>
        </w:tc>
      </w:tr>
      <w:tr w:rsidR="00440633" w:rsidRPr="00CD2A22" w14:paraId="1AAF3261" w14:textId="77777777" w:rsidTr="00807668">
        <w:trPr>
          <w:trHeight w:val="278"/>
        </w:trPr>
        <w:tc>
          <w:tcPr>
            <w:tcW w:w="0" w:type="auto"/>
            <w:vMerge/>
            <w:vAlign w:val="center"/>
          </w:tcPr>
          <w:p w14:paraId="694FB867"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5832A853" w14:textId="6C0DD275"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hint="eastAsia"/>
                <w:b/>
                <w:bCs/>
                <w:kern w:val="0"/>
                <w:sz w:val="20"/>
                <w:szCs w:val="20"/>
              </w:rPr>
              <w:t>U</w:t>
            </w:r>
            <w:r w:rsidRPr="00CD2A22">
              <w:rPr>
                <w:rFonts w:ascii="Times New Roman" w:eastAsia="等线" w:hAnsi="Times New Roman" w:cs="Times New Roman"/>
                <w:b/>
                <w:bCs/>
                <w:kern w:val="0"/>
                <w:sz w:val="20"/>
                <w:szCs w:val="20"/>
              </w:rPr>
              <w:t>L RU</w:t>
            </w:r>
          </w:p>
        </w:tc>
        <w:tc>
          <w:tcPr>
            <w:tcW w:w="0" w:type="auto"/>
            <w:shd w:val="clear" w:color="auto" w:fill="auto"/>
            <w:vAlign w:val="center"/>
          </w:tcPr>
          <w:p w14:paraId="2A7060D5" w14:textId="0D84B789"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Type-1</w:t>
            </w:r>
          </w:p>
        </w:tc>
        <w:tc>
          <w:tcPr>
            <w:tcW w:w="0" w:type="auto"/>
            <w:shd w:val="clear" w:color="auto" w:fill="auto"/>
            <w:vAlign w:val="center"/>
          </w:tcPr>
          <w:p w14:paraId="343F8C58" w14:textId="21449991"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1.78%</w:t>
            </w:r>
          </w:p>
        </w:tc>
        <w:tc>
          <w:tcPr>
            <w:tcW w:w="0" w:type="auto"/>
            <w:shd w:val="clear" w:color="auto" w:fill="auto"/>
            <w:vAlign w:val="center"/>
          </w:tcPr>
          <w:p w14:paraId="04F7D1F5" w14:textId="5FC4178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5.09%</w:t>
            </w:r>
          </w:p>
        </w:tc>
        <w:tc>
          <w:tcPr>
            <w:tcW w:w="0" w:type="auto"/>
            <w:shd w:val="clear" w:color="auto" w:fill="auto"/>
            <w:vAlign w:val="center"/>
          </w:tcPr>
          <w:p w14:paraId="323E4A25" w14:textId="00C79DAB"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10.63%</w:t>
            </w:r>
          </w:p>
        </w:tc>
      </w:tr>
      <w:tr w:rsidR="00440633" w:rsidRPr="00CD2A22" w14:paraId="3389E6D8" w14:textId="77777777" w:rsidTr="00807668">
        <w:trPr>
          <w:trHeight w:val="278"/>
        </w:trPr>
        <w:tc>
          <w:tcPr>
            <w:tcW w:w="0" w:type="auto"/>
            <w:vMerge/>
            <w:vAlign w:val="center"/>
          </w:tcPr>
          <w:p w14:paraId="7F906E5C"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3179D8F" w14:textId="326248D2"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C044C5E" w14:textId="3781A96F"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Type-2</w:t>
            </w:r>
          </w:p>
        </w:tc>
        <w:tc>
          <w:tcPr>
            <w:tcW w:w="0" w:type="auto"/>
            <w:shd w:val="clear" w:color="auto" w:fill="auto"/>
            <w:vAlign w:val="center"/>
          </w:tcPr>
          <w:p w14:paraId="3BF28EAF" w14:textId="04F853C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6.24%</w:t>
            </w:r>
          </w:p>
        </w:tc>
        <w:tc>
          <w:tcPr>
            <w:tcW w:w="0" w:type="auto"/>
            <w:shd w:val="clear" w:color="auto" w:fill="auto"/>
            <w:vAlign w:val="center"/>
          </w:tcPr>
          <w:p w14:paraId="6358B5ED" w14:textId="45B1FA8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17.83%</w:t>
            </w:r>
          </w:p>
        </w:tc>
        <w:tc>
          <w:tcPr>
            <w:tcW w:w="0" w:type="auto"/>
            <w:shd w:val="clear" w:color="auto" w:fill="auto"/>
            <w:vAlign w:val="center"/>
          </w:tcPr>
          <w:p w14:paraId="5D482395" w14:textId="57E4726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37.21%</w:t>
            </w:r>
          </w:p>
        </w:tc>
      </w:tr>
      <w:tr w:rsidR="00440633" w:rsidRPr="00CD2A22" w14:paraId="0620051A" w14:textId="77777777" w:rsidTr="00807668">
        <w:trPr>
          <w:trHeight w:val="278"/>
        </w:trPr>
        <w:tc>
          <w:tcPr>
            <w:tcW w:w="0" w:type="auto"/>
            <w:vMerge w:val="restart"/>
            <w:vAlign w:val="center"/>
          </w:tcPr>
          <w:p w14:paraId="4ADEDD06" w14:textId="7715B30D" w:rsidR="00440633" w:rsidRPr="00CD2A22" w:rsidRDefault="00440633" w:rsidP="00383D9C">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Dynamic SBFD</w:t>
            </w:r>
          </w:p>
        </w:tc>
        <w:tc>
          <w:tcPr>
            <w:tcW w:w="0" w:type="auto"/>
            <w:vMerge w:val="restart"/>
            <w:shd w:val="clear" w:color="auto" w:fill="auto"/>
            <w:vAlign w:val="center"/>
          </w:tcPr>
          <w:p w14:paraId="4EFF5F94" w14:textId="62E6C9F6"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DL RU</w:t>
            </w:r>
          </w:p>
        </w:tc>
        <w:tc>
          <w:tcPr>
            <w:tcW w:w="0" w:type="auto"/>
            <w:shd w:val="clear" w:color="auto" w:fill="auto"/>
            <w:vAlign w:val="center"/>
          </w:tcPr>
          <w:p w14:paraId="36028C67" w14:textId="044DD6AD"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Type-1</w:t>
            </w:r>
          </w:p>
        </w:tc>
        <w:tc>
          <w:tcPr>
            <w:tcW w:w="0" w:type="auto"/>
            <w:shd w:val="clear" w:color="auto" w:fill="auto"/>
            <w:vAlign w:val="center"/>
          </w:tcPr>
          <w:p w14:paraId="1AD12AE1" w14:textId="7205D6D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6.63%</w:t>
            </w:r>
          </w:p>
        </w:tc>
        <w:tc>
          <w:tcPr>
            <w:tcW w:w="0" w:type="auto"/>
            <w:shd w:val="clear" w:color="auto" w:fill="auto"/>
            <w:vAlign w:val="center"/>
          </w:tcPr>
          <w:p w14:paraId="6566BCF2" w14:textId="65101F37"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19.47%</w:t>
            </w:r>
          </w:p>
        </w:tc>
        <w:tc>
          <w:tcPr>
            <w:tcW w:w="0" w:type="auto"/>
            <w:shd w:val="clear" w:color="auto" w:fill="auto"/>
            <w:vAlign w:val="center"/>
          </w:tcPr>
          <w:p w14:paraId="316B8D7F" w14:textId="368A7FD6"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41.58%</w:t>
            </w:r>
          </w:p>
        </w:tc>
      </w:tr>
      <w:tr w:rsidR="00440633" w:rsidRPr="00CD2A22" w14:paraId="3203A09F" w14:textId="77777777" w:rsidTr="00E14C5B">
        <w:trPr>
          <w:trHeight w:val="278"/>
        </w:trPr>
        <w:tc>
          <w:tcPr>
            <w:tcW w:w="0" w:type="auto"/>
            <w:vMerge/>
          </w:tcPr>
          <w:p w14:paraId="30AD9F99"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57950BE" w14:textId="62D2164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A1B7D64" w14:textId="39316C09"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Type-2</w:t>
            </w:r>
          </w:p>
        </w:tc>
        <w:tc>
          <w:tcPr>
            <w:tcW w:w="0" w:type="auto"/>
            <w:shd w:val="clear" w:color="auto" w:fill="auto"/>
            <w:vAlign w:val="center"/>
          </w:tcPr>
          <w:p w14:paraId="7BA61C2C" w14:textId="7A56FC1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9.18%</w:t>
            </w:r>
          </w:p>
        </w:tc>
        <w:tc>
          <w:tcPr>
            <w:tcW w:w="0" w:type="auto"/>
            <w:shd w:val="clear" w:color="auto" w:fill="auto"/>
            <w:vAlign w:val="center"/>
          </w:tcPr>
          <w:p w14:paraId="2E93C2B1" w14:textId="76113BB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27.02%</w:t>
            </w:r>
          </w:p>
        </w:tc>
        <w:tc>
          <w:tcPr>
            <w:tcW w:w="0" w:type="auto"/>
            <w:shd w:val="clear" w:color="auto" w:fill="auto"/>
            <w:vAlign w:val="center"/>
          </w:tcPr>
          <w:p w14:paraId="75A0B9C5" w14:textId="0E2DD5F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58.52%</w:t>
            </w:r>
          </w:p>
        </w:tc>
      </w:tr>
      <w:tr w:rsidR="00440633" w:rsidRPr="00CD2A22" w14:paraId="3C6E7939" w14:textId="77777777" w:rsidTr="00E14C5B">
        <w:trPr>
          <w:trHeight w:val="278"/>
        </w:trPr>
        <w:tc>
          <w:tcPr>
            <w:tcW w:w="0" w:type="auto"/>
            <w:vMerge/>
          </w:tcPr>
          <w:p w14:paraId="4E35C496"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4774E0E" w14:textId="0FD08973"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hint="eastAsia"/>
                <w:b/>
                <w:bCs/>
                <w:kern w:val="0"/>
                <w:sz w:val="20"/>
                <w:szCs w:val="20"/>
              </w:rPr>
              <w:t>U</w:t>
            </w:r>
            <w:r w:rsidRPr="00CD2A22">
              <w:rPr>
                <w:rFonts w:ascii="Times New Roman" w:eastAsia="等线" w:hAnsi="Times New Roman" w:cs="Times New Roman"/>
                <w:b/>
                <w:bCs/>
                <w:kern w:val="0"/>
                <w:sz w:val="20"/>
                <w:szCs w:val="20"/>
              </w:rPr>
              <w:t>L RU</w:t>
            </w:r>
          </w:p>
        </w:tc>
        <w:tc>
          <w:tcPr>
            <w:tcW w:w="0" w:type="auto"/>
            <w:shd w:val="clear" w:color="auto" w:fill="auto"/>
            <w:vAlign w:val="center"/>
          </w:tcPr>
          <w:p w14:paraId="4FFA5B35" w14:textId="380A7029"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Type-1</w:t>
            </w:r>
          </w:p>
        </w:tc>
        <w:tc>
          <w:tcPr>
            <w:tcW w:w="0" w:type="auto"/>
            <w:shd w:val="clear" w:color="auto" w:fill="auto"/>
            <w:vAlign w:val="center"/>
          </w:tcPr>
          <w:p w14:paraId="5289DE37" w14:textId="0F756A60"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1.88%</w:t>
            </w:r>
          </w:p>
        </w:tc>
        <w:tc>
          <w:tcPr>
            <w:tcW w:w="0" w:type="auto"/>
            <w:shd w:val="clear" w:color="auto" w:fill="auto"/>
            <w:vAlign w:val="center"/>
          </w:tcPr>
          <w:p w14:paraId="0E1EB548" w14:textId="267EA6F7"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5.47%</w:t>
            </w:r>
          </w:p>
        </w:tc>
        <w:tc>
          <w:tcPr>
            <w:tcW w:w="0" w:type="auto"/>
            <w:shd w:val="clear" w:color="auto" w:fill="auto"/>
            <w:vAlign w:val="center"/>
          </w:tcPr>
          <w:p w14:paraId="4B1D41B4" w14:textId="63D80D26"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11.58%</w:t>
            </w:r>
          </w:p>
        </w:tc>
      </w:tr>
      <w:tr w:rsidR="00440633" w:rsidRPr="00CD2A22" w14:paraId="1048BE63" w14:textId="77777777" w:rsidTr="00E14C5B">
        <w:trPr>
          <w:trHeight w:val="278"/>
        </w:trPr>
        <w:tc>
          <w:tcPr>
            <w:tcW w:w="0" w:type="auto"/>
            <w:vMerge/>
          </w:tcPr>
          <w:p w14:paraId="0D883D14"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934D944" w14:textId="7FC3971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B7FFDE3" w14:textId="037D950A"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Type-2</w:t>
            </w:r>
          </w:p>
        </w:tc>
        <w:tc>
          <w:tcPr>
            <w:tcW w:w="0" w:type="auto"/>
            <w:shd w:val="clear" w:color="auto" w:fill="auto"/>
            <w:vAlign w:val="center"/>
          </w:tcPr>
          <w:p w14:paraId="783BD4CA" w14:textId="727D4637"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7.25%</w:t>
            </w:r>
          </w:p>
        </w:tc>
        <w:tc>
          <w:tcPr>
            <w:tcW w:w="0" w:type="auto"/>
            <w:shd w:val="clear" w:color="auto" w:fill="auto"/>
            <w:vAlign w:val="center"/>
          </w:tcPr>
          <w:p w14:paraId="2A5F35CE" w14:textId="4AFB9CE6"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20.65%</w:t>
            </w:r>
          </w:p>
        </w:tc>
        <w:tc>
          <w:tcPr>
            <w:tcW w:w="0" w:type="auto"/>
            <w:shd w:val="clear" w:color="auto" w:fill="auto"/>
            <w:vAlign w:val="center"/>
          </w:tcPr>
          <w:p w14:paraId="219FF362" w14:textId="31BEF33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41.58%</w:t>
            </w:r>
          </w:p>
        </w:tc>
      </w:tr>
      <w:tr w:rsidR="00440633" w:rsidRPr="00CD2A22" w14:paraId="1A89DF22" w14:textId="77777777" w:rsidTr="00807668">
        <w:trPr>
          <w:trHeight w:val="278"/>
        </w:trPr>
        <w:tc>
          <w:tcPr>
            <w:tcW w:w="0" w:type="auto"/>
            <w:vMerge w:val="restart"/>
            <w:vAlign w:val="center"/>
          </w:tcPr>
          <w:p w14:paraId="7B4CE513" w14:textId="1682EC84" w:rsidR="00440633" w:rsidRPr="00CD2A22" w:rsidRDefault="00440633" w:rsidP="00E14C5B">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Baseline</w:t>
            </w:r>
          </w:p>
        </w:tc>
        <w:tc>
          <w:tcPr>
            <w:tcW w:w="0" w:type="auto"/>
            <w:vMerge w:val="restart"/>
            <w:shd w:val="clear" w:color="auto" w:fill="auto"/>
            <w:vAlign w:val="center"/>
          </w:tcPr>
          <w:p w14:paraId="75BA09A1" w14:textId="3E9BD526" w:rsidR="00440633" w:rsidRPr="00CD2A22" w:rsidRDefault="00440633" w:rsidP="00E14C5B">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 xml:space="preserve">DL average-UPT </w:t>
            </w:r>
            <w:r w:rsidRPr="00CD2A22">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D105368"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Mean</w:t>
            </w:r>
          </w:p>
        </w:tc>
        <w:tc>
          <w:tcPr>
            <w:tcW w:w="0" w:type="auto"/>
            <w:shd w:val="clear" w:color="auto" w:fill="auto"/>
            <w:vAlign w:val="center"/>
          </w:tcPr>
          <w:p w14:paraId="765CA89A" w14:textId="20D0CDC3"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44.19</w:t>
            </w:r>
          </w:p>
        </w:tc>
        <w:tc>
          <w:tcPr>
            <w:tcW w:w="0" w:type="auto"/>
            <w:shd w:val="clear" w:color="auto" w:fill="auto"/>
            <w:vAlign w:val="center"/>
          </w:tcPr>
          <w:p w14:paraId="5BBD0478" w14:textId="057270C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43.04</w:t>
            </w:r>
          </w:p>
        </w:tc>
        <w:tc>
          <w:tcPr>
            <w:tcW w:w="0" w:type="auto"/>
            <w:shd w:val="clear" w:color="auto" w:fill="auto"/>
            <w:vAlign w:val="center"/>
          </w:tcPr>
          <w:p w14:paraId="7D61586A" w14:textId="125D7250"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40.15</w:t>
            </w:r>
          </w:p>
        </w:tc>
      </w:tr>
      <w:tr w:rsidR="00440633" w:rsidRPr="00CD2A22" w14:paraId="4B538D22" w14:textId="77777777" w:rsidTr="00807668">
        <w:trPr>
          <w:trHeight w:val="278"/>
        </w:trPr>
        <w:tc>
          <w:tcPr>
            <w:tcW w:w="0" w:type="auto"/>
            <w:vMerge/>
            <w:vAlign w:val="center"/>
          </w:tcPr>
          <w:p w14:paraId="3643648B"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641E229" w14:textId="4FFCF4AD"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88E0B53"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w:t>
            </w:r>
          </w:p>
        </w:tc>
        <w:tc>
          <w:tcPr>
            <w:tcW w:w="0" w:type="auto"/>
            <w:shd w:val="clear" w:color="auto" w:fill="auto"/>
            <w:vAlign w:val="center"/>
          </w:tcPr>
          <w:p w14:paraId="1C552D1F" w14:textId="25F72FBF"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40.60</w:t>
            </w:r>
          </w:p>
        </w:tc>
        <w:tc>
          <w:tcPr>
            <w:tcW w:w="0" w:type="auto"/>
            <w:shd w:val="clear" w:color="auto" w:fill="auto"/>
            <w:vAlign w:val="center"/>
          </w:tcPr>
          <w:p w14:paraId="0AB0BA0F" w14:textId="16EF6D35"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40.34</w:t>
            </w:r>
          </w:p>
        </w:tc>
        <w:tc>
          <w:tcPr>
            <w:tcW w:w="0" w:type="auto"/>
            <w:shd w:val="clear" w:color="auto" w:fill="auto"/>
            <w:vAlign w:val="center"/>
          </w:tcPr>
          <w:p w14:paraId="38DE82FA" w14:textId="7A3D544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31.94</w:t>
            </w:r>
          </w:p>
        </w:tc>
      </w:tr>
      <w:tr w:rsidR="00440633" w:rsidRPr="00CD2A22" w14:paraId="7B1EA7D8" w14:textId="77777777" w:rsidTr="00807668">
        <w:trPr>
          <w:trHeight w:val="278"/>
        </w:trPr>
        <w:tc>
          <w:tcPr>
            <w:tcW w:w="0" w:type="auto"/>
            <w:vMerge/>
            <w:vAlign w:val="center"/>
          </w:tcPr>
          <w:p w14:paraId="6D495606"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F5A22CC" w14:textId="5274FE3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FF5D6F6"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50%</w:t>
            </w:r>
          </w:p>
        </w:tc>
        <w:tc>
          <w:tcPr>
            <w:tcW w:w="0" w:type="auto"/>
            <w:shd w:val="clear" w:color="auto" w:fill="auto"/>
            <w:vAlign w:val="center"/>
          </w:tcPr>
          <w:p w14:paraId="35444F98" w14:textId="1DD739A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43.95</w:t>
            </w:r>
          </w:p>
        </w:tc>
        <w:tc>
          <w:tcPr>
            <w:tcW w:w="0" w:type="auto"/>
            <w:shd w:val="clear" w:color="auto" w:fill="auto"/>
            <w:vAlign w:val="center"/>
          </w:tcPr>
          <w:p w14:paraId="18AE44DA" w14:textId="64CC94DC"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42.68</w:t>
            </w:r>
          </w:p>
        </w:tc>
        <w:tc>
          <w:tcPr>
            <w:tcW w:w="0" w:type="auto"/>
            <w:shd w:val="clear" w:color="auto" w:fill="auto"/>
            <w:vAlign w:val="center"/>
          </w:tcPr>
          <w:p w14:paraId="70940F5F" w14:textId="1777B52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41.03</w:t>
            </w:r>
          </w:p>
        </w:tc>
      </w:tr>
      <w:tr w:rsidR="00440633" w:rsidRPr="00CD2A22" w14:paraId="49C7E844" w14:textId="77777777" w:rsidTr="00807668">
        <w:trPr>
          <w:trHeight w:val="278"/>
        </w:trPr>
        <w:tc>
          <w:tcPr>
            <w:tcW w:w="0" w:type="auto"/>
            <w:vMerge/>
            <w:vAlign w:val="center"/>
          </w:tcPr>
          <w:p w14:paraId="1BC63C21"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219FEBB" w14:textId="31762069"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A4E301E"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95%</w:t>
            </w:r>
          </w:p>
        </w:tc>
        <w:tc>
          <w:tcPr>
            <w:tcW w:w="0" w:type="auto"/>
            <w:shd w:val="clear" w:color="auto" w:fill="auto"/>
            <w:vAlign w:val="center"/>
          </w:tcPr>
          <w:p w14:paraId="44989CC1" w14:textId="666D955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48.50</w:t>
            </w:r>
          </w:p>
        </w:tc>
        <w:tc>
          <w:tcPr>
            <w:tcW w:w="0" w:type="auto"/>
            <w:shd w:val="clear" w:color="auto" w:fill="auto"/>
            <w:vAlign w:val="center"/>
          </w:tcPr>
          <w:p w14:paraId="2DC2783F" w14:textId="15066A2C"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47.34</w:t>
            </w:r>
          </w:p>
        </w:tc>
        <w:tc>
          <w:tcPr>
            <w:tcW w:w="0" w:type="auto"/>
            <w:shd w:val="clear" w:color="auto" w:fill="auto"/>
            <w:vAlign w:val="center"/>
          </w:tcPr>
          <w:p w14:paraId="188BE474" w14:textId="3223C55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46.96</w:t>
            </w:r>
          </w:p>
        </w:tc>
      </w:tr>
      <w:tr w:rsidR="00440633" w:rsidRPr="00CD2A22" w14:paraId="6DC9B5E4" w14:textId="77777777" w:rsidTr="00807668">
        <w:trPr>
          <w:trHeight w:val="278"/>
        </w:trPr>
        <w:tc>
          <w:tcPr>
            <w:tcW w:w="0" w:type="auto"/>
            <w:vMerge/>
            <w:vAlign w:val="center"/>
          </w:tcPr>
          <w:p w14:paraId="7FE1E6C4" w14:textId="77777777" w:rsidR="00440633" w:rsidRPr="00CD2A22" w:rsidRDefault="00440633" w:rsidP="00E14C5B">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5266667" w14:textId="1EFD8B9E" w:rsidR="00440633" w:rsidRPr="00CD2A22" w:rsidRDefault="00440633" w:rsidP="00E14C5B">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 xml:space="preserve">UL average-UPT </w:t>
            </w:r>
            <w:r w:rsidRPr="00CD2A22">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D332DE5"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Mean</w:t>
            </w:r>
          </w:p>
        </w:tc>
        <w:tc>
          <w:tcPr>
            <w:tcW w:w="0" w:type="auto"/>
            <w:shd w:val="clear" w:color="auto" w:fill="auto"/>
            <w:vAlign w:val="center"/>
          </w:tcPr>
          <w:p w14:paraId="2F74980A" w14:textId="2157878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2.43</w:t>
            </w:r>
          </w:p>
        </w:tc>
        <w:tc>
          <w:tcPr>
            <w:tcW w:w="0" w:type="auto"/>
            <w:shd w:val="clear" w:color="auto" w:fill="auto"/>
            <w:vAlign w:val="center"/>
          </w:tcPr>
          <w:p w14:paraId="26F9760D" w14:textId="35F65055"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2.43</w:t>
            </w:r>
          </w:p>
        </w:tc>
        <w:tc>
          <w:tcPr>
            <w:tcW w:w="0" w:type="auto"/>
            <w:shd w:val="clear" w:color="auto" w:fill="auto"/>
            <w:vAlign w:val="center"/>
          </w:tcPr>
          <w:p w14:paraId="4B328FF6" w14:textId="4574990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2.38</w:t>
            </w:r>
          </w:p>
        </w:tc>
      </w:tr>
      <w:tr w:rsidR="00440633" w:rsidRPr="00CD2A22" w14:paraId="6C4A1FB8" w14:textId="77777777" w:rsidTr="00E14C5B">
        <w:trPr>
          <w:trHeight w:val="278"/>
        </w:trPr>
        <w:tc>
          <w:tcPr>
            <w:tcW w:w="0" w:type="auto"/>
            <w:vMerge/>
          </w:tcPr>
          <w:p w14:paraId="09E3C1B2"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E53F0C0" w14:textId="185EDA2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547D86F"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w:t>
            </w:r>
          </w:p>
        </w:tc>
        <w:tc>
          <w:tcPr>
            <w:tcW w:w="0" w:type="auto"/>
            <w:shd w:val="clear" w:color="auto" w:fill="auto"/>
            <w:vAlign w:val="center"/>
          </w:tcPr>
          <w:p w14:paraId="5046D657" w14:textId="251EAA2F"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2.32</w:t>
            </w:r>
          </w:p>
        </w:tc>
        <w:tc>
          <w:tcPr>
            <w:tcW w:w="0" w:type="auto"/>
            <w:shd w:val="clear" w:color="auto" w:fill="auto"/>
            <w:vAlign w:val="center"/>
          </w:tcPr>
          <w:p w14:paraId="4899B467" w14:textId="2473995A"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2.37</w:t>
            </w:r>
          </w:p>
        </w:tc>
        <w:tc>
          <w:tcPr>
            <w:tcW w:w="0" w:type="auto"/>
            <w:shd w:val="clear" w:color="auto" w:fill="auto"/>
            <w:vAlign w:val="center"/>
          </w:tcPr>
          <w:p w14:paraId="4BAAA35E" w14:textId="01CEE817"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2.25</w:t>
            </w:r>
          </w:p>
        </w:tc>
      </w:tr>
      <w:tr w:rsidR="00440633" w:rsidRPr="00CD2A22" w14:paraId="433FBF8B" w14:textId="77777777" w:rsidTr="00E14C5B">
        <w:trPr>
          <w:trHeight w:val="278"/>
        </w:trPr>
        <w:tc>
          <w:tcPr>
            <w:tcW w:w="0" w:type="auto"/>
            <w:vMerge/>
          </w:tcPr>
          <w:p w14:paraId="369C9A85"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2AFB620" w14:textId="018A6DA2"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9EAD333"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50%</w:t>
            </w:r>
          </w:p>
        </w:tc>
        <w:tc>
          <w:tcPr>
            <w:tcW w:w="0" w:type="auto"/>
            <w:shd w:val="clear" w:color="auto" w:fill="auto"/>
            <w:vAlign w:val="center"/>
          </w:tcPr>
          <w:p w14:paraId="20B522D2" w14:textId="79AA7E63"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2.42</w:t>
            </w:r>
          </w:p>
        </w:tc>
        <w:tc>
          <w:tcPr>
            <w:tcW w:w="0" w:type="auto"/>
            <w:shd w:val="clear" w:color="auto" w:fill="auto"/>
            <w:vAlign w:val="center"/>
          </w:tcPr>
          <w:p w14:paraId="60059D37" w14:textId="1CBF997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2.42</w:t>
            </w:r>
          </w:p>
        </w:tc>
        <w:tc>
          <w:tcPr>
            <w:tcW w:w="0" w:type="auto"/>
            <w:shd w:val="clear" w:color="auto" w:fill="auto"/>
            <w:vAlign w:val="center"/>
          </w:tcPr>
          <w:p w14:paraId="526D3965" w14:textId="7D6F8AF3"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2.39</w:t>
            </w:r>
          </w:p>
        </w:tc>
      </w:tr>
      <w:tr w:rsidR="00440633" w:rsidRPr="00CD2A22" w14:paraId="011A3B6A" w14:textId="77777777" w:rsidTr="00E14C5B">
        <w:trPr>
          <w:trHeight w:val="278"/>
        </w:trPr>
        <w:tc>
          <w:tcPr>
            <w:tcW w:w="0" w:type="auto"/>
            <w:vMerge/>
          </w:tcPr>
          <w:p w14:paraId="399CFECC"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FA407E4" w14:textId="30E0C2C6"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2CFB235"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95%</w:t>
            </w:r>
          </w:p>
        </w:tc>
        <w:tc>
          <w:tcPr>
            <w:tcW w:w="0" w:type="auto"/>
            <w:shd w:val="clear" w:color="auto" w:fill="auto"/>
            <w:vAlign w:val="center"/>
          </w:tcPr>
          <w:p w14:paraId="04F4892D" w14:textId="3B327DDF"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2.54</w:t>
            </w:r>
          </w:p>
        </w:tc>
        <w:tc>
          <w:tcPr>
            <w:tcW w:w="0" w:type="auto"/>
            <w:shd w:val="clear" w:color="auto" w:fill="auto"/>
            <w:vAlign w:val="center"/>
          </w:tcPr>
          <w:p w14:paraId="343F48BB" w14:textId="1B13959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2.50</w:t>
            </w:r>
          </w:p>
        </w:tc>
        <w:tc>
          <w:tcPr>
            <w:tcW w:w="0" w:type="auto"/>
            <w:shd w:val="clear" w:color="auto" w:fill="auto"/>
            <w:vAlign w:val="center"/>
          </w:tcPr>
          <w:p w14:paraId="7AD60F69" w14:textId="595DFFC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2.47</w:t>
            </w:r>
          </w:p>
        </w:tc>
      </w:tr>
      <w:tr w:rsidR="00440633" w:rsidRPr="00CD2A22" w14:paraId="5D72E981" w14:textId="77777777" w:rsidTr="00807668">
        <w:trPr>
          <w:trHeight w:val="278"/>
        </w:trPr>
        <w:tc>
          <w:tcPr>
            <w:tcW w:w="0" w:type="auto"/>
            <w:vMerge w:val="restart"/>
            <w:vAlign w:val="center"/>
          </w:tcPr>
          <w:p w14:paraId="0E556EF9" w14:textId="37B841EB" w:rsidR="00440633" w:rsidRPr="00CD2A22" w:rsidRDefault="00440633" w:rsidP="00383D9C">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Dynamic SBFD</w:t>
            </w:r>
          </w:p>
        </w:tc>
        <w:tc>
          <w:tcPr>
            <w:tcW w:w="0" w:type="auto"/>
            <w:vMerge w:val="restart"/>
            <w:shd w:val="clear" w:color="auto" w:fill="auto"/>
            <w:vAlign w:val="center"/>
          </w:tcPr>
          <w:p w14:paraId="3818B925" w14:textId="56E79BEB"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 xml:space="preserve">DL average-UPT </w:t>
            </w:r>
            <w:r w:rsidRPr="00CD2A22">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2783859A" w14:textId="6A4C6A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Mean</w:t>
            </w:r>
          </w:p>
        </w:tc>
        <w:tc>
          <w:tcPr>
            <w:tcW w:w="0" w:type="auto"/>
            <w:shd w:val="clear" w:color="auto" w:fill="auto"/>
            <w:vAlign w:val="center"/>
          </w:tcPr>
          <w:p w14:paraId="7BA93185" w14:textId="0629FA7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39.38</w:t>
            </w:r>
          </w:p>
        </w:tc>
        <w:tc>
          <w:tcPr>
            <w:tcW w:w="0" w:type="auto"/>
            <w:shd w:val="clear" w:color="auto" w:fill="auto"/>
            <w:vAlign w:val="center"/>
          </w:tcPr>
          <w:p w14:paraId="24DDAD96" w14:textId="137A6F2A"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38.46</w:t>
            </w:r>
          </w:p>
        </w:tc>
        <w:tc>
          <w:tcPr>
            <w:tcW w:w="0" w:type="auto"/>
            <w:shd w:val="clear" w:color="auto" w:fill="auto"/>
            <w:vAlign w:val="center"/>
          </w:tcPr>
          <w:p w14:paraId="6759071E" w14:textId="5B07601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36.61</w:t>
            </w:r>
          </w:p>
        </w:tc>
      </w:tr>
      <w:tr w:rsidR="00440633" w:rsidRPr="00CD2A22" w14:paraId="6FCFAA18" w14:textId="77777777" w:rsidTr="00E14C5B">
        <w:trPr>
          <w:trHeight w:val="278"/>
        </w:trPr>
        <w:tc>
          <w:tcPr>
            <w:tcW w:w="0" w:type="auto"/>
            <w:vMerge/>
          </w:tcPr>
          <w:p w14:paraId="515E71BB"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783A199" w14:textId="7E8F0FCF"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FDB31FD" w14:textId="109D4DB2"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w:t>
            </w:r>
          </w:p>
        </w:tc>
        <w:tc>
          <w:tcPr>
            <w:tcW w:w="0" w:type="auto"/>
            <w:shd w:val="clear" w:color="auto" w:fill="auto"/>
            <w:vAlign w:val="center"/>
          </w:tcPr>
          <w:p w14:paraId="071994B9" w14:textId="44FF5223"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37.25</w:t>
            </w:r>
          </w:p>
        </w:tc>
        <w:tc>
          <w:tcPr>
            <w:tcW w:w="0" w:type="auto"/>
            <w:shd w:val="clear" w:color="auto" w:fill="auto"/>
            <w:vAlign w:val="center"/>
          </w:tcPr>
          <w:p w14:paraId="7B6B4090" w14:textId="11FEF07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36.77</w:t>
            </w:r>
          </w:p>
        </w:tc>
        <w:tc>
          <w:tcPr>
            <w:tcW w:w="0" w:type="auto"/>
            <w:shd w:val="clear" w:color="auto" w:fill="auto"/>
            <w:vAlign w:val="center"/>
          </w:tcPr>
          <w:p w14:paraId="5C98DFD4" w14:textId="7C5CDB33"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33.05</w:t>
            </w:r>
          </w:p>
        </w:tc>
      </w:tr>
      <w:tr w:rsidR="00440633" w:rsidRPr="00CD2A22" w14:paraId="4ADD39E7" w14:textId="77777777" w:rsidTr="00E14C5B">
        <w:trPr>
          <w:trHeight w:val="278"/>
        </w:trPr>
        <w:tc>
          <w:tcPr>
            <w:tcW w:w="0" w:type="auto"/>
            <w:vMerge/>
          </w:tcPr>
          <w:p w14:paraId="79435079"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84D579F" w14:textId="2F3E049A"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A2756E9" w14:textId="7DBA5FCE"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50%</w:t>
            </w:r>
          </w:p>
        </w:tc>
        <w:tc>
          <w:tcPr>
            <w:tcW w:w="0" w:type="auto"/>
            <w:shd w:val="clear" w:color="auto" w:fill="auto"/>
            <w:vAlign w:val="center"/>
          </w:tcPr>
          <w:p w14:paraId="323E14EB" w14:textId="1152340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39.24</w:t>
            </w:r>
          </w:p>
        </w:tc>
        <w:tc>
          <w:tcPr>
            <w:tcW w:w="0" w:type="auto"/>
            <w:shd w:val="clear" w:color="auto" w:fill="auto"/>
            <w:vAlign w:val="center"/>
          </w:tcPr>
          <w:p w14:paraId="12B540E8" w14:textId="19A2DE2A"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38.05</w:t>
            </w:r>
          </w:p>
        </w:tc>
        <w:tc>
          <w:tcPr>
            <w:tcW w:w="0" w:type="auto"/>
            <w:shd w:val="clear" w:color="auto" w:fill="auto"/>
            <w:vAlign w:val="center"/>
          </w:tcPr>
          <w:p w14:paraId="4E87CD56" w14:textId="1831C12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36.56</w:t>
            </w:r>
          </w:p>
        </w:tc>
      </w:tr>
      <w:tr w:rsidR="00440633" w:rsidRPr="00CD2A22" w14:paraId="61D3D691" w14:textId="77777777" w:rsidTr="00E14C5B">
        <w:trPr>
          <w:trHeight w:val="278"/>
        </w:trPr>
        <w:tc>
          <w:tcPr>
            <w:tcW w:w="0" w:type="auto"/>
            <w:vMerge/>
          </w:tcPr>
          <w:p w14:paraId="2B5B2C06"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169A82D" w14:textId="26732B91"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D658B36" w14:textId="71FA603D"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95%</w:t>
            </w:r>
          </w:p>
        </w:tc>
        <w:tc>
          <w:tcPr>
            <w:tcW w:w="0" w:type="auto"/>
            <w:shd w:val="clear" w:color="auto" w:fill="auto"/>
            <w:vAlign w:val="center"/>
          </w:tcPr>
          <w:p w14:paraId="5B9A4752" w14:textId="47CB00F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42.31</w:t>
            </w:r>
          </w:p>
        </w:tc>
        <w:tc>
          <w:tcPr>
            <w:tcW w:w="0" w:type="auto"/>
            <w:shd w:val="clear" w:color="auto" w:fill="auto"/>
            <w:vAlign w:val="center"/>
          </w:tcPr>
          <w:p w14:paraId="48AEF12D" w14:textId="51F0750B"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41.37</w:t>
            </w:r>
          </w:p>
        </w:tc>
        <w:tc>
          <w:tcPr>
            <w:tcW w:w="0" w:type="auto"/>
            <w:shd w:val="clear" w:color="auto" w:fill="auto"/>
            <w:vAlign w:val="center"/>
          </w:tcPr>
          <w:p w14:paraId="7A6723C3" w14:textId="10C71020"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40.39</w:t>
            </w:r>
          </w:p>
        </w:tc>
      </w:tr>
      <w:tr w:rsidR="00440633" w:rsidRPr="00CD2A22" w14:paraId="0490AC01" w14:textId="77777777" w:rsidTr="00E14C5B">
        <w:trPr>
          <w:trHeight w:val="278"/>
        </w:trPr>
        <w:tc>
          <w:tcPr>
            <w:tcW w:w="0" w:type="auto"/>
            <w:vMerge/>
          </w:tcPr>
          <w:p w14:paraId="25731673"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562E19A" w14:textId="63B4AD8E"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 xml:space="preserve">UL average-UPT </w:t>
            </w:r>
            <w:r w:rsidRPr="00CD2A22">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5D75A9CF" w14:textId="2D4AEE7C"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Mean</w:t>
            </w:r>
          </w:p>
        </w:tc>
        <w:tc>
          <w:tcPr>
            <w:tcW w:w="0" w:type="auto"/>
            <w:shd w:val="clear" w:color="auto" w:fill="auto"/>
            <w:vAlign w:val="center"/>
          </w:tcPr>
          <w:p w14:paraId="06005460" w14:textId="3FC2490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3.31</w:t>
            </w:r>
          </w:p>
        </w:tc>
        <w:tc>
          <w:tcPr>
            <w:tcW w:w="0" w:type="auto"/>
            <w:shd w:val="clear" w:color="auto" w:fill="auto"/>
            <w:vAlign w:val="center"/>
          </w:tcPr>
          <w:p w14:paraId="55B1A91C" w14:textId="1B78949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3.22</w:t>
            </w:r>
          </w:p>
        </w:tc>
        <w:tc>
          <w:tcPr>
            <w:tcW w:w="0" w:type="auto"/>
            <w:shd w:val="clear" w:color="auto" w:fill="auto"/>
            <w:vAlign w:val="center"/>
          </w:tcPr>
          <w:p w14:paraId="1BB186E4" w14:textId="7BE9592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3.23</w:t>
            </w:r>
          </w:p>
        </w:tc>
      </w:tr>
      <w:tr w:rsidR="00440633" w:rsidRPr="00CD2A22" w14:paraId="387AA0E2" w14:textId="77777777" w:rsidTr="00E14C5B">
        <w:trPr>
          <w:trHeight w:val="278"/>
        </w:trPr>
        <w:tc>
          <w:tcPr>
            <w:tcW w:w="0" w:type="auto"/>
            <w:vMerge/>
          </w:tcPr>
          <w:p w14:paraId="332F5891"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BBF9D45" w14:textId="4B3108E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1015C27" w14:textId="2EABDB4C"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w:t>
            </w:r>
          </w:p>
        </w:tc>
        <w:tc>
          <w:tcPr>
            <w:tcW w:w="0" w:type="auto"/>
            <w:shd w:val="clear" w:color="auto" w:fill="auto"/>
            <w:vAlign w:val="center"/>
          </w:tcPr>
          <w:p w14:paraId="2C38EFDA" w14:textId="420DB6AF"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3.04</w:t>
            </w:r>
          </w:p>
        </w:tc>
        <w:tc>
          <w:tcPr>
            <w:tcW w:w="0" w:type="auto"/>
            <w:shd w:val="clear" w:color="auto" w:fill="auto"/>
            <w:vAlign w:val="center"/>
          </w:tcPr>
          <w:p w14:paraId="1F565411" w14:textId="2326341D"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2.90</w:t>
            </w:r>
          </w:p>
        </w:tc>
        <w:tc>
          <w:tcPr>
            <w:tcW w:w="0" w:type="auto"/>
            <w:shd w:val="clear" w:color="auto" w:fill="auto"/>
            <w:vAlign w:val="center"/>
          </w:tcPr>
          <w:p w14:paraId="4DE3D54C" w14:textId="0BA9FC87"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2.70</w:t>
            </w:r>
          </w:p>
        </w:tc>
      </w:tr>
      <w:tr w:rsidR="00440633" w:rsidRPr="00CD2A22" w14:paraId="6B6C5F15" w14:textId="77777777" w:rsidTr="00E14C5B">
        <w:trPr>
          <w:trHeight w:val="278"/>
        </w:trPr>
        <w:tc>
          <w:tcPr>
            <w:tcW w:w="0" w:type="auto"/>
            <w:vMerge/>
          </w:tcPr>
          <w:p w14:paraId="610F40B0"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A9E7807" w14:textId="3A657390"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C6F5DC9" w14:textId="1208BAB2"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50%</w:t>
            </w:r>
          </w:p>
        </w:tc>
        <w:tc>
          <w:tcPr>
            <w:tcW w:w="0" w:type="auto"/>
            <w:shd w:val="clear" w:color="auto" w:fill="auto"/>
            <w:vAlign w:val="center"/>
          </w:tcPr>
          <w:p w14:paraId="576DDF87" w14:textId="13497F2B"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3.31</w:t>
            </w:r>
          </w:p>
        </w:tc>
        <w:tc>
          <w:tcPr>
            <w:tcW w:w="0" w:type="auto"/>
            <w:shd w:val="clear" w:color="auto" w:fill="auto"/>
            <w:vAlign w:val="center"/>
          </w:tcPr>
          <w:p w14:paraId="2D253375" w14:textId="05A049F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3.22</w:t>
            </w:r>
          </w:p>
        </w:tc>
        <w:tc>
          <w:tcPr>
            <w:tcW w:w="0" w:type="auto"/>
            <w:shd w:val="clear" w:color="auto" w:fill="auto"/>
            <w:vAlign w:val="center"/>
          </w:tcPr>
          <w:p w14:paraId="0733DB2F" w14:textId="71429585"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3.26</w:t>
            </w:r>
          </w:p>
        </w:tc>
      </w:tr>
      <w:tr w:rsidR="00440633" w:rsidRPr="00CD2A22" w14:paraId="479B83F8" w14:textId="77777777" w:rsidTr="00E14C5B">
        <w:trPr>
          <w:trHeight w:val="278"/>
        </w:trPr>
        <w:tc>
          <w:tcPr>
            <w:tcW w:w="0" w:type="auto"/>
            <w:vMerge/>
          </w:tcPr>
          <w:p w14:paraId="0677C6A9"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FA1CF28" w14:textId="213196ED"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D951CFB" w14:textId="73EEE819"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95%</w:t>
            </w:r>
          </w:p>
        </w:tc>
        <w:tc>
          <w:tcPr>
            <w:tcW w:w="0" w:type="auto"/>
            <w:shd w:val="clear" w:color="auto" w:fill="auto"/>
            <w:vAlign w:val="center"/>
          </w:tcPr>
          <w:p w14:paraId="2C858ECB" w14:textId="226EF4C5"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3.56</w:t>
            </w:r>
          </w:p>
        </w:tc>
        <w:tc>
          <w:tcPr>
            <w:tcW w:w="0" w:type="auto"/>
            <w:shd w:val="clear" w:color="auto" w:fill="auto"/>
            <w:vAlign w:val="center"/>
          </w:tcPr>
          <w:p w14:paraId="1AC3D1C6" w14:textId="15B1012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3.58</w:t>
            </w:r>
          </w:p>
        </w:tc>
        <w:tc>
          <w:tcPr>
            <w:tcW w:w="0" w:type="auto"/>
            <w:shd w:val="clear" w:color="auto" w:fill="auto"/>
            <w:vAlign w:val="center"/>
          </w:tcPr>
          <w:p w14:paraId="65534C1B" w14:textId="42864255"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3.62</w:t>
            </w:r>
          </w:p>
        </w:tc>
      </w:tr>
      <w:tr w:rsidR="00440633" w:rsidRPr="00CD2A22" w14:paraId="73BFBFD3" w14:textId="77777777" w:rsidTr="00807668">
        <w:trPr>
          <w:trHeight w:val="278"/>
        </w:trPr>
        <w:tc>
          <w:tcPr>
            <w:tcW w:w="0" w:type="auto"/>
            <w:vMerge w:val="restart"/>
            <w:vAlign w:val="center"/>
          </w:tcPr>
          <w:p w14:paraId="5942F35D" w14:textId="32C5B687" w:rsidR="00440633" w:rsidRPr="00CD2A22" w:rsidRDefault="00440633" w:rsidP="00E14C5B">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Baseline</w:t>
            </w:r>
          </w:p>
        </w:tc>
        <w:tc>
          <w:tcPr>
            <w:tcW w:w="0" w:type="auto"/>
            <w:vMerge w:val="restart"/>
            <w:shd w:val="clear" w:color="auto" w:fill="auto"/>
            <w:vAlign w:val="center"/>
          </w:tcPr>
          <w:p w14:paraId="6666062E" w14:textId="3C0CFC97" w:rsidR="00440633" w:rsidRPr="00CD2A22" w:rsidRDefault="00440633" w:rsidP="00E14C5B">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 xml:space="preserve">DL packet-Latency </w:t>
            </w:r>
            <w:r w:rsidRPr="00CD2A22">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3080726"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Mean</w:t>
            </w:r>
          </w:p>
        </w:tc>
        <w:tc>
          <w:tcPr>
            <w:tcW w:w="0" w:type="auto"/>
            <w:shd w:val="clear" w:color="auto" w:fill="auto"/>
            <w:vAlign w:val="center"/>
          </w:tcPr>
          <w:p w14:paraId="16072C73" w14:textId="33AB98D0"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1.03</w:t>
            </w:r>
          </w:p>
        </w:tc>
        <w:tc>
          <w:tcPr>
            <w:tcW w:w="0" w:type="auto"/>
            <w:shd w:val="clear" w:color="auto" w:fill="auto"/>
            <w:vAlign w:val="center"/>
          </w:tcPr>
          <w:p w14:paraId="2C4103FB" w14:textId="5912268C"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1.08</w:t>
            </w:r>
          </w:p>
        </w:tc>
        <w:tc>
          <w:tcPr>
            <w:tcW w:w="0" w:type="auto"/>
            <w:shd w:val="clear" w:color="auto" w:fill="auto"/>
            <w:vAlign w:val="center"/>
          </w:tcPr>
          <w:p w14:paraId="5542839B" w14:textId="285DB18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1.26</w:t>
            </w:r>
          </w:p>
        </w:tc>
      </w:tr>
      <w:tr w:rsidR="00440633" w:rsidRPr="00CD2A22" w14:paraId="19B6C997" w14:textId="77777777" w:rsidTr="00807668">
        <w:trPr>
          <w:trHeight w:val="278"/>
        </w:trPr>
        <w:tc>
          <w:tcPr>
            <w:tcW w:w="0" w:type="auto"/>
            <w:vMerge/>
            <w:vAlign w:val="center"/>
          </w:tcPr>
          <w:p w14:paraId="3D3D80D7"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E2EFEC9" w14:textId="787F0DB3"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BF12589"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w:t>
            </w:r>
          </w:p>
        </w:tc>
        <w:tc>
          <w:tcPr>
            <w:tcW w:w="0" w:type="auto"/>
            <w:shd w:val="clear" w:color="auto" w:fill="auto"/>
            <w:vAlign w:val="center"/>
          </w:tcPr>
          <w:p w14:paraId="3D39BB4E" w14:textId="2D70A51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0.35</w:t>
            </w:r>
          </w:p>
        </w:tc>
        <w:tc>
          <w:tcPr>
            <w:tcW w:w="0" w:type="auto"/>
            <w:shd w:val="clear" w:color="auto" w:fill="auto"/>
            <w:vAlign w:val="center"/>
          </w:tcPr>
          <w:p w14:paraId="6AD38490" w14:textId="557A58C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0.36</w:t>
            </w:r>
          </w:p>
        </w:tc>
        <w:tc>
          <w:tcPr>
            <w:tcW w:w="0" w:type="auto"/>
            <w:shd w:val="clear" w:color="auto" w:fill="auto"/>
            <w:vAlign w:val="center"/>
          </w:tcPr>
          <w:p w14:paraId="4F91715D" w14:textId="51AC493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0.39</w:t>
            </w:r>
          </w:p>
        </w:tc>
      </w:tr>
      <w:tr w:rsidR="00440633" w:rsidRPr="00CD2A22" w14:paraId="161562FF" w14:textId="77777777" w:rsidTr="00807668">
        <w:trPr>
          <w:trHeight w:val="278"/>
        </w:trPr>
        <w:tc>
          <w:tcPr>
            <w:tcW w:w="0" w:type="auto"/>
            <w:vMerge/>
            <w:vAlign w:val="center"/>
          </w:tcPr>
          <w:p w14:paraId="28E836B1"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460604D" w14:textId="7B8498D6"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05B3786"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50%</w:t>
            </w:r>
          </w:p>
        </w:tc>
        <w:tc>
          <w:tcPr>
            <w:tcW w:w="0" w:type="auto"/>
            <w:shd w:val="clear" w:color="auto" w:fill="auto"/>
            <w:vAlign w:val="center"/>
          </w:tcPr>
          <w:p w14:paraId="566DE971" w14:textId="5982BAE5"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0.79</w:t>
            </w:r>
          </w:p>
        </w:tc>
        <w:tc>
          <w:tcPr>
            <w:tcW w:w="0" w:type="auto"/>
            <w:shd w:val="clear" w:color="auto" w:fill="auto"/>
            <w:vAlign w:val="center"/>
          </w:tcPr>
          <w:p w14:paraId="51A1851E" w14:textId="0748C833"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0.80</w:t>
            </w:r>
          </w:p>
        </w:tc>
        <w:tc>
          <w:tcPr>
            <w:tcW w:w="0" w:type="auto"/>
            <w:shd w:val="clear" w:color="auto" w:fill="auto"/>
            <w:vAlign w:val="center"/>
          </w:tcPr>
          <w:p w14:paraId="3C7CAD69" w14:textId="0E34FA50"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0.85</w:t>
            </w:r>
          </w:p>
        </w:tc>
      </w:tr>
      <w:tr w:rsidR="00440633" w:rsidRPr="00CD2A22" w14:paraId="4A0B8624" w14:textId="77777777" w:rsidTr="00807668">
        <w:trPr>
          <w:trHeight w:val="278"/>
        </w:trPr>
        <w:tc>
          <w:tcPr>
            <w:tcW w:w="0" w:type="auto"/>
            <w:vMerge/>
            <w:vAlign w:val="center"/>
          </w:tcPr>
          <w:p w14:paraId="23ABF7FC"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D839FE9" w14:textId="6F86DBD2"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D9A8E3A"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95%</w:t>
            </w:r>
          </w:p>
        </w:tc>
        <w:tc>
          <w:tcPr>
            <w:tcW w:w="0" w:type="auto"/>
            <w:shd w:val="clear" w:color="auto" w:fill="auto"/>
            <w:vAlign w:val="center"/>
          </w:tcPr>
          <w:p w14:paraId="3D4F2614" w14:textId="217381D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4.38</w:t>
            </w:r>
          </w:p>
        </w:tc>
        <w:tc>
          <w:tcPr>
            <w:tcW w:w="0" w:type="auto"/>
            <w:shd w:val="clear" w:color="auto" w:fill="auto"/>
            <w:vAlign w:val="center"/>
          </w:tcPr>
          <w:p w14:paraId="2074B365" w14:textId="6749DAF7"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4.41</w:t>
            </w:r>
          </w:p>
        </w:tc>
        <w:tc>
          <w:tcPr>
            <w:tcW w:w="0" w:type="auto"/>
            <w:shd w:val="clear" w:color="auto" w:fill="auto"/>
            <w:vAlign w:val="center"/>
          </w:tcPr>
          <w:p w14:paraId="3812F346" w14:textId="17623436"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5.16</w:t>
            </w:r>
          </w:p>
        </w:tc>
      </w:tr>
      <w:tr w:rsidR="00440633" w:rsidRPr="00CD2A22" w14:paraId="3D4CDB40" w14:textId="77777777" w:rsidTr="00807668">
        <w:trPr>
          <w:trHeight w:val="278"/>
        </w:trPr>
        <w:tc>
          <w:tcPr>
            <w:tcW w:w="0" w:type="auto"/>
            <w:vMerge/>
            <w:vAlign w:val="center"/>
          </w:tcPr>
          <w:p w14:paraId="3B80D570" w14:textId="77777777" w:rsidR="00440633" w:rsidRPr="00CD2A22" w:rsidRDefault="00440633" w:rsidP="00E14C5B">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3725F862" w14:textId="17553938" w:rsidR="00440633" w:rsidRPr="00CD2A22" w:rsidRDefault="00440633" w:rsidP="00E14C5B">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 xml:space="preserve">UL packet-Latency </w:t>
            </w:r>
            <w:r w:rsidRPr="00CD2A22">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46B69142"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Mean</w:t>
            </w:r>
          </w:p>
        </w:tc>
        <w:tc>
          <w:tcPr>
            <w:tcW w:w="0" w:type="auto"/>
            <w:shd w:val="clear" w:color="auto" w:fill="auto"/>
            <w:vAlign w:val="center"/>
          </w:tcPr>
          <w:p w14:paraId="64EF59A8" w14:textId="2D79C67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3.58</w:t>
            </w:r>
          </w:p>
        </w:tc>
        <w:tc>
          <w:tcPr>
            <w:tcW w:w="0" w:type="auto"/>
            <w:shd w:val="clear" w:color="auto" w:fill="auto"/>
            <w:vAlign w:val="center"/>
          </w:tcPr>
          <w:p w14:paraId="4D4F6336" w14:textId="33BFD50B"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3.59</w:t>
            </w:r>
          </w:p>
        </w:tc>
        <w:tc>
          <w:tcPr>
            <w:tcW w:w="0" w:type="auto"/>
            <w:shd w:val="clear" w:color="auto" w:fill="auto"/>
            <w:vAlign w:val="center"/>
          </w:tcPr>
          <w:p w14:paraId="799DFF02" w14:textId="615CCC9A"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3.65</w:t>
            </w:r>
          </w:p>
        </w:tc>
      </w:tr>
      <w:tr w:rsidR="00440633" w:rsidRPr="00CD2A22" w14:paraId="0FF4EEC4" w14:textId="77777777" w:rsidTr="00E14C5B">
        <w:trPr>
          <w:trHeight w:val="278"/>
        </w:trPr>
        <w:tc>
          <w:tcPr>
            <w:tcW w:w="0" w:type="auto"/>
            <w:vMerge/>
          </w:tcPr>
          <w:p w14:paraId="197BF930"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883F2E7" w14:textId="5888F716"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90A5ACB"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w:t>
            </w:r>
          </w:p>
        </w:tc>
        <w:tc>
          <w:tcPr>
            <w:tcW w:w="0" w:type="auto"/>
            <w:shd w:val="clear" w:color="auto" w:fill="auto"/>
            <w:vAlign w:val="center"/>
          </w:tcPr>
          <w:p w14:paraId="6D49CD2C" w14:textId="40222655"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2.20</w:t>
            </w:r>
          </w:p>
        </w:tc>
        <w:tc>
          <w:tcPr>
            <w:tcW w:w="0" w:type="auto"/>
            <w:shd w:val="clear" w:color="auto" w:fill="auto"/>
            <w:vAlign w:val="center"/>
          </w:tcPr>
          <w:p w14:paraId="4351105D" w14:textId="7925646A"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2.20</w:t>
            </w:r>
          </w:p>
        </w:tc>
        <w:tc>
          <w:tcPr>
            <w:tcW w:w="0" w:type="auto"/>
            <w:shd w:val="clear" w:color="auto" w:fill="auto"/>
            <w:vAlign w:val="center"/>
          </w:tcPr>
          <w:p w14:paraId="17ED9189" w14:textId="2A8A390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2.23</w:t>
            </w:r>
          </w:p>
        </w:tc>
      </w:tr>
      <w:tr w:rsidR="00440633" w:rsidRPr="00CD2A22" w14:paraId="683933D6" w14:textId="77777777" w:rsidTr="00E14C5B">
        <w:trPr>
          <w:trHeight w:val="278"/>
        </w:trPr>
        <w:tc>
          <w:tcPr>
            <w:tcW w:w="0" w:type="auto"/>
            <w:vMerge/>
          </w:tcPr>
          <w:p w14:paraId="3464C394"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2789F4F" w14:textId="44135305"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88465D4"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50%</w:t>
            </w:r>
          </w:p>
        </w:tc>
        <w:tc>
          <w:tcPr>
            <w:tcW w:w="0" w:type="auto"/>
            <w:shd w:val="clear" w:color="auto" w:fill="auto"/>
            <w:vAlign w:val="center"/>
          </w:tcPr>
          <w:p w14:paraId="7A433E78" w14:textId="13BAD1C8"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3.46</w:t>
            </w:r>
          </w:p>
        </w:tc>
        <w:tc>
          <w:tcPr>
            <w:tcW w:w="0" w:type="auto"/>
            <w:shd w:val="clear" w:color="auto" w:fill="auto"/>
            <w:vAlign w:val="center"/>
          </w:tcPr>
          <w:p w14:paraId="00C0743D" w14:textId="010EB263"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3.47</w:t>
            </w:r>
          </w:p>
        </w:tc>
        <w:tc>
          <w:tcPr>
            <w:tcW w:w="0" w:type="auto"/>
            <w:shd w:val="clear" w:color="auto" w:fill="auto"/>
            <w:vAlign w:val="center"/>
          </w:tcPr>
          <w:p w14:paraId="7237F830" w14:textId="2BDE3371"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3.54</w:t>
            </w:r>
          </w:p>
        </w:tc>
      </w:tr>
      <w:tr w:rsidR="00440633" w:rsidRPr="00CD2A22" w14:paraId="7C624BE7" w14:textId="77777777" w:rsidTr="00E14C5B">
        <w:trPr>
          <w:trHeight w:val="278"/>
        </w:trPr>
        <w:tc>
          <w:tcPr>
            <w:tcW w:w="0" w:type="auto"/>
            <w:vMerge/>
          </w:tcPr>
          <w:p w14:paraId="2D3DFA84"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5867B6B" w14:textId="18AFD9A9"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339C08A" w14:textId="7777777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95%</w:t>
            </w:r>
          </w:p>
        </w:tc>
        <w:tc>
          <w:tcPr>
            <w:tcW w:w="0" w:type="auto"/>
            <w:shd w:val="clear" w:color="auto" w:fill="auto"/>
            <w:vAlign w:val="center"/>
          </w:tcPr>
          <w:p w14:paraId="199C53F7" w14:textId="066847BA"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6.98</w:t>
            </w:r>
          </w:p>
        </w:tc>
        <w:tc>
          <w:tcPr>
            <w:tcW w:w="0" w:type="auto"/>
            <w:shd w:val="clear" w:color="auto" w:fill="auto"/>
            <w:vAlign w:val="center"/>
          </w:tcPr>
          <w:p w14:paraId="1D4DD870" w14:textId="6994691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6.96</w:t>
            </w:r>
          </w:p>
        </w:tc>
        <w:tc>
          <w:tcPr>
            <w:tcW w:w="0" w:type="auto"/>
            <w:shd w:val="clear" w:color="auto" w:fill="auto"/>
            <w:vAlign w:val="center"/>
          </w:tcPr>
          <w:p w14:paraId="4E7512E2" w14:textId="7D90C0F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6.94</w:t>
            </w:r>
          </w:p>
        </w:tc>
      </w:tr>
      <w:tr w:rsidR="00440633" w:rsidRPr="00CD2A22" w14:paraId="33BA1B2E" w14:textId="77777777" w:rsidTr="00807668">
        <w:trPr>
          <w:trHeight w:val="278"/>
        </w:trPr>
        <w:tc>
          <w:tcPr>
            <w:tcW w:w="0" w:type="auto"/>
            <w:vMerge w:val="restart"/>
            <w:vAlign w:val="center"/>
          </w:tcPr>
          <w:p w14:paraId="1B99FF3F" w14:textId="65F830EF" w:rsidR="00440633" w:rsidRPr="00CD2A22" w:rsidRDefault="00440633" w:rsidP="00383D9C">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Dynamic SBFD</w:t>
            </w:r>
          </w:p>
        </w:tc>
        <w:tc>
          <w:tcPr>
            <w:tcW w:w="0" w:type="auto"/>
            <w:vMerge w:val="restart"/>
            <w:shd w:val="clear" w:color="auto" w:fill="auto"/>
            <w:vAlign w:val="center"/>
          </w:tcPr>
          <w:p w14:paraId="0E1AD63F" w14:textId="3DC076CA"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 xml:space="preserve">DL packet-Latency </w:t>
            </w:r>
            <w:r w:rsidRPr="00CD2A22">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3699FAA4" w14:textId="7E558ADE"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Mean</w:t>
            </w:r>
          </w:p>
        </w:tc>
        <w:tc>
          <w:tcPr>
            <w:tcW w:w="0" w:type="auto"/>
            <w:shd w:val="clear" w:color="auto" w:fill="auto"/>
            <w:vAlign w:val="center"/>
          </w:tcPr>
          <w:p w14:paraId="4C31318E" w14:textId="35474335"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1.04</w:t>
            </w:r>
          </w:p>
        </w:tc>
        <w:tc>
          <w:tcPr>
            <w:tcW w:w="0" w:type="auto"/>
            <w:shd w:val="clear" w:color="auto" w:fill="auto"/>
            <w:vAlign w:val="center"/>
          </w:tcPr>
          <w:p w14:paraId="1646F579" w14:textId="09EA17C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1.05</w:t>
            </w:r>
          </w:p>
        </w:tc>
        <w:tc>
          <w:tcPr>
            <w:tcW w:w="0" w:type="auto"/>
            <w:shd w:val="clear" w:color="auto" w:fill="auto"/>
            <w:vAlign w:val="center"/>
          </w:tcPr>
          <w:p w14:paraId="3B43D11D" w14:textId="749E163C"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1.13</w:t>
            </w:r>
          </w:p>
        </w:tc>
      </w:tr>
      <w:tr w:rsidR="00440633" w:rsidRPr="00CD2A22" w14:paraId="6807B275" w14:textId="77777777" w:rsidTr="00E14C5B">
        <w:trPr>
          <w:trHeight w:val="278"/>
        </w:trPr>
        <w:tc>
          <w:tcPr>
            <w:tcW w:w="0" w:type="auto"/>
            <w:vMerge/>
          </w:tcPr>
          <w:p w14:paraId="5DA39EAD"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2D40FF8" w14:textId="7DE1E1E2"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C758C97" w14:textId="32BD5911"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w:t>
            </w:r>
          </w:p>
        </w:tc>
        <w:tc>
          <w:tcPr>
            <w:tcW w:w="0" w:type="auto"/>
            <w:shd w:val="clear" w:color="auto" w:fill="auto"/>
            <w:vAlign w:val="center"/>
          </w:tcPr>
          <w:p w14:paraId="349F3B1F" w14:textId="6FC7F4C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0.52</w:t>
            </w:r>
          </w:p>
        </w:tc>
        <w:tc>
          <w:tcPr>
            <w:tcW w:w="0" w:type="auto"/>
            <w:shd w:val="clear" w:color="auto" w:fill="auto"/>
            <w:vAlign w:val="center"/>
          </w:tcPr>
          <w:p w14:paraId="5BABEBED" w14:textId="65076A2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0.52</w:t>
            </w:r>
          </w:p>
        </w:tc>
        <w:tc>
          <w:tcPr>
            <w:tcW w:w="0" w:type="auto"/>
            <w:shd w:val="clear" w:color="auto" w:fill="auto"/>
            <w:vAlign w:val="center"/>
          </w:tcPr>
          <w:p w14:paraId="6D86D0DD" w14:textId="68809350"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0.53</w:t>
            </w:r>
          </w:p>
        </w:tc>
      </w:tr>
      <w:tr w:rsidR="00440633" w:rsidRPr="00CD2A22" w14:paraId="7A6B983B" w14:textId="77777777" w:rsidTr="00E14C5B">
        <w:trPr>
          <w:trHeight w:val="278"/>
        </w:trPr>
        <w:tc>
          <w:tcPr>
            <w:tcW w:w="0" w:type="auto"/>
            <w:vMerge/>
          </w:tcPr>
          <w:p w14:paraId="6C84B032"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0956AA3" w14:textId="690B2B30"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F28DD96" w14:textId="250EA2BD"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50%</w:t>
            </w:r>
          </w:p>
        </w:tc>
        <w:tc>
          <w:tcPr>
            <w:tcW w:w="0" w:type="auto"/>
            <w:shd w:val="clear" w:color="auto" w:fill="auto"/>
            <w:vAlign w:val="center"/>
          </w:tcPr>
          <w:p w14:paraId="2DC98C53" w14:textId="27A05DE6"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0.82</w:t>
            </w:r>
          </w:p>
        </w:tc>
        <w:tc>
          <w:tcPr>
            <w:tcW w:w="0" w:type="auto"/>
            <w:shd w:val="clear" w:color="auto" w:fill="auto"/>
            <w:vAlign w:val="center"/>
          </w:tcPr>
          <w:p w14:paraId="281914E9" w14:textId="4E3F015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0.84</w:t>
            </w:r>
          </w:p>
        </w:tc>
        <w:tc>
          <w:tcPr>
            <w:tcW w:w="0" w:type="auto"/>
            <w:shd w:val="clear" w:color="auto" w:fill="auto"/>
            <w:vAlign w:val="center"/>
          </w:tcPr>
          <w:p w14:paraId="6543F06E" w14:textId="6224518E"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0.87</w:t>
            </w:r>
          </w:p>
        </w:tc>
      </w:tr>
      <w:tr w:rsidR="00440633" w:rsidRPr="00CD2A22" w14:paraId="55509EEB" w14:textId="77777777" w:rsidTr="00E14C5B">
        <w:trPr>
          <w:trHeight w:val="278"/>
        </w:trPr>
        <w:tc>
          <w:tcPr>
            <w:tcW w:w="0" w:type="auto"/>
            <w:vMerge/>
          </w:tcPr>
          <w:p w14:paraId="7168570E"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27B4F43" w14:textId="39684D40"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F9C954E" w14:textId="3D860407"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95%</w:t>
            </w:r>
          </w:p>
        </w:tc>
        <w:tc>
          <w:tcPr>
            <w:tcW w:w="0" w:type="auto"/>
            <w:shd w:val="clear" w:color="auto" w:fill="auto"/>
            <w:vAlign w:val="center"/>
          </w:tcPr>
          <w:p w14:paraId="6518B49D" w14:textId="2659AFB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4.17</w:t>
            </w:r>
          </w:p>
        </w:tc>
        <w:tc>
          <w:tcPr>
            <w:tcW w:w="0" w:type="auto"/>
            <w:shd w:val="clear" w:color="auto" w:fill="auto"/>
            <w:vAlign w:val="center"/>
          </w:tcPr>
          <w:p w14:paraId="7FD5DECC" w14:textId="59B603D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3.98</w:t>
            </w:r>
          </w:p>
        </w:tc>
        <w:tc>
          <w:tcPr>
            <w:tcW w:w="0" w:type="auto"/>
            <w:shd w:val="clear" w:color="auto" w:fill="auto"/>
            <w:vAlign w:val="center"/>
          </w:tcPr>
          <w:p w14:paraId="4AD12A4D" w14:textId="36BE80E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4.12</w:t>
            </w:r>
          </w:p>
        </w:tc>
      </w:tr>
      <w:tr w:rsidR="00440633" w:rsidRPr="00CD2A22" w14:paraId="68E11BC3" w14:textId="77777777" w:rsidTr="00E14C5B">
        <w:trPr>
          <w:trHeight w:val="278"/>
        </w:trPr>
        <w:tc>
          <w:tcPr>
            <w:tcW w:w="0" w:type="auto"/>
            <w:vMerge/>
          </w:tcPr>
          <w:p w14:paraId="276EC3B5"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32BEF7A3" w14:textId="4AE0A6E0"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 xml:space="preserve">UL packet-Latency </w:t>
            </w:r>
            <w:r w:rsidRPr="00CD2A22">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632EFBAF" w14:textId="59555270"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Mean</w:t>
            </w:r>
          </w:p>
        </w:tc>
        <w:tc>
          <w:tcPr>
            <w:tcW w:w="0" w:type="auto"/>
            <w:shd w:val="clear" w:color="auto" w:fill="auto"/>
            <w:vAlign w:val="center"/>
          </w:tcPr>
          <w:p w14:paraId="1C7A4FC1" w14:textId="456445C2"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2.94</w:t>
            </w:r>
          </w:p>
        </w:tc>
        <w:tc>
          <w:tcPr>
            <w:tcW w:w="0" w:type="auto"/>
            <w:shd w:val="clear" w:color="auto" w:fill="auto"/>
            <w:vAlign w:val="center"/>
          </w:tcPr>
          <w:p w14:paraId="1B52572A" w14:textId="32D4F885"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3.05</w:t>
            </w:r>
          </w:p>
        </w:tc>
        <w:tc>
          <w:tcPr>
            <w:tcW w:w="0" w:type="auto"/>
            <w:shd w:val="clear" w:color="auto" w:fill="auto"/>
            <w:vAlign w:val="center"/>
          </w:tcPr>
          <w:p w14:paraId="40E694A4" w14:textId="2F4EE660"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3.12</w:t>
            </w:r>
          </w:p>
        </w:tc>
      </w:tr>
      <w:tr w:rsidR="00440633" w:rsidRPr="00CD2A22" w14:paraId="73E02C1F" w14:textId="77777777" w:rsidTr="00E14C5B">
        <w:trPr>
          <w:trHeight w:val="278"/>
        </w:trPr>
        <w:tc>
          <w:tcPr>
            <w:tcW w:w="0" w:type="auto"/>
            <w:vMerge/>
          </w:tcPr>
          <w:p w14:paraId="1C0C7CC1"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021DF0E" w14:textId="5F56B28C"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E770969" w14:textId="394880FC"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w:t>
            </w:r>
          </w:p>
        </w:tc>
        <w:tc>
          <w:tcPr>
            <w:tcW w:w="0" w:type="auto"/>
            <w:shd w:val="clear" w:color="auto" w:fill="auto"/>
            <w:vAlign w:val="center"/>
          </w:tcPr>
          <w:p w14:paraId="07B0B526" w14:textId="00E8C579"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1.22</w:t>
            </w:r>
          </w:p>
        </w:tc>
        <w:tc>
          <w:tcPr>
            <w:tcW w:w="0" w:type="auto"/>
            <w:shd w:val="clear" w:color="auto" w:fill="auto"/>
            <w:vAlign w:val="center"/>
          </w:tcPr>
          <w:p w14:paraId="21222888" w14:textId="7CEC693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1.25</w:t>
            </w:r>
          </w:p>
        </w:tc>
        <w:tc>
          <w:tcPr>
            <w:tcW w:w="0" w:type="auto"/>
            <w:shd w:val="clear" w:color="auto" w:fill="auto"/>
            <w:vAlign w:val="center"/>
          </w:tcPr>
          <w:p w14:paraId="3679A5F3" w14:textId="148CDD37"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1.24</w:t>
            </w:r>
          </w:p>
        </w:tc>
      </w:tr>
      <w:tr w:rsidR="00440633" w:rsidRPr="00CD2A22" w14:paraId="4B7A916F" w14:textId="77777777" w:rsidTr="00E14C5B">
        <w:trPr>
          <w:trHeight w:val="278"/>
        </w:trPr>
        <w:tc>
          <w:tcPr>
            <w:tcW w:w="0" w:type="auto"/>
            <w:vMerge/>
          </w:tcPr>
          <w:p w14:paraId="68946D42"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A08D5D7" w14:textId="261AAE10"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0009377" w14:textId="2D890569"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50%</w:t>
            </w:r>
          </w:p>
        </w:tc>
        <w:tc>
          <w:tcPr>
            <w:tcW w:w="0" w:type="auto"/>
            <w:shd w:val="clear" w:color="auto" w:fill="auto"/>
            <w:vAlign w:val="center"/>
          </w:tcPr>
          <w:p w14:paraId="712612EB" w14:textId="7B0F4671"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2.81</w:t>
            </w:r>
          </w:p>
        </w:tc>
        <w:tc>
          <w:tcPr>
            <w:tcW w:w="0" w:type="auto"/>
            <w:shd w:val="clear" w:color="auto" w:fill="auto"/>
            <w:vAlign w:val="center"/>
          </w:tcPr>
          <w:p w14:paraId="5CB0C7A4" w14:textId="140E577D"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2.85</w:t>
            </w:r>
          </w:p>
        </w:tc>
        <w:tc>
          <w:tcPr>
            <w:tcW w:w="0" w:type="auto"/>
            <w:shd w:val="clear" w:color="auto" w:fill="auto"/>
            <w:vAlign w:val="center"/>
          </w:tcPr>
          <w:p w14:paraId="04E7CB9A" w14:textId="053F023F"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2.81</w:t>
            </w:r>
          </w:p>
        </w:tc>
      </w:tr>
      <w:tr w:rsidR="00440633" w:rsidRPr="00CD2A22" w14:paraId="60C2BA63" w14:textId="77777777" w:rsidTr="00E14C5B">
        <w:trPr>
          <w:trHeight w:val="278"/>
        </w:trPr>
        <w:tc>
          <w:tcPr>
            <w:tcW w:w="0" w:type="auto"/>
            <w:vMerge/>
          </w:tcPr>
          <w:p w14:paraId="590BE43D" w14:textId="77777777"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B083F93" w14:textId="213067D4" w:rsidR="00440633" w:rsidRPr="00CD2A22" w:rsidRDefault="00440633"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67BB3D4" w14:textId="7CA15A05" w:rsidR="00440633" w:rsidRPr="00CD2A22" w:rsidRDefault="00440633" w:rsidP="00383D9C">
            <w:pPr>
              <w:widowControl/>
              <w:jc w:val="center"/>
              <w:rPr>
                <w:rFonts w:ascii="Times New Roman" w:eastAsia="等线" w:hAnsi="Times New Roman" w:cs="Times New Roman"/>
                <w:b/>
                <w:bCs/>
                <w:kern w:val="0"/>
                <w:sz w:val="20"/>
                <w:szCs w:val="20"/>
              </w:rPr>
            </w:pPr>
            <w:r w:rsidRPr="00CD2A22">
              <w:rPr>
                <w:rFonts w:ascii="Times New Roman" w:eastAsia="等线" w:hAnsi="Times New Roman" w:cs="Times New Roman"/>
                <w:b/>
                <w:bCs/>
                <w:kern w:val="0"/>
                <w:sz w:val="20"/>
                <w:szCs w:val="20"/>
              </w:rPr>
              <w:t>95%</w:t>
            </w:r>
          </w:p>
        </w:tc>
        <w:tc>
          <w:tcPr>
            <w:tcW w:w="0" w:type="auto"/>
            <w:shd w:val="clear" w:color="auto" w:fill="auto"/>
            <w:vAlign w:val="center"/>
          </w:tcPr>
          <w:p w14:paraId="02AECC86" w14:textId="5D45E854"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6.90</w:t>
            </w:r>
          </w:p>
        </w:tc>
        <w:tc>
          <w:tcPr>
            <w:tcW w:w="0" w:type="auto"/>
            <w:shd w:val="clear" w:color="auto" w:fill="auto"/>
            <w:vAlign w:val="center"/>
          </w:tcPr>
          <w:p w14:paraId="06E8D194" w14:textId="5DEEB641"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7.44</w:t>
            </w:r>
          </w:p>
        </w:tc>
        <w:tc>
          <w:tcPr>
            <w:tcW w:w="0" w:type="auto"/>
            <w:shd w:val="clear" w:color="auto" w:fill="auto"/>
            <w:vAlign w:val="center"/>
          </w:tcPr>
          <w:p w14:paraId="2CBCC448" w14:textId="29D2D05A" w:rsidR="00440633" w:rsidRPr="00CD2A22" w:rsidRDefault="00440633" w:rsidP="00383D9C">
            <w:pPr>
              <w:jc w:val="center"/>
              <w:rPr>
                <w:rFonts w:ascii="Times New Roman" w:hAnsi="Times New Roman" w:cs="Times New Roman"/>
                <w:sz w:val="20"/>
                <w:szCs w:val="20"/>
              </w:rPr>
            </w:pPr>
            <w:r w:rsidRPr="00CD2A22">
              <w:rPr>
                <w:rFonts w:ascii="Times New Roman" w:eastAsia="等线" w:hAnsi="Times New Roman" w:cs="Times New Roman"/>
                <w:color w:val="000000"/>
                <w:sz w:val="20"/>
                <w:szCs w:val="20"/>
              </w:rPr>
              <w:t>8.69</w:t>
            </w:r>
          </w:p>
        </w:tc>
      </w:tr>
    </w:tbl>
    <w:p w14:paraId="6206DB05" w14:textId="77777777" w:rsidR="009873E4" w:rsidRDefault="009873E4" w:rsidP="009873E4"/>
    <w:p w14:paraId="658F22DD" w14:textId="0196F207" w:rsidR="009873E4" w:rsidRDefault="006F6D43" w:rsidP="009873E4">
      <w:pPr>
        <w:jc w:val="center"/>
        <w:rPr>
          <w:rFonts w:ascii="Times New Roman" w:eastAsia="等线" w:hAnsi="Times New Roman" w:cs="Times New Roman"/>
          <w:b/>
          <w:kern w:val="0"/>
          <w:sz w:val="20"/>
          <w:szCs w:val="20"/>
          <w:lang w:val="en-GB"/>
        </w:rPr>
      </w:pPr>
      <w:r w:rsidRPr="005D073D">
        <w:rPr>
          <w:rFonts w:ascii="Times New Roman" w:eastAsia="等线" w:hAnsi="Times New Roman" w:cs="Times New Roman"/>
          <w:b/>
          <w:kern w:val="0"/>
          <w:sz w:val="20"/>
          <w:szCs w:val="20"/>
          <w:lang w:val="en-GB" w:eastAsia="en-US"/>
        </w:rPr>
        <w:t xml:space="preserve">Table </w:t>
      </w:r>
      <w:r w:rsidRPr="005D073D">
        <w:rPr>
          <w:rFonts w:ascii="Times New Roman" w:eastAsia="等线" w:hAnsi="Times New Roman" w:cs="Times New Roman" w:hint="eastAsia"/>
          <w:b/>
          <w:kern w:val="0"/>
          <w:sz w:val="20"/>
          <w:szCs w:val="20"/>
          <w:lang w:val="en-GB"/>
        </w:rPr>
        <w:t>B</w:t>
      </w:r>
      <w:r w:rsidRPr="005D073D">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3</w:t>
      </w:r>
      <w:r w:rsidRPr="005D073D">
        <w:rPr>
          <w:rFonts w:ascii="Times New Roman" w:eastAsia="等线" w:hAnsi="Times New Roman" w:cs="Times New Roman"/>
          <w:b/>
          <w:kern w:val="0"/>
          <w:sz w:val="20"/>
          <w:szCs w:val="20"/>
          <w:lang w:val="en-GB"/>
        </w:rPr>
        <w:t>.1.1</w:t>
      </w:r>
      <w:r>
        <w:rPr>
          <w:rFonts w:ascii="Times New Roman" w:eastAsia="等线" w:hAnsi="Times New Roman" w:cs="Times New Roman" w:hint="eastAsia"/>
          <w:b/>
          <w:kern w:val="0"/>
          <w:sz w:val="20"/>
          <w:szCs w:val="20"/>
          <w:lang w:val="en-GB"/>
        </w:rPr>
        <w:t>.1-4</w:t>
      </w:r>
      <w:r w:rsidRPr="005D073D">
        <w:rPr>
          <w:rFonts w:ascii="Times New Roman" w:eastAsia="等线" w:hAnsi="Times New Roman" w:cs="Times New Roman"/>
          <w:b/>
          <w:kern w:val="0"/>
          <w:sz w:val="20"/>
          <w:szCs w:val="20"/>
          <w:lang w:val="en-GB" w:eastAsia="en-US"/>
        </w:rPr>
        <w:t xml:space="preserve">: </w:t>
      </w:r>
      <w:r>
        <w:rPr>
          <w:rFonts w:ascii="Times New Roman" w:eastAsia="等线" w:hAnsi="Times New Roman" w:cs="Times New Roman" w:hint="eastAsia"/>
          <w:b/>
          <w:kern w:val="0"/>
          <w:sz w:val="20"/>
          <w:szCs w:val="20"/>
          <w:lang w:val="en-GB"/>
        </w:rPr>
        <w:t>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of</w:t>
      </w:r>
      <w:r w:rsidR="009873E4">
        <w:rPr>
          <w:rFonts w:ascii="Times New Roman" w:eastAsia="等线" w:hAnsi="Times New Roman" w:cs="Times New Roman" w:hint="eastAsia"/>
          <w:b/>
          <w:kern w:val="0"/>
          <w:sz w:val="20"/>
          <w:szCs w:val="20"/>
          <w:lang w:val="en-GB"/>
        </w:rPr>
        <w:t xml:space="preserve"> Indoor (FR1) dynamic SBFD vs. dynamic TDD, </w:t>
      </w:r>
      <w:r w:rsidR="009873E4" w:rsidRPr="005B61E5">
        <w:rPr>
          <w:rFonts w:ascii="Times New Roman" w:eastAsia="等线" w:hAnsi="Times New Roman" w:cs="Times New Roman"/>
          <w:b/>
          <w:kern w:val="0"/>
          <w:sz w:val="20"/>
          <w:szCs w:val="20"/>
          <w:lang w:val="en-GB"/>
        </w:rPr>
        <w:t>{XXXX</w:t>
      </w:r>
      <w:r w:rsidR="009873E4">
        <w:rPr>
          <w:rFonts w:ascii="Times New Roman" w:eastAsia="等线" w:hAnsi="Times New Roman" w:cs="Times New Roman" w:hint="eastAsia"/>
          <w:b/>
          <w:kern w:val="0"/>
          <w:sz w:val="20"/>
          <w:szCs w:val="20"/>
          <w:lang w:val="en-GB"/>
        </w:rPr>
        <w:t>X</w:t>
      </w:r>
      <w:r w:rsidR="009873E4" w:rsidRPr="005B61E5">
        <w:rPr>
          <w:rFonts w:ascii="Times New Roman" w:eastAsia="等线" w:hAnsi="Times New Roman" w:cs="Times New Roman"/>
          <w:b/>
          <w:kern w:val="0"/>
          <w:sz w:val="20"/>
          <w:szCs w:val="20"/>
          <w:lang w:val="en-GB"/>
        </w:rPr>
        <w:t>}</w:t>
      </w:r>
      <w:r w:rsidR="009873E4">
        <w:rPr>
          <w:rFonts w:ascii="Times New Roman" w:eastAsia="等线" w:hAnsi="Times New Roman" w:cs="Times New Roman" w:hint="eastAsia"/>
          <w:b/>
          <w:kern w:val="0"/>
          <w:sz w:val="20"/>
          <w:szCs w:val="20"/>
          <w:lang w:val="en-GB"/>
        </w:rPr>
        <w:t xml:space="preserve"> vs. </w:t>
      </w:r>
      <w:r w:rsidR="009873E4" w:rsidRPr="005B61E5">
        <w:rPr>
          <w:rFonts w:ascii="Times New Roman" w:eastAsia="等线" w:hAnsi="Times New Roman" w:cs="Times New Roman"/>
          <w:b/>
          <w:kern w:val="0"/>
          <w:sz w:val="20"/>
          <w:szCs w:val="20"/>
          <w:lang w:val="en-GB"/>
        </w:rPr>
        <w:t>{FFFF</w:t>
      </w:r>
      <w:r w:rsidR="009873E4">
        <w:rPr>
          <w:rFonts w:ascii="Times New Roman" w:eastAsia="等线" w:hAnsi="Times New Roman" w:cs="Times New Roman" w:hint="eastAsia"/>
          <w:b/>
          <w:kern w:val="0"/>
          <w:sz w:val="20"/>
          <w:szCs w:val="20"/>
          <w:lang w:val="en-GB"/>
        </w:rPr>
        <w:t>F</w:t>
      </w:r>
      <w:r w:rsidR="009873E4" w:rsidRPr="005B61E5">
        <w:rPr>
          <w:rFonts w:ascii="Times New Roman" w:eastAsia="等线" w:hAnsi="Times New Roman" w:cs="Times New Roman"/>
          <w:b/>
          <w:kern w:val="0"/>
          <w:sz w:val="20"/>
          <w:szCs w:val="20"/>
          <w:lang w:val="en-GB"/>
        </w:rPr>
        <w:t>}</w:t>
      </w:r>
    </w:p>
    <w:p w14:paraId="3F396335" w14:textId="77777777" w:rsidR="009873E4" w:rsidRPr="005B61E5" w:rsidRDefault="009873E4" w:rsidP="009873E4">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827"/>
        <w:gridCol w:w="881"/>
        <w:gridCol w:w="937"/>
        <w:gridCol w:w="1101"/>
        <w:gridCol w:w="946"/>
        <w:gridCol w:w="937"/>
        <w:gridCol w:w="1101"/>
        <w:gridCol w:w="946"/>
      </w:tblGrid>
      <w:tr w:rsidR="0086425C" w:rsidRPr="0086425C" w14:paraId="680DF711" w14:textId="77777777" w:rsidTr="00807668">
        <w:trPr>
          <w:trHeight w:val="278"/>
          <w:jc w:val="center"/>
        </w:trPr>
        <w:tc>
          <w:tcPr>
            <w:tcW w:w="0" w:type="auto"/>
            <w:gridSpan w:val="9"/>
          </w:tcPr>
          <w:p w14:paraId="179FC9D0" w14:textId="5FE7A6D5" w:rsidR="0086425C" w:rsidRPr="0086425C" w:rsidRDefault="0086425C" w:rsidP="00383D9C">
            <w:pPr>
              <w:widowControl/>
              <w:jc w:val="center"/>
              <w:rPr>
                <w:rFonts w:ascii="Times New Roman" w:eastAsia="等线" w:hAnsi="Times New Roman" w:cs="Times New Roman"/>
                <w:b/>
                <w:i/>
                <w:color w:val="000000"/>
                <w:kern w:val="0"/>
                <w:sz w:val="20"/>
                <w:szCs w:val="20"/>
              </w:rPr>
            </w:pPr>
            <w:r w:rsidRPr="0086425C">
              <w:rPr>
                <w:rFonts w:ascii="Times New Roman" w:eastAsia="等线" w:hAnsi="Times New Roman" w:cs="Times New Roman"/>
                <w:b/>
                <w:i/>
                <w:kern w:val="0"/>
                <w:sz w:val="20"/>
                <w:szCs w:val="20"/>
              </w:rPr>
              <w:t xml:space="preserve">Simple description of key assumptions (RSI based on 1dB </w:t>
            </w:r>
            <w:proofErr w:type="spellStart"/>
            <w:r w:rsidRPr="0086425C">
              <w:rPr>
                <w:rFonts w:ascii="Times New Roman" w:eastAsia="等线" w:hAnsi="Times New Roman" w:cs="Times New Roman"/>
                <w:b/>
                <w:i/>
                <w:kern w:val="0"/>
                <w:sz w:val="20"/>
                <w:szCs w:val="20"/>
              </w:rPr>
              <w:t>desense</w:t>
            </w:r>
            <w:proofErr w:type="spellEnd"/>
            <w:r w:rsidRPr="0086425C">
              <w:rPr>
                <w:rFonts w:ascii="Times New Roman" w:eastAsia="等线" w:hAnsi="Times New Roman" w:cs="Times New Roman"/>
                <w:b/>
                <w:i/>
                <w:kern w:val="0"/>
                <w:sz w:val="20"/>
                <w:szCs w:val="20"/>
              </w:rPr>
              <w:t xml:space="preserve">, </w:t>
            </w:r>
            <w:r w:rsidRPr="0086425C">
              <w:rPr>
                <w:rFonts w:ascii="Times New Roman" w:hAnsi="Times New Roman" w:cs="Times New Roman"/>
                <w:b/>
                <w:bCs/>
                <w:i/>
                <w:iCs/>
                <w:sz w:val="20"/>
                <w:szCs w:val="20"/>
              </w:rPr>
              <w:t xml:space="preserve">Twice area &amp; same </w:t>
            </w:r>
            <w:proofErr w:type="spellStart"/>
            <w:r w:rsidRPr="0086425C">
              <w:rPr>
                <w:rFonts w:ascii="Times New Roman" w:hAnsi="Times New Roman" w:cs="Times New Roman"/>
                <w:b/>
                <w:bCs/>
                <w:i/>
                <w:iCs/>
                <w:sz w:val="20"/>
                <w:szCs w:val="20"/>
              </w:rPr>
              <w:t>TxRUs</w:t>
            </w:r>
            <w:proofErr w:type="spellEnd"/>
            <w:r w:rsidRPr="0086425C">
              <w:rPr>
                <w:rFonts w:ascii="Times New Roman" w:hAnsi="Times New Roman" w:cs="Times New Roman"/>
                <w:b/>
                <w:bCs/>
                <w:i/>
                <w:iCs/>
                <w:sz w:val="20"/>
                <w:szCs w:val="20"/>
              </w:rPr>
              <w:t xml:space="preserve"> (Option 2), dynamic SBFD slot configuration {XXXXX}, dynamic TDD slot configuration {FFFFF}, dynamic SBFD Option 3</w:t>
            </w:r>
            <w:r w:rsidRPr="0086425C">
              <w:rPr>
                <w:rFonts w:ascii="Times New Roman" w:eastAsia="等线" w:hAnsi="Times New Roman" w:cs="Times New Roman"/>
                <w:b/>
                <w:i/>
                <w:kern w:val="0"/>
                <w:sz w:val="20"/>
                <w:szCs w:val="20"/>
              </w:rPr>
              <w:t>)</w:t>
            </w:r>
          </w:p>
        </w:tc>
      </w:tr>
      <w:tr w:rsidR="0086425C" w:rsidRPr="0086425C" w14:paraId="6A90135F" w14:textId="77777777" w:rsidTr="00807668">
        <w:trPr>
          <w:trHeight w:val="278"/>
          <w:jc w:val="center"/>
        </w:trPr>
        <w:tc>
          <w:tcPr>
            <w:tcW w:w="0" w:type="auto"/>
            <w:gridSpan w:val="3"/>
            <w:vMerge w:val="restart"/>
          </w:tcPr>
          <w:p w14:paraId="7ACC4474" w14:textId="4DE6276B"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096B0AF5" w14:textId="77777777" w:rsidR="0086425C" w:rsidRPr="0086425C" w:rsidRDefault="0086425C" w:rsidP="00383D9C">
            <w:pPr>
              <w:widowControl/>
              <w:jc w:val="center"/>
              <w:rPr>
                <w:rFonts w:ascii="Times New Roman" w:eastAsia="等线" w:hAnsi="Times New Roman" w:cs="Times New Roman"/>
                <w:b/>
                <w:color w:val="000000"/>
                <w:kern w:val="0"/>
                <w:sz w:val="20"/>
                <w:szCs w:val="20"/>
              </w:rPr>
            </w:pPr>
            <w:r w:rsidRPr="0086425C">
              <w:rPr>
                <w:rFonts w:ascii="Times New Roman" w:eastAsia="等线" w:hAnsi="Times New Roman" w:cs="Times New Roman"/>
                <w:b/>
                <w:color w:val="000000"/>
                <w:kern w:val="0"/>
                <w:sz w:val="20"/>
                <w:szCs w:val="20"/>
              </w:rPr>
              <w:t>[vivo]</w:t>
            </w:r>
          </w:p>
        </w:tc>
      </w:tr>
      <w:tr w:rsidR="0086425C" w:rsidRPr="0086425C" w14:paraId="4BA16210" w14:textId="77777777" w:rsidTr="00807668">
        <w:trPr>
          <w:trHeight w:val="278"/>
          <w:jc w:val="center"/>
        </w:trPr>
        <w:tc>
          <w:tcPr>
            <w:tcW w:w="0" w:type="auto"/>
            <w:gridSpan w:val="3"/>
            <w:vMerge/>
          </w:tcPr>
          <w:p w14:paraId="34441075" w14:textId="6BF9AD8E"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32383664" w14:textId="77777777" w:rsidR="0086425C" w:rsidRPr="0086425C" w:rsidRDefault="0086425C" w:rsidP="00383D9C">
            <w:pPr>
              <w:widowControl/>
              <w:jc w:val="center"/>
              <w:rPr>
                <w:rFonts w:ascii="Times New Roman" w:eastAsia="等线" w:hAnsi="Times New Roman" w:cs="Times New Roman"/>
                <w:b/>
                <w:color w:val="000000"/>
                <w:kern w:val="0"/>
                <w:sz w:val="20"/>
                <w:szCs w:val="20"/>
              </w:rPr>
            </w:pPr>
            <w:r w:rsidRPr="0086425C">
              <w:rPr>
                <w:rFonts w:ascii="Times New Roman" w:eastAsia="等线" w:hAnsi="Times New Roman" w:cs="Times New Roman"/>
                <w:b/>
                <w:color w:val="000000"/>
                <w:kern w:val="0"/>
                <w:sz w:val="20"/>
                <w:szCs w:val="20"/>
              </w:rPr>
              <w:t>DL: 4Kbytes, UL: 1Kbyte</w:t>
            </w:r>
          </w:p>
        </w:tc>
        <w:tc>
          <w:tcPr>
            <w:tcW w:w="0" w:type="auto"/>
            <w:gridSpan w:val="3"/>
            <w:shd w:val="clear" w:color="auto" w:fill="auto"/>
            <w:vAlign w:val="center"/>
          </w:tcPr>
          <w:p w14:paraId="318B64A8" w14:textId="77777777" w:rsidR="0086425C" w:rsidRPr="0086425C" w:rsidRDefault="0086425C" w:rsidP="00383D9C">
            <w:pPr>
              <w:widowControl/>
              <w:jc w:val="center"/>
              <w:rPr>
                <w:rFonts w:ascii="Times New Roman" w:eastAsia="等线" w:hAnsi="Times New Roman" w:cs="Times New Roman"/>
                <w:b/>
                <w:color w:val="000000"/>
                <w:kern w:val="0"/>
                <w:sz w:val="20"/>
                <w:szCs w:val="20"/>
              </w:rPr>
            </w:pPr>
            <w:r w:rsidRPr="0086425C">
              <w:rPr>
                <w:rFonts w:ascii="Times New Roman" w:eastAsia="等线" w:hAnsi="Times New Roman" w:cs="Times New Roman"/>
                <w:b/>
                <w:color w:val="000000"/>
                <w:kern w:val="0"/>
                <w:sz w:val="20"/>
                <w:szCs w:val="20"/>
              </w:rPr>
              <w:t>DL: 0.5Mbytes, UL: 0.125Mbyte</w:t>
            </w:r>
          </w:p>
        </w:tc>
      </w:tr>
      <w:tr w:rsidR="0086425C" w:rsidRPr="0086425C" w14:paraId="5020F95B" w14:textId="77777777" w:rsidTr="00807668">
        <w:trPr>
          <w:trHeight w:val="278"/>
          <w:jc w:val="center"/>
        </w:trPr>
        <w:tc>
          <w:tcPr>
            <w:tcW w:w="0" w:type="auto"/>
            <w:gridSpan w:val="3"/>
            <w:vMerge/>
          </w:tcPr>
          <w:p w14:paraId="093BE246" w14:textId="37E8853A"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9643E77" w14:textId="77777777" w:rsidR="0086425C" w:rsidRPr="0086425C" w:rsidRDefault="0086425C" w:rsidP="00383D9C">
            <w:pPr>
              <w:widowControl/>
              <w:jc w:val="center"/>
              <w:rPr>
                <w:rFonts w:ascii="Times New Roman" w:eastAsia="等线" w:hAnsi="Times New Roman" w:cs="Times New Roman"/>
                <w:b/>
                <w:color w:val="000000"/>
                <w:kern w:val="0"/>
                <w:sz w:val="20"/>
                <w:szCs w:val="20"/>
              </w:rPr>
            </w:pPr>
            <w:r w:rsidRPr="0086425C">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75BD4D6B" w14:textId="77777777" w:rsidR="0086425C" w:rsidRPr="0086425C" w:rsidRDefault="0086425C" w:rsidP="00383D9C">
            <w:pPr>
              <w:widowControl/>
              <w:jc w:val="center"/>
              <w:rPr>
                <w:rFonts w:ascii="Times New Roman" w:eastAsia="等线" w:hAnsi="Times New Roman" w:cs="Times New Roman"/>
                <w:b/>
                <w:color w:val="000000"/>
                <w:kern w:val="0"/>
                <w:sz w:val="20"/>
                <w:szCs w:val="20"/>
              </w:rPr>
            </w:pPr>
            <w:r w:rsidRPr="0086425C">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7A4FFB2D" w14:textId="77777777" w:rsidR="0086425C" w:rsidRPr="0086425C" w:rsidRDefault="0086425C" w:rsidP="00383D9C">
            <w:pPr>
              <w:widowControl/>
              <w:jc w:val="center"/>
              <w:rPr>
                <w:rFonts w:ascii="Times New Roman" w:eastAsia="等线" w:hAnsi="Times New Roman" w:cs="Times New Roman"/>
                <w:b/>
                <w:color w:val="000000"/>
                <w:kern w:val="0"/>
                <w:sz w:val="20"/>
                <w:szCs w:val="20"/>
              </w:rPr>
            </w:pPr>
            <w:r w:rsidRPr="0086425C">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6963F08B" w14:textId="77777777" w:rsidR="0086425C" w:rsidRPr="0086425C" w:rsidRDefault="0086425C" w:rsidP="00383D9C">
            <w:pPr>
              <w:widowControl/>
              <w:jc w:val="center"/>
              <w:rPr>
                <w:rFonts w:ascii="Times New Roman" w:eastAsia="等线" w:hAnsi="Times New Roman" w:cs="Times New Roman"/>
                <w:b/>
                <w:color w:val="000000"/>
                <w:kern w:val="0"/>
                <w:sz w:val="20"/>
                <w:szCs w:val="20"/>
              </w:rPr>
            </w:pPr>
            <w:r w:rsidRPr="0086425C">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3A1006CC" w14:textId="77777777" w:rsidR="0086425C" w:rsidRPr="0086425C" w:rsidRDefault="0086425C" w:rsidP="00383D9C">
            <w:pPr>
              <w:widowControl/>
              <w:jc w:val="center"/>
              <w:rPr>
                <w:rFonts w:ascii="Times New Roman" w:eastAsia="等线" w:hAnsi="Times New Roman" w:cs="Times New Roman"/>
                <w:b/>
                <w:color w:val="000000"/>
                <w:kern w:val="0"/>
                <w:sz w:val="20"/>
                <w:szCs w:val="20"/>
              </w:rPr>
            </w:pPr>
            <w:r w:rsidRPr="0086425C">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13E19515" w14:textId="77777777" w:rsidR="0086425C" w:rsidRPr="0086425C" w:rsidRDefault="0086425C" w:rsidP="00383D9C">
            <w:pPr>
              <w:widowControl/>
              <w:jc w:val="center"/>
              <w:rPr>
                <w:rFonts w:ascii="Times New Roman" w:eastAsia="等线" w:hAnsi="Times New Roman" w:cs="Times New Roman"/>
                <w:b/>
                <w:color w:val="000000"/>
                <w:kern w:val="0"/>
                <w:sz w:val="20"/>
                <w:szCs w:val="20"/>
              </w:rPr>
            </w:pPr>
            <w:r w:rsidRPr="0086425C">
              <w:rPr>
                <w:rFonts w:ascii="Times New Roman" w:eastAsia="等线" w:hAnsi="Times New Roman" w:cs="Times New Roman"/>
                <w:b/>
                <w:color w:val="000000"/>
                <w:kern w:val="0"/>
                <w:sz w:val="20"/>
                <w:szCs w:val="20"/>
              </w:rPr>
              <w:t>High load</w:t>
            </w:r>
          </w:p>
        </w:tc>
      </w:tr>
      <w:tr w:rsidR="0086425C" w:rsidRPr="0086425C" w14:paraId="685A0720" w14:textId="77777777" w:rsidTr="00807668">
        <w:trPr>
          <w:trHeight w:val="278"/>
          <w:jc w:val="center"/>
        </w:trPr>
        <w:tc>
          <w:tcPr>
            <w:tcW w:w="0" w:type="auto"/>
            <w:vMerge w:val="restart"/>
            <w:vAlign w:val="center"/>
          </w:tcPr>
          <w:p w14:paraId="095802F6" w14:textId="0C5F1105"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43E80651" w14:textId="6B71D728"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DL RU</w:t>
            </w:r>
          </w:p>
        </w:tc>
        <w:tc>
          <w:tcPr>
            <w:tcW w:w="0" w:type="auto"/>
            <w:shd w:val="clear" w:color="auto" w:fill="auto"/>
            <w:vAlign w:val="center"/>
          </w:tcPr>
          <w:p w14:paraId="3747202D" w14:textId="09E0742A"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Type-1</w:t>
            </w:r>
          </w:p>
        </w:tc>
        <w:tc>
          <w:tcPr>
            <w:tcW w:w="0" w:type="auto"/>
            <w:shd w:val="clear" w:color="auto" w:fill="auto"/>
            <w:vAlign w:val="center"/>
          </w:tcPr>
          <w:p w14:paraId="3EAA3484" w14:textId="3774829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6.59%</w:t>
            </w:r>
          </w:p>
        </w:tc>
        <w:tc>
          <w:tcPr>
            <w:tcW w:w="0" w:type="auto"/>
            <w:shd w:val="clear" w:color="auto" w:fill="auto"/>
            <w:vAlign w:val="center"/>
          </w:tcPr>
          <w:p w14:paraId="22AD8173" w14:textId="0BC25FE1"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20.16%</w:t>
            </w:r>
          </w:p>
        </w:tc>
        <w:tc>
          <w:tcPr>
            <w:tcW w:w="0" w:type="auto"/>
            <w:shd w:val="clear" w:color="auto" w:fill="auto"/>
            <w:vAlign w:val="center"/>
          </w:tcPr>
          <w:p w14:paraId="754BD5EA" w14:textId="3AE4F4BC"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41.19%</w:t>
            </w:r>
          </w:p>
        </w:tc>
        <w:tc>
          <w:tcPr>
            <w:tcW w:w="0" w:type="auto"/>
            <w:shd w:val="clear" w:color="auto" w:fill="auto"/>
            <w:vAlign w:val="center"/>
          </w:tcPr>
          <w:p w14:paraId="795A7A99" w14:textId="7C8D9A66"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7.07%</w:t>
            </w:r>
          </w:p>
        </w:tc>
        <w:tc>
          <w:tcPr>
            <w:tcW w:w="0" w:type="auto"/>
            <w:shd w:val="clear" w:color="auto" w:fill="auto"/>
            <w:vAlign w:val="center"/>
          </w:tcPr>
          <w:p w14:paraId="1F1E44E2" w14:textId="5F692D8B"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20.82%</w:t>
            </w:r>
          </w:p>
        </w:tc>
        <w:tc>
          <w:tcPr>
            <w:tcW w:w="0" w:type="auto"/>
            <w:shd w:val="clear" w:color="auto" w:fill="auto"/>
            <w:vAlign w:val="center"/>
          </w:tcPr>
          <w:p w14:paraId="67454AF8" w14:textId="61051C5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51.42%</w:t>
            </w:r>
          </w:p>
        </w:tc>
      </w:tr>
      <w:tr w:rsidR="0086425C" w:rsidRPr="0086425C" w14:paraId="281239BF" w14:textId="77777777" w:rsidTr="00807668">
        <w:trPr>
          <w:trHeight w:val="278"/>
          <w:jc w:val="center"/>
        </w:trPr>
        <w:tc>
          <w:tcPr>
            <w:tcW w:w="0" w:type="auto"/>
            <w:vMerge/>
            <w:vAlign w:val="center"/>
          </w:tcPr>
          <w:p w14:paraId="22A9AE98"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F94E12E" w14:textId="10763A5D"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D8F8777" w14:textId="02D53791"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Type-2</w:t>
            </w:r>
          </w:p>
        </w:tc>
        <w:tc>
          <w:tcPr>
            <w:tcW w:w="0" w:type="auto"/>
            <w:shd w:val="clear" w:color="auto" w:fill="auto"/>
            <w:vAlign w:val="center"/>
          </w:tcPr>
          <w:p w14:paraId="464CAD55" w14:textId="1C1C1BB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7.68%</w:t>
            </w:r>
          </w:p>
        </w:tc>
        <w:tc>
          <w:tcPr>
            <w:tcW w:w="0" w:type="auto"/>
            <w:shd w:val="clear" w:color="auto" w:fill="auto"/>
            <w:vAlign w:val="center"/>
          </w:tcPr>
          <w:p w14:paraId="06A26C33" w14:textId="7D5F9EC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23.54%</w:t>
            </w:r>
          </w:p>
        </w:tc>
        <w:tc>
          <w:tcPr>
            <w:tcW w:w="0" w:type="auto"/>
            <w:shd w:val="clear" w:color="auto" w:fill="auto"/>
            <w:vAlign w:val="center"/>
          </w:tcPr>
          <w:p w14:paraId="201D9D99" w14:textId="585B490E"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50.17%</w:t>
            </w:r>
          </w:p>
        </w:tc>
        <w:tc>
          <w:tcPr>
            <w:tcW w:w="0" w:type="auto"/>
            <w:shd w:val="clear" w:color="auto" w:fill="auto"/>
            <w:vAlign w:val="center"/>
          </w:tcPr>
          <w:p w14:paraId="2B33AB7C" w14:textId="410E753A"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8.38%</w:t>
            </w:r>
          </w:p>
        </w:tc>
        <w:tc>
          <w:tcPr>
            <w:tcW w:w="0" w:type="auto"/>
            <w:shd w:val="clear" w:color="auto" w:fill="auto"/>
            <w:vAlign w:val="center"/>
          </w:tcPr>
          <w:p w14:paraId="784670A9" w14:textId="62B4156C"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25.40%</w:t>
            </w:r>
          </w:p>
        </w:tc>
        <w:tc>
          <w:tcPr>
            <w:tcW w:w="0" w:type="auto"/>
            <w:shd w:val="clear" w:color="auto" w:fill="auto"/>
            <w:vAlign w:val="center"/>
          </w:tcPr>
          <w:p w14:paraId="415D0193" w14:textId="31A6CAE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63.27%</w:t>
            </w:r>
          </w:p>
        </w:tc>
      </w:tr>
      <w:tr w:rsidR="0086425C" w:rsidRPr="0086425C" w14:paraId="6B18EC5F" w14:textId="77777777" w:rsidTr="00807668">
        <w:trPr>
          <w:trHeight w:val="278"/>
          <w:jc w:val="center"/>
        </w:trPr>
        <w:tc>
          <w:tcPr>
            <w:tcW w:w="0" w:type="auto"/>
            <w:vMerge/>
            <w:vAlign w:val="center"/>
          </w:tcPr>
          <w:p w14:paraId="0D688537"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89408B3" w14:textId="629BC885"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UL RU</w:t>
            </w:r>
          </w:p>
        </w:tc>
        <w:tc>
          <w:tcPr>
            <w:tcW w:w="0" w:type="auto"/>
            <w:shd w:val="clear" w:color="auto" w:fill="auto"/>
            <w:vAlign w:val="center"/>
          </w:tcPr>
          <w:p w14:paraId="521E75EC" w14:textId="48C17404"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Type-1</w:t>
            </w:r>
          </w:p>
        </w:tc>
        <w:tc>
          <w:tcPr>
            <w:tcW w:w="0" w:type="auto"/>
            <w:shd w:val="clear" w:color="auto" w:fill="auto"/>
            <w:vAlign w:val="center"/>
          </w:tcPr>
          <w:p w14:paraId="759EAFBB" w14:textId="66C273E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1.75%</w:t>
            </w:r>
          </w:p>
        </w:tc>
        <w:tc>
          <w:tcPr>
            <w:tcW w:w="0" w:type="auto"/>
            <w:shd w:val="clear" w:color="auto" w:fill="auto"/>
            <w:vAlign w:val="center"/>
          </w:tcPr>
          <w:p w14:paraId="63C88055" w14:textId="4CE648E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5.04%</w:t>
            </w:r>
          </w:p>
        </w:tc>
        <w:tc>
          <w:tcPr>
            <w:tcW w:w="0" w:type="auto"/>
            <w:shd w:val="clear" w:color="auto" w:fill="auto"/>
            <w:vAlign w:val="center"/>
          </w:tcPr>
          <w:p w14:paraId="1DF03032" w14:textId="39879EC9"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10.27%</w:t>
            </w:r>
          </w:p>
        </w:tc>
        <w:tc>
          <w:tcPr>
            <w:tcW w:w="0" w:type="auto"/>
            <w:shd w:val="clear" w:color="auto" w:fill="auto"/>
            <w:vAlign w:val="center"/>
          </w:tcPr>
          <w:p w14:paraId="2275B68C" w14:textId="22E348D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1.76%</w:t>
            </w:r>
          </w:p>
        </w:tc>
        <w:tc>
          <w:tcPr>
            <w:tcW w:w="0" w:type="auto"/>
            <w:shd w:val="clear" w:color="auto" w:fill="auto"/>
            <w:vAlign w:val="center"/>
          </w:tcPr>
          <w:p w14:paraId="18E8DE2C" w14:textId="046DD59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4.53%</w:t>
            </w:r>
          </w:p>
        </w:tc>
        <w:tc>
          <w:tcPr>
            <w:tcW w:w="0" w:type="auto"/>
            <w:shd w:val="clear" w:color="auto" w:fill="auto"/>
            <w:vAlign w:val="center"/>
          </w:tcPr>
          <w:p w14:paraId="389FF223" w14:textId="04A8D7C2"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10.27%</w:t>
            </w:r>
          </w:p>
        </w:tc>
      </w:tr>
      <w:tr w:rsidR="0086425C" w:rsidRPr="0086425C" w14:paraId="3431E4A1" w14:textId="77777777" w:rsidTr="00807668">
        <w:trPr>
          <w:trHeight w:val="278"/>
          <w:jc w:val="center"/>
        </w:trPr>
        <w:tc>
          <w:tcPr>
            <w:tcW w:w="0" w:type="auto"/>
            <w:vMerge/>
            <w:vAlign w:val="center"/>
          </w:tcPr>
          <w:p w14:paraId="78C45F8E"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7634CAF" w14:textId="7DCB3BDC"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78192A5" w14:textId="408C9C1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Type-2</w:t>
            </w:r>
          </w:p>
        </w:tc>
        <w:tc>
          <w:tcPr>
            <w:tcW w:w="0" w:type="auto"/>
            <w:shd w:val="clear" w:color="auto" w:fill="auto"/>
            <w:vAlign w:val="center"/>
          </w:tcPr>
          <w:p w14:paraId="30E378D8" w14:textId="5C69DA4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15.41%</w:t>
            </w:r>
          </w:p>
        </w:tc>
        <w:tc>
          <w:tcPr>
            <w:tcW w:w="0" w:type="auto"/>
            <w:shd w:val="clear" w:color="auto" w:fill="auto"/>
            <w:vAlign w:val="center"/>
          </w:tcPr>
          <w:p w14:paraId="219FB317" w14:textId="63E7EDD2"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43.84%</w:t>
            </w:r>
          </w:p>
        </w:tc>
        <w:tc>
          <w:tcPr>
            <w:tcW w:w="0" w:type="auto"/>
            <w:shd w:val="clear" w:color="auto" w:fill="auto"/>
            <w:vAlign w:val="center"/>
          </w:tcPr>
          <w:p w14:paraId="06A62AD0" w14:textId="539B802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68.28%</w:t>
            </w:r>
          </w:p>
        </w:tc>
        <w:tc>
          <w:tcPr>
            <w:tcW w:w="0" w:type="auto"/>
            <w:shd w:val="clear" w:color="auto" w:fill="auto"/>
            <w:vAlign w:val="center"/>
          </w:tcPr>
          <w:p w14:paraId="2FC51C8B" w14:textId="0F915E5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13.88%</w:t>
            </w:r>
          </w:p>
        </w:tc>
        <w:tc>
          <w:tcPr>
            <w:tcW w:w="0" w:type="auto"/>
            <w:shd w:val="clear" w:color="auto" w:fill="auto"/>
            <w:vAlign w:val="center"/>
          </w:tcPr>
          <w:p w14:paraId="37E4D611" w14:textId="56DC420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29.76%</w:t>
            </w:r>
          </w:p>
        </w:tc>
        <w:tc>
          <w:tcPr>
            <w:tcW w:w="0" w:type="auto"/>
            <w:shd w:val="clear" w:color="auto" w:fill="auto"/>
            <w:vAlign w:val="center"/>
          </w:tcPr>
          <w:p w14:paraId="60F50E49" w14:textId="5ADF2439"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64.68%</w:t>
            </w:r>
          </w:p>
        </w:tc>
      </w:tr>
      <w:tr w:rsidR="0086425C" w:rsidRPr="0086425C" w14:paraId="6B12F37A" w14:textId="77777777" w:rsidTr="00807668">
        <w:trPr>
          <w:trHeight w:val="278"/>
          <w:jc w:val="center"/>
        </w:trPr>
        <w:tc>
          <w:tcPr>
            <w:tcW w:w="0" w:type="auto"/>
            <w:vMerge w:val="restart"/>
            <w:vAlign w:val="center"/>
          </w:tcPr>
          <w:p w14:paraId="37445E1E" w14:textId="361CA51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76E7A0EC" w14:textId="2092B55C"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DL RU</w:t>
            </w:r>
          </w:p>
        </w:tc>
        <w:tc>
          <w:tcPr>
            <w:tcW w:w="0" w:type="auto"/>
            <w:shd w:val="clear" w:color="auto" w:fill="auto"/>
            <w:vAlign w:val="center"/>
          </w:tcPr>
          <w:p w14:paraId="2F157ACB" w14:textId="6D4CF8A4"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Type-1</w:t>
            </w:r>
          </w:p>
        </w:tc>
        <w:tc>
          <w:tcPr>
            <w:tcW w:w="0" w:type="auto"/>
            <w:shd w:val="clear" w:color="auto" w:fill="auto"/>
            <w:vAlign w:val="center"/>
          </w:tcPr>
          <w:p w14:paraId="6614775D" w14:textId="3D7D725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6.62%</w:t>
            </w:r>
          </w:p>
        </w:tc>
        <w:tc>
          <w:tcPr>
            <w:tcW w:w="0" w:type="auto"/>
            <w:shd w:val="clear" w:color="auto" w:fill="auto"/>
            <w:vAlign w:val="center"/>
          </w:tcPr>
          <w:p w14:paraId="3A341EC6" w14:textId="1097CF4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19.32%</w:t>
            </w:r>
          </w:p>
        </w:tc>
        <w:tc>
          <w:tcPr>
            <w:tcW w:w="0" w:type="auto"/>
            <w:shd w:val="clear" w:color="auto" w:fill="auto"/>
            <w:vAlign w:val="center"/>
          </w:tcPr>
          <w:p w14:paraId="7C8D72A9" w14:textId="2AF739D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40.77%</w:t>
            </w:r>
          </w:p>
        </w:tc>
        <w:tc>
          <w:tcPr>
            <w:tcW w:w="0" w:type="auto"/>
            <w:shd w:val="clear" w:color="auto" w:fill="auto"/>
            <w:vAlign w:val="center"/>
          </w:tcPr>
          <w:p w14:paraId="5974AA57" w14:textId="6973F581"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7.05%</w:t>
            </w:r>
          </w:p>
        </w:tc>
        <w:tc>
          <w:tcPr>
            <w:tcW w:w="0" w:type="auto"/>
            <w:shd w:val="clear" w:color="auto" w:fill="auto"/>
            <w:vAlign w:val="center"/>
          </w:tcPr>
          <w:p w14:paraId="6BB7A97D" w14:textId="209E395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19.70%</w:t>
            </w:r>
          </w:p>
        </w:tc>
        <w:tc>
          <w:tcPr>
            <w:tcW w:w="0" w:type="auto"/>
            <w:shd w:val="clear" w:color="auto" w:fill="auto"/>
            <w:vAlign w:val="center"/>
          </w:tcPr>
          <w:p w14:paraId="7FEE1119" w14:textId="710BAD6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47.40%</w:t>
            </w:r>
          </w:p>
        </w:tc>
      </w:tr>
      <w:tr w:rsidR="0086425C" w:rsidRPr="0086425C" w14:paraId="56909D1D" w14:textId="77777777" w:rsidTr="00EF24DE">
        <w:trPr>
          <w:trHeight w:val="278"/>
          <w:jc w:val="center"/>
        </w:trPr>
        <w:tc>
          <w:tcPr>
            <w:tcW w:w="0" w:type="auto"/>
            <w:vMerge/>
          </w:tcPr>
          <w:p w14:paraId="02FBD173"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2E2D009" w14:textId="54DB7A9E"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253897D" w14:textId="3CEBA70F"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Type-2</w:t>
            </w:r>
          </w:p>
        </w:tc>
        <w:tc>
          <w:tcPr>
            <w:tcW w:w="0" w:type="auto"/>
            <w:shd w:val="clear" w:color="auto" w:fill="auto"/>
            <w:vAlign w:val="center"/>
          </w:tcPr>
          <w:p w14:paraId="69CE5E4C" w14:textId="6807411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8.51%</w:t>
            </w:r>
          </w:p>
        </w:tc>
        <w:tc>
          <w:tcPr>
            <w:tcW w:w="0" w:type="auto"/>
            <w:shd w:val="clear" w:color="auto" w:fill="auto"/>
            <w:vAlign w:val="center"/>
          </w:tcPr>
          <w:p w14:paraId="2D046AF1" w14:textId="7959344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25.96%</w:t>
            </w:r>
          </w:p>
        </w:tc>
        <w:tc>
          <w:tcPr>
            <w:tcW w:w="0" w:type="auto"/>
            <w:shd w:val="clear" w:color="auto" w:fill="auto"/>
            <w:vAlign w:val="center"/>
          </w:tcPr>
          <w:p w14:paraId="1D877785" w14:textId="6E37334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58.08%</w:t>
            </w:r>
          </w:p>
        </w:tc>
        <w:tc>
          <w:tcPr>
            <w:tcW w:w="0" w:type="auto"/>
            <w:shd w:val="clear" w:color="auto" w:fill="auto"/>
            <w:vAlign w:val="center"/>
          </w:tcPr>
          <w:p w14:paraId="7100E63B" w14:textId="56B6059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9.17%</w:t>
            </w:r>
          </w:p>
        </w:tc>
        <w:tc>
          <w:tcPr>
            <w:tcW w:w="0" w:type="auto"/>
            <w:shd w:val="clear" w:color="auto" w:fill="auto"/>
            <w:vAlign w:val="center"/>
          </w:tcPr>
          <w:p w14:paraId="4A8D591F" w14:textId="2000C4D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25.55%</w:t>
            </w:r>
          </w:p>
        </w:tc>
        <w:tc>
          <w:tcPr>
            <w:tcW w:w="0" w:type="auto"/>
            <w:shd w:val="clear" w:color="auto" w:fill="auto"/>
            <w:vAlign w:val="center"/>
          </w:tcPr>
          <w:p w14:paraId="2BA0E57C" w14:textId="588BA61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60.79%</w:t>
            </w:r>
          </w:p>
        </w:tc>
      </w:tr>
      <w:tr w:rsidR="0086425C" w:rsidRPr="0086425C" w14:paraId="673F575B" w14:textId="77777777" w:rsidTr="00EF24DE">
        <w:trPr>
          <w:trHeight w:val="278"/>
          <w:jc w:val="center"/>
        </w:trPr>
        <w:tc>
          <w:tcPr>
            <w:tcW w:w="0" w:type="auto"/>
            <w:vMerge/>
          </w:tcPr>
          <w:p w14:paraId="15DC2225"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A7A6600" w14:textId="119ED849"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UL RU</w:t>
            </w:r>
          </w:p>
        </w:tc>
        <w:tc>
          <w:tcPr>
            <w:tcW w:w="0" w:type="auto"/>
            <w:shd w:val="clear" w:color="auto" w:fill="auto"/>
            <w:vAlign w:val="center"/>
          </w:tcPr>
          <w:p w14:paraId="74A7F71F" w14:textId="3774D17A"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Type-1</w:t>
            </w:r>
          </w:p>
        </w:tc>
        <w:tc>
          <w:tcPr>
            <w:tcW w:w="0" w:type="auto"/>
            <w:shd w:val="clear" w:color="auto" w:fill="auto"/>
            <w:vAlign w:val="center"/>
          </w:tcPr>
          <w:p w14:paraId="6AC05A64" w14:textId="0070DA71"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2.02%</w:t>
            </w:r>
          </w:p>
        </w:tc>
        <w:tc>
          <w:tcPr>
            <w:tcW w:w="0" w:type="auto"/>
            <w:shd w:val="clear" w:color="auto" w:fill="auto"/>
            <w:vAlign w:val="center"/>
          </w:tcPr>
          <w:p w14:paraId="7058B160" w14:textId="0478D91A"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5.97%</w:t>
            </w:r>
          </w:p>
        </w:tc>
        <w:tc>
          <w:tcPr>
            <w:tcW w:w="0" w:type="auto"/>
            <w:shd w:val="clear" w:color="auto" w:fill="auto"/>
            <w:vAlign w:val="center"/>
          </w:tcPr>
          <w:p w14:paraId="1599A42B" w14:textId="2B2D68D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11.86%</w:t>
            </w:r>
          </w:p>
        </w:tc>
        <w:tc>
          <w:tcPr>
            <w:tcW w:w="0" w:type="auto"/>
            <w:shd w:val="clear" w:color="auto" w:fill="auto"/>
            <w:vAlign w:val="center"/>
          </w:tcPr>
          <w:p w14:paraId="423BB580" w14:textId="081B5CB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1.77%</w:t>
            </w:r>
          </w:p>
        </w:tc>
        <w:tc>
          <w:tcPr>
            <w:tcW w:w="0" w:type="auto"/>
            <w:shd w:val="clear" w:color="auto" w:fill="auto"/>
            <w:vAlign w:val="center"/>
          </w:tcPr>
          <w:p w14:paraId="07AECBF7" w14:textId="1CC032C2"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4.61%</w:t>
            </w:r>
          </w:p>
        </w:tc>
        <w:tc>
          <w:tcPr>
            <w:tcW w:w="0" w:type="auto"/>
            <w:shd w:val="clear" w:color="auto" w:fill="auto"/>
            <w:vAlign w:val="center"/>
          </w:tcPr>
          <w:p w14:paraId="57D37BC0" w14:textId="1467F1A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10.62%</w:t>
            </w:r>
          </w:p>
        </w:tc>
      </w:tr>
      <w:tr w:rsidR="0086425C" w:rsidRPr="0086425C" w14:paraId="66CBB778" w14:textId="77777777" w:rsidTr="00EF24DE">
        <w:trPr>
          <w:trHeight w:val="278"/>
          <w:jc w:val="center"/>
        </w:trPr>
        <w:tc>
          <w:tcPr>
            <w:tcW w:w="0" w:type="auto"/>
            <w:vMerge/>
          </w:tcPr>
          <w:p w14:paraId="34932E6C"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55F838B" w14:textId="3916A3B5"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C465EAA" w14:textId="179505CC"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Type-2</w:t>
            </w:r>
          </w:p>
        </w:tc>
        <w:tc>
          <w:tcPr>
            <w:tcW w:w="0" w:type="auto"/>
            <w:shd w:val="clear" w:color="auto" w:fill="auto"/>
            <w:vAlign w:val="center"/>
          </w:tcPr>
          <w:p w14:paraId="52AA5A33" w14:textId="72ADE266"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9.83%</w:t>
            </w:r>
          </w:p>
        </w:tc>
        <w:tc>
          <w:tcPr>
            <w:tcW w:w="0" w:type="auto"/>
            <w:shd w:val="clear" w:color="auto" w:fill="auto"/>
            <w:vAlign w:val="center"/>
          </w:tcPr>
          <w:p w14:paraId="6C534A70" w14:textId="13D365F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25.03%</w:t>
            </w:r>
          </w:p>
        </w:tc>
        <w:tc>
          <w:tcPr>
            <w:tcW w:w="0" w:type="auto"/>
            <w:shd w:val="clear" w:color="auto" w:fill="auto"/>
            <w:vAlign w:val="center"/>
          </w:tcPr>
          <w:p w14:paraId="525BAAD0" w14:textId="2FFC97F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42.16%</w:t>
            </w:r>
          </w:p>
        </w:tc>
        <w:tc>
          <w:tcPr>
            <w:tcW w:w="0" w:type="auto"/>
            <w:shd w:val="clear" w:color="auto" w:fill="auto"/>
            <w:vAlign w:val="center"/>
          </w:tcPr>
          <w:p w14:paraId="21B4DEA2" w14:textId="085EBEA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8.35%</w:t>
            </w:r>
          </w:p>
        </w:tc>
        <w:tc>
          <w:tcPr>
            <w:tcW w:w="0" w:type="auto"/>
            <w:shd w:val="clear" w:color="auto" w:fill="auto"/>
            <w:vAlign w:val="center"/>
          </w:tcPr>
          <w:p w14:paraId="32CDA400" w14:textId="35C4603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21.76%</w:t>
            </w:r>
          </w:p>
        </w:tc>
        <w:tc>
          <w:tcPr>
            <w:tcW w:w="0" w:type="auto"/>
            <w:shd w:val="clear" w:color="auto" w:fill="auto"/>
            <w:vAlign w:val="center"/>
          </w:tcPr>
          <w:p w14:paraId="161961DA" w14:textId="49ACC2A6"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51.53%</w:t>
            </w:r>
          </w:p>
        </w:tc>
      </w:tr>
      <w:tr w:rsidR="0086425C" w:rsidRPr="0086425C" w14:paraId="592F366B" w14:textId="77777777" w:rsidTr="00807668">
        <w:trPr>
          <w:trHeight w:val="278"/>
          <w:jc w:val="center"/>
        </w:trPr>
        <w:tc>
          <w:tcPr>
            <w:tcW w:w="0" w:type="auto"/>
            <w:vMerge w:val="restart"/>
            <w:vAlign w:val="center"/>
          </w:tcPr>
          <w:p w14:paraId="03B3ED64" w14:textId="03F626A5"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1C0AF0C7" w14:textId="0D68ACA5"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 xml:space="preserve">DL average-UPT </w:t>
            </w:r>
            <w:r w:rsidRPr="0086425C">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6AC3B82A"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Mean</w:t>
            </w:r>
          </w:p>
        </w:tc>
        <w:tc>
          <w:tcPr>
            <w:tcW w:w="0" w:type="auto"/>
            <w:shd w:val="clear" w:color="auto" w:fill="auto"/>
            <w:vAlign w:val="center"/>
          </w:tcPr>
          <w:p w14:paraId="717D1419" w14:textId="5224AB1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46.76</w:t>
            </w:r>
          </w:p>
        </w:tc>
        <w:tc>
          <w:tcPr>
            <w:tcW w:w="0" w:type="auto"/>
            <w:shd w:val="clear" w:color="auto" w:fill="auto"/>
            <w:vAlign w:val="center"/>
          </w:tcPr>
          <w:p w14:paraId="6678F20C" w14:textId="63C41C3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45.34</w:t>
            </w:r>
          </w:p>
        </w:tc>
        <w:tc>
          <w:tcPr>
            <w:tcW w:w="0" w:type="auto"/>
            <w:shd w:val="clear" w:color="auto" w:fill="auto"/>
            <w:vAlign w:val="center"/>
          </w:tcPr>
          <w:p w14:paraId="48EAB703" w14:textId="757B772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42.89</w:t>
            </w:r>
          </w:p>
        </w:tc>
        <w:tc>
          <w:tcPr>
            <w:tcW w:w="0" w:type="auto"/>
            <w:shd w:val="clear" w:color="auto" w:fill="auto"/>
            <w:vAlign w:val="center"/>
          </w:tcPr>
          <w:p w14:paraId="6F7BC335" w14:textId="1C96A86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716.79</w:t>
            </w:r>
          </w:p>
        </w:tc>
        <w:tc>
          <w:tcPr>
            <w:tcW w:w="0" w:type="auto"/>
            <w:shd w:val="clear" w:color="auto" w:fill="auto"/>
            <w:vAlign w:val="center"/>
          </w:tcPr>
          <w:p w14:paraId="79FCAF47" w14:textId="5AC62DE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556.74</w:t>
            </w:r>
          </w:p>
        </w:tc>
        <w:tc>
          <w:tcPr>
            <w:tcW w:w="0" w:type="auto"/>
            <w:shd w:val="clear" w:color="auto" w:fill="auto"/>
            <w:vAlign w:val="center"/>
          </w:tcPr>
          <w:p w14:paraId="6DDD2DB4" w14:textId="7FDD197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376.87</w:t>
            </w:r>
          </w:p>
        </w:tc>
      </w:tr>
      <w:tr w:rsidR="0086425C" w:rsidRPr="0086425C" w14:paraId="69F6B837" w14:textId="77777777" w:rsidTr="00807668">
        <w:trPr>
          <w:trHeight w:val="278"/>
          <w:jc w:val="center"/>
        </w:trPr>
        <w:tc>
          <w:tcPr>
            <w:tcW w:w="0" w:type="auto"/>
            <w:vMerge/>
            <w:vAlign w:val="center"/>
          </w:tcPr>
          <w:p w14:paraId="23D3BD18"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3479399" w14:textId="28A6D8B1"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BF5F732"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w:t>
            </w:r>
          </w:p>
        </w:tc>
        <w:tc>
          <w:tcPr>
            <w:tcW w:w="0" w:type="auto"/>
            <w:shd w:val="clear" w:color="auto" w:fill="auto"/>
            <w:vAlign w:val="center"/>
          </w:tcPr>
          <w:p w14:paraId="56193638" w14:textId="6026DCCB"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43.23</w:t>
            </w:r>
          </w:p>
        </w:tc>
        <w:tc>
          <w:tcPr>
            <w:tcW w:w="0" w:type="auto"/>
            <w:shd w:val="clear" w:color="auto" w:fill="auto"/>
            <w:vAlign w:val="center"/>
          </w:tcPr>
          <w:p w14:paraId="2041F942" w14:textId="4DF14D9C"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42.21</w:t>
            </w:r>
          </w:p>
        </w:tc>
        <w:tc>
          <w:tcPr>
            <w:tcW w:w="0" w:type="auto"/>
            <w:shd w:val="clear" w:color="auto" w:fill="auto"/>
            <w:vAlign w:val="center"/>
          </w:tcPr>
          <w:p w14:paraId="1E041692" w14:textId="3D3B28CC"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37.14</w:t>
            </w:r>
          </w:p>
        </w:tc>
        <w:tc>
          <w:tcPr>
            <w:tcW w:w="0" w:type="auto"/>
            <w:shd w:val="clear" w:color="auto" w:fill="auto"/>
            <w:vAlign w:val="center"/>
          </w:tcPr>
          <w:p w14:paraId="1DE29E5B" w14:textId="2198ECC2"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518.61</w:t>
            </w:r>
          </w:p>
        </w:tc>
        <w:tc>
          <w:tcPr>
            <w:tcW w:w="0" w:type="auto"/>
            <w:shd w:val="clear" w:color="auto" w:fill="auto"/>
            <w:vAlign w:val="center"/>
          </w:tcPr>
          <w:p w14:paraId="19E1CF32" w14:textId="02BF8F5E"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312.52</w:t>
            </w:r>
          </w:p>
        </w:tc>
        <w:tc>
          <w:tcPr>
            <w:tcW w:w="0" w:type="auto"/>
            <w:shd w:val="clear" w:color="auto" w:fill="auto"/>
            <w:vAlign w:val="center"/>
          </w:tcPr>
          <w:p w14:paraId="06D6653E" w14:textId="09EBC82B"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144.71</w:t>
            </w:r>
          </w:p>
        </w:tc>
      </w:tr>
      <w:tr w:rsidR="0086425C" w:rsidRPr="0086425C" w14:paraId="666161D1" w14:textId="77777777" w:rsidTr="00807668">
        <w:trPr>
          <w:trHeight w:val="278"/>
          <w:jc w:val="center"/>
        </w:trPr>
        <w:tc>
          <w:tcPr>
            <w:tcW w:w="0" w:type="auto"/>
            <w:vMerge/>
            <w:vAlign w:val="center"/>
          </w:tcPr>
          <w:p w14:paraId="534C829C"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905F4C4" w14:textId="0D09FD71"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48BD46D"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50%</w:t>
            </w:r>
          </w:p>
        </w:tc>
        <w:tc>
          <w:tcPr>
            <w:tcW w:w="0" w:type="auto"/>
            <w:shd w:val="clear" w:color="auto" w:fill="auto"/>
            <w:vAlign w:val="center"/>
          </w:tcPr>
          <w:p w14:paraId="73612F8A" w14:textId="356AC3E2"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46.41</w:t>
            </w:r>
          </w:p>
        </w:tc>
        <w:tc>
          <w:tcPr>
            <w:tcW w:w="0" w:type="auto"/>
            <w:shd w:val="clear" w:color="auto" w:fill="auto"/>
            <w:vAlign w:val="center"/>
          </w:tcPr>
          <w:p w14:paraId="7269A815" w14:textId="5BE990A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44.73</w:t>
            </w:r>
          </w:p>
        </w:tc>
        <w:tc>
          <w:tcPr>
            <w:tcW w:w="0" w:type="auto"/>
            <w:shd w:val="clear" w:color="auto" w:fill="auto"/>
            <w:vAlign w:val="center"/>
          </w:tcPr>
          <w:p w14:paraId="5A621D7F" w14:textId="2A5F463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42.79</w:t>
            </w:r>
          </w:p>
        </w:tc>
        <w:tc>
          <w:tcPr>
            <w:tcW w:w="0" w:type="auto"/>
            <w:shd w:val="clear" w:color="auto" w:fill="auto"/>
            <w:vAlign w:val="center"/>
          </w:tcPr>
          <w:p w14:paraId="01127253" w14:textId="2416576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737.23</w:t>
            </w:r>
          </w:p>
        </w:tc>
        <w:tc>
          <w:tcPr>
            <w:tcW w:w="0" w:type="auto"/>
            <w:shd w:val="clear" w:color="auto" w:fill="auto"/>
            <w:vAlign w:val="center"/>
          </w:tcPr>
          <w:p w14:paraId="3BB87DD2" w14:textId="0823913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550.36</w:t>
            </w:r>
          </w:p>
        </w:tc>
        <w:tc>
          <w:tcPr>
            <w:tcW w:w="0" w:type="auto"/>
            <w:shd w:val="clear" w:color="auto" w:fill="auto"/>
            <w:vAlign w:val="center"/>
          </w:tcPr>
          <w:p w14:paraId="2FBFA673" w14:textId="578798F1"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359.71</w:t>
            </w:r>
          </w:p>
        </w:tc>
      </w:tr>
      <w:tr w:rsidR="0086425C" w:rsidRPr="0086425C" w14:paraId="4E809D6A" w14:textId="77777777" w:rsidTr="00807668">
        <w:trPr>
          <w:trHeight w:val="278"/>
          <w:jc w:val="center"/>
        </w:trPr>
        <w:tc>
          <w:tcPr>
            <w:tcW w:w="0" w:type="auto"/>
            <w:vMerge/>
            <w:vAlign w:val="center"/>
          </w:tcPr>
          <w:p w14:paraId="39EE8BE2"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0F2792D" w14:textId="393B7B1B"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11F7C8E"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95%</w:t>
            </w:r>
          </w:p>
        </w:tc>
        <w:tc>
          <w:tcPr>
            <w:tcW w:w="0" w:type="auto"/>
            <w:shd w:val="clear" w:color="auto" w:fill="auto"/>
            <w:vAlign w:val="center"/>
          </w:tcPr>
          <w:p w14:paraId="1FFA18D2" w14:textId="08032FD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51.28</w:t>
            </w:r>
          </w:p>
        </w:tc>
        <w:tc>
          <w:tcPr>
            <w:tcW w:w="0" w:type="auto"/>
            <w:shd w:val="clear" w:color="auto" w:fill="auto"/>
            <w:vAlign w:val="center"/>
          </w:tcPr>
          <w:p w14:paraId="589703D5" w14:textId="7D4F203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50.49</w:t>
            </w:r>
          </w:p>
        </w:tc>
        <w:tc>
          <w:tcPr>
            <w:tcW w:w="0" w:type="auto"/>
            <w:shd w:val="clear" w:color="auto" w:fill="auto"/>
            <w:vAlign w:val="center"/>
          </w:tcPr>
          <w:p w14:paraId="347AF086" w14:textId="5F9411BB"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49.43</w:t>
            </w:r>
          </w:p>
        </w:tc>
        <w:tc>
          <w:tcPr>
            <w:tcW w:w="0" w:type="auto"/>
            <w:shd w:val="clear" w:color="auto" w:fill="auto"/>
            <w:vAlign w:val="center"/>
          </w:tcPr>
          <w:p w14:paraId="6B6A1EF7" w14:textId="4E7929D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841.36</w:t>
            </w:r>
          </w:p>
        </w:tc>
        <w:tc>
          <w:tcPr>
            <w:tcW w:w="0" w:type="auto"/>
            <w:shd w:val="clear" w:color="auto" w:fill="auto"/>
            <w:vAlign w:val="center"/>
          </w:tcPr>
          <w:p w14:paraId="6132E536" w14:textId="1947276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776.57</w:t>
            </w:r>
          </w:p>
        </w:tc>
        <w:tc>
          <w:tcPr>
            <w:tcW w:w="0" w:type="auto"/>
            <w:shd w:val="clear" w:color="auto" w:fill="auto"/>
            <w:vAlign w:val="center"/>
          </w:tcPr>
          <w:p w14:paraId="78902FA4" w14:textId="59C03FE9"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682.54</w:t>
            </w:r>
          </w:p>
        </w:tc>
      </w:tr>
      <w:tr w:rsidR="0086425C" w:rsidRPr="0086425C" w14:paraId="74A1EFCF" w14:textId="77777777" w:rsidTr="00807668">
        <w:trPr>
          <w:trHeight w:val="278"/>
          <w:jc w:val="center"/>
        </w:trPr>
        <w:tc>
          <w:tcPr>
            <w:tcW w:w="0" w:type="auto"/>
            <w:vMerge/>
            <w:vAlign w:val="center"/>
          </w:tcPr>
          <w:p w14:paraId="35916C01"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3723C87F" w14:textId="0F79251C"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 xml:space="preserve">UL average-UPT </w:t>
            </w:r>
            <w:r w:rsidRPr="0086425C">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72CF7392"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Mean</w:t>
            </w:r>
          </w:p>
        </w:tc>
        <w:tc>
          <w:tcPr>
            <w:tcW w:w="0" w:type="auto"/>
            <w:shd w:val="clear" w:color="auto" w:fill="auto"/>
            <w:vAlign w:val="center"/>
          </w:tcPr>
          <w:p w14:paraId="1B91942A" w14:textId="3F60BA2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2.14</w:t>
            </w:r>
          </w:p>
        </w:tc>
        <w:tc>
          <w:tcPr>
            <w:tcW w:w="0" w:type="auto"/>
            <w:shd w:val="clear" w:color="auto" w:fill="auto"/>
            <w:vAlign w:val="center"/>
          </w:tcPr>
          <w:p w14:paraId="3AEDC6EE" w14:textId="7CD1D18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2.06</w:t>
            </w:r>
          </w:p>
        </w:tc>
        <w:tc>
          <w:tcPr>
            <w:tcW w:w="0" w:type="auto"/>
            <w:shd w:val="clear" w:color="auto" w:fill="auto"/>
            <w:vAlign w:val="center"/>
          </w:tcPr>
          <w:p w14:paraId="4EF570BA" w14:textId="185F980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1.95</w:t>
            </w:r>
          </w:p>
        </w:tc>
        <w:tc>
          <w:tcPr>
            <w:tcW w:w="0" w:type="auto"/>
            <w:shd w:val="clear" w:color="auto" w:fill="auto"/>
            <w:vAlign w:val="center"/>
          </w:tcPr>
          <w:p w14:paraId="38F2685C" w14:textId="2657638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343.71</w:t>
            </w:r>
          </w:p>
        </w:tc>
        <w:tc>
          <w:tcPr>
            <w:tcW w:w="0" w:type="auto"/>
            <w:shd w:val="clear" w:color="auto" w:fill="auto"/>
            <w:vAlign w:val="center"/>
          </w:tcPr>
          <w:p w14:paraId="469A74A0" w14:textId="019169D1"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245.36</w:t>
            </w:r>
          </w:p>
        </w:tc>
        <w:tc>
          <w:tcPr>
            <w:tcW w:w="0" w:type="auto"/>
            <w:shd w:val="clear" w:color="auto" w:fill="auto"/>
            <w:vAlign w:val="center"/>
          </w:tcPr>
          <w:p w14:paraId="2E790AD9" w14:textId="42952681"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143.11</w:t>
            </w:r>
          </w:p>
        </w:tc>
      </w:tr>
      <w:tr w:rsidR="0086425C" w:rsidRPr="0086425C" w14:paraId="6CE3BE9D" w14:textId="77777777" w:rsidTr="00EF24DE">
        <w:trPr>
          <w:trHeight w:val="278"/>
          <w:jc w:val="center"/>
        </w:trPr>
        <w:tc>
          <w:tcPr>
            <w:tcW w:w="0" w:type="auto"/>
            <w:vMerge/>
          </w:tcPr>
          <w:p w14:paraId="5A28060C"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379D542" w14:textId="26E92B1F"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3F6FE98"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w:t>
            </w:r>
          </w:p>
        </w:tc>
        <w:tc>
          <w:tcPr>
            <w:tcW w:w="0" w:type="auto"/>
            <w:shd w:val="clear" w:color="auto" w:fill="auto"/>
            <w:vAlign w:val="center"/>
          </w:tcPr>
          <w:p w14:paraId="65920135" w14:textId="6EF309D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2.04</w:t>
            </w:r>
          </w:p>
        </w:tc>
        <w:tc>
          <w:tcPr>
            <w:tcW w:w="0" w:type="auto"/>
            <w:shd w:val="clear" w:color="auto" w:fill="auto"/>
            <w:vAlign w:val="center"/>
          </w:tcPr>
          <w:p w14:paraId="2D452EFD" w14:textId="7CCC6BE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1.93</w:t>
            </w:r>
          </w:p>
        </w:tc>
        <w:tc>
          <w:tcPr>
            <w:tcW w:w="0" w:type="auto"/>
            <w:shd w:val="clear" w:color="auto" w:fill="auto"/>
            <w:vAlign w:val="center"/>
          </w:tcPr>
          <w:p w14:paraId="5228667E" w14:textId="4954094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1.56</w:t>
            </w:r>
          </w:p>
        </w:tc>
        <w:tc>
          <w:tcPr>
            <w:tcW w:w="0" w:type="auto"/>
            <w:shd w:val="clear" w:color="auto" w:fill="auto"/>
            <w:vAlign w:val="center"/>
          </w:tcPr>
          <w:p w14:paraId="72F0CDA8" w14:textId="37F4E7F2"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324.88</w:t>
            </w:r>
          </w:p>
        </w:tc>
        <w:tc>
          <w:tcPr>
            <w:tcW w:w="0" w:type="auto"/>
            <w:shd w:val="clear" w:color="auto" w:fill="auto"/>
            <w:vAlign w:val="center"/>
          </w:tcPr>
          <w:p w14:paraId="1B0E96BA" w14:textId="4973121E"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221.03</w:t>
            </w:r>
          </w:p>
        </w:tc>
        <w:tc>
          <w:tcPr>
            <w:tcW w:w="0" w:type="auto"/>
            <w:shd w:val="clear" w:color="auto" w:fill="auto"/>
            <w:vAlign w:val="center"/>
          </w:tcPr>
          <w:p w14:paraId="19B9183E" w14:textId="5E8AF59E"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90.98</w:t>
            </w:r>
          </w:p>
        </w:tc>
      </w:tr>
      <w:tr w:rsidR="0086425C" w:rsidRPr="0086425C" w14:paraId="413F7A6D" w14:textId="77777777" w:rsidTr="00EF24DE">
        <w:trPr>
          <w:trHeight w:val="278"/>
          <w:jc w:val="center"/>
        </w:trPr>
        <w:tc>
          <w:tcPr>
            <w:tcW w:w="0" w:type="auto"/>
            <w:vMerge/>
          </w:tcPr>
          <w:p w14:paraId="6EA89A62"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81480CC" w14:textId="4C7CE6A1"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59E0460"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50%</w:t>
            </w:r>
          </w:p>
        </w:tc>
        <w:tc>
          <w:tcPr>
            <w:tcW w:w="0" w:type="auto"/>
            <w:shd w:val="clear" w:color="auto" w:fill="auto"/>
            <w:vAlign w:val="center"/>
          </w:tcPr>
          <w:p w14:paraId="5A1AB0DD" w14:textId="13FD9DB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2.13</w:t>
            </w:r>
          </w:p>
        </w:tc>
        <w:tc>
          <w:tcPr>
            <w:tcW w:w="0" w:type="auto"/>
            <w:shd w:val="clear" w:color="auto" w:fill="auto"/>
            <w:vAlign w:val="center"/>
          </w:tcPr>
          <w:p w14:paraId="4CFFEDE5" w14:textId="039958B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2.06</w:t>
            </w:r>
          </w:p>
        </w:tc>
        <w:tc>
          <w:tcPr>
            <w:tcW w:w="0" w:type="auto"/>
            <w:shd w:val="clear" w:color="auto" w:fill="auto"/>
            <w:vAlign w:val="center"/>
          </w:tcPr>
          <w:p w14:paraId="11563B58" w14:textId="2CED446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1.99</w:t>
            </w:r>
          </w:p>
        </w:tc>
        <w:tc>
          <w:tcPr>
            <w:tcW w:w="0" w:type="auto"/>
            <w:shd w:val="clear" w:color="auto" w:fill="auto"/>
            <w:vAlign w:val="center"/>
          </w:tcPr>
          <w:p w14:paraId="342F4795" w14:textId="256576F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343.91</w:t>
            </w:r>
          </w:p>
        </w:tc>
        <w:tc>
          <w:tcPr>
            <w:tcW w:w="0" w:type="auto"/>
            <w:shd w:val="clear" w:color="auto" w:fill="auto"/>
            <w:vAlign w:val="center"/>
          </w:tcPr>
          <w:p w14:paraId="14D9E3D7" w14:textId="4092866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246.96</w:t>
            </w:r>
          </w:p>
        </w:tc>
        <w:tc>
          <w:tcPr>
            <w:tcW w:w="0" w:type="auto"/>
            <w:shd w:val="clear" w:color="auto" w:fill="auto"/>
            <w:vAlign w:val="center"/>
          </w:tcPr>
          <w:p w14:paraId="0606783D" w14:textId="503AE3A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144.31</w:t>
            </w:r>
          </w:p>
        </w:tc>
      </w:tr>
      <w:tr w:rsidR="0086425C" w:rsidRPr="0086425C" w14:paraId="3144A3CD" w14:textId="77777777" w:rsidTr="00EF24DE">
        <w:trPr>
          <w:trHeight w:val="278"/>
          <w:jc w:val="center"/>
        </w:trPr>
        <w:tc>
          <w:tcPr>
            <w:tcW w:w="0" w:type="auto"/>
            <w:vMerge/>
          </w:tcPr>
          <w:p w14:paraId="4FC34A8D"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B487F44" w14:textId="55379105"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7471B1C"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95%</w:t>
            </w:r>
          </w:p>
        </w:tc>
        <w:tc>
          <w:tcPr>
            <w:tcW w:w="0" w:type="auto"/>
            <w:shd w:val="clear" w:color="auto" w:fill="auto"/>
            <w:vAlign w:val="center"/>
          </w:tcPr>
          <w:p w14:paraId="2DE7DEFC" w14:textId="7E3B528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2.25</w:t>
            </w:r>
          </w:p>
        </w:tc>
        <w:tc>
          <w:tcPr>
            <w:tcW w:w="0" w:type="auto"/>
            <w:shd w:val="clear" w:color="auto" w:fill="auto"/>
            <w:vAlign w:val="center"/>
          </w:tcPr>
          <w:p w14:paraId="33622CE9" w14:textId="44DA0A5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2.18</w:t>
            </w:r>
          </w:p>
        </w:tc>
        <w:tc>
          <w:tcPr>
            <w:tcW w:w="0" w:type="auto"/>
            <w:shd w:val="clear" w:color="auto" w:fill="auto"/>
            <w:vAlign w:val="center"/>
          </w:tcPr>
          <w:p w14:paraId="5861A56F" w14:textId="7BCB8AD6"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2.19</w:t>
            </w:r>
          </w:p>
        </w:tc>
        <w:tc>
          <w:tcPr>
            <w:tcW w:w="0" w:type="auto"/>
            <w:shd w:val="clear" w:color="auto" w:fill="auto"/>
            <w:vAlign w:val="center"/>
          </w:tcPr>
          <w:p w14:paraId="35147568" w14:textId="4A9A2EC6"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361.23</w:t>
            </w:r>
          </w:p>
        </w:tc>
        <w:tc>
          <w:tcPr>
            <w:tcW w:w="0" w:type="auto"/>
            <w:shd w:val="clear" w:color="auto" w:fill="auto"/>
            <w:vAlign w:val="center"/>
          </w:tcPr>
          <w:p w14:paraId="6CE8E7B4" w14:textId="1801458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265.78</w:t>
            </w:r>
          </w:p>
        </w:tc>
        <w:tc>
          <w:tcPr>
            <w:tcW w:w="0" w:type="auto"/>
            <w:shd w:val="clear" w:color="auto" w:fill="auto"/>
            <w:vAlign w:val="center"/>
          </w:tcPr>
          <w:p w14:paraId="3E0DC4D3" w14:textId="03D4756E"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185.22</w:t>
            </w:r>
          </w:p>
        </w:tc>
      </w:tr>
      <w:tr w:rsidR="0086425C" w:rsidRPr="0086425C" w14:paraId="3C14EA46" w14:textId="77777777" w:rsidTr="00807668">
        <w:trPr>
          <w:trHeight w:val="278"/>
          <w:jc w:val="center"/>
        </w:trPr>
        <w:tc>
          <w:tcPr>
            <w:tcW w:w="0" w:type="auto"/>
            <w:vMerge w:val="restart"/>
            <w:vAlign w:val="center"/>
          </w:tcPr>
          <w:p w14:paraId="06F69119" w14:textId="15353FC4"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1B6958FC" w14:textId="120FE5FB"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 xml:space="preserve">DL average-UPT </w:t>
            </w:r>
            <w:r w:rsidRPr="0086425C">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33877CA9" w14:textId="518FAB46"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Mean</w:t>
            </w:r>
          </w:p>
        </w:tc>
        <w:tc>
          <w:tcPr>
            <w:tcW w:w="0" w:type="auto"/>
            <w:shd w:val="clear" w:color="auto" w:fill="auto"/>
            <w:vAlign w:val="center"/>
          </w:tcPr>
          <w:p w14:paraId="6FC63350" w14:textId="08A9B15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41.36</w:t>
            </w:r>
          </w:p>
        </w:tc>
        <w:tc>
          <w:tcPr>
            <w:tcW w:w="0" w:type="auto"/>
            <w:shd w:val="clear" w:color="auto" w:fill="auto"/>
            <w:vAlign w:val="center"/>
          </w:tcPr>
          <w:p w14:paraId="21AB6EB0" w14:textId="710508CE"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40.41</w:t>
            </w:r>
          </w:p>
        </w:tc>
        <w:tc>
          <w:tcPr>
            <w:tcW w:w="0" w:type="auto"/>
            <w:shd w:val="clear" w:color="auto" w:fill="auto"/>
            <w:vAlign w:val="center"/>
          </w:tcPr>
          <w:p w14:paraId="48C21BB2" w14:textId="692FBB7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37.87</w:t>
            </w:r>
          </w:p>
        </w:tc>
        <w:tc>
          <w:tcPr>
            <w:tcW w:w="0" w:type="auto"/>
            <w:shd w:val="clear" w:color="auto" w:fill="auto"/>
            <w:vAlign w:val="center"/>
          </w:tcPr>
          <w:p w14:paraId="59AD599F" w14:textId="6738F04B"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723.63</w:t>
            </w:r>
          </w:p>
        </w:tc>
        <w:tc>
          <w:tcPr>
            <w:tcW w:w="0" w:type="auto"/>
            <w:shd w:val="clear" w:color="auto" w:fill="auto"/>
            <w:vAlign w:val="center"/>
          </w:tcPr>
          <w:p w14:paraId="6A54206C" w14:textId="0E67627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587.23</w:t>
            </w:r>
          </w:p>
        </w:tc>
        <w:tc>
          <w:tcPr>
            <w:tcW w:w="0" w:type="auto"/>
            <w:shd w:val="clear" w:color="auto" w:fill="auto"/>
            <w:vAlign w:val="center"/>
          </w:tcPr>
          <w:p w14:paraId="386CAC25" w14:textId="2F381976"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423.80</w:t>
            </w:r>
          </w:p>
        </w:tc>
      </w:tr>
      <w:tr w:rsidR="0086425C" w:rsidRPr="0086425C" w14:paraId="156BA3F0" w14:textId="77777777" w:rsidTr="00EF24DE">
        <w:trPr>
          <w:trHeight w:val="278"/>
          <w:jc w:val="center"/>
        </w:trPr>
        <w:tc>
          <w:tcPr>
            <w:tcW w:w="0" w:type="auto"/>
            <w:vMerge/>
          </w:tcPr>
          <w:p w14:paraId="11DA550C"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BD3C540" w14:textId="3C29276D"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6431C04" w14:textId="0FAA89AE"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w:t>
            </w:r>
          </w:p>
        </w:tc>
        <w:tc>
          <w:tcPr>
            <w:tcW w:w="0" w:type="auto"/>
            <w:shd w:val="clear" w:color="auto" w:fill="auto"/>
            <w:vAlign w:val="center"/>
          </w:tcPr>
          <w:p w14:paraId="4796915B" w14:textId="1635953E"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39.38</w:t>
            </w:r>
          </w:p>
        </w:tc>
        <w:tc>
          <w:tcPr>
            <w:tcW w:w="0" w:type="auto"/>
            <w:shd w:val="clear" w:color="auto" w:fill="auto"/>
            <w:vAlign w:val="center"/>
          </w:tcPr>
          <w:p w14:paraId="765329F8" w14:textId="20AB290B"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39.09</w:t>
            </w:r>
          </w:p>
        </w:tc>
        <w:tc>
          <w:tcPr>
            <w:tcW w:w="0" w:type="auto"/>
            <w:shd w:val="clear" w:color="auto" w:fill="auto"/>
            <w:vAlign w:val="center"/>
          </w:tcPr>
          <w:p w14:paraId="6F7E0E18" w14:textId="6152435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34.34</w:t>
            </w:r>
          </w:p>
        </w:tc>
        <w:tc>
          <w:tcPr>
            <w:tcW w:w="0" w:type="auto"/>
            <w:shd w:val="clear" w:color="auto" w:fill="auto"/>
            <w:vAlign w:val="center"/>
          </w:tcPr>
          <w:p w14:paraId="51EFAA6D" w14:textId="2BEE5139"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525.48</w:t>
            </w:r>
          </w:p>
        </w:tc>
        <w:tc>
          <w:tcPr>
            <w:tcW w:w="0" w:type="auto"/>
            <w:shd w:val="clear" w:color="auto" w:fill="auto"/>
            <w:vAlign w:val="center"/>
          </w:tcPr>
          <w:p w14:paraId="7269ED3D" w14:textId="70AED1C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367.89</w:t>
            </w:r>
          </w:p>
        </w:tc>
        <w:tc>
          <w:tcPr>
            <w:tcW w:w="0" w:type="auto"/>
            <w:shd w:val="clear" w:color="auto" w:fill="auto"/>
            <w:vAlign w:val="center"/>
          </w:tcPr>
          <w:p w14:paraId="64BF2E9A" w14:textId="7DB2592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175.00</w:t>
            </w:r>
          </w:p>
        </w:tc>
      </w:tr>
      <w:tr w:rsidR="0086425C" w:rsidRPr="0086425C" w14:paraId="2A11306F" w14:textId="77777777" w:rsidTr="00EF24DE">
        <w:trPr>
          <w:trHeight w:val="278"/>
          <w:jc w:val="center"/>
        </w:trPr>
        <w:tc>
          <w:tcPr>
            <w:tcW w:w="0" w:type="auto"/>
            <w:vMerge/>
          </w:tcPr>
          <w:p w14:paraId="34CC76AF"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6073ED8" w14:textId="7FFD55AB"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F02D52A" w14:textId="1C70853F"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50%</w:t>
            </w:r>
          </w:p>
        </w:tc>
        <w:tc>
          <w:tcPr>
            <w:tcW w:w="0" w:type="auto"/>
            <w:shd w:val="clear" w:color="auto" w:fill="auto"/>
            <w:vAlign w:val="center"/>
          </w:tcPr>
          <w:p w14:paraId="7AB866EC" w14:textId="3E12AD8B"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41.18</w:t>
            </w:r>
          </w:p>
        </w:tc>
        <w:tc>
          <w:tcPr>
            <w:tcW w:w="0" w:type="auto"/>
            <w:shd w:val="clear" w:color="auto" w:fill="auto"/>
            <w:vAlign w:val="center"/>
          </w:tcPr>
          <w:p w14:paraId="0F51748F" w14:textId="6D9883E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40.09</w:t>
            </w:r>
          </w:p>
        </w:tc>
        <w:tc>
          <w:tcPr>
            <w:tcW w:w="0" w:type="auto"/>
            <w:shd w:val="clear" w:color="auto" w:fill="auto"/>
            <w:vAlign w:val="center"/>
          </w:tcPr>
          <w:p w14:paraId="42F138FD" w14:textId="0F0885DE"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38.05</w:t>
            </w:r>
          </w:p>
        </w:tc>
        <w:tc>
          <w:tcPr>
            <w:tcW w:w="0" w:type="auto"/>
            <w:shd w:val="clear" w:color="auto" w:fill="auto"/>
            <w:vAlign w:val="center"/>
          </w:tcPr>
          <w:p w14:paraId="3B240DBD" w14:textId="5504466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736.23</w:t>
            </w:r>
          </w:p>
        </w:tc>
        <w:tc>
          <w:tcPr>
            <w:tcW w:w="0" w:type="auto"/>
            <w:shd w:val="clear" w:color="auto" w:fill="auto"/>
            <w:vAlign w:val="center"/>
          </w:tcPr>
          <w:p w14:paraId="712FDE9A" w14:textId="200EA6F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587.52</w:t>
            </w:r>
          </w:p>
        </w:tc>
        <w:tc>
          <w:tcPr>
            <w:tcW w:w="0" w:type="auto"/>
            <w:shd w:val="clear" w:color="auto" w:fill="auto"/>
            <w:vAlign w:val="center"/>
          </w:tcPr>
          <w:p w14:paraId="547BBD12" w14:textId="6D27B2E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407.40</w:t>
            </w:r>
          </w:p>
        </w:tc>
      </w:tr>
      <w:tr w:rsidR="0086425C" w:rsidRPr="0086425C" w14:paraId="57B98F62" w14:textId="77777777" w:rsidTr="00EF24DE">
        <w:trPr>
          <w:trHeight w:val="278"/>
          <w:jc w:val="center"/>
        </w:trPr>
        <w:tc>
          <w:tcPr>
            <w:tcW w:w="0" w:type="auto"/>
            <w:vMerge/>
          </w:tcPr>
          <w:p w14:paraId="36C18170"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98C05D2" w14:textId="22F1F144"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BC81425" w14:textId="23B47BBC"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95%</w:t>
            </w:r>
          </w:p>
        </w:tc>
        <w:tc>
          <w:tcPr>
            <w:tcW w:w="0" w:type="auto"/>
            <w:shd w:val="clear" w:color="auto" w:fill="auto"/>
            <w:vAlign w:val="center"/>
          </w:tcPr>
          <w:p w14:paraId="35B99487" w14:textId="270861E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43.82</w:t>
            </w:r>
          </w:p>
        </w:tc>
        <w:tc>
          <w:tcPr>
            <w:tcW w:w="0" w:type="auto"/>
            <w:shd w:val="clear" w:color="auto" w:fill="auto"/>
            <w:vAlign w:val="center"/>
          </w:tcPr>
          <w:p w14:paraId="2B83C4A7" w14:textId="07A1988B"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42.80</w:t>
            </w:r>
          </w:p>
        </w:tc>
        <w:tc>
          <w:tcPr>
            <w:tcW w:w="0" w:type="auto"/>
            <w:shd w:val="clear" w:color="auto" w:fill="auto"/>
            <w:vAlign w:val="center"/>
          </w:tcPr>
          <w:p w14:paraId="791C0AB0" w14:textId="5D65BEF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41.22</w:t>
            </w:r>
          </w:p>
        </w:tc>
        <w:tc>
          <w:tcPr>
            <w:tcW w:w="0" w:type="auto"/>
            <w:shd w:val="clear" w:color="auto" w:fill="auto"/>
            <w:vAlign w:val="center"/>
          </w:tcPr>
          <w:p w14:paraId="43D301D7" w14:textId="235D26D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848.71</w:t>
            </w:r>
          </w:p>
        </w:tc>
        <w:tc>
          <w:tcPr>
            <w:tcW w:w="0" w:type="auto"/>
            <w:shd w:val="clear" w:color="auto" w:fill="auto"/>
            <w:vAlign w:val="center"/>
          </w:tcPr>
          <w:p w14:paraId="10FA7158" w14:textId="47A6BBC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782.22</w:t>
            </w:r>
          </w:p>
        </w:tc>
        <w:tc>
          <w:tcPr>
            <w:tcW w:w="0" w:type="auto"/>
            <w:shd w:val="clear" w:color="auto" w:fill="auto"/>
            <w:vAlign w:val="center"/>
          </w:tcPr>
          <w:p w14:paraId="72DB0772" w14:textId="627F70D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702.63</w:t>
            </w:r>
          </w:p>
        </w:tc>
      </w:tr>
      <w:tr w:rsidR="0086425C" w:rsidRPr="0086425C" w14:paraId="081B2D8C" w14:textId="77777777" w:rsidTr="00EF24DE">
        <w:trPr>
          <w:trHeight w:val="278"/>
          <w:jc w:val="center"/>
        </w:trPr>
        <w:tc>
          <w:tcPr>
            <w:tcW w:w="0" w:type="auto"/>
            <w:vMerge/>
          </w:tcPr>
          <w:p w14:paraId="75472243"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74CC248" w14:textId="388F8752"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 xml:space="preserve">UL average-UPT </w:t>
            </w:r>
            <w:r w:rsidRPr="0086425C">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46C5FAB4" w14:textId="5DFB9776"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Mean</w:t>
            </w:r>
          </w:p>
        </w:tc>
        <w:tc>
          <w:tcPr>
            <w:tcW w:w="0" w:type="auto"/>
            <w:shd w:val="clear" w:color="auto" w:fill="auto"/>
            <w:vAlign w:val="center"/>
          </w:tcPr>
          <w:p w14:paraId="342FAE39" w14:textId="4E18482F"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5.00</w:t>
            </w:r>
          </w:p>
        </w:tc>
        <w:tc>
          <w:tcPr>
            <w:tcW w:w="0" w:type="auto"/>
            <w:shd w:val="clear" w:color="auto" w:fill="auto"/>
            <w:vAlign w:val="center"/>
          </w:tcPr>
          <w:p w14:paraId="243B8A97" w14:textId="149624BE"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4.53</w:t>
            </w:r>
          </w:p>
        </w:tc>
        <w:tc>
          <w:tcPr>
            <w:tcW w:w="0" w:type="auto"/>
            <w:shd w:val="clear" w:color="auto" w:fill="auto"/>
            <w:vAlign w:val="center"/>
          </w:tcPr>
          <w:p w14:paraId="1B407A15" w14:textId="5F0C558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3.85</w:t>
            </w:r>
          </w:p>
        </w:tc>
        <w:tc>
          <w:tcPr>
            <w:tcW w:w="0" w:type="auto"/>
            <w:shd w:val="clear" w:color="auto" w:fill="auto"/>
            <w:vAlign w:val="center"/>
          </w:tcPr>
          <w:p w14:paraId="13982616" w14:textId="773AFBD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349.28</w:t>
            </w:r>
          </w:p>
        </w:tc>
        <w:tc>
          <w:tcPr>
            <w:tcW w:w="0" w:type="auto"/>
            <w:shd w:val="clear" w:color="auto" w:fill="auto"/>
            <w:vAlign w:val="center"/>
          </w:tcPr>
          <w:p w14:paraId="4EF9E525" w14:textId="2CDBECA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265.01</w:t>
            </w:r>
          </w:p>
        </w:tc>
        <w:tc>
          <w:tcPr>
            <w:tcW w:w="0" w:type="auto"/>
            <w:shd w:val="clear" w:color="auto" w:fill="auto"/>
            <w:vAlign w:val="center"/>
          </w:tcPr>
          <w:p w14:paraId="63D89D66" w14:textId="0C128715"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169.29</w:t>
            </w:r>
          </w:p>
        </w:tc>
      </w:tr>
      <w:tr w:rsidR="0086425C" w:rsidRPr="0086425C" w14:paraId="066F9F76" w14:textId="77777777" w:rsidTr="00EF24DE">
        <w:trPr>
          <w:trHeight w:val="278"/>
          <w:jc w:val="center"/>
        </w:trPr>
        <w:tc>
          <w:tcPr>
            <w:tcW w:w="0" w:type="auto"/>
            <w:vMerge/>
          </w:tcPr>
          <w:p w14:paraId="53E1C666"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C8E2552" w14:textId="44FA5D80"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43A93CD" w14:textId="17EE849A"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w:t>
            </w:r>
          </w:p>
        </w:tc>
        <w:tc>
          <w:tcPr>
            <w:tcW w:w="0" w:type="auto"/>
            <w:shd w:val="clear" w:color="auto" w:fill="auto"/>
            <w:vAlign w:val="center"/>
          </w:tcPr>
          <w:p w14:paraId="36451795" w14:textId="3DD4DDE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4.73</w:t>
            </w:r>
          </w:p>
        </w:tc>
        <w:tc>
          <w:tcPr>
            <w:tcW w:w="0" w:type="auto"/>
            <w:shd w:val="clear" w:color="auto" w:fill="auto"/>
            <w:vAlign w:val="center"/>
          </w:tcPr>
          <w:p w14:paraId="13A68F7D" w14:textId="2A511C3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4.31</w:t>
            </w:r>
          </w:p>
        </w:tc>
        <w:tc>
          <w:tcPr>
            <w:tcW w:w="0" w:type="auto"/>
            <w:shd w:val="clear" w:color="auto" w:fill="auto"/>
            <w:vAlign w:val="center"/>
          </w:tcPr>
          <w:p w14:paraId="77DB7883" w14:textId="04B4402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3.41</w:t>
            </w:r>
          </w:p>
        </w:tc>
        <w:tc>
          <w:tcPr>
            <w:tcW w:w="0" w:type="auto"/>
            <w:shd w:val="clear" w:color="auto" w:fill="auto"/>
            <w:vAlign w:val="center"/>
          </w:tcPr>
          <w:p w14:paraId="39AB2C15" w14:textId="120DC74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328.90</w:t>
            </w:r>
          </w:p>
        </w:tc>
        <w:tc>
          <w:tcPr>
            <w:tcW w:w="0" w:type="auto"/>
            <w:shd w:val="clear" w:color="auto" w:fill="auto"/>
            <w:vAlign w:val="center"/>
          </w:tcPr>
          <w:p w14:paraId="76C6EA15" w14:textId="35A3921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238.59</w:t>
            </w:r>
          </w:p>
        </w:tc>
        <w:tc>
          <w:tcPr>
            <w:tcW w:w="0" w:type="auto"/>
            <w:shd w:val="clear" w:color="auto" w:fill="auto"/>
            <w:vAlign w:val="center"/>
          </w:tcPr>
          <w:p w14:paraId="480F1A45" w14:textId="5F2944C4"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119.28</w:t>
            </w:r>
          </w:p>
        </w:tc>
      </w:tr>
      <w:tr w:rsidR="0086425C" w:rsidRPr="0086425C" w14:paraId="2C967F63" w14:textId="77777777" w:rsidTr="00EF24DE">
        <w:trPr>
          <w:trHeight w:val="278"/>
          <w:jc w:val="center"/>
        </w:trPr>
        <w:tc>
          <w:tcPr>
            <w:tcW w:w="0" w:type="auto"/>
            <w:vMerge/>
          </w:tcPr>
          <w:p w14:paraId="686FC125"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2761E5D" w14:textId="17851B29"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877C535" w14:textId="3461CFA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50%</w:t>
            </w:r>
          </w:p>
        </w:tc>
        <w:tc>
          <w:tcPr>
            <w:tcW w:w="0" w:type="auto"/>
            <w:shd w:val="clear" w:color="auto" w:fill="auto"/>
            <w:vAlign w:val="center"/>
          </w:tcPr>
          <w:p w14:paraId="45D5398D" w14:textId="4D3FF21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4.98</w:t>
            </w:r>
          </w:p>
        </w:tc>
        <w:tc>
          <w:tcPr>
            <w:tcW w:w="0" w:type="auto"/>
            <w:shd w:val="clear" w:color="auto" w:fill="auto"/>
            <w:vAlign w:val="center"/>
          </w:tcPr>
          <w:p w14:paraId="200DB203" w14:textId="29362801"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4.49</w:t>
            </w:r>
          </w:p>
        </w:tc>
        <w:tc>
          <w:tcPr>
            <w:tcW w:w="0" w:type="auto"/>
            <w:shd w:val="clear" w:color="auto" w:fill="auto"/>
            <w:vAlign w:val="center"/>
          </w:tcPr>
          <w:p w14:paraId="4872E41F" w14:textId="1DA98030"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3.86</w:t>
            </w:r>
          </w:p>
        </w:tc>
        <w:tc>
          <w:tcPr>
            <w:tcW w:w="0" w:type="auto"/>
            <w:shd w:val="clear" w:color="auto" w:fill="auto"/>
            <w:vAlign w:val="center"/>
          </w:tcPr>
          <w:p w14:paraId="7AA65A97" w14:textId="0AA7726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349.88</w:t>
            </w:r>
          </w:p>
        </w:tc>
        <w:tc>
          <w:tcPr>
            <w:tcW w:w="0" w:type="auto"/>
            <w:shd w:val="clear" w:color="auto" w:fill="auto"/>
            <w:vAlign w:val="center"/>
          </w:tcPr>
          <w:p w14:paraId="5AEE512F" w14:textId="54DC9F66"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264.97</w:t>
            </w:r>
          </w:p>
        </w:tc>
        <w:tc>
          <w:tcPr>
            <w:tcW w:w="0" w:type="auto"/>
            <w:shd w:val="clear" w:color="auto" w:fill="auto"/>
            <w:vAlign w:val="center"/>
          </w:tcPr>
          <w:p w14:paraId="03AD5B5C" w14:textId="2EDBFEEC"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169.32</w:t>
            </w:r>
          </w:p>
        </w:tc>
      </w:tr>
      <w:tr w:rsidR="0086425C" w:rsidRPr="0086425C" w14:paraId="5C177CC5" w14:textId="77777777" w:rsidTr="00EF24DE">
        <w:trPr>
          <w:trHeight w:val="278"/>
          <w:jc w:val="center"/>
        </w:trPr>
        <w:tc>
          <w:tcPr>
            <w:tcW w:w="0" w:type="auto"/>
            <w:vMerge/>
          </w:tcPr>
          <w:p w14:paraId="2D8F63DA"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E605D41" w14:textId="22518CB3"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1E66865" w14:textId="27680CFD"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95%</w:t>
            </w:r>
          </w:p>
        </w:tc>
        <w:tc>
          <w:tcPr>
            <w:tcW w:w="0" w:type="auto"/>
            <w:shd w:val="clear" w:color="auto" w:fill="auto"/>
            <w:vAlign w:val="center"/>
          </w:tcPr>
          <w:p w14:paraId="5F3FC61A" w14:textId="48CF68AB"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5.33</w:t>
            </w:r>
          </w:p>
        </w:tc>
        <w:tc>
          <w:tcPr>
            <w:tcW w:w="0" w:type="auto"/>
            <w:shd w:val="clear" w:color="auto" w:fill="auto"/>
            <w:vAlign w:val="center"/>
          </w:tcPr>
          <w:p w14:paraId="2C9FC45D" w14:textId="57EF4628"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4.83</w:t>
            </w:r>
          </w:p>
        </w:tc>
        <w:tc>
          <w:tcPr>
            <w:tcW w:w="0" w:type="auto"/>
            <w:shd w:val="clear" w:color="auto" w:fill="auto"/>
            <w:vAlign w:val="center"/>
          </w:tcPr>
          <w:p w14:paraId="083CF35D" w14:textId="116344CD"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4.20</w:t>
            </w:r>
          </w:p>
        </w:tc>
        <w:tc>
          <w:tcPr>
            <w:tcW w:w="0" w:type="auto"/>
            <w:shd w:val="clear" w:color="auto" w:fill="auto"/>
            <w:vAlign w:val="center"/>
          </w:tcPr>
          <w:p w14:paraId="2550E684" w14:textId="28531EE7"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366.09</w:t>
            </w:r>
          </w:p>
        </w:tc>
        <w:tc>
          <w:tcPr>
            <w:tcW w:w="0" w:type="auto"/>
            <w:shd w:val="clear" w:color="auto" w:fill="auto"/>
            <w:vAlign w:val="center"/>
          </w:tcPr>
          <w:p w14:paraId="2BA8247B" w14:textId="17D540C3"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289.76</w:t>
            </w:r>
          </w:p>
        </w:tc>
        <w:tc>
          <w:tcPr>
            <w:tcW w:w="0" w:type="auto"/>
            <w:shd w:val="clear" w:color="auto" w:fill="auto"/>
            <w:vAlign w:val="center"/>
          </w:tcPr>
          <w:p w14:paraId="6C8C43F2" w14:textId="6B223F32" w:rsidR="0086425C" w:rsidRPr="0086425C" w:rsidRDefault="0086425C" w:rsidP="00EF24DE">
            <w:pPr>
              <w:jc w:val="center"/>
              <w:rPr>
                <w:rFonts w:ascii="Times New Roman" w:hAnsi="Times New Roman" w:cs="Times New Roman"/>
                <w:sz w:val="20"/>
                <w:szCs w:val="20"/>
              </w:rPr>
            </w:pPr>
            <w:r w:rsidRPr="0086425C">
              <w:rPr>
                <w:rFonts w:ascii="Times New Roman" w:eastAsia="等线" w:hAnsi="Times New Roman" w:cs="Times New Roman"/>
                <w:color w:val="000000"/>
                <w:sz w:val="20"/>
                <w:szCs w:val="20"/>
              </w:rPr>
              <w:t>218.66</w:t>
            </w:r>
          </w:p>
        </w:tc>
      </w:tr>
      <w:tr w:rsidR="0086425C" w:rsidRPr="0086425C" w14:paraId="1962B721" w14:textId="77777777" w:rsidTr="00807668">
        <w:trPr>
          <w:trHeight w:val="278"/>
          <w:jc w:val="center"/>
        </w:trPr>
        <w:tc>
          <w:tcPr>
            <w:tcW w:w="0" w:type="auto"/>
            <w:vMerge w:val="restart"/>
            <w:vAlign w:val="center"/>
          </w:tcPr>
          <w:p w14:paraId="3B549331" w14:textId="36DC020B"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314CBE73" w14:textId="70F67E34"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 xml:space="preserve">DL packet-Latency </w:t>
            </w:r>
            <w:r w:rsidRPr="0086425C">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6833067C"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Mean</w:t>
            </w:r>
          </w:p>
        </w:tc>
        <w:tc>
          <w:tcPr>
            <w:tcW w:w="0" w:type="auto"/>
            <w:shd w:val="clear" w:color="auto" w:fill="auto"/>
            <w:vAlign w:val="center"/>
          </w:tcPr>
          <w:p w14:paraId="088CB28B" w14:textId="1BDF5083"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1.09</w:t>
            </w:r>
          </w:p>
        </w:tc>
        <w:tc>
          <w:tcPr>
            <w:tcW w:w="0" w:type="auto"/>
            <w:shd w:val="clear" w:color="auto" w:fill="auto"/>
            <w:vAlign w:val="center"/>
          </w:tcPr>
          <w:p w14:paraId="18AA3CC4" w14:textId="612061EB"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1.18</w:t>
            </w:r>
          </w:p>
        </w:tc>
        <w:tc>
          <w:tcPr>
            <w:tcW w:w="0" w:type="auto"/>
            <w:shd w:val="clear" w:color="auto" w:fill="auto"/>
            <w:vAlign w:val="center"/>
          </w:tcPr>
          <w:p w14:paraId="55E9DC81" w14:textId="3259544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1.26</w:t>
            </w:r>
          </w:p>
        </w:tc>
        <w:tc>
          <w:tcPr>
            <w:tcW w:w="0" w:type="auto"/>
            <w:shd w:val="clear" w:color="auto" w:fill="auto"/>
            <w:vAlign w:val="center"/>
          </w:tcPr>
          <w:p w14:paraId="07BD2EA3" w14:textId="280314D1"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6.28</w:t>
            </w:r>
          </w:p>
        </w:tc>
        <w:tc>
          <w:tcPr>
            <w:tcW w:w="0" w:type="auto"/>
            <w:shd w:val="clear" w:color="auto" w:fill="auto"/>
            <w:vAlign w:val="center"/>
          </w:tcPr>
          <w:p w14:paraId="7FB2DAA9" w14:textId="1942546B"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9.05</w:t>
            </w:r>
          </w:p>
        </w:tc>
        <w:tc>
          <w:tcPr>
            <w:tcW w:w="0" w:type="auto"/>
            <w:shd w:val="clear" w:color="auto" w:fill="auto"/>
            <w:vAlign w:val="center"/>
          </w:tcPr>
          <w:p w14:paraId="0B7B6F1F" w14:textId="20AD5315"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19.25</w:t>
            </w:r>
          </w:p>
        </w:tc>
      </w:tr>
      <w:tr w:rsidR="0086425C" w:rsidRPr="0086425C" w14:paraId="32B99061" w14:textId="77777777" w:rsidTr="00807668">
        <w:trPr>
          <w:trHeight w:val="278"/>
          <w:jc w:val="center"/>
        </w:trPr>
        <w:tc>
          <w:tcPr>
            <w:tcW w:w="0" w:type="auto"/>
            <w:vMerge/>
            <w:vAlign w:val="center"/>
          </w:tcPr>
          <w:p w14:paraId="22F7A587"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B182FAC" w14:textId="369F93D8"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9E9CCA6"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w:t>
            </w:r>
          </w:p>
        </w:tc>
        <w:tc>
          <w:tcPr>
            <w:tcW w:w="0" w:type="auto"/>
            <w:shd w:val="clear" w:color="auto" w:fill="auto"/>
            <w:vAlign w:val="center"/>
          </w:tcPr>
          <w:p w14:paraId="495CDD30" w14:textId="345907A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0.36</w:t>
            </w:r>
          </w:p>
        </w:tc>
        <w:tc>
          <w:tcPr>
            <w:tcW w:w="0" w:type="auto"/>
            <w:shd w:val="clear" w:color="auto" w:fill="auto"/>
            <w:vAlign w:val="center"/>
          </w:tcPr>
          <w:p w14:paraId="0A9E4EF6" w14:textId="5688306B"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0.37</w:t>
            </w:r>
          </w:p>
        </w:tc>
        <w:tc>
          <w:tcPr>
            <w:tcW w:w="0" w:type="auto"/>
            <w:shd w:val="clear" w:color="auto" w:fill="auto"/>
            <w:vAlign w:val="center"/>
          </w:tcPr>
          <w:p w14:paraId="7647E2A5" w14:textId="41B6580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0.39</w:t>
            </w:r>
          </w:p>
        </w:tc>
        <w:tc>
          <w:tcPr>
            <w:tcW w:w="0" w:type="auto"/>
            <w:shd w:val="clear" w:color="auto" w:fill="auto"/>
            <w:vAlign w:val="center"/>
          </w:tcPr>
          <w:p w14:paraId="3ECEC562" w14:textId="0B5BF89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4.14</w:t>
            </w:r>
          </w:p>
        </w:tc>
        <w:tc>
          <w:tcPr>
            <w:tcW w:w="0" w:type="auto"/>
            <w:shd w:val="clear" w:color="auto" w:fill="auto"/>
            <w:vAlign w:val="center"/>
          </w:tcPr>
          <w:p w14:paraId="1D771A98" w14:textId="625D3A02"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4.33</w:t>
            </w:r>
          </w:p>
        </w:tc>
        <w:tc>
          <w:tcPr>
            <w:tcW w:w="0" w:type="auto"/>
            <w:shd w:val="clear" w:color="auto" w:fill="auto"/>
            <w:vAlign w:val="center"/>
          </w:tcPr>
          <w:p w14:paraId="7D43F276" w14:textId="2D87478D"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4.83</w:t>
            </w:r>
          </w:p>
        </w:tc>
      </w:tr>
      <w:tr w:rsidR="0086425C" w:rsidRPr="0086425C" w14:paraId="61AB011D" w14:textId="77777777" w:rsidTr="00807668">
        <w:trPr>
          <w:trHeight w:val="278"/>
          <w:jc w:val="center"/>
        </w:trPr>
        <w:tc>
          <w:tcPr>
            <w:tcW w:w="0" w:type="auto"/>
            <w:vMerge/>
            <w:vAlign w:val="center"/>
          </w:tcPr>
          <w:p w14:paraId="42A349D4"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3E4A84A" w14:textId="119600A4"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618EA8F"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50%</w:t>
            </w:r>
          </w:p>
        </w:tc>
        <w:tc>
          <w:tcPr>
            <w:tcW w:w="0" w:type="auto"/>
            <w:shd w:val="clear" w:color="auto" w:fill="auto"/>
            <w:vAlign w:val="center"/>
          </w:tcPr>
          <w:p w14:paraId="44EB5B52" w14:textId="39D0CA7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0.72</w:t>
            </w:r>
          </w:p>
        </w:tc>
        <w:tc>
          <w:tcPr>
            <w:tcW w:w="0" w:type="auto"/>
            <w:shd w:val="clear" w:color="auto" w:fill="auto"/>
            <w:vAlign w:val="center"/>
          </w:tcPr>
          <w:p w14:paraId="141B3DCC" w14:textId="19F4BDDB"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0.74</w:t>
            </w:r>
          </w:p>
        </w:tc>
        <w:tc>
          <w:tcPr>
            <w:tcW w:w="0" w:type="auto"/>
            <w:shd w:val="clear" w:color="auto" w:fill="auto"/>
            <w:vAlign w:val="center"/>
          </w:tcPr>
          <w:p w14:paraId="741E68E3" w14:textId="5D2446F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0.78</w:t>
            </w:r>
          </w:p>
        </w:tc>
        <w:tc>
          <w:tcPr>
            <w:tcW w:w="0" w:type="auto"/>
            <w:shd w:val="clear" w:color="auto" w:fill="auto"/>
            <w:vAlign w:val="center"/>
          </w:tcPr>
          <w:p w14:paraId="4DAACBFE" w14:textId="53C415E0"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4.98</w:t>
            </w:r>
          </w:p>
        </w:tc>
        <w:tc>
          <w:tcPr>
            <w:tcW w:w="0" w:type="auto"/>
            <w:shd w:val="clear" w:color="auto" w:fill="auto"/>
            <w:vAlign w:val="center"/>
          </w:tcPr>
          <w:p w14:paraId="2C60AEF5" w14:textId="2488148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7.43</w:t>
            </w:r>
          </w:p>
        </w:tc>
        <w:tc>
          <w:tcPr>
            <w:tcW w:w="0" w:type="auto"/>
            <w:shd w:val="clear" w:color="auto" w:fill="auto"/>
            <w:vAlign w:val="center"/>
          </w:tcPr>
          <w:p w14:paraId="1424C51F" w14:textId="13887D4D"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11.79</w:t>
            </w:r>
          </w:p>
        </w:tc>
      </w:tr>
      <w:tr w:rsidR="0086425C" w:rsidRPr="0086425C" w14:paraId="34A09EE1" w14:textId="77777777" w:rsidTr="00807668">
        <w:trPr>
          <w:trHeight w:val="278"/>
          <w:jc w:val="center"/>
        </w:trPr>
        <w:tc>
          <w:tcPr>
            <w:tcW w:w="0" w:type="auto"/>
            <w:vMerge/>
            <w:vAlign w:val="center"/>
          </w:tcPr>
          <w:p w14:paraId="6D1BFAD1"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856A0FB" w14:textId="0D5410FA"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E6AA928"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95%</w:t>
            </w:r>
          </w:p>
        </w:tc>
        <w:tc>
          <w:tcPr>
            <w:tcW w:w="0" w:type="auto"/>
            <w:shd w:val="clear" w:color="auto" w:fill="auto"/>
            <w:vAlign w:val="center"/>
          </w:tcPr>
          <w:p w14:paraId="4CE833A1" w14:textId="763BA8EB"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6.39</w:t>
            </w:r>
          </w:p>
        </w:tc>
        <w:tc>
          <w:tcPr>
            <w:tcW w:w="0" w:type="auto"/>
            <w:shd w:val="clear" w:color="auto" w:fill="auto"/>
            <w:vAlign w:val="center"/>
          </w:tcPr>
          <w:p w14:paraId="03118800" w14:textId="69CC372E"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6.44</w:t>
            </w:r>
          </w:p>
        </w:tc>
        <w:tc>
          <w:tcPr>
            <w:tcW w:w="0" w:type="auto"/>
            <w:shd w:val="clear" w:color="auto" w:fill="auto"/>
            <w:vAlign w:val="center"/>
          </w:tcPr>
          <w:p w14:paraId="529B19AD" w14:textId="5A6DCAA2"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6.46</w:t>
            </w:r>
          </w:p>
        </w:tc>
        <w:tc>
          <w:tcPr>
            <w:tcW w:w="0" w:type="auto"/>
            <w:shd w:val="clear" w:color="auto" w:fill="auto"/>
            <w:vAlign w:val="center"/>
          </w:tcPr>
          <w:p w14:paraId="2334EC1A" w14:textId="41038A69"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16.34</w:t>
            </w:r>
          </w:p>
        </w:tc>
        <w:tc>
          <w:tcPr>
            <w:tcW w:w="0" w:type="auto"/>
            <w:shd w:val="clear" w:color="auto" w:fill="auto"/>
            <w:vAlign w:val="center"/>
          </w:tcPr>
          <w:p w14:paraId="40525B4A" w14:textId="3FE1A4A7"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29.76</w:t>
            </w:r>
          </w:p>
        </w:tc>
        <w:tc>
          <w:tcPr>
            <w:tcW w:w="0" w:type="auto"/>
            <w:shd w:val="clear" w:color="auto" w:fill="auto"/>
            <w:vAlign w:val="center"/>
          </w:tcPr>
          <w:p w14:paraId="3285086A" w14:textId="4E767196"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118.36</w:t>
            </w:r>
          </w:p>
        </w:tc>
      </w:tr>
      <w:tr w:rsidR="0086425C" w:rsidRPr="0086425C" w14:paraId="2C091D6E" w14:textId="77777777" w:rsidTr="00807668">
        <w:trPr>
          <w:trHeight w:val="278"/>
          <w:jc w:val="center"/>
        </w:trPr>
        <w:tc>
          <w:tcPr>
            <w:tcW w:w="0" w:type="auto"/>
            <w:vMerge/>
            <w:vAlign w:val="center"/>
          </w:tcPr>
          <w:p w14:paraId="673713DA"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0FBE573" w14:textId="65722660"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 xml:space="preserve">UL packet-Latency </w:t>
            </w:r>
            <w:r w:rsidRPr="0086425C">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2A9E19BC"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Mean</w:t>
            </w:r>
          </w:p>
        </w:tc>
        <w:tc>
          <w:tcPr>
            <w:tcW w:w="0" w:type="auto"/>
            <w:shd w:val="clear" w:color="auto" w:fill="auto"/>
            <w:vAlign w:val="center"/>
          </w:tcPr>
          <w:p w14:paraId="0E4E1A8A" w14:textId="30F055F1"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4.04</w:t>
            </w:r>
          </w:p>
        </w:tc>
        <w:tc>
          <w:tcPr>
            <w:tcW w:w="0" w:type="auto"/>
            <w:shd w:val="clear" w:color="auto" w:fill="auto"/>
            <w:vAlign w:val="center"/>
          </w:tcPr>
          <w:p w14:paraId="655CE06B" w14:textId="0F1DDF36"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4.28</w:t>
            </w:r>
          </w:p>
        </w:tc>
        <w:tc>
          <w:tcPr>
            <w:tcW w:w="0" w:type="auto"/>
            <w:shd w:val="clear" w:color="auto" w:fill="auto"/>
            <w:vAlign w:val="center"/>
          </w:tcPr>
          <w:p w14:paraId="371A633B" w14:textId="0808DA3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4.85</w:t>
            </w:r>
          </w:p>
        </w:tc>
        <w:tc>
          <w:tcPr>
            <w:tcW w:w="0" w:type="auto"/>
            <w:shd w:val="clear" w:color="auto" w:fill="auto"/>
            <w:vAlign w:val="center"/>
          </w:tcPr>
          <w:p w14:paraId="0A5D99AA" w14:textId="56A8EB70"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3.45</w:t>
            </w:r>
          </w:p>
        </w:tc>
        <w:tc>
          <w:tcPr>
            <w:tcW w:w="0" w:type="auto"/>
            <w:shd w:val="clear" w:color="auto" w:fill="auto"/>
            <w:vAlign w:val="center"/>
          </w:tcPr>
          <w:p w14:paraId="43DCD052" w14:textId="295D1802"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5.26</w:t>
            </w:r>
          </w:p>
        </w:tc>
        <w:tc>
          <w:tcPr>
            <w:tcW w:w="0" w:type="auto"/>
            <w:shd w:val="clear" w:color="auto" w:fill="auto"/>
            <w:vAlign w:val="center"/>
          </w:tcPr>
          <w:p w14:paraId="0930B129" w14:textId="736EC2EA"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14.09</w:t>
            </w:r>
          </w:p>
        </w:tc>
      </w:tr>
      <w:tr w:rsidR="0086425C" w:rsidRPr="0086425C" w14:paraId="082D11D4" w14:textId="77777777" w:rsidTr="00EF24DE">
        <w:trPr>
          <w:trHeight w:val="278"/>
          <w:jc w:val="center"/>
        </w:trPr>
        <w:tc>
          <w:tcPr>
            <w:tcW w:w="0" w:type="auto"/>
            <w:vMerge/>
          </w:tcPr>
          <w:p w14:paraId="220C8838"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4BACCE4" w14:textId="47019060"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D532F0E"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w:t>
            </w:r>
          </w:p>
        </w:tc>
        <w:tc>
          <w:tcPr>
            <w:tcW w:w="0" w:type="auto"/>
            <w:shd w:val="clear" w:color="auto" w:fill="auto"/>
            <w:vAlign w:val="center"/>
          </w:tcPr>
          <w:p w14:paraId="3B40F90A" w14:textId="7B388211"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2.60</w:t>
            </w:r>
          </w:p>
        </w:tc>
        <w:tc>
          <w:tcPr>
            <w:tcW w:w="0" w:type="auto"/>
            <w:shd w:val="clear" w:color="auto" w:fill="auto"/>
            <w:vAlign w:val="center"/>
          </w:tcPr>
          <w:p w14:paraId="469EBD03" w14:textId="41E2B824"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2.63</w:t>
            </w:r>
          </w:p>
        </w:tc>
        <w:tc>
          <w:tcPr>
            <w:tcW w:w="0" w:type="auto"/>
            <w:shd w:val="clear" w:color="auto" w:fill="auto"/>
            <w:vAlign w:val="center"/>
          </w:tcPr>
          <w:p w14:paraId="52C607C3" w14:textId="31BF218F"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2.58</w:t>
            </w:r>
          </w:p>
        </w:tc>
        <w:tc>
          <w:tcPr>
            <w:tcW w:w="0" w:type="auto"/>
            <w:shd w:val="clear" w:color="auto" w:fill="auto"/>
            <w:vAlign w:val="center"/>
          </w:tcPr>
          <w:p w14:paraId="12249E5B" w14:textId="0C7734AF"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1.73</w:t>
            </w:r>
          </w:p>
        </w:tc>
        <w:tc>
          <w:tcPr>
            <w:tcW w:w="0" w:type="auto"/>
            <w:shd w:val="clear" w:color="auto" w:fill="auto"/>
            <w:vAlign w:val="center"/>
          </w:tcPr>
          <w:p w14:paraId="21DBCCB9" w14:textId="542CC6D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2.30</w:t>
            </w:r>
          </w:p>
        </w:tc>
        <w:tc>
          <w:tcPr>
            <w:tcW w:w="0" w:type="auto"/>
            <w:shd w:val="clear" w:color="auto" w:fill="auto"/>
            <w:vAlign w:val="center"/>
          </w:tcPr>
          <w:p w14:paraId="08498983" w14:textId="54D5C2FB"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3.01</w:t>
            </w:r>
          </w:p>
        </w:tc>
      </w:tr>
      <w:tr w:rsidR="0086425C" w:rsidRPr="0086425C" w14:paraId="6DEDB492" w14:textId="77777777" w:rsidTr="00EF24DE">
        <w:trPr>
          <w:trHeight w:val="278"/>
          <w:jc w:val="center"/>
        </w:trPr>
        <w:tc>
          <w:tcPr>
            <w:tcW w:w="0" w:type="auto"/>
            <w:vMerge/>
          </w:tcPr>
          <w:p w14:paraId="0C9A521F"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4119E13" w14:textId="55D2A1E9"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2EA113F"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50%</w:t>
            </w:r>
          </w:p>
        </w:tc>
        <w:tc>
          <w:tcPr>
            <w:tcW w:w="0" w:type="auto"/>
            <w:shd w:val="clear" w:color="auto" w:fill="auto"/>
            <w:vAlign w:val="center"/>
          </w:tcPr>
          <w:p w14:paraId="18A48FA1" w14:textId="27A607F4"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3.89</w:t>
            </w:r>
          </w:p>
        </w:tc>
        <w:tc>
          <w:tcPr>
            <w:tcW w:w="0" w:type="auto"/>
            <w:shd w:val="clear" w:color="auto" w:fill="auto"/>
            <w:vAlign w:val="center"/>
          </w:tcPr>
          <w:p w14:paraId="7C26E2FC" w14:textId="278BDD4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4.02</w:t>
            </w:r>
          </w:p>
        </w:tc>
        <w:tc>
          <w:tcPr>
            <w:tcW w:w="0" w:type="auto"/>
            <w:shd w:val="clear" w:color="auto" w:fill="auto"/>
            <w:vAlign w:val="center"/>
          </w:tcPr>
          <w:p w14:paraId="7ADED308" w14:textId="3BB4CB21"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4.23</w:t>
            </w:r>
          </w:p>
        </w:tc>
        <w:tc>
          <w:tcPr>
            <w:tcW w:w="0" w:type="auto"/>
            <w:shd w:val="clear" w:color="auto" w:fill="auto"/>
            <w:vAlign w:val="center"/>
          </w:tcPr>
          <w:p w14:paraId="5152D2EA" w14:textId="21E17EC4"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3.09</w:t>
            </w:r>
          </w:p>
        </w:tc>
        <w:tc>
          <w:tcPr>
            <w:tcW w:w="0" w:type="auto"/>
            <w:shd w:val="clear" w:color="auto" w:fill="auto"/>
            <w:vAlign w:val="center"/>
          </w:tcPr>
          <w:p w14:paraId="71724255" w14:textId="62C8ED82"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4.14</w:t>
            </w:r>
          </w:p>
        </w:tc>
        <w:tc>
          <w:tcPr>
            <w:tcW w:w="0" w:type="auto"/>
            <w:shd w:val="clear" w:color="auto" w:fill="auto"/>
            <w:vAlign w:val="center"/>
          </w:tcPr>
          <w:p w14:paraId="4767A33A" w14:textId="514C78EE"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8.14</w:t>
            </w:r>
          </w:p>
        </w:tc>
      </w:tr>
      <w:tr w:rsidR="0086425C" w:rsidRPr="0086425C" w14:paraId="3C472ED3" w14:textId="77777777" w:rsidTr="00EF24DE">
        <w:trPr>
          <w:trHeight w:val="278"/>
          <w:jc w:val="center"/>
        </w:trPr>
        <w:tc>
          <w:tcPr>
            <w:tcW w:w="0" w:type="auto"/>
            <w:vMerge/>
          </w:tcPr>
          <w:p w14:paraId="05DE56F7"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3353056" w14:textId="174D2703"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A8C3147" w14:textId="77777777"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95%</w:t>
            </w:r>
          </w:p>
        </w:tc>
        <w:tc>
          <w:tcPr>
            <w:tcW w:w="0" w:type="auto"/>
            <w:shd w:val="clear" w:color="auto" w:fill="auto"/>
            <w:vAlign w:val="center"/>
          </w:tcPr>
          <w:p w14:paraId="2F4B490F" w14:textId="7DC8211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7.72</w:t>
            </w:r>
          </w:p>
        </w:tc>
        <w:tc>
          <w:tcPr>
            <w:tcW w:w="0" w:type="auto"/>
            <w:shd w:val="clear" w:color="auto" w:fill="auto"/>
            <w:vAlign w:val="center"/>
          </w:tcPr>
          <w:p w14:paraId="763E9D3C" w14:textId="01AA7F5F"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9.46</w:t>
            </w:r>
          </w:p>
        </w:tc>
        <w:tc>
          <w:tcPr>
            <w:tcW w:w="0" w:type="auto"/>
            <w:shd w:val="clear" w:color="auto" w:fill="auto"/>
            <w:vAlign w:val="center"/>
          </w:tcPr>
          <w:p w14:paraId="5B23105D" w14:textId="04E51756"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14.61</w:t>
            </w:r>
          </w:p>
        </w:tc>
        <w:tc>
          <w:tcPr>
            <w:tcW w:w="0" w:type="auto"/>
            <w:shd w:val="clear" w:color="auto" w:fill="auto"/>
            <w:vAlign w:val="center"/>
          </w:tcPr>
          <w:p w14:paraId="6B37AC81" w14:textId="63BCFE15"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10.81</w:t>
            </w:r>
          </w:p>
        </w:tc>
        <w:tc>
          <w:tcPr>
            <w:tcW w:w="0" w:type="auto"/>
            <w:shd w:val="clear" w:color="auto" w:fill="auto"/>
            <w:vAlign w:val="center"/>
          </w:tcPr>
          <w:p w14:paraId="51E1C035" w14:textId="646C532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16.95</w:t>
            </w:r>
          </w:p>
        </w:tc>
        <w:tc>
          <w:tcPr>
            <w:tcW w:w="0" w:type="auto"/>
            <w:shd w:val="clear" w:color="auto" w:fill="auto"/>
            <w:vAlign w:val="center"/>
          </w:tcPr>
          <w:p w14:paraId="5C9787F2" w14:textId="2ABFB89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98.24</w:t>
            </w:r>
          </w:p>
        </w:tc>
      </w:tr>
      <w:tr w:rsidR="0086425C" w:rsidRPr="0086425C" w14:paraId="2F1AE735" w14:textId="77777777" w:rsidTr="00807668">
        <w:trPr>
          <w:trHeight w:val="278"/>
          <w:jc w:val="center"/>
        </w:trPr>
        <w:tc>
          <w:tcPr>
            <w:tcW w:w="0" w:type="auto"/>
            <w:vMerge w:val="restart"/>
            <w:vAlign w:val="center"/>
          </w:tcPr>
          <w:p w14:paraId="47976CD9" w14:textId="3147308C"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547B1294" w14:textId="3DBAF009"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 xml:space="preserve">DL packet-Latency </w:t>
            </w:r>
            <w:r w:rsidRPr="0086425C">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1084A504" w14:textId="70A4BF7E"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Mean</w:t>
            </w:r>
          </w:p>
        </w:tc>
        <w:tc>
          <w:tcPr>
            <w:tcW w:w="0" w:type="auto"/>
            <w:shd w:val="clear" w:color="auto" w:fill="auto"/>
            <w:vAlign w:val="center"/>
          </w:tcPr>
          <w:p w14:paraId="4BBB377C" w14:textId="1819717E"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0.88</w:t>
            </w:r>
          </w:p>
        </w:tc>
        <w:tc>
          <w:tcPr>
            <w:tcW w:w="0" w:type="auto"/>
            <w:shd w:val="clear" w:color="auto" w:fill="auto"/>
            <w:vAlign w:val="center"/>
          </w:tcPr>
          <w:p w14:paraId="684C7041" w14:textId="2323B32F"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0.90</w:t>
            </w:r>
          </w:p>
        </w:tc>
        <w:tc>
          <w:tcPr>
            <w:tcW w:w="0" w:type="auto"/>
            <w:shd w:val="clear" w:color="auto" w:fill="auto"/>
            <w:vAlign w:val="center"/>
          </w:tcPr>
          <w:p w14:paraId="577B5025" w14:textId="2B9DE5B2"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1.00</w:t>
            </w:r>
          </w:p>
        </w:tc>
        <w:tc>
          <w:tcPr>
            <w:tcW w:w="0" w:type="auto"/>
            <w:shd w:val="clear" w:color="auto" w:fill="auto"/>
            <w:vAlign w:val="center"/>
          </w:tcPr>
          <w:p w14:paraId="30BE6FD0" w14:textId="6381AC69"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6.11</w:t>
            </w:r>
          </w:p>
        </w:tc>
        <w:tc>
          <w:tcPr>
            <w:tcW w:w="0" w:type="auto"/>
            <w:shd w:val="clear" w:color="auto" w:fill="auto"/>
            <w:vAlign w:val="center"/>
          </w:tcPr>
          <w:p w14:paraId="14D44646" w14:textId="00C034AE"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8.27</w:t>
            </w:r>
          </w:p>
        </w:tc>
        <w:tc>
          <w:tcPr>
            <w:tcW w:w="0" w:type="auto"/>
            <w:shd w:val="clear" w:color="auto" w:fill="auto"/>
            <w:vAlign w:val="center"/>
          </w:tcPr>
          <w:p w14:paraId="2E989863" w14:textId="68B1A657"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15.79</w:t>
            </w:r>
          </w:p>
        </w:tc>
      </w:tr>
      <w:tr w:rsidR="0086425C" w:rsidRPr="0086425C" w14:paraId="11543191" w14:textId="77777777" w:rsidTr="00EF24DE">
        <w:trPr>
          <w:trHeight w:val="278"/>
          <w:jc w:val="center"/>
        </w:trPr>
        <w:tc>
          <w:tcPr>
            <w:tcW w:w="0" w:type="auto"/>
            <w:vMerge/>
          </w:tcPr>
          <w:p w14:paraId="4D82CFA5"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75F7076" w14:textId="1737AA09"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36A2047" w14:textId="7B534280"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w:t>
            </w:r>
          </w:p>
        </w:tc>
        <w:tc>
          <w:tcPr>
            <w:tcW w:w="0" w:type="auto"/>
            <w:shd w:val="clear" w:color="auto" w:fill="auto"/>
            <w:vAlign w:val="center"/>
          </w:tcPr>
          <w:p w14:paraId="79653395" w14:textId="02473B1E"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0.53</w:t>
            </w:r>
          </w:p>
        </w:tc>
        <w:tc>
          <w:tcPr>
            <w:tcW w:w="0" w:type="auto"/>
            <w:shd w:val="clear" w:color="auto" w:fill="auto"/>
            <w:vAlign w:val="center"/>
          </w:tcPr>
          <w:p w14:paraId="3A78DBA2" w14:textId="01B38EDF"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0.53</w:t>
            </w:r>
          </w:p>
        </w:tc>
        <w:tc>
          <w:tcPr>
            <w:tcW w:w="0" w:type="auto"/>
            <w:shd w:val="clear" w:color="auto" w:fill="auto"/>
            <w:vAlign w:val="center"/>
          </w:tcPr>
          <w:p w14:paraId="498E9D1C" w14:textId="607CB17E"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0.54</w:t>
            </w:r>
          </w:p>
        </w:tc>
        <w:tc>
          <w:tcPr>
            <w:tcW w:w="0" w:type="auto"/>
            <w:shd w:val="clear" w:color="auto" w:fill="auto"/>
            <w:vAlign w:val="center"/>
          </w:tcPr>
          <w:p w14:paraId="7F2E0B0B" w14:textId="2AB20D41"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4.14</w:t>
            </w:r>
          </w:p>
        </w:tc>
        <w:tc>
          <w:tcPr>
            <w:tcW w:w="0" w:type="auto"/>
            <w:shd w:val="clear" w:color="auto" w:fill="auto"/>
            <w:vAlign w:val="center"/>
          </w:tcPr>
          <w:p w14:paraId="246A96F7" w14:textId="0BB34AB0"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4.30</w:t>
            </w:r>
          </w:p>
        </w:tc>
        <w:tc>
          <w:tcPr>
            <w:tcW w:w="0" w:type="auto"/>
            <w:shd w:val="clear" w:color="auto" w:fill="auto"/>
            <w:vAlign w:val="center"/>
          </w:tcPr>
          <w:p w14:paraId="282E3FD9" w14:textId="7844EDC4"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4.69</w:t>
            </w:r>
          </w:p>
        </w:tc>
      </w:tr>
      <w:tr w:rsidR="0086425C" w:rsidRPr="0086425C" w14:paraId="1ABE517F" w14:textId="77777777" w:rsidTr="00EF24DE">
        <w:trPr>
          <w:trHeight w:val="278"/>
          <w:jc w:val="center"/>
        </w:trPr>
        <w:tc>
          <w:tcPr>
            <w:tcW w:w="0" w:type="auto"/>
            <w:vMerge/>
          </w:tcPr>
          <w:p w14:paraId="6AF9DA86"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D0BCB72" w14:textId="2E64C582"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888BE0F" w14:textId="442B20C3"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50%</w:t>
            </w:r>
          </w:p>
        </w:tc>
        <w:tc>
          <w:tcPr>
            <w:tcW w:w="0" w:type="auto"/>
            <w:shd w:val="clear" w:color="auto" w:fill="auto"/>
            <w:vAlign w:val="center"/>
          </w:tcPr>
          <w:p w14:paraId="30F04A00" w14:textId="07628260"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0.79</w:t>
            </w:r>
          </w:p>
        </w:tc>
        <w:tc>
          <w:tcPr>
            <w:tcW w:w="0" w:type="auto"/>
            <w:shd w:val="clear" w:color="auto" w:fill="auto"/>
            <w:vAlign w:val="center"/>
          </w:tcPr>
          <w:p w14:paraId="0D53A1EB" w14:textId="69304E40"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0.80</w:t>
            </w:r>
          </w:p>
        </w:tc>
        <w:tc>
          <w:tcPr>
            <w:tcW w:w="0" w:type="auto"/>
            <w:shd w:val="clear" w:color="auto" w:fill="auto"/>
            <w:vAlign w:val="center"/>
          </w:tcPr>
          <w:p w14:paraId="5C776586" w14:textId="7D36E1F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0.85</w:t>
            </w:r>
          </w:p>
        </w:tc>
        <w:tc>
          <w:tcPr>
            <w:tcW w:w="0" w:type="auto"/>
            <w:shd w:val="clear" w:color="auto" w:fill="auto"/>
            <w:vAlign w:val="center"/>
          </w:tcPr>
          <w:p w14:paraId="6B7EA583" w14:textId="3D88809A"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5.00</w:t>
            </w:r>
          </w:p>
        </w:tc>
        <w:tc>
          <w:tcPr>
            <w:tcW w:w="0" w:type="auto"/>
            <w:shd w:val="clear" w:color="auto" w:fill="auto"/>
            <w:vAlign w:val="center"/>
          </w:tcPr>
          <w:p w14:paraId="74A078A4" w14:textId="38BA57C2"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6.85</w:t>
            </w:r>
          </w:p>
        </w:tc>
        <w:tc>
          <w:tcPr>
            <w:tcW w:w="0" w:type="auto"/>
            <w:shd w:val="clear" w:color="auto" w:fill="auto"/>
            <w:vAlign w:val="center"/>
          </w:tcPr>
          <w:p w14:paraId="4B41148D" w14:textId="5FC56FB6"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10.20</w:t>
            </w:r>
          </w:p>
        </w:tc>
      </w:tr>
      <w:tr w:rsidR="0086425C" w:rsidRPr="0086425C" w14:paraId="368B7DB7" w14:textId="77777777" w:rsidTr="00EF24DE">
        <w:trPr>
          <w:trHeight w:val="278"/>
          <w:jc w:val="center"/>
        </w:trPr>
        <w:tc>
          <w:tcPr>
            <w:tcW w:w="0" w:type="auto"/>
            <w:vMerge/>
          </w:tcPr>
          <w:p w14:paraId="78380A0E"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95B1C84" w14:textId="0E413FC4"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761BFC7" w14:textId="4594A0D9"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95%</w:t>
            </w:r>
          </w:p>
        </w:tc>
        <w:tc>
          <w:tcPr>
            <w:tcW w:w="0" w:type="auto"/>
            <w:shd w:val="clear" w:color="auto" w:fill="auto"/>
            <w:vAlign w:val="center"/>
          </w:tcPr>
          <w:p w14:paraId="7C072E99" w14:textId="345B88D6"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2.66</w:t>
            </w:r>
          </w:p>
        </w:tc>
        <w:tc>
          <w:tcPr>
            <w:tcW w:w="0" w:type="auto"/>
            <w:shd w:val="clear" w:color="auto" w:fill="auto"/>
            <w:vAlign w:val="center"/>
          </w:tcPr>
          <w:p w14:paraId="3A93A6C8" w14:textId="369D4CEA"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2.43</w:t>
            </w:r>
          </w:p>
        </w:tc>
        <w:tc>
          <w:tcPr>
            <w:tcW w:w="0" w:type="auto"/>
            <w:shd w:val="clear" w:color="auto" w:fill="auto"/>
            <w:vAlign w:val="center"/>
          </w:tcPr>
          <w:p w14:paraId="4D722298" w14:textId="4B9C784F"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2.74</w:t>
            </w:r>
          </w:p>
        </w:tc>
        <w:tc>
          <w:tcPr>
            <w:tcW w:w="0" w:type="auto"/>
            <w:shd w:val="clear" w:color="auto" w:fill="auto"/>
            <w:vAlign w:val="center"/>
          </w:tcPr>
          <w:p w14:paraId="2EA5F630" w14:textId="4CC05D9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14.65</w:t>
            </w:r>
          </w:p>
        </w:tc>
        <w:tc>
          <w:tcPr>
            <w:tcW w:w="0" w:type="auto"/>
            <w:shd w:val="clear" w:color="auto" w:fill="auto"/>
            <w:vAlign w:val="center"/>
          </w:tcPr>
          <w:p w14:paraId="2FE26887" w14:textId="0AD3637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25.57</w:t>
            </w:r>
          </w:p>
        </w:tc>
        <w:tc>
          <w:tcPr>
            <w:tcW w:w="0" w:type="auto"/>
            <w:shd w:val="clear" w:color="auto" w:fill="auto"/>
            <w:vAlign w:val="center"/>
          </w:tcPr>
          <w:p w14:paraId="1BD0DBC3" w14:textId="6A9B9E80"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86.06</w:t>
            </w:r>
          </w:p>
        </w:tc>
      </w:tr>
      <w:tr w:rsidR="0086425C" w:rsidRPr="0086425C" w14:paraId="6164DE23" w14:textId="77777777" w:rsidTr="00EF24DE">
        <w:trPr>
          <w:trHeight w:val="278"/>
          <w:jc w:val="center"/>
        </w:trPr>
        <w:tc>
          <w:tcPr>
            <w:tcW w:w="0" w:type="auto"/>
            <w:vMerge/>
          </w:tcPr>
          <w:p w14:paraId="67C86AC0"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20878B8" w14:textId="18E6C2B5"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 xml:space="preserve">UL packet-Latency </w:t>
            </w:r>
            <w:r w:rsidRPr="0086425C">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7A0C1E88" w14:textId="71EB6DA9"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Mean</w:t>
            </w:r>
          </w:p>
        </w:tc>
        <w:tc>
          <w:tcPr>
            <w:tcW w:w="0" w:type="auto"/>
            <w:shd w:val="clear" w:color="auto" w:fill="auto"/>
            <w:vAlign w:val="center"/>
          </w:tcPr>
          <w:p w14:paraId="3DFC32A1" w14:textId="6F1C7F45"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1.84</w:t>
            </w:r>
          </w:p>
        </w:tc>
        <w:tc>
          <w:tcPr>
            <w:tcW w:w="0" w:type="auto"/>
            <w:shd w:val="clear" w:color="auto" w:fill="auto"/>
            <w:vAlign w:val="center"/>
          </w:tcPr>
          <w:p w14:paraId="0F2F21A2" w14:textId="334B740D"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2.18</w:t>
            </w:r>
          </w:p>
        </w:tc>
        <w:tc>
          <w:tcPr>
            <w:tcW w:w="0" w:type="auto"/>
            <w:shd w:val="clear" w:color="auto" w:fill="auto"/>
            <w:vAlign w:val="center"/>
          </w:tcPr>
          <w:p w14:paraId="1E2A00D8" w14:textId="70AFE57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2.70</w:t>
            </w:r>
          </w:p>
        </w:tc>
        <w:tc>
          <w:tcPr>
            <w:tcW w:w="0" w:type="auto"/>
            <w:shd w:val="clear" w:color="auto" w:fill="auto"/>
            <w:vAlign w:val="center"/>
          </w:tcPr>
          <w:p w14:paraId="4C6F32C3" w14:textId="27032920"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3.30</w:t>
            </w:r>
          </w:p>
        </w:tc>
        <w:tc>
          <w:tcPr>
            <w:tcW w:w="0" w:type="auto"/>
            <w:shd w:val="clear" w:color="auto" w:fill="auto"/>
            <w:vAlign w:val="center"/>
          </w:tcPr>
          <w:p w14:paraId="60FB49F1" w14:textId="3F4D861E"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4.69</w:t>
            </w:r>
          </w:p>
        </w:tc>
        <w:tc>
          <w:tcPr>
            <w:tcW w:w="0" w:type="auto"/>
            <w:shd w:val="clear" w:color="auto" w:fill="auto"/>
            <w:vAlign w:val="center"/>
          </w:tcPr>
          <w:p w14:paraId="235079FF" w14:textId="1C1F106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10.75</w:t>
            </w:r>
          </w:p>
        </w:tc>
      </w:tr>
      <w:tr w:rsidR="0086425C" w:rsidRPr="0086425C" w14:paraId="66E258F3" w14:textId="77777777" w:rsidTr="00EF24DE">
        <w:trPr>
          <w:trHeight w:val="278"/>
          <w:jc w:val="center"/>
        </w:trPr>
        <w:tc>
          <w:tcPr>
            <w:tcW w:w="0" w:type="auto"/>
            <w:vMerge/>
          </w:tcPr>
          <w:p w14:paraId="3181B81F"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FAE1BA8" w14:textId="0EB42F28"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567CFA7" w14:textId="6FDADB83"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w:t>
            </w:r>
          </w:p>
        </w:tc>
        <w:tc>
          <w:tcPr>
            <w:tcW w:w="0" w:type="auto"/>
            <w:shd w:val="clear" w:color="auto" w:fill="auto"/>
            <w:vAlign w:val="center"/>
          </w:tcPr>
          <w:p w14:paraId="3A96086B" w14:textId="6EC521A5"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1.11</w:t>
            </w:r>
          </w:p>
        </w:tc>
        <w:tc>
          <w:tcPr>
            <w:tcW w:w="0" w:type="auto"/>
            <w:shd w:val="clear" w:color="auto" w:fill="auto"/>
            <w:vAlign w:val="center"/>
          </w:tcPr>
          <w:p w14:paraId="28CDC70A" w14:textId="1BA8BC2B"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1.12</w:t>
            </w:r>
          </w:p>
        </w:tc>
        <w:tc>
          <w:tcPr>
            <w:tcW w:w="0" w:type="auto"/>
            <w:shd w:val="clear" w:color="auto" w:fill="auto"/>
            <w:vAlign w:val="center"/>
          </w:tcPr>
          <w:p w14:paraId="7959A01F" w14:textId="33476F73"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1.15</w:t>
            </w:r>
          </w:p>
        </w:tc>
        <w:tc>
          <w:tcPr>
            <w:tcW w:w="0" w:type="auto"/>
            <w:shd w:val="clear" w:color="auto" w:fill="auto"/>
            <w:vAlign w:val="center"/>
          </w:tcPr>
          <w:p w14:paraId="7E60CF20" w14:textId="568B6099"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1.72</w:t>
            </w:r>
          </w:p>
        </w:tc>
        <w:tc>
          <w:tcPr>
            <w:tcW w:w="0" w:type="auto"/>
            <w:shd w:val="clear" w:color="auto" w:fill="auto"/>
            <w:vAlign w:val="center"/>
          </w:tcPr>
          <w:p w14:paraId="62F70738" w14:textId="3C05B4E9"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2.23</w:t>
            </w:r>
          </w:p>
        </w:tc>
        <w:tc>
          <w:tcPr>
            <w:tcW w:w="0" w:type="auto"/>
            <w:shd w:val="clear" w:color="auto" w:fill="auto"/>
            <w:vAlign w:val="center"/>
          </w:tcPr>
          <w:p w14:paraId="39DCCE47" w14:textId="41FA14A1"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2.82</w:t>
            </w:r>
          </w:p>
        </w:tc>
      </w:tr>
      <w:tr w:rsidR="0086425C" w:rsidRPr="0086425C" w14:paraId="1DB4665B" w14:textId="77777777" w:rsidTr="00EF24DE">
        <w:trPr>
          <w:trHeight w:val="278"/>
          <w:jc w:val="center"/>
        </w:trPr>
        <w:tc>
          <w:tcPr>
            <w:tcW w:w="0" w:type="auto"/>
            <w:vMerge/>
          </w:tcPr>
          <w:p w14:paraId="7259903F"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50160BC" w14:textId="588145A4"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0E8E516" w14:textId="3A2418D1"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50%</w:t>
            </w:r>
          </w:p>
        </w:tc>
        <w:tc>
          <w:tcPr>
            <w:tcW w:w="0" w:type="auto"/>
            <w:shd w:val="clear" w:color="auto" w:fill="auto"/>
            <w:vAlign w:val="center"/>
          </w:tcPr>
          <w:p w14:paraId="41A96033" w14:textId="31F630FE"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1.51</w:t>
            </w:r>
          </w:p>
        </w:tc>
        <w:tc>
          <w:tcPr>
            <w:tcW w:w="0" w:type="auto"/>
            <w:shd w:val="clear" w:color="auto" w:fill="auto"/>
            <w:vAlign w:val="center"/>
          </w:tcPr>
          <w:p w14:paraId="19DC4AE3" w14:textId="4CC24535"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1.72</w:t>
            </w:r>
          </w:p>
        </w:tc>
        <w:tc>
          <w:tcPr>
            <w:tcW w:w="0" w:type="auto"/>
            <w:shd w:val="clear" w:color="auto" w:fill="auto"/>
            <w:vAlign w:val="center"/>
          </w:tcPr>
          <w:p w14:paraId="3331AF72" w14:textId="53E5E04A"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2.24</w:t>
            </w:r>
          </w:p>
        </w:tc>
        <w:tc>
          <w:tcPr>
            <w:tcW w:w="0" w:type="auto"/>
            <w:shd w:val="clear" w:color="auto" w:fill="auto"/>
            <w:vAlign w:val="center"/>
          </w:tcPr>
          <w:p w14:paraId="14247F1C" w14:textId="34DA4F26"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3.09</w:t>
            </w:r>
          </w:p>
        </w:tc>
        <w:tc>
          <w:tcPr>
            <w:tcW w:w="0" w:type="auto"/>
            <w:shd w:val="clear" w:color="auto" w:fill="auto"/>
            <w:vAlign w:val="center"/>
          </w:tcPr>
          <w:p w14:paraId="572D0EB7" w14:textId="361B3D98"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3.72</w:t>
            </w:r>
          </w:p>
        </w:tc>
        <w:tc>
          <w:tcPr>
            <w:tcW w:w="0" w:type="auto"/>
            <w:shd w:val="clear" w:color="auto" w:fill="auto"/>
            <w:vAlign w:val="center"/>
          </w:tcPr>
          <w:p w14:paraId="769A6F80" w14:textId="4E16D36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6.45</w:t>
            </w:r>
          </w:p>
        </w:tc>
      </w:tr>
      <w:tr w:rsidR="0086425C" w:rsidRPr="0086425C" w14:paraId="0D5BF159" w14:textId="77777777" w:rsidTr="00EF24DE">
        <w:trPr>
          <w:trHeight w:val="278"/>
          <w:jc w:val="center"/>
        </w:trPr>
        <w:tc>
          <w:tcPr>
            <w:tcW w:w="0" w:type="auto"/>
            <w:vMerge/>
          </w:tcPr>
          <w:p w14:paraId="1EB93FDE" w14:textId="77777777"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2045095" w14:textId="70FFC1C3" w:rsidR="0086425C" w:rsidRPr="0086425C" w:rsidRDefault="0086425C" w:rsidP="00383D9C">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A945B0B" w14:textId="15D8D6E1" w:rsidR="0086425C" w:rsidRPr="0086425C" w:rsidRDefault="0086425C" w:rsidP="00383D9C">
            <w:pPr>
              <w:widowControl/>
              <w:jc w:val="center"/>
              <w:rPr>
                <w:rFonts w:ascii="Times New Roman" w:eastAsia="等线" w:hAnsi="Times New Roman" w:cs="Times New Roman"/>
                <w:b/>
                <w:bCs/>
                <w:kern w:val="0"/>
                <w:sz w:val="20"/>
                <w:szCs w:val="20"/>
              </w:rPr>
            </w:pPr>
            <w:r w:rsidRPr="0086425C">
              <w:rPr>
                <w:rFonts w:ascii="Times New Roman" w:eastAsia="等线" w:hAnsi="Times New Roman" w:cs="Times New Roman"/>
                <w:b/>
                <w:bCs/>
                <w:kern w:val="0"/>
                <w:sz w:val="20"/>
                <w:szCs w:val="20"/>
              </w:rPr>
              <w:t>95%</w:t>
            </w:r>
          </w:p>
        </w:tc>
        <w:tc>
          <w:tcPr>
            <w:tcW w:w="0" w:type="auto"/>
            <w:shd w:val="clear" w:color="auto" w:fill="auto"/>
            <w:vAlign w:val="center"/>
          </w:tcPr>
          <w:p w14:paraId="187572AA" w14:textId="5CB9C2F4"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5.05</w:t>
            </w:r>
          </w:p>
        </w:tc>
        <w:tc>
          <w:tcPr>
            <w:tcW w:w="0" w:type="auto"/>
            <w:shd w:val="clear" w:color="auto" w:fill="auto"/>
            <w:vAlign w:val="center"/>
          </w:tcPr>
          <w:p w14:paraId="6CBCAA0A" w14:textId="5D78F9FC"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6.78</w:t>
            </w:r>
          </w:p>
        </w:tc>
        <w:tc>
          <w:tcPr>
            <w:tcW w:w="0" w:type="auto"/>
            <w:shd w:val="clear" w:color="auto" w:fill="auto"/>
            <w:vAlign w:val="center"/>
          </w:tcPr>
          <w:p w14:paraId="1CD42A03" w14:textId="051B0F3E"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8.53</w:t>
            </w:r>
          </w:p>
        </w:tc>
        <w:tc>
          <w:tcPr>
            <w:tcW w:w="0" w:type="auto"/>
            <w:shd w:val="clear" w:color="auto" w:fill="auto"/>
            <w:vAlign w:val="center"/>
          </w:tcPr>
          <w:p w14:paraId="125C699E" w14:textId="7A247711"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9.11</w:t>
            </w:r>
          </w:p>
        </w:tc>
        <w:tc>
          <w:tcPr>
            <w:tcW w:w="0" w:type="auto"/>
            <w:shd w:val="clear" w:color="auto" w:fill="auto"/>
            <w:vAlign w:val="center"/>
          </w:tcPr>
          <w:p w14:paraId="7E4C9289" w14:textId="63F8B432"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17.56</w:t>
            </w:r>
          </w:p>
        </w:tc>
        <w:tc>
          <w:tcPr>
            <w:tcW w:w="0" w:type="auto"/>
            <w:shd w:val="clear" w:color="auto" w:fill="auto"/>
            <w:vAlign w:val="center"/>
          </w:tcPr>
          <w:p w14:paraId="5A9E7E31" w14:textId="5725C717" w:rsidR="0086425C" w:rsidRPr="0086425C" w:rsidRDefault="0086425C" w:rsidP="00EF24DE">
            <w:pPr>
              <w:jc w:val="center"/>
              <w:rPr>
                <w:rFonts w:ascii="Times New Roman" w:eastAsia="等线" w:hAnsi="Times New Roman" w:cs="Times New Roman"/>
                <w:color w:val="000000"/>
                <w:sz w:val="20"/>
                <w:szCs w:val="20"/>
              </w:rPr>
            </w:pPr>
            <w:r w:rsidRPr="0086425C">
              <w:rPr>
                <w:rFonts w:ascii="Times New Roman" w:eastAsia="等线" w:hAnsi="Times New Roman" w:cs="Times New Roman"/>
                <w:color w:val="000000"/>
                <w:sz w:val="20"/>
                <w:szCs w:val="20"/>
              </w:rPr>
              <w:t>71.46</w:t>
            </w:r>
          </w:p>
        </w:tc>
      </w:tr>
    </w:tbl>
    <w:p w14:paraId="11DC1B50" w14:textId="77777777" w:rsidR="009873E4" w:rsidRDefault="009873E4" w:rsidP="009873E4">
      <w:pPr>
        <w:rPr>
          <w:rFonts w:ascii="Times New Roman" w:eastAsia="等线" w:hAnsi="Times New Roman" w:cs="Times New Roman"/>
          <w:kern w:val="0"/>
          <w:sz w:val="20"/>
          <w:szCs w:val="20"/>
        </w:rPr>
      </w:pPr>
    </w:p>
    <w:p w14:paraId="32363B56" w14:textId="77777777" w:rsidR="009873E4" w:rsidRDefault="009873E4" w:rsidP="009873E4"/>
    <w:p w14:paraId="39640EDB" w14:textId="4EECCE7E" w:rsidR="009873E4" w:rsidRPr="005C07D0" w:rsidRDefault="009873E4" w:rsidP="009873E4">
      <w:pPr>
        <w:pStyle w:val="51"/>
        <w:rPr>
          <w:lang w:val="en-US" w:eastAsia="zh-CN"/>
        </w:rPr>
      </w:pPr>
      <w:r>
        <w:rPr>
          <w:lang w:val="en-US"/>
        </w:rPr>
        <w:t>B.</w:t>
      </w:r>
      <w:r>
        <w:rPr>
          <w:rFonts w:hint="eastAsia"/>
          <w:lang w:val="en-US" w:eastAsia="zh-CN"/>
        </w:rPr>
        <w:t>3</w:t>
      </w:r>
      <w:r>
        <w:rPr>
          <w:lang w:val="en-US"/>
        </w:rPr>
        <w:t>.1.1.</w:t>
      </w:r>
      <w:r w:rsidR="001F094F">
        <w:rPr>
          <w:rFonts w:hint="eastAsia"/>
          <w:lang w:val="en-US" w:eastAsia="zh-CN"/>
        </w:rPr>
        <w:t>2</w:t>
      </w:r>
      <w:r w:rsidRPr="005C07D0">
        <w:rPr>
          <w:lang w:val="en-US"/>
        </w:rPr>
        <w:tab/>
      </w:r>
      <w:r>
        <w:rPr>
          <w:rFonts w:hint="eastAsia"/>
          <w:sz w:val="24"/>
          <w:lang w:eastAsia="zh-CN"/>
        </w:rPr>
        <w:t>Dynamic SBFD vs. semi-static SBFD</w:t>
      </w:r>
    </w:p>
    <w:p w14:paraId="1D435AF3" w14:textId="0C02D996" w:rsidR="00CD2A22" w:rsidRDefault="001F094F" w:rsidP="00CD2A22">
      <w:pPr>
        <w:jc w:val="center"/>
        <w:rPr>
          <w:rFonts w:ascii="Times New Roman" w:eastAsia="等线" w:hAnsi="Times New Roman" w:cs="Times New Roman"/>
          <w:b/>
          <w:kern w:val="0"/>
          <w:sz w:val="20"/>
          <w:szCs w:val="20"/>
          <w:lang w:val="en-GB"/>
        </w:rPr>
      </w:pPr>
      <w:r w:rsidRPr="005D073D">
        <w:rPr>
          <w:rFonts w:ascii="Times New Roman" w:eastAsia="等线" w:hAnsi="Times New Roman" w:cs="Times New Roman"/>
          <w:b/>
          <w:kern w:val="0"/>
          <w:sz w:val="20"/>
          <w:szCs w:val="20"/>
          <w:lang w:val="en-GB" w:eastAsia="en-US"/>
        </w:rPr>
        <w:t xml:space="preserve">Table </w:t>
      </w:r>
      <w:r w:rsidRPr="005D073D">
        <w:rPr>
          <w:rFonts w:ascii="Times New Roman" w:eastAsia="等线" w:hAnsi="Times New Roman" w:cs="Times New Roman" w:hint="eastAsia"/>
          <w:b/>
          <w:kern w:val="0"/>
          <w:sz w:val="20"/>
          <w:szCs w:val="20"/>
          <w:lang w:val="en-GB"/>
        </w:rPr>
        <w:t>B</w:t>
      </w:r>
      <w:r w:rsidRPr="005D073D">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3</w:t>
      </w:r>
      <w:r w:rsidRPr="005D073D">
        <w:rPr>
          <w:rFonts w:ascii="Times New Roman" w:eastAsia="等线" w:hAnsi="Times New Roman" w:cs="Times New Roman"/>
          <w:b/>
          <w:kern w:val="0"/>
          <w:sz w:val="20"/>
          <w:szCs w:val="20"/>
          <w:lang w:val="en-GB"/>
        </w:rPr>
        <w:t>.1.1</w:t>
      </w:r>
      <w:r>
        <w:rPr>
          <w:rFonts w:ascii="Times New Roman" w:eastAsia="等线" w:hAnsi="Times New Roman" w:cs="Times New Roman" w:hint="eastAsia"/>
          <w:b/>
          <w:kern w:val="0"/>
          <w:sz w:val="20"/>
          <w:szCs w:val="20"/>
          <w:lang w:val="en-GB"/>
        </w:rPr>
        <w:t>.</w:t>
      </w:r>
      <w:r w:rsidR="00440633">
        <w:rPr>
          <w:rFonts w:ascii="Times New Roman" w:eastAsia="等线" w:hAnsi="Times New Roman" w:cs="Times New Roman" w:hint="eastAsia"/>
          <w:b/>
          <w:kern w:val="0"/>
          <w:sz w:val="20"/>
          <w:szCs w:val="20"/>
          <w:lang w:val="en-GB"/>
        </w:rPr>
        <w:t>2</w:t>
      </w:r>
      <w:r>
        <w:rPr>
          <w:rFonts w:ascii="Times New Roman" w:eastAsia="等线" w:hAnsi="Times New Roman" w:cs="Times New Roman" w:hint="eastAsia"/>
          <w:b/>
          <w:kern w:val="0"/>
          <w:sz w:val="20"/>
          <w:szCs w:val="20"/>
          <w:lang w:val="en-GB"/>
        </w:rPr>
        <w:t>-1</w:t>
      </w:r>
      <w:r w:rsidRPr="005D073D">
        <w:rPr>
          <w:rFonts w:ascii="Times New Roman" w:eastAsia="等线" w:hAnsi="Times New Roman" w:cs="Times New Roman"/>
          <w:b/>
          <w:kern w:val="0"/>
          <w:sz w:val="20"/>
          <w:szCs w:val="20"/>
          <w:lang w:val="en-GB" w:eastAsia="en-US"/>
        </w:rPr>
        <w:t xml:space="preserve">: </w:t>
      </w:r>
      <w:r>
        <w:rPr>
          <w:rFonts w:ascii="Times New Roman" w:eastAsia="等线" w:hAnsi="Times New Roman" w:cs="Times New Roman" w:hint="eastAsia"/>
          <w:b/>
          <w:kern w:val="0"/>
          <w:sz w:val="20"/>
          <w:szCs w:val="20"/>
          <w:lang w:val="en-GB"/>
        </w:rPr>
        <w:t>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of</w:t>
      </w:r>
      <w:r w:rsidR="00CD2A22">
        <w:rPr>
          <w:rFonts w:ascii="Times New Roman" w:eastAsia="等线" w:hAnsi="Times New Roman" w:cs="Times New Roman" w:hint="eastAsia"/>
          <w:b/>
          <w:kern w:val="0"/>
          <w:sz w:val="20"/>
          <w:szCs w:val="20"/>
          <w:lang w:val="en-GB"/>
        </w:rPr>
        <w:t xml:space="preserve"> Indoor (FR1) dynamic SBFD vs. semi-static SBFD, </w:t>
      </w:r>
      <w:r w:rsidR="00CD2A22" w:rsidRPr="005B61E5">
        <w:rPr>
          <w:rFonts w:ascii="Times New Roman" w:eastAsia="等线" w:hAnsi="Times New Roman" w:cs="Times New Roman"/>
          <w:b/>
          <w:kern w:val="0"/>
          <w:sz w:val="20"/>
          <w:szCs w:val="20"/>
          <w:lang w:val="en-GB"/>
        </w:rPr>
        <w:t>{XXXXU}</w:t>
      </w:r>
      <w:r w:rsidR="00CD2A22">
        <w:rPr>
          <w:rFonts w:ascii="Times New Roman" w:eastAsia="等线" w:hAnsi="Times New Roman" w:cs="Times New Roman" w:hint="eastAsia"/>
          <w:b/>
          <w:kern w:val="0"/>
          <w:sz w:val="20"/>
          <w:szCs w:val="20"/>
          <w:lang w:val="en-GB"/>
        </w:rPr>
        <w:t xml:space="preserve"> </w:t>
      </w:r>
    </w:p>
    <w:p w14:paraId="3C04D9DE" w14:textId="77777777" w:rsidR="00CD2A22" w:rsidRPr="005B61E5" w:rsidRDefault="00CD2A22" w:rsidP="00CD2A22">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63"/>
        <w:gridCol w:w="849"/>
        <w:gridCol w:w="859"/>
        <w:gridCol w:w="680"/>
        <w:gridCol w:w="759"/>
        <w:gridCol w:w="680"/>
        <w:gridCol w:w="778"/>
        <w:gridCol w:w="778"/>
        <w:gridCol w:w="780"/>
        <w:gridCol w:w="814"/>
        <w:gridCol w:w="1072"/>
        <w:gridCol w:w="842"/>
      </w:tblGrid>
      <w:tr w:rsidR="0086425C" w:rsidRPr="00B92C06" w14:paraId="701DFFA5" w14:textId="77777777" w:rsidTr="0086425C">
        <w:trPr>
          <w:trHeight w:val="113"/>
          <w:jc w:val="center"/>
        </w:trPr>
        <w:tc>
          <w:tcPr>
            <w:tcW w:w="5000" w:type="pct"/>
            <w:gridSpan w:val="12"/>
            <w:shd w:val="clear" w:color="auto" w:fill="FFFFFF" w:themeFill="background1"/>
          </w:tcPr>
          <w:p w14:paraId="2126FF54" w14:textId="4F85C8E8" w:rsidR="0086425C" w:rsidRPr="00B92C06" w:rsidRDefault="0086425C" w:rsidP="00CD2A22">
            <w:pPr>
              <w:widowControl/>
              <w:jc w:val="center"/>
              <w:rPr>
                <w:rFonts w:ascii="Times New Roman" w:eastAsia="等线" w:hAnsi="Times New Roman" w:cs="Times New Roman"/>
                <w:color w:val="000000"/>
                <w:kern w:val="0"/>
                <w:sz w:val="18"/>
                <w:szCs w:val="18"/>
              </w:rPr>
            </w:pPr>
            <w:r w:rsidRPr="00B92C06">
              <w:rPr>
                <w:rFonts w:ascii="Times New Roman" w:eastAsia="等线" w:hAnsi="Times New Roman" w:cs="Times New Roman"/>
                <w:b/>
                <w:i/>
                <w:kern w:val="0"/>
                <w:sz w:val="18"/>
                <w:szCs w:val="18"/>
              </w:rPr>
              <w:t xml:space="preserve">Simple description of key assumptions (RSI based on 1dB </w:t>
            </w:r>
            <w:proofErr w:type="spellStart"/>
            <w:r w:rsidRPr="00B92C06">
              <w:rPr>
                <w:rFonts w:ascii="Times New Roman" w:eastAsia="等线" w:hAnsi="Times New Roman" w:cs="Times New Roman"/>
                <w:b/>
                <w:i/>
                <w:kern w:val="0"/>
                <w:sz w:val="18"/>
                <w:szCs w:val="18"/>
              </w:rPr>
              <w:t>desense</w:t>
            </w:r>
            <w:proofErr w:type="spellEnd"/>
            <w:r w:rsidRPr="00B92C06">
              <w:rPr>
                <w:rFonts w:ascii="Times New Roman" w:eastAsia="等线" w:hAnsi="Times New Roman" w:cs="Times New Roman"/>
                <w:b/>
                <w:i/>
                <w:kern w:val="0"/>
                <w:sz w:val="18"/>
                <w:szCs w:val="18"/>
              </w:rPr>
              <w:t xml:space="preserve">, </w:t>
            </w:r>
            <w:r w:rsidRPr="00B92C06">
              <w:rPr>
                <w:rFonts w:ascii="Times New Roman" w:hAnsi="Times New Roman" w:cs="Times New Roman"/>
                <w:b/>
                <w:bCs/>
                <w:i/>
                <w:iCs/>
                <w:sz w:val="18"/>
                <w:szCs w:val="18"/>
              </w:rPr>
              <w:t xml:space="preserve">Twice area &amp; same </w:t>
            </w:r>
            <w:proofErr w:type="spellStart"/>
            <w:r w:rsidRPr="00B92C06">
              <w:rPr>
                <w:rFonts w:ascii="Times New Roman" w:hAnsi="Times New Roman" w:cs="Times New Roman"/>
                <w:b/>
                <w:bCs/>
                <w:i/>
                <w:iCs/>
                <w:sz w:val="18"/>
                <w:szCs w:val="18"/>
              </w:rPr>
              <w:t>TxRUs</w:t>
            </w:r>
            <w:proofErr w:type="spellEnd"/>
            <w:r w:rsidRPr="00B92C06">
              <w:rPr>
                <w:rFonts w:ascii="Times New Roman" w:hAnsi="Times New Roman" w:cs="Times New Roman"/>
                <w:b/>
                <w:bCs/>
                <w:i/>
                <w:iCs/>
                <w:sz w:val="18"/>
                <w:szCs w:val="18"/>
              </w:rPr>
              <w:t xml:space="preserve"> (Option 2), SBFD slot configuration {XXXXU}, dynamic SBFD Option 2, DL: 0.5Mbytes, UL: 0.125Mbyte</w:t>
            </w:r>
            <w:r w:rsidRPr="00B92C06">
              <w:rPr>
                <w:rFonts w:ascii="Times New Roman" w:eastAsia="等线" w:hAnsi="Times New Roman" w:cs="Times New Roman"/>
                <w:b/>
                <w:i/>
                <w:kern w:val="0"/>
                <w:sz w:val="18"/>
                <w:szCs w:val="18"/>
              </w:rPr>
              <w:t>)</w:t>
            </w:r>
          </w:p>
        </w:tc>
      </w:tr>
      <w:tr w:rsidR="0086425C" w:rsidRPr="00B92C06" w14:paraId="24824810" w14:textId="77777777" w:rsidTr="0086425C">
        <w:trPr>
          <w:trHeight w:val="113"/>
          <w:jc w:val="center"/>
        </w:trPr>
        <w:tc>
          <w:tcPr>
            <w:tcW w:w="1354" w:type="pct"/>
            <w:gridSpan w:val="3"/>
            <w:vMerge w:val="restart"/>
            <w:shd w:val="clear" w:color="auto" w:fill="FFFFFF" w:themeFill="background1"/>
          </w:tcPr>
          <w:p w14:paraId="49E55DBE" w14:textId="78339410" w:rsidR="0086425C" w:rsidRPr="00B92C06" w:rsidRDefault="0086425C" w:rsidP="00CD2A22">
            <w:pPr>
              <w:widowControl/>
              <w:jc w:val="center"/>
              <w:rPr>
                <w:rFonts w:ascii="Times New Roman" w:eastAsia="等线" w:hAnsi="Times New Roman" w:cs="Times New Roman"/>
                <w:b/>
                <w:bCs/>
                <w:kern w:val="0"/>
                <w:sz w:val="18"/>
                <w:szCs w:val="18"/>
              </w:rPr>
            </w:pPr>
          </w:p>
        </w:tc>
        <w:tc>
          <w:tcPr>
            <w:tcW w:w="1075" w:type="pct"/>
            <w:gridSpan w:val="3"/>
            <w:shd w:val="clear" w:color="auto" w:fill="FFFFFF" w:themeFill="background1"/>
            <w:vAlign w:val="center"/>
          </w:tcPr>
          <w:p w14:paraId="7F4A2526"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[LG]</w:t>
            </w:r>
          </w:p>
        </w:tc>
        <w:tc>
          <w:tcPr>
            <w:tcW w:w="1185" w:type="pct"/>
            <w:gridSpan w:val="3"/>
            <w:shd w:val="clear" w:color="auto" w:fill="FFFFFF" w:themeFill="background1"/>
            <w:vAlign w:val="center"/>
          </w:tcPr>
          <w:p w14:paraId="5A802EEB"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[Nokia]</w:t>
            </w:r>
          </w:p>
        </w:tc>
        <w:tc>
          <w:tcPr>
            <w:tcW w:w="1385" w:type="pct"/>
            <w:gridSpan w:val="3"/>
            <w:shd w:val="clear" w:color="auto" w:fill="FFFFFF" w:themeFill="background1"/>
            <w:noWrap/>
            <w:vAlign w:val="center"/>
          </w:tcPr>
          <w:p w14:paraId="0294E0D7"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[Ericsson]</w:t>
            </w:r>
          </w:p>
        </w:tc>
      </w:tr>
      <w:tr w:rsidR="0086425C" w:rsidRPr="00B92C06" w14:paraId="2CB506ED" w14:textId="77777777" w:rsidTr="0086425C">
        <w:trPr>
          <w:trHeight w:val="113"/>
          <w:jc w:val="center"/>
        </w:trPr>
        <w:tc>
          <w:tcPr>
            <w:tcW w:w="1354" w:type="pct"/>
            <w:gridSpan w:val="3"/>
            <w:vMerge/>
            <w:shd w:val="clear" w:color="auto" w:fill="FFFFFF" w:themeFill="background1"/>
          </w:tcPr>
          <w:p w14:paraId="35134AE2" w14:textId="17002A7C" w:rsidR="0086425C" w:rsidRPr="00B92C06" w:rsidRDefault="0086425C" w:rsidP="00CD2A22">
            <w:pPr>
              <w:widowControl/>
              <w:jc w:val="center"/>
              <w:rPr>
                <w:rFonts w:ascii="Times New Roman" w:eastAsia="等线" w:hAnsi="Times New Roman" w:cs="Times New Roman"/>
                <w:b/>
                <w:bCs/>
                <w:kern w:val="0"/>
                <w:sz w:val="18"/>
                <w:szCs w:val="18"/>
              </w:rPr>
            </w:pPr>
          </w:p>
        </w:tc>
        <w:tc>
          <w:tcPr>
            <w:tcW w:w="345" w:type="pct"/>
            <w:shd w:val="clear" w:color="auto" w:fill="FFFFFF" w:themeFill="background1"/>
            <w:vAlign w:val="center"/>
          </w:tcPr>
          <w:p w14:paraId="402C8C01"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Low load</w:t>
            </w:r>
          </w:p>
        </w:tc>
        <w:tc>
          <w:tcPr>
            <w:tcW w:w="385" w:type="pct"/>
            <w:shd w:val="clear" w:color="auto" w:fill="FFFFFF" w:themeFill="background1"/>
            <w:vAlign w:val="center"/>
          </w:tcPr>
          <w:p w14:paraId="0803DC48"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Medium load</w:t>
            </w:r>
          </w:p>
        </w:tc>
        <w:tc>
          <w:tcPr>
            <w:tcW w:w="345" w:type="pct"/>
            <w:shd w:val="clear" w:color="auto" w:fill="FFFFFF" w:themeFill="background1"/>
            <w:vAlign w:val="center"/>
          </w:tcPr>
          <w:p w14:paraId="17266870"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High load</w:t>
            </w:r>
          </w:p>
        </w:tc>
        <w:tc>
          <w:tcPr>
            <w:tcW w:w="395" w:type="pct"/>
            <w:shd w:val="clear" w:color="auto" w:fill="FFFFFF" w:themeFill="background1"/>
            <w:vAlign w:val="center"/>
          </w:tcPr>
          <w:p w14:paraId="37813F98"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Low load</w:t>
            </w:r>
          </w:p>
        </w:tc>
        <w:tc>
          <w:tcPr>
            <w:tcW w:w="395" w:type="pct"/>
            <w:shd w:val="clear" w:color="auto" w:fill="FFFFFF" w:themeFill="background1"/>
            <w:vAlign w:val="center"/>
          </w:tcPr>
          <w:p w14:paraId="747178D1"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Medium load</w:t>
            </w:r>
          </w:p>
        </w:tc>
        <w:tc>
          <w:tcPr>
            <w:tcW w:w="396" w:type="pct"/>
            <w:shd w:val="clear" w:color="auto" w:fill="FFFFFF" w:themeFill="background1"/>
            <w:vAlign w:val="center"/>
          </w:tcPr>
          <w:p w14:paraId="4034D885"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High load</w:t>
            </w:r>
          </w:p>
        </w:tc>
        <w:tc>
          <w:tcPr>
            <w:tcW w:w="413" w:type="pct"/>
            <w:shd w:val="clear" w:color="auto" w:fill="FFFFFF" w:themeFill="background1"/>
            <w:noWrap/>
            <w:vAlign w:val="center"/>
          </w:tcPr>
          <w:p w14:paraId="4663440D"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Low load</w:t>
            </w:r>
          </w:p>
        </w:tc>
        <w:tc>
          <w:tcPr>
            <w:tcW w:w="544" w:type="pct"/>
            <w:shd w:val="clear" w:color="auto" w:fill="FFFFFF" w:themeFill="background1"/>
            <w:noWrap/>
            <w:vAlign w:val="center"/>
          </w:tcPr>
          <w:p w14:paraId="6936897A"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Medium load</w:t>
            </w:r>
          </w:p>
        </w:tc>
        <w:tc>
          <w:tcPr>
            <w:tcW w:w="428" w:type="pct"/>
            <w:shd w:val="clear" w:color="auto" w:fill="FFFFFF" w:themeFill="background1"/>
            <w:noWrap/>
            <w:vAlign w:val="center"/>
          </w:tcPr>
          <w:p w14:paraId="6C44F698" w14:textId="77777777" w:rsidR="0086425C" w:rsidRPr="00B92C06" w:rsidRDefault="0086425C" w:rsidP="00CD2A22">
            <w:pPr>
              <w:widowControl/>
              <w:jc w:val="center"/>
              <w:rPr>
                <w:rFonts w:ascii="Times New Roman" w:eastAsia="等线" w:hAnsi="Times New Roman" w:cs="Times New Roman"/>
                <w:b/>
                <w:color w:val="000000"/>
                <w:kern w:val="0"/>
                <w:sz w:val="18"/>
                <w:szCs w:val="18"/>
              </w:rPr>
            </w:pPr>
            <w:r w:rsidRPr="00B92C06">
              <w:rPr>
                <w:rFonts w:ascii="Times New Roman" w:eastAsia="等线" w:hAnsi="Times New Roman" w:cs="Times New Roman"/>
                <w:b/>
                <w:color w:val="000000"/>
                <w:kern w:val="0"/>
                <w:sz w:val="18"/>
                <w:szCs w:val="18"/>
              </w:rPr>
              <w:t>High load</w:t>
            </w:r>
          </w:p>
        </w:tc>
      </w:tr>
      <w:tr w:rsidR="0086425C" w:rsidRPr="00B92C06" w14:paraId="01A722B5" w14:textId="77777777" w:rsidTr="009A75BF">
        <w:trPr>
          <w:trHeight w:val="113"/>
          <w:jc w:val="center"/>
        </w:trPr>
        <w:tc>
          <w:tcPr>
            <w:tcW w:w="488" w:type="pct"/>
            <w:vMerge w:val="restart"/>
            <w:shd w:val="clear" w:color="auto" w:fill="FFFFFF" w:themeFill="background1"/>
            <w:vAlign w:val="center"/>
          </w:tcPr>
          <w:p w14:paraId="5A89A917" w14:textId="3EBE9E3B" w:rsidR="0086425C" w:rsidRPr="00B92C06" w:rsidRDefault="0086425C" w:rsidP="00CD2A22">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Baseline</w:t>
            </w:r>
          </w:p>
        </w:tc>
        <w:tc>
          <w:tcPr>
            <w:tcW w:w="431" w:type="pct"/>
            <w:vMerge w:val="restart"/>
            <w:shd w:val="clear" w:color="auto" w:fill="FFFFFF" w:themeFill="background1"/>
            <w:vAlign w:val="center"/>
          </w:tcPr>
          <w:p w14:paraId="04A62016" w14:textId="2078EF86"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DL RU</w:t>
            </w:r>
          </w:p>
        </w:tc>
        <w:tc>
          <w:tcPr>
            <w:tcW w:w="436" w:type="pct"/>
            <w:shd w:val="clear" w:color="auto" w:fill="FFFFFF" w:themeFill="background1"/>
            <w:vAlign w:val="center"/>
          </w:tcPr>
          <w:p w14:paraId="7429A768" w14:textId="17E09DED"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Type-1</w:t>
            </w:r>
          </w:p>
        </w:tc>
        <w:tc>
          <w:tcPr>
            <w:tcW w:w="345" w:type="pct"/>
            <w:shd w:val="clear" w:color="auto" w:fill="FFFFFF" w:themeFill="background1"/>
            <w:vAlign w:val="center"/>
          </w:tcPr>
          <w:p w14:paraId="7D08428E" w14:textId="72244688"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8.10%</w:t>
            </w:r>
          </w:p>
        </w:tc>
        <w:tc>
          <w:tcPr>
            <w:tcW w:w="385" w:type="pct"/>
            <w:shd w:val="clear" w:color="auto" w:fill="FFFFFF" w:themeFill="background1"/>
            <w:vAlign w:val="center"/>
          </w:tcPr>
          <w:p w14:paraId="40EE3281" w14:textId="74B2BBAD"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15.90%</w:t>
            </w:r>
          </w:p>
        </w:tc>
        <w:tc>
          <w:tcPr>
            <w:tcW w:w="345" w:type="pct"/>
            <w:shd w:val="clear" w:color="auto" w:fill="FFFFFF" w:themeFill="background1"/>
            <w:vAlign w:val="center"/>
          </w:tcPr>
          <w:p w14:paraId="0D144E84" w14:textId="07D6C7D3"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41.40%</w:t>
            </w:r>
          </w:p>
        </w:tc>
        <w:tc>
          <w:tcPr>
            <w:tcW w:w="395" w:type="pct"/>
            <w:shd w:val="clear" w:color="auto" w:fill="FFFFFF" w:themeFill="background1"/>
            <w:vAlign w:val="center"/>
          </w:tcPr>
          <w:p w14:paraId="5F14D4A6" w14:textId="55BC9363"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5.17%</w:t>
            </w:r>
          </w:p>
        </w:tc>
        <w:tc>
          <w:tcPr>
            <w:tcW w:w="395" w:type="pct"/>
            <w:shd w:val="clear" w:color="auto" w:fill="FFFFFF" w:themeFill="background1"/>
            <w:vAlign w:val="center"/>
          </w:tcPr>
          <w:p w14:paraId="3D2ED512" w14:textId="3E6F1D79"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20.78%</w:t>
            </w:r>
          </w:p>
        </w:tc>
        <w:tc>
          <w:tcPr>
            <w:tcW w:w="396" w:type="pct"/>
            <w:shd w:val="clear" w:color="auto" w:fill="FFFFFF" w:themeFill="background1"/>
            <w:vAlign w:val="center"/>
          </w:tcPr>
          <w:p w14:paraId="48B0FB8A" w14:textId="47CA82FF"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49.78%</w:t>
            </w:r>
          </w:p>
        </w:tc>
        <w:tc>
          <w:tcPr>
            <w:tcW w:w="413" w:type="pct"/>
            <w:shd w:val="clear" w:color="auto" w:fill="FFFFFF" w:themeFill="background1"/>
            <w:noWrap/>
            <w:vAlign w:val="center"/>
          </w:tcPr>
          <w:p w14:paraId="48AEBB78" w14:textId="3F105AE3"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544" w:type="pct"/>
            <w:shd w:val="clear" w:color="auto" w:fill="FFFFFF" w:themeFill="background1"/>
            <w:noWrap/>
            <w:vAlign w:val="center"/>
          </w:tcPr>
          <w:p w14:paraId="725AB85E" w14:textId="717B7FAB"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428" w:type="pct"/>
            <w:shd w:val="clear" w:color="auto" w:fill="FFFFFF" w:themeFill="background1"/>
            <w:noWrap/>
            <w:vAlign w:val="center"/>
          </w:tcPr>
          <w:p w14:paraId="1D5FDCD2" w14:textId="29DDAEB8"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r>
      <w:tr w:rsidR="0086425C" w:rsidRPr="00B92C06" w14:paraId="5F025932" w14:textId="77777777" w:rsidTr="009A75BF">
        <w:trPr>
          <w:trHeight w:val="113"/>
          <w:jc w:val="center"/>
        </w:trPr>
        <w:tc>
          <w:tcPr>
            <w:tcW w:w="488" w:type="pct"/>
            <w:vMerge/>
            <w:shd w:val="clear" w:color="auto" w:fill="FFFFFF" w:themeFill="background1"/>
            <w:vAlign w:val="center"/>
          </w:tcPr>
          <w:p w14:paraId="2D6CD6F2" w14:textId="77777777" w:rsidR="0086425C" w:rsidRPr="00B92C06" w:rsidRDefault="0086425C"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3B52153D" w14:textId="6E28C725" w:rsidR="0086425C" w:rsidRPr="00B92C06" w:rsidRDefault="0086425C"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57059735" w14:textId="1F174273"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Type-2</w:t>
            </w:r>
          </w:p>
        </w:tc>
        <w:tc>
          <w:tcPr>
            <w:tcW w:w="345" w:type="pct"/>
            <w:shd w:val="clear" w:color="auto" w:fill="FFFFFF" w:themeFill="background1"/>
            <w:vAlign w:val="center"/>
          </w:tcPr>
          <w:p w14:paraId="0C86A220" w14:textId="38849C64"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13.30%</w:t>
            </w:r>
          </w:p>
        </w:tc>
        <w:tc>
          <w:tcPr>
            <w:tcW w:w="385" w:type="pct"/>
            <w:shd w:val="clear" w:color="auto" w:fill="FFFFFF" w:themeFill="background1"/>
            <w:vAlign w:val="center"/>
          </w:tcPr>
          <w:p w14:paraId="24065F3F" w14:textId="5270701C"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26.10%</w:t>
            </w:r>
          </w:p>
        </w:tc>
        <w:tc>
          <w:tcPr>
            <w:tcW w:w="345" w:type="pct"/>
            <w:shd w:val="clear" w:color="auto" w:fill="FFFFFF" w:themeFill="background1"/>
            <w:vAlign w:val="center"/>
          </w:tcPr>
          <w:p w14:paraId="2380C184" w14:textId="3E89BC76"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67.90%</w:t>
            </w:r>
          </w:p>
        </w:tc>
        <w:tc>
          <w:tcPr>
            <w:tcW w:w="395" w:type="pct"/>
            <w:shd w:val="clear" w:color="auto" w:fill="FFFFFF" w:themeFill="background1"/>
            <w:vAlign w:val="center"/>
          </w:tcPr>
          <w:p w14:paraId="1D8C9F53" w14:textId="450FCFFC"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8.42%</w:t>
            </w:r>
          </w:p>
        </w:tc>
        <w:tc>
          <w:tcPr>
            <w:tcW w:w="395" w:type="pct"/>
            <w:shd w:val="clear" w:color="auto" w:fill="FFFFFF" w:themeFill="background1"/>
            <w:vAlign w:val="center"/>
          </w:tcPr>
          <w:p w14:paraId="36C8F9BC" w14:textId="0AAADD94"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33.97%</w:t>
            </w:r>
          </w:p>
        </w:tc>
        <w:tc>
          <w:tcPr>
            <w:tcW w:w="396" w:type="pct"/>
            <w:shd w:val="clear" w:color="auto" w:fill="FFFFFF" w:themeFill="background1"/>
            <w:vAlign w:val="center"/>
          </w:tcPr>
          <w:p w14:paraId="57217F2E" w14:textId="580320E0"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81.61%</w:t>
            </w:r>
          </w:p>
        </w:tc>
        <w:tc>
          <w:tcPr>
            <w:tcW w:w="413" w:type="pct"/>
            <w:shd w:val="clear" w:color="auto" w:fill="FFFFFF" w:themeFill="background1"/>
            <w:noWrap/>
            <w:vAlign w:val="center"/>
          </w:tcPr>
          <w:p w14:paraId="3B18F867" w14:textId="0B110E5D"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5.34%</w:t>
            </w:r>
          </w:p>
        </w:tc>
        <w:tc>
          <w:tcPr>
            <w:tcW w:w="544" w:type="pct"/>
            <w:shd w:val="clear" w:color="auto" w:fill="FFFFFF" w:themeFill="background1"/>
            <w:noWrap/>
            <w:vAlign w:val="center"/>
          </w:tcPr>
          <w:p w14:paraId="47FE6873" w14:textId="2860C939"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45.95%</w:t>
            </w:r>
          </w:p>
        </w:tc>
        <w:tc>
          <w:tcPr>
            <w:tcW w:w="428" w:type="pct"/>
            <w:shd w:val="clear" w:color="auto" w:fill="FFFFFF" w:themeFill="background1"/>
            <w:noWrap/>
            <w:vAlign w:val="center"/>
          </w:tcPr>
          <w:p w14:paraId="05F9E63D" w14:textId="24145578"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79.35%</w:t>
            </w:r>
          </w:p>
        </w:tc>
      </w:tr>
      <w:tr w:rsidR="0086425C" w:rsidRPr="00B92C06" w14:paraId="08830969" w14:textId="77777777" w:rsidTr="009A75BF">
        <w:trPr>
          <w:trHeight w:val="113"/>
          <w:jc w:val="center"/>
        </w:trPr>
        <w:tc>
          <w:tcPr>
            <w:tcW w:w="488" w:type="pct"/>
            <w:vMerge/>
            <w:shd w:val="clear" w:color="auto" w:fill="FFFFFF" w:themeFill="background1"/>
            <w:vAlign w:val="center"/>
          </w:tcPr>
          <w:p w14:paraId="71F86CDB" w14:textId="77777777" w:rsidR="0086425C" w:rsidRPr="00B92C06" w:rsidRDefault="0086425C" w:rsidP="00CD2A22">
            <w:pPr>
              <w:widowControl/>
              <w:jc w:val="center"/>
              <w:rPr>
                <w:rFonts w:ascii="Times New Roman" w:eastAsia="等线" w:hAnsi="Times New Roman" w:cs="Times New Roman"/>
                <w:b/>
                <w:bCs/>
                <w:kern w:val="0"/>
                <w:sz w:val="18"/>
                <w:szCs w:val="18"/>
              </w:rPr>
            </w:pPr>
          </w:p>
        </w:tc>
        <w:tc>
          <w:tcPr>
            <w:tcW w:w="431" w:type="pct"/>
            <w:vMerge w:val="restart"/>
            <w:shd w:val="clear" w:color="auto" w:fill="FFFFFF" w:themeFill="background1"/>
            <w:vAlign w:val="center"/>
          </w:tcPr>
          <w:p w14:paraId="6C2855D6" w14:textId="437EC92C"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UL RU</w:t>
            </w:r>
          </w:p>
        </w:tc>
        <w:tc>
          <w:tcPr>
            <w:tcW w:w="436" w:type="pct"/>
            <w:shd w:val="clear" w:color="auto" w:fill="FFFFFF" w:themeFill="background1"/>
            <w:vAlign w:val="center"/>
          </w:tcPr>
          <w:p w14:paraId="6271DE56" w14:textId="3B501E8F"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Type-1</w:t>
            </w:r>
          </w:p>
        </w:tc>
        <w:tc>
          <w:tcPr>
            <w:tcW w:w="345" w:type="pct"/>
            <w:shd w:val="clear" w:color="auto" w:fill="FFFFFF" w:themeFill="background1"/>
            <w:vAlign w:val="center"/>
          </w:tcPr>
          <w:p w14:paraId="456B8327" w14:textId="3B1F9431"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1.70%</w:t>
            </w:r>
          </w:p>
        </w:tc>
        <w:tc>
          <w:tcPr>
            <w:tcW w:w="385" w:type="pct"/>
            <w:shd w:val="clear" w:color="auto" w:fill="FFFFFF" w:themeFill="background1"/>
            <w:vAlign w:val="center"/>
          </w:tcPr>
          <w:p w14:paraId="489336F3" w14:textId="4584ED19"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3.40%</w:t>
            </w:r>
          </w:p>
        </w:tc>
        <w:tc>
          <w:tcPr>
            <w:tcW w:w="345" w:type="pct"/>
            <w:shd w:val="clear" w:color="auto" w:fill="FFFFFF" w:themeFill="background1"/>
            <w:vAlign w:val="center"/>
          </w:tcPr>
          <w:p w14:paraId="52AFE291" w14:textId="1788B4FF"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9.90%</w:t>
            </w:r>
          </w:p>
        </w:tc>
        <w:tc>
          <w:tcPr>
            <w:tcW w:w="395" w:type="pct"/>
            <w:shd w:val="clear" w:color="auto" w:fill="FFFFFF" w:themeFill="background1"/>
            <w:vAlign w:val="center"/>
          </w:tcPr>
          <w:p w14:paraId="4093A9CB" w14:textId="7294571A"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1.51%</w:t>
            </w:r>
          </w:p>
        </w:tc>
        <w:tc>
          <w:tcPr>
            <w:tcW w:w="395" w:type="pct"/>
            <w:shd w:val="clear" w:color="auto" w:fill="FFFFFF" w:themeFill="background1"/>
            <w:vAlign w:val="center"/>
          </w:tcPr>
          <w:p w14:paraId="7BE5B7C5" w14:textId="3FDE70B0"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5.19%</w:t>
            </w:r>
          </w:p>
        </w:tc>
        <w:tc>
          <w:tcPr>
            <w:tcW w:w="396" w:type="pct"/>
            <w:shd w:val="clear" w:color="auto" w:fill="FFFFFF" w:themeFill="background1"/>
            <w:vAlign w:val="center"/>
          </w:tcPr>
          <w:p w14:paraId="36C7F767" w14:textId="5395ED86"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12.92%</w:t>
            </w:r>
          </w:p>
        </w:tc>
        <w:tc>
          <w:tcPr>
            <w:tcW w:w="413" w:type="pct"/>
            <w:shd w:val="clear" w:color="auto" w:fill="FFFFFF" w:themeFill="background1"/>
            <w:noWrap/>
            <w:vAlign w:val="center"/>
          </w:tcPr>
          <w:p w14:paraId="306B0768" w14:textId="39C60280"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544" w:type="pct"/>
            <w:shd w:val="clear" w:color="auto" w:fill="FFFFFF" w:themeFill="background1"/>
            <w:noWrap/>
            <w:vAlign w:val="center"/>
          </w:tcPr>
          <w:p w14:paraId="1507E438" w14:textId="7C5AB3A6"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428" w:type="pct"/>
            <w:shd w:val="clear" w:color="auto" w:fill="FFFFFF" w:themeFill="background1"/>
            <w:noWrap/>
            <w:vAlign w:val="center"/>
          </w:tcPr>
          <w:p w14:paraId="6ACAFE1A" w14:textId="3EAAEEA0"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r>
      <w:tr w:rsidR="0086425C" w:rsidRPr="00B92C06" w14:paraId="516B6E3C" w14:textId="77777777" w:rsidTr="009A75BF">
        <w:trPr>
          <w:trHeight w:val="113"/>
          <w:jc w:val="center"/>
        </w:trPr>
        <w:tc>
          <w:tcPr>
            <w:tcW w:w="488" w:type="pct"/>
            <w:vMerge/>
            <w:shd w:val="clear" w:color="auto" w:fill="FFFFFF" w:themeFill="background1"/>
            <w:vAlign w:val="center"/>
          </w:tcPr>
          <w:p w14:paraId="3D7B9C29" w14:textId="77777777" w:rsidR="0086425C" w:rsidRPr="00B92C06" w:rsidRDefault="0086425C"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4CFA777A" w14:textId="6274FF86" w:rsidR="0086425C" w:rsidRPr="00B92C06" w:rsidRDefault="0086425C"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3FC65FC8" w14:textId="0BB12B8B"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Type-2</w:t>
            </w:r>
          </w:p>
        </w:tc>
        <w:tc>
          <w:tcPr>
            <w:tcW w:w="345" w:type="pct"/>
            <w:shd w:val="clear" w:color="auto" w:fill="FFFFFF" w:themeFill="background1"/>
            <w:vAlign w:val="center"/>
          </w:tcPr>
          <w:p w14:paraId="38555B0A" w14:textId="3E914B9D"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4.70%</w:t>
            </w:r>
          </w:p>
        </w:tc>
        <w:tc>
          <w:tcPr>
            <w:tcW w:w="385" w:type="pct"/>
            <w:shd w:val="clear" w:color="auto" w:fill="FFFFFF" w:themeFill="background1"/>
            <w:vAlign w:val="center"/>
          </w:tcPr>
          <w:p w14:paraId="3D92713D" w14:textId="670E978E"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9.50%</w:t>
            </w:r>
          </w:p>
        </w:tc>
        <w:tc>
          <w:tcPr>
            <w:tcW w:w="345" w:type="pct"/>
            <w:shd w:val="clear" w:color="auto" w:fill="FFFFFF" w:themeFill="background1"/>
            <w:vAlign w:val="center"/>
          </w:tcPr>
          <w:p w14:paraId="360F0C80" w14:textId="35D91467"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27.40%</w:t>
            </w:r>
          </w:p>
        </w:tc>
        <w:tc>
          <w:tcPr>
            <w:tcW w:w="395" w:type="pct"/>
            <w:shd w:val="clear" w:color="auto" w:fill="FFFFFF" w:themeFill="background1"/>
            <w:vAlign w:val="center"/>
          </w:tcPr>
          <w:p w14:paraId="7A5F4E15" w14:textId="63F089E2"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4.22%</w:t>
            </w:r>
          </w:p>
        </w:tc>
        <w:tc>
          <w:tcPr>
            <w:tcW w:w="395" w:type="pct"/>
            <w:shd w:val="clear" w:color="auto" w:fill="FFFFFF" w:themeFill="background1"/>
            <w:vAlign w:val="center"/>
          </w:tcPr>
          <w:p w14:paraId="354375B0" w14:textId="1DE69478"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14.52%</w:t>
            </w:r>
          </w:p>
        </w:tc>
        <w:tc>
          <w:tcPr>
            <w:tcW w:w="396" w:type="pct"/>
            <w:shd w:val="clear" w:color="auto" w:fill="FFFFFF" w:themeFill="background1"/>
            <w:vAlign w:val="center"/>
          </w:tcPr>
          <w:p w14:paraId="7806B6BA" w14:textId="31DA929E"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36.14%</w:t>
            </w:r>
          </w:p>
        </w:tc>
        <w:tc>
          <w:tcPr>
            <w:tcW w:w="413" w:type="pct"/>
            <w:shd w:val="clear" w:color="auto" w:fill="FFFFFF" w:themeFill="background1"/>
            <w:noWrap/>
            <w:vAlign w:val="center"/>
          </w:tcPr>
          <w:p w14:paraId="349CFCF3" w14:textId="293774C4"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2.34%</w:t>
            </w:r>
          </w:p>
        </w:tc>
        <w:tc>
          <w:tcPr>
            <w:tcW w:w="544" w:type="pct"/>
            <w:shd w:val="clear" w:color="auto" w:fill="FFFFFF" w:themeFill="background1"/>
            <w:noWrap/>
            <w:vAlign w:val="center"/>
          </w:tcPr>
          <w:p w14:paraId="05A0C807" w14:textId="4F8753FA"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14.75%</w:t>
            </w:r>
          </w:p>
        </w:tc>
        <w:tc>
          <w:tcPr>
            <w:tcW w:w="428" w:type="pct"/>
            <w:shd w:val="clear" w:color="auto" w:fill="FFFFFF" w:themeFill="background1"/>
            <w:noWrap/>
            <w:vAlign w:val="center"/>
          </w:tcPr>
          <w:p w14:paraId="04266E8B" w14:textId="15AD7052"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23.69%</w:t>
            </w:r>
          </w:p>
        </w:tc>
      </w:tr>
      <w:tr w:rsidR="0086425C" w:rsidRPr="00B92C06" w14:paraId="634A11B0" w14:textId="77777777" w:rsidTr="009A75BF">
        <w:trPr>
          <w:trHeight w:val="113"/>
          <w:jc w:val="center"/>
        </w:trPr>
        <w:tc>
          <w:tcPr>
            <w:tcW w:w="488" w:type="pct"/>
            <w:vMerge w:val="restart"/>
            <w:shd w:val="clear" w:color="auto" w:fill="FFFFFF" w:themeFill="background1"/>
            <w:vAlign w:val="center"/>
          </w:tcPr>
          <w:p w14:paraId="2C92BBC6" w14:textId="31C90E5B" w:rsidR="0086425C" w:rsidRPr="00B92C06" w:rsidRDefault="0086425C" w:rsidP="00CD2A22">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Dynamic SBFD</w:t>
            </w:r>
          </w:p>
        </w:tc>
        <w:tc>
          <w:tcPr>
            <w:tcW w:w="431" w:type="pct"/>
            <w:vMerge w:val="restart"/>
            <w:shd w:val="clear" w:color="auto" w:fill="FFFFFF" w:themeFill="background1"/>
            <w:vAlign w:val="center"/>
          </w:tcPr>
          <w:p w14:paraId="3D4921A1" w14:textId="4A229AA0"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DL RU</w:t>
            </w:r>
          </w:p>
        </w:tc>
        <w:tc>
          <w:tcPr>
            <w:tcW w:w="436" w:type="pct"/>
            <w:shd w:val="clear" w:color="auto" w:fill="FFFFFF" w:themeFill="background1"/>
            <w:vAlign w:val="center"/>
          </w:tcPr>
          <w:p w14:paraId="399BFC33" w14:textId="023539C2"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Type-1</w:t>
            </w:r>
          </w:p>
        </w:tc>
        <w:tc>
          <w:tcPr>
            <w:tcW w:w="345" w:type="pct"/>
            <w:shd w:val="clear" w:color="auto" w:fill="FFFFFF" w:themeFill="background1"/>
            <w:vAlign w:val="center"/>
          </w:tcPr>
          <w:p w14:paraId="3026FAC8" w14:textId="39BAACBE"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626FA4B8" w14:textId="4981BC48"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700F0D6B" w14:textId="1120E608"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0C82B544" w14:textId="36258C83"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5.12%</w:t>
            </w:r>
          </w:p>
        </w:tc>
        <w:tc>
          <w:tcPr>
            <w:tcW w:w="395" w:type="pct"/>
            <w:shd w:val="clear" w:color="auto" w:fill="FFFFFF" w:themeFill="background1"/>
            <w:vAlign w:val="center"/>
          </w:tcPr>
          <w:p w14:paraId="0D709AB1" w14:textId="598C3BA1"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18.35%</w:t>
            </w:r>
          </w:p>
        </w:tc>
        <w:tc>
          <w:tcPr>
            <w:tcW w:w="396" w:type="pct"/>
            <w:shd w:val="clear" w:color="auto" w:fill="FFFFFF" w:themeFill="background1"/>
            <w:vAlign w:val="center"/>
          </w:tcPr>
          <w:p w14:paraId="33EB397D" w14:textId="73D8789C"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44.24%</w:t>
            </w:r>
          </w:p>
        </w:tc>
        <w:tc>
          <w:tcPr>
            <w:tcW w:w="413" w:type="pct"/>
            <w:shd w:val="clear" w:color="auto" w:fill="FFFFFF" w:themeFill="background1"/>
            <w:noWrap/>
            <w:vAlign w:val="center"/>
          </w:tcPr>
          <w:p w14:paraId="62094B4C" w14:textId="5297F2CE"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544" w:type="pct"/>
            <w:shd w:val="clear" w:color="auto" w:fill="FFFFFF" w:themeFill="background1"/>
            <w:noWrap/>
            <w:vAlign w:val="center"/>
          </w:tcPr>
          <w:p w14:paraId="199A891D" w14:textId="2A4AA586"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428" w:type="pct"/>
            <w:shd w:val="clear" w:color="auto" w:fill="FFFFFF" w:themeFill="background1"/>
            <w:noWrap/>
            <w:vAlign w:val="center"/>
          </w:tcPr>
          <w:p w14:paraId="588AE398" w14:textId="0CBCD39C"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r>
      <w:tr w:rsidR="0086425C" w:rsidRPr="00B92C06" w14:paraId="1E1E4A40" w14:textId="77777777" w:rsidTr="009A75BF">
        <w:trPr>
          <w:trHeight w:val="113"/>
          <w:jc w:val="center"/>
        </w:trPr>
        <w:tc>
          <w:tcPr>
            <w:tcW w:w="488" w:type="pct"/>
            <w:vMerge/>
            <w:shd w:val="clear" w:color="auto" w:fill="FFFFFF" w:themeFill="background1"/>
          </w:tcPr>
          <w:p w14:paraId="221A15AE" w14:textId="77777777" w:rsidR="0086425C" w:rsidRPr="00B92C06" w:rsidRDefault="0086425C"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1D4BB4DB" w14:textId="143A77FE" w:rsidR="0086425C" w:rsidRPr="00B92C06" w:rsidRDefault="0086425C"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7C65F2C6" w14:textId="4EF58A76"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Type-2</w:t>
            </w:r>
          </w:p>
        </w:tc>
        <w:tc>
          <w:tcPr>
            <w:tcW w:w="345" w:type="pct"/>
            <w:shd w:val="clear" w:color="auto" w:fill="FFFFFF" w:themeFill="background1"/>
            <w:vAlign w:val="center"/>
          </w:tcPr>
          <w:p w14:paraId="6E1F7F20" w14:textId="430EB78D"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495CEFBA" w14:textId="26A478B0"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0D658B37" w14:textId="0EB6B0F6"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0B9A6BE4" w14:textId="11AF899D"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6.47%</w:t>
            </w:r>
          </w:p>
        </w:tc>
        <w:tc>
          <w:tcPr>
            <w:tcW w:w="395" w:type="pct"/>
            <w:shd w:val="clear" w:color="auto" w:fill="FFFFFF" w:themeFill="background1"/>
            <w:vAlign w:val="center"/>
          </w:tcPr>
          <w:p w14:paraId="3E29B211" w14:textId="163F0103"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23.75%</w:t>
            </w:r>
          </w:p>
        </w:tc>
        <w:tc>
          <w:tcPr>
            <w:tcW w:w="396" w:type="pct"/>
            <w:shd w:val="clear" w:color="auto" w:fill="FFFFFF" w:themeFill="background1"/>
            <w:vAlign w:val="center"/>
          </w:tcPr>
          <w:p w14:paraId="60A0FE68" w14:textId="0A1693AE"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60.52%</w:t>
            </w:r>
          </w:p>
        </w:tc>
        <w:tc>
          <w:tcPr>
            <w:tcW w:w="413" w:type="pct"/>
            <w:shd w:val="clear" w:color="auto" w:fill="FFFFFF" w:themeFill="background1"/>
            <w:noWrap/>
            <w:vAlign w:val="center"/>
          </w:tcPr>
          <w:p w14:paraId="1B4CB985" w14:textId="1F2C278B"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5.32%</w:t>
            </w:r>
          </w:p>
        </w:tc>
        <w:tc>
          <w:tcPr>
            <w:tcW w:w="544" w:type="pct"/>
            <w:shd w:val="clear" w:color="auto" w:fill="FFFFFF" w:themeFill="background1"/>
            <w:noWrap/>
            <w:vAlign w:val="center"/>
          </w:tcPr>
          <w:p w14:paraId="6975DFB5" w14:textId="7BF5D536"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24.84%</w:t>
            </w:r>
          </w:p>
        </w:tc>
        <w:tc>
          <w:tcPr>
            <w:tcW w:w="428" w:type="pct"/>
            <w:shd w:val="clear" w:color="auto" w:fill="FFFFFF" w:themeFill="background1"/>
            <w:noWrap/>
            <w:vAlign w:val="center"/>
          </w:tcPr>
          <w:p w14:paraId="6A140C07" w14:textId="21017107"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35.59%</w:t>
            </w:r>
          </w:p>
        </w:tc>
      </w:tr>
      <w:tr w:rsidR="0086425C" w:rsidRPr="00B92C06" w14:paraId="33C73AAD" w14:textId="77777777" w:rsidTr="009A75BF">
        <w:trPr>
          <w:trHeight w:val="113"/>
          <w:jc w:val="center"/>
        </w:trPr>
        <w:tc>
          <w:tcPr>
            <w:tcW w:w="488" w:type="pct"/>
            <w:vMerge/>
            <w:shd w:val="clear" w:color="auto" w:fill="FFFFFF" w:themeFill="background1"/>
          </w:tcPr>
          <w:p w14:paraId="6EBBE42A" w14:textId="77777777" w:rsidR="0086425C" w:rsidRPr="00B92C06" w:rsidRDefault="0086425C" w:rsidP="00CD2A22">
            <w:pPr>
              <w:widowControl/>
              <w:jc w:val="center"/>
              <w:rPr>
                <w:rFonts w:ascii="Times New Roman" w:eastAsia="等线" w:hAnsi="Times New Roman" w:cs="Times New Roman"/>
                <w:b/>
                <w:bCs/>
                <w:kern w:val="0"/>
                <w:sz w:val="18"/>
                <w:szCs w:val="18"/>
              </w:rPr>
            </w:pPr>
          </w:p>
        </w:tc>
        <w:tc>
          <w:tcPr>
            <w:tcW w:w="431" w:type="pct"/>
            <w:vMerge w:val="restart"/>
            <w:shd w:val="clear" w:color="auto" w:fill="FFFFFF" w:themeFill="background1"/>
            <w:vAlign w:val="center"/>
          </w:tcPr>
          <w:p w14:paraId="336C4DA1" w14:textId="5DBE75D9"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UL RU</w:t>
            </w:r>
          </w:p>
        </w:tc>
        <w:tc>
          <w:tcPr>
            <w:tcW w:w="436" w:type="pct"/>
            <w:shd w:val="clear" w:color="auto" w:fill="FFFFFF" w:themeFill="background1"/>
            <w:vAlign w:val="center"/>
          </w:tcPr>
          <w:p w14:paraId="5CEADD26" w14:textId="3B53F0D3"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Type-1</w:t>
            </w:r>
          </w:p>
        </w:tc>
        <w:tc>
          <w:tcPr>
            <w:tcW w:w="345" w:type="pct"/>
            <w:shd w:val="clear" w:color="auto" w:fill="FFFFFF" w:themeFill="background1"/>
            <w:vAlign w:val="center"/>
          </w:tcPr>
          <w:p w14:paraId="3932D578" w14:textId="4F59EF7C"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6E342E30" w14:textId="48454F00"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62DCE038" w14:textId="25F47C82"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4E92BD0D" w14:textId="2F5941F9"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1.52%</w:t>
            </w:r>
          </w:p>
        </w:tc>
        <w:tc>
          <w:tcPr>
            <w:tcW w:w="395" w:type="pct"/>
            <w:shd w:val="clear" w:color="auto" w:fill="FFFFFF" w:themeFill="background1"/>
            <w:vAlign w:val="center"/>
          </w:tcPr>
          <w:p w14:paraId="6E6B8D76" w14:textId="0E44B085"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5.18%</w:t>
            </w:r>
          </w:p>
        </w:tc>
        <w:tc>
          <w:tcPr>
            <w:tcW w:w="396" w:type="pct"/>
            <w:shd w:val="clear" w:color="auto" w:fill="FFFFFF" w:themeFill="background1"/>
            <w:vAlign w:val="center"/>
          </w:tcPr>
          <w:p w14:paraId="2F1EDDBB" w14:textId="7C34A798"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12.96%</w:t>
            </w:r>
          </w:p>
        </w:tc>
        <w:tc>
          <w:tcPr>
            <w:tcW w:w="413" w:type="pct"/>
            <w:shd w:val="clear" w:color="auto" w:fill="FFFFFF" w:themeFill="background1"/>
            <w:noWrap/>
            <w:vAlign w:val="center"/>
          </w:tcPr>
          <w:p w14:paraId="4E2D1E22" w14:textId="0B0E64CA"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544" w:type="pct"/>
            <w:shd w:val="clear" w:color="auto" w:fill="FFFFFF" w:themeFill="background1"/>
            <w:noWrap/>
            <w:vAlign w:val="center"/>
          </w:tcPr>
          <w:p w14:paraId="33E9D7F8" w14:textId="423D4285"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428" w:type="pct"/>
            <w:shd w:val="clear" w:color="auto" w:fill="FFFFFF" w:themeFill="background1"/>
            <w:noWrap/>
            <w:vAlign w:val="center"/>
          </w:tcPr>
          <w:p w14:paraId="2D0F01DD" w14:textId="432DB771"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r>
      <w:tr w:rsidR="0086425C" w:rsidRPr="00B92C06" w14:paraId="12B0068D" w14:textId="77777777" w:rsidTr="009A75BF">
        <w:trPr>
          <w:trHeight w:val="113"/>
          <w:jc w:val="center"/>
        </w:trPr>
        <w:tc>
          <w:tcPr>
            <w:tcW w:w="488" w:type="pct"/>
            <w:vMerge/>
            <w:shd w:val="clear" w:color="auto" w:fill="FFFFFF" w:themeFill="background1"/>
          </w:tcPr>
          <w:p w14:paraId="114DF85D" w14:textId="77777777" w:rsidR="0086425C" w:rsidRPr="00B92C06" w:rsidRDefault="0086425C"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5D46810B" w14:textId="392D1366" w:rsidR="0086425C" w:rsidRPr="00B92C06" w:rsidRDefault="0086425C"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74D15C15" w14:textId="1E4A94A3" w:rsidR="0086425C" w:rsidRPr="00B92C06" w:rsidRDefault="0086425C"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Type-2</w:t>
            </w:r>
          </w:p>
        </w:tc>
        <w:tc>
          <w:tcPr>
            <w:tcW w:w="345" w:type="pct"/>
            <w:shd w:val="clear" w:color="auto" w:fill="FFFFFF" w:themeFill="background1"/>
            <w:vAlign w:val="center"/>
          </w:tcPr>
          <w:p w14:paraId="1EC690B6" w14:textId="4BE33CB2"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42AA4BFE" w14:textId="679C5FEA"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1A3219C1" w14:textId="75187962"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0F12C9B9" w14:textId="46F59B96"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4.24%</w:t>
            </w:r>
          </w:p>
        </w:tc>
        <w:tc>
          <w:tcPr>
            <w:tcW w:w="395" w:type="pct"/>
            <w:shd w:val="clear" w:color="auto" w:fill="FFFFFF" w:themeFill="background1"/>
            <w:vAlign w:val="center"/>
          </w:tcPr>
          <w:p w14:paraId="5ED1720E" w14:textId="575EB46A"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14.48%</w:t>
            </w:r>
          </w:p>
        </w:tc>
        <w:tc>
          <w:tcPr>
            <w:tcW w:w="396" w:type="pct"/>
            <w:shd w:val="clear" w:color="auto" w:fill="FFFFFF" w:themeFill="background1"/>
            <w:vAlign w:val="center"/>
          </w:tcPr>
          <w:p w14:paraId="2411779A" w14:textId="673C2810"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36.25%</w:t>
            </w:r>
          </w:p>
        </w:tc>
        <w:tc>
          <w:tcPr>
            <w:tcW w:w="413" w:type="pct"/>
            <w:shd w:val="clear" w:color="auto" w:fill="FFFFFF" w:themeFill="background1"/>
            <w:noWrap/>
            <w:vAlign w:val="center"/>
          </w:tcPr>
          <w:p w14:paraId="4D2613BB" w14:textId="09D9DAB0"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2.34%</w:t>
            </w:r>
          </w:p>
        </w:tc>
        <w:tc>
          <w:tcPr>
            <w:tcW w:w="544" w:type="pct"/>
            <w:shd w:val="clear" w:color="auto" w:fill="FFFFFF" w:themeFill="background1"/>
            <w:noWrap/>
            <w:vAlign w:val="center"/>
          </w:tcPr>
          <w:p w14:paraId="48CFBD08" w14:textId="05A7427F"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18.67%</w:t>
            </w:r>
          </w:p>
        </w:tc>
        <w:tc>
          <w:tcPr>
            <w:tcW w:w="428" w:type="pct"/>
            <w:shd w:val="clear" w:color="auto" w:fill="FFFFFF" w:themeFill="background1"/>
            <w:noWrap/>
            <w:vAlign w:val="center"/>
          </w:tcPr>
          <w:p w14:paraId="6493BC69" w14:textId="7CAEAA38" w:rsidR="0086425C" w:rsidRPr="00B92C06" w:rsidRDefault="0086425C"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34.33%</w:t>
            </w:r>
          </w:p>
        </w:tc>
      </w:tr>
      <w:tr w:rsidR="009A75BF" w:rsidRPr="00B92C06" w14:paraId="61E9BE59" w14:textId="77777777" w:rsidTr="009A75BF">
        <w:trPr>
          <w:trHeight w:val="113"/>
          <w:jc w:val="center"/>
        </w:trPr>
        <w:tc>
          <w:tcPr>
            <w:tcW w:w="488" w:type="pct"/>
            <w:vMerge w:val="restart"/>
            <w:shd w:val="clear" w:color="auto" w:fill="FFFFFF" w:themeFill="background1"/>
            <w:vAlign w:val="center"/>
          </w:tcPr>
          <w:p w14:paraId="17E69843" w14:textId="0938997F" w:rsidR="009A75BF" w:rsidRPr="00B92C06" w:rsidRDefault="009A75BF" w:rsidP="00CD2A22">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Baseline</w:t>
            </w:r>
          </w:p>
        </w:tc>
        <w:tc>
          <w:tcPr>
            <w:tcW w:w="431" w:type="pct"/>
            <w:vMerge w:val="restart"/>
            <w:shd w:val="clear" w:color="auto" w:fill="FFFFFF" w:themeFill="background1"/>
            <w:vAlign w:val="center"/>
            <w:hideMark/>
          </w:tcPr>
          <w:p w14:paraId="37D7868B" w14:textId="773DC61F"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 xml:space="preserve">DL average-UPT </w:t>
            </w:r>
            <w:r w:rsidRPr="00B92C06">
              <w:rPr>
                <w:rFonts w:ascii="Times New Roman" w:eastAsia="等线" w:hAnsi="Times New Roman" w:cs="Times New Roman"/>
                <w:b/>
                <w:bCs/>
                <w:color w:val="000000"/>
                <w:kern w:val="0"/>
                <w:sz w:val="18"/>
                <w:szCs w:val="18"/>
              </w:rPr>
              <w:lastRenderedPageBreak/>
              <w:t>CDF</w:t>
            </w:r>
          </w:p>
        </w:tc>
        <w:tc>
          <w:tcPr>
            <w:tcW w:w="436" w:type="pct"/>
            <w:shd w:val="clear" w:color="auto" w:fill="FFFFFF" w:themeFill="background1"/>
            <w:vAlign w:val="center"/>
            <w:hideMark/>
          </w:tcPr>
          <w:p w14:paraId="6251512B" w14:textId="27539EC8"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lastRenderedPageBreak/>
              <w:t>Mean</w:t>
            </w:r>
          </w:p>
        </w:tc>
        <w:tc>
          <w:tcPr>
            <w:tcW w:w="345" w:type="pct"/>
            <w:shd w:val="clear" w:color="auto" w:fill="FFFFFF" w:themeFill="background1"/>
            <w:vAlign w:val="center"/>
          </w:tcPr>
          <w:p w14:paraId="64A3D42F" w14:textId="53C52D5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751.4</w:t>
            </w:r>
          </w:p>
        </w:tc>
        <w:tc>
          <w:tcPr>
            <w:tcW w:w="385" w:type="pct"/>
            <w:shd w:val="clear" w:color="auto" w:fill="FFFFFF" w:themeFill="background1"/>
            <w:vAlign w:val="center"/>
          </w:tcPr>
          <w:p w14:paraId="7C0FE8AF" w14:textId="4E6A2EC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606.5</w:t>
            </w:r>
          </w:p>
        </w:tc>
        <w:tc>
          <w:tcPr>
            <w:tcW w:w="345" w:type="pct"/>
            <w:shd w:val="clear" w:color="auto" w:fill="FFFFFF" w:themeFill="background1"/>
            <w:vAlign w:val="center"/>
          </w:tcPr>
          <w:p w14:paraId="095E8B12" w14:textId="5A90D0D8"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233.5</w:t>
            </w:r>
          </w:p>
        </w:tc>
        <w:tc>
          <w:tcPr>
            <w:tcW w:w="395" w:type="pct"/>
            <w:shd w:val="clear" w:color="auto" w:fill="FFFFFF" w:themeFill="background1"/>
            <w:vAlign w:val="center"/>
          </w:tcPr>
          <w:p w14:paraId="0B09F102" w14:textId="7138BBE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502.71 </w:t>
            </w:r>
          </w:p>
        </w:tc>
        <w:tc>
          <w:tcPr>
            <w:tcW w:w="395" w:type="pct"/>
            <w:shd w:val="clear" w:color="auto" w:fill="FFFFFF" w:themeFill="background1"/>
            <w:vAlign w:val="center"/>
          </w:tcPr>
          <w:p w14:paraId="176F8770" w14:textId="3812701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379.23 </w:t>
            </w:r>
          </w:p>
        </w:tc>
        <w:tc>
          <w:tcPr>
            <w:tcW w:w="396" w:type="pct"/>
            <w:shd w:val="clear" w:color="auto" w:fill="FFFFFF" w:themeFill="background1"/>
            <w:vAlign w:val="center"/>
          </w:tcPr>
          <w:p w14:paraId="2CAB7F86" w14:textId="26AA24E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218.77 </w:t>
            </w:r>
          </w:p>
        </w:tc>
        <w:tc>
          <w:tcPr>
            <w:tcW w:w="413" w:type="pct"/>
            <w:shd w:val="clear" w:color="auto" w:fill="FFFFFF" w:themeFill="background1"/>
            <w:noWrap/>
            <w:vAlign w:val="center"/>
          </w:tcPr>
          <w:p w14:paraId="4A47F51F" w14:textId="6081E56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453.69</w:t>
            </w:r>
          </w:p>
        </w:tc>
        <w:tc>
          <w:tcPr>
            <w:tcW w:w="544" w:type="pct"/>
            <w:shd w:val="clear" w:color="auto" w:fill="FFFFFF" w:themeFill="background1"/>
            <w:noWrap/>
            <w:vAlign w:val="center"/>
          </w:tcPr>
          <w:p w14:paraId="45937E01" w14:textId="724BCF1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233.72</w:t>
            </w:r>
          </w:p>
        </w:tc>
        <w:tc>
          <w:tcPr>
            <w:tcW w:w="428" w:type="pct"/>
            <w:shd w:val="clear" w:color="auto" w:fill="FFFFFF" w:themeFill="background1"/>
            <w:noWrap/>
            <w:vAlign w:val="center"/>
          </w:tcPr>
          <w:p w14:paraId="4655BABD" w14:textId="61551B58"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104.10</w:t>
            </w:r>
          </w:p>
        </w:tc>
      </w:tr>
      <w:tr w:rsidR="009A75BF" w:rsidRPr="00B92C06" w14:paraId="55A5598E" w14:textId="77777777" w:rsidTr="009A75BF">
        <w:trPr>
          <w:trHeight w:val="113"/>
          <w:jc w:val="center"/>
        </w:trPr>
        <w:tc>
          <w:tcPr>
            <w:tcW w:w="488" w:type="pct"/>
            <w:vMerge/>
            <w:shd w:val="clear" w:color="auto" w:fill="FFFFFF" w:themeFill="background1"/>
            <w:vAlign w:val="center"/>
          </w:tcPr>
          <w:p w14:paraId="3F23892E"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5F38466E" w14:textId="046C05B4"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0CF2CB99" w14:textId="52FEF39E"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w:t>
            </w:r>
          </w:p>
        </w:tc>
        <w:tc>
          <w:tcPr>
            <w:tcW w:w="345" w:type="pct"/>
            <w:shd w:val="clear" w:color="auto" w:fill="FFFFFF" w:themeFill="background1"/>
            <w:vAlign w:val="center"/>
          </w:tcPr>
          <w:p w14:paraId="597953B2" w14:textId="1906E56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598.11</w:t>
            </w:r>
          </w:p>
        </w:tc>
        <w:tc>
          <w:tcPr>
            <w:tcW w:w="385" w:type="pct"/>
            <w:shd w:val="clear" w:color="auto" w:fill="FFFFFF" w:themeFill="background1"/>
            <w:vAlign w:val="center"/>
          </w:tcPr>
          <w:p w14:paraId="1E8CA676" w14:textId="389B3925"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440.35</w:t>
            </w:r>
          </w:p>
        </w:tc>
        <w:tc>
          <w:tcPr>
            <w:tcW w:w="345" w:type="pct"/>
            <w:shd w:val="clear" w:color="auto" w:fill="FFFFFF" w:themeFill="background1"/>
            <w:vAlign w:val="center"/>
          </w:tcPr>
          <w:p w14:paraId="14DACBB2" w14:textId="35EC1809"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56.41</w:t>
            </w:r>
          </w:p>
        </w:tc>
        <w:tc>
          <w:tcPr>
            <w:tcW w:w="395" w:type="pct"/>
            <w:shd w:val="clear" w:color="auto" w:fill="FFFFFF" w:themeFill="background1"/>
            <w:vAlign w:val="center"/>
          </w:tcPr>
          <w:p w14:paraId="28C52270" w14:textId="3A58FDF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447.50 </w:t>
            </w:r>
          </w:p>
        </w:tc>
        <w:tc>
          <w:tcPr>
            <w:tcW w:w="395" w:type="pct"/>
            <w:shd w:val="clear" w:color="auto" w:fill="FFFFFF" w:themeFill="background1"/>
            <w:vAlign w:val="center"/>
          </w:tcPr>
          <w:p w14:paraId="2DC6F410" w14:textId="09D1E47D"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234.20 </w:t>
            </w:r>
          </w:p>
        </w:tc>
        <w:tc>
          <w:tcPr>
            <w:tcW w:w="396" w:type="pct"/>
            <w:shd w:val="clear" w:color="auto" w:fill="FFFFFF" w:themeFill="background1"/>
            <w:vAlign w:val="center"/>
          </w:tcPr>
          <w:p w14:paraId="448DC754" w14:textId="69F665A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54.00 </w:t>
            </w:r>
          </w:p>
        </w:tc>
        <w:tc>
          <w:tcPr>
            <w:tcW w:w="413" w:type="pct"/>
            <w:shd w:val="clear" w:color="auto" w:fill="FFFFFF" w:themeFill="background1"/>
            <w:noWrap/>
            <w:vAlign w:val="center"/>
          </w:tcPr>
          <w:p w14:paraId="0E24C03A" w14:textId="0ACF7E6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418.87</w:t>
            </w:r>
          </w:p>
        </w:tc>
        <w:tc>
          <w:tcPr>
            <w:tcW w:w="544" w:type="pct"/>
            <w:shd w:val="clear" w:color="auto" w:fill="FFFFFF" w:themeFill="background1"/>
            <w:noWrap/>
            <w:vAlign w:val="center"/>
          </w:tcPr>
          <w:p w14:paraId="32EF3B53" w14:textId="5531528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138.26</w:t>
            </w:r>
          </w:p>
        </w:tc>
        <w:tc>
          <w:tcPr>
            <w:tcW w:w="428" w:type="pct"/>
            <w:shd w:val="clear" w:color="auto" w:fill="FFFFFF" w:themeFill="background1"/>
            <w:noWrap/>
            <w:vAlign w:val="center"/>
          </w:tcPr>
          <w:p w14:paraId="1EC3B938" w14:textId="6038748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27.18</w:t>
            </w:r>
          </w:p>
        </w:tc>
      </w:tr>
      <w:tr w:rsidR="009A75BF" w:rsidRPr="00B92C06" w14:paraId="4298E6F3" w14:textId="77777777" w:rsidTr="009A75BF">
        <w:trPr>
          <w:trHeight w:val="113"/>
          <w:jc w:val="center"/>
        </w:trPr>
        <w:tc>
          <w:tcPr>
            <w:tcW w:w="488" w:type="pct"/>
            <w:vMerge/>
            <w:shd w:val="clear" w:color="auto" w:fill="FFFFFF" w:themeFill="background1"/>
            <w:vAlign w:val="center"/>
          </w:tcPr>
          <w:p w14:paraId="66C9BBAB"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43698FFA" w14:textId="51528BCB"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43C5392B" w14:textId="16CD2B3F"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50%</w:t>
            </w:r>
          </w:p>
        </w:tc>
        <w:tc>
          <w:tcPr>
            <w:tcW w:w="345" w:type="pct"/>
            <w:shd w:val="clear" w:color="auto" w:fill="FFFFFF" w:themeFill="background1"/>
            <w:vAlign w:val="center"/>
          </w:tcPr>
          <w:p w14:paraId="002F0E2D" w14:textId="70DAB382"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752.94</w:t>
            </w:r>
          </w:p>
        </w:tc>
        <w:tc>
          <w:tcPr>
            <w:tcW w:w="385" w:type="pct"/>
            <w:shd w:val="clear" w:color="auto" w:fill="FFFFFF" w:themeFill="background1"/>
            <w:vAlign w:val="center"/>
          </w:tcPr>
          <w:p w14:paraId="283F88E0" w14:textId="11256DF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597.21</w:t>
            </w:r>
          </w:p>
        </w:tc>
        <w:tc>
          <w:tcPr>
            <w:tcW w:w="345" w:type="pct"/>
            <w:shd w:val="clear" w:color="auto" w:fill="FFFFFF" w:themeFill="background1"/>
            <w:vAlign w:val="center"/>
          </w:tcPr>
          <w:p w14:paraId="2872B984" w14:textId="63F8CAF0"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229.82</w:t>
            </w:r>
          </w:p>
        </w:tc>
        <w:tc>
          <w:tcPr>
            <w:tcW w:w="395" w:type="pct"/>
            <w:shd w:val="clear" w:color="auto" w:fill="FFFFFF" w:themeFill="background1"/>
            <w:vAlign w:val="center"/>
          </w:tcPr>
          <w:p w14:paraId="5443D165" w14:textId="737821C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506.50 </w:t>
            </w:r>
          </w:p>
        </w:tc>
        <w:tc>
          <w:tcPr>
            <w:tcW w:w="395" w:type="pct"/>
            <w:shd w:val="clear" w:color="auto" w:fill="FFFFFF" w:themeFill="background1"/>
            <w:vAlign w:val="center"/>
          </w:tcPr>
          <w:p w14:paraId="48C504BB" w14:textId="6334D34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390.50 </w:t>
            </w:r>
          </w:p>
        </w:tc>
        <w:tc>
          <w:tcPr>
            <w:tcW w:w="396" w:type="pct"/>
            <w:shd w:val="clear" w:color="auto" w:fill="FFFFFF" w:themeFill="background1"/>
            <w:vAlign w:val="center"/>
          </w:tcPr>
          <w:p w14:paraId="49534922" w14:textId="4B18924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206.60 </w:t>
            </w:r>
          </w:p>
        </w:tc>
        <w:tc>
          <w:tcPr>
            <w:tcW w:w="413" w:type="pct"/>
            <w:shd w:val="clear" w:color="auto" w:fill="FFFFFF" w:themeFill="background1"/>
            <w:noWrap/>
            <w:vAlign w:val="center"/>
          </w:tcPr>
          <w:p w14:paraId="1B2976F8" w14:textId="28952362"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456.24</w:t>
            </w:r>
          </w:p>
        </w:tc>
        <w:tc>
          <w:tcPr>
            <w:tcW w:w="544" w:type="pct"/>
            <w:shd w:val="clear" w:color="auto" w:fill="FFFFFF" w:themeFill="background1"/>
            <w:noWrap/>
            <w:vAlign w:val="center"/>
          </w:tcPr>
          <w:p w14:paraId="20C5C4DD" w14:textId="7C7B3AE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226.09</w:t>
            </w:r>
          </w:p>
        </w:tc>
        <w:tc>
          <w:tcPr>
            <w:tcW w:w="428" w:type="pct"/>
            <w:shd w:val="clear" w:color="auto" w:fill="FFFFFF" w:themeFill="background1"/>
            <w:noWrap/>
            <w:vAlign w:val="center"/>
          </w:tcPr>
          <w:p w14:paraId="5E1E11AC" w14:textId="1E8F4A4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84.15</w:t>
            </w:r>
          </w:p>
        </w:tc>
      </w:tr>
      <w:tr w:rsidR="009A75BF" w:rsidRPr="00B92C06" w14:paraId="178E6A68" w14:textId="77777777" w:rsidTr="009A75BF">
        <w:trPr>
          <w:trHeight w:val="113"/>
          <w:jc w:val="center"/>
        </w:trPr>
        <w:tc>
          <w:tcPr>
            <w:tcW w:w="488" w:type="pct"/>
            <w:vMerge/>
            <w:shd w:val="clear" w:color="auto" w:fill="FFFFFF" w:themeFill="background1"/>
            <w:vAlign w:val="center"/>
          </w:tcPr>
          <w:p w14:paraId="57916BA8"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7EE0CE97" w14:textId="64316F8D"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116280A7" w14:textId="2FDADDE4"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95%</w:t>
            </w:r>
          </w:p>
        </w:tc>
        <w:tc>
          <w:tcPr>
            <w:tcW w:w="345" w:type="pct"/>
            <w:shd w:val="clear" w:color="auto" w:fill="FFFFFF" w:themeFill="background1"/>
            <w:vAlign w:val="center"/>
          </w:tcPr>
          <w:p w14:paraId="0AEE3BA5" w14:textId="7A21F6A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7072EC86" w14:textId="040196C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03E8CABE" w14:textId="4C0320A5"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14B68A75" w14:textId="280B724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543.90 </w:t>
            </w:r>
          </w:p>
        </w:tc>
        <w:tc>
          <w:tcPr>
            <w:tcW w:w="395" w:type="pct"/>
            <w:shd w:val="clear" w:color="auto" w:fill="FFFFFF" w:themeFill="background1"/>
            <w:vAlign w:val="center"/>
          </w:tcPr>
          <w:p w14:paraId="39EA5D28" w14:textId="37DC21C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482.95 </w:t>
            </w:r>
          </w:p>
        </w:tc>
        <w:tc>
          <w:tcPr>
            <w:tcW w:w="396" w:type="pct"/>
            <w:shd w:val="clear" w:color="auto" w:fill="FFFFFF" w:themeFill="background1"/>
            <w:vAlign w:val="center"/>
          </w:tcPr>
          <w:p w14:paraId="6F049947" w14:textId="4426C3E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404.00 </w:t>
            </w:r>
          </w:p>
        </w:tc>
        <w:tc>
          <w:tcPr>
            <w:tcW w:w="413" w:type="pct"/>
            <w:shd w:val="clear" w:color="auto" w:fill="FFFFFF" w:themeFill="background1"/>
            <w:noWrap/>
            <w:vAlign w:val="center"/>
          </w:tcPr>
          <w:p w14:paraId="1E791927" w14:textId="415C367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483.93</w:t>
            </w:r>
          </w:p>
        </w:tc>
        <w:tc>
          <w:tcPr>
            <w:tcW w:w="544" w:type="pct"/>
            <w:shd w:val="clear" w:color="auto" w:fill="FFFFFF" w:themeFill="background1"/>
            <w:noWrap/>
            <w:vAlign w:val="center"/>
          </w:tcPr>
          <w:p w14:paraId="26C6B746" w14:textId="09A1C8A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362.21</w:t>
            </w:r>
          </w:p>
        </w:tc>
        <w:tc>
          <w:tcPr>
            <w:tcW w:w="428" w:type="pct"/>
            <w:shd w:val="clear" w:color="auto" w:fill="FFFFFF" w:themeFill="background1"/>
            <w:noWrap/>
            <w:vAlign w:val="center"/>
          </w:tcPr>
          <w:p w14:paraId="3071C48F" w14:textId="1E9C41B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240.11</w:t>
            </w:r>
          </w:p>
        </w:tc>
      </w:tr>
      <w:tr w:rsidR="009A75BF" w:rsidRPr="00B92C06" w14:paraId="2A092E1C" w14:textId="77777777" w:rsidTr="009A75BF">
        <w:trPr>
          <w:trHeight w:val="113"/>
          <w:jc w:val="center"/>
        </w:trPr>
        <w:tc>
          <w:tcPr>
            <w:tcW w:w="488" w:type="pct"/>
            <w:vMerge/>
            <w:shd w:val="clear" w:color="auto" w:fill="FFFFFF" w:themeFill="background1"/>
            <w:vAlign w:val="center"/>
          </w:tcPr>
          <w:p w14:paraId="12220A40"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val="restart"/>
            <w:shd w:val="clear" w:color="auto" w:fill="FFFFFF" w:themeFill="background1"/>
            <w:vAlign w:val="center"/>
            <w:hideMark/>
          </w:tcPr>
          <w:p w14:paraId="4D94E40F" w14:textId="00DBFA68"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 xml:space="preserve">UL average-UPT </w:t>
            </w:r>
            <w:r w:rsidRPr="00B92C06">
              <w:rPr>
                <w:rFonts w:ascii="Times New Roman" w:eastAsia="等线" w:hAnsi="Times New Roman" w:cs="Times New Roman"/>
                <w:b/>
                <w:bCs/>
                <w:color w:val="000000"/>
                <w:kern w:val="0"/>
                <w:sz w:val="18"/>
                <w:szCs w:val="18"/>
              </w:rPr>
              <w:t>CDF</w:t>
            </w:r>
          </w:p>
        </w:tc>
        <w:tc>
          <w:tcPr>
            <w:tcW w:w="436" w:type="pct"/>
            <w:shd w:val="clear" w:color="auto" w:fill="FFFFFF" w:themeFill="background1"/>
            <w:vAlign w:val="center"/>
            <w:hideMark/>
          </w:tcPr>
          <w:p w14:paraId="63FDE9D7" w14:textId="6AF8241B"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Mean</w:t>
            </w:r>
          </w:p>
        </w:tc>
        <w:tc>
          <w:tcPr>
            <w:tcW w:w="345" w:type="pct"/>
            <w:shd w:val="clear" w:color="auto" w:fill="FFFFFF" w:themeFill="background1"/>
            <w:vAlign w:val="center"/>
          </w:tcPr>
          <w:p w14:paraId="1F00C782" w14:textId="6B92753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314.4</w:t>
            </w:r>
          </w:p>
        </w:tc>
        <w:tc>
          <w:tcPr>
            <w:tcW w:w="385" w:type="pct"/>
            <w:shd w:val="clear" w:color="auto" w:fill="FFFFFF" w:themeFill="background1"/>
            <w:vAlign w:val="center"/>
          </w:tcPr>
          <w:p w14:paraId="7BF27700" w14:textId="6CA736A9"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245</w:t>
            </w:r>
          </w:p>
        </w:tc>
        <w:tc>
          <w:tcPr>
            <w:tcW w:w="345" w:type="pct"/>
            <w:shd w:val="clear" w:color="auto" w:fill="FFFFFF" w:themeFill="background1"/>
            <w:vAlign w:val="center"/>
          </w:tcPr>
          <w:p w14:paraId="1FCC44B8" w14:textId="65E8EB7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138.5</w:t>
            </w:r>
          </w:p>
        </w:tc>
        <w:tc>
          <w:tcPr>
            <w:tcW w:w="395" w:type="pct"/>
            <w:shd w:val="clear" w:color="auto" w:fill="FFFFFF" w:themeFill="background1"/>
            <w:vAlign w:val="center"/>
          </w:tcPr>
          <w:p w14:paraId="7A751B23" w14:textId="5305E1F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153.02 </w:t>
            </w:r>
          </w:p>
        </w:tc>
        <w:tc>
          <w:tcPr>
            <w:tcW w:w="395" w:type="pct"/>
            <w:shd w:val="clear" w:color="auto" w:fill="FFFFFF" w:themeFill="background1"/>
            <w:vAlign w:val="center"/>
          </w:tcPr>
          <w:p w14:paraId="799EF4D0" w14:textId="46953E0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145.59 </w:t>
            </w:r>
          </w:p>
        </w:tc>
        <w:tc>
          <w:tcPr>
            <w:tcW w:w="396" w:type="pct"/>
            <w:shd w:val="clear" w:color="auto" w:fill="FFFFFF" w:themeFill="background1"/>
            <w:vAlign w:val="center"/>
          </w:tcPr>
          <w:p w14:paraId="6222CD5E" w14:textId="097CE8B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130.54 </w:t>
            </w:r>
          </w:p>
        </w:tc>
        <w:tc>
          <w:tcPr>
            <w:tcW w:w="413" w:type="pct"/>
            <w:shd w:val="clear" w:color="auto" w:fill="FFFFFF" w:themeFill="background1"/>
            <w:noWrap/>
            <w:vAlign w:val="center"/>
          </w:tcPr>
          <w:p w14:paraId="6C2D6816" w14:textId="481D6F8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163.90</w:t>
            </w:r>
          </w:p>
        </w:tc>
        <w:tc>
          <w:tcPr>
            <w:tcW w:w="544" w:type="pct"/>
            <w:shd w:val="clear" w:color="auto" w:fill="FFFFFF" w:themeFill="background1"/>
            <w:noWrap/>
            <w:vAlign w:val="center"/>
          </w:tcPr>
          <w:p w14:paraId="24FF0523" w14:textId="2C4D64B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135.16</w:t>
            </w:r>
          </w:p>
        </w:tc>
        <w:tc>
          <w:tcPr>
            <w:tcW w:w="428" w:type="pct"/>
            <w:shd w:val="clear" w:color="auto" w:fill="FFFFFF" w:themeFill="background1"/>
            <w:noWrap/>
            <w:vAlign w:val="center"/>
          </w:tcPr>
          <w:p w14:paraId="6674CDD4" w14:textId="301CA66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116.56</w:t>
            </w:r>
          </w:p>
        </w:tc>
      </w:tr>
      <w:tr w:rsidR="009A75BF" w:rsidRPr="00B92C06" w14:paraId="4B9FB3B6" w14:textId="77777777" w:rsidTr="009A75BF">
        <w:trPr>
          <w:trHeight w:val="113"/>
          <w:jc w:val="center"/>
        </w:trPr>
        <w:tc>
          <w:tcPr>
            <w:tcW w:w="488" w:type="pct"/>
            <w:vMerge/>
            <w:shd w:val="clear" w:color="auto" w:fill="FFFFFF" w:themeFill="background1"/>
          </w:tcPr>
          <w:p w14:paraId="1889D405"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3D3AB7D2" w14:textId="3EF00202"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10AAD05A" w14:textId="7F7E0914"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w:t>
            </w:r>
          </w:p>
        </w:tc>
        <w:tc>
          <w:tcPr>
            <w:tcW w:w="345" w:type="pct"/>
            <w:shd w:val="clear" w:color="auto" w:fill="FFFFFF" w:themeFill="background1"/>
            <w:vAlign w:val="center"/>
          </w:tcPr>
          <w:p w14:paraId="0407D71A" w14:textId="5629926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217.39</w:t>
            </w:r>
          </w:p>
        </w:tc>
        <w:tc>
          <w:tcPr>
            <w:tcW w:w="385" w:type="pct"/>
            <w:shd w:val="clear" w:color="auto" w:fill="FFFFFF" w:themeFill="background1"/>
            <w:vAlign w:val="center"/>
          </w:tcPr>
          <w:p w14:paraId="3BD3C215" w14:textId="13E2DF27"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176.45</w:t>
            </w:r>
          </w:p>
        </w:tc>
        <w:tc>
          <w:tcPr>
            <w:tcW w:w="345" w:type="pct"/>
            <w:shd w:val="clear" w:color="auto" w:fill="FFFFFF" w:themeFill="background1"/>
            <w:vAlign w:val="center"/>
          </w:tcPr>
          <w:p w14:paraId="45C97DF7" w14:textId="01978B3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94.97</w:t>
            </w:r>
          </w:p>
        </w:tc>
        <w:tc>
          <w:tcPr>
            <w:tcW w:w="395" w:type="pct"/>
            <w:shd w:val="clear" w:color="auto" w:fill="FFFFFF" w:themeFill="background1"/>
            <w:vAlign w:val="center"/>
          </w:tcPr>
          <w:p w14:paraId="5DF23A81" w14:textId="2D910C8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138.80 </w:t>
            </w:r>
          </w:p>
        </w:tc>
        <w:tc>
          <w:tcPr>
            <w:tcW w:w="395" w:type="pct"/>
            <w:shd w:val="clear" w:color="auto" w:fill="FFFFFF" w:themeFill="background1"/>
            <w:vAlign w:val="center"/>
          </w:tcPr>
          <w:p w14:paraId="30BB5589" w14:textId="10F1847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130.95 </w:t>
            </w:r>
          </w:p>
        </w:tc>
        <w:tc>
          <w:tcPr>
            <w:tcW w:w="396" w:type="pct"/>
            <w:shd w:val="clear" w:color="auto" w:fill="FFFFFF" w:themeFill="background1"/>
            <w:vAlign w:val="center"/>
          </w:tcPr>
          <w:p w14:paraId="1DCD271D" w14:textId="0B7FF0C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114.90 </w:t>
            </w:r>
          </w:p>
        </w:tc>
        <w:tc>
          <w:tcPr>
            <w:tcW w:w="413" w:type="pct"/>
            <w:shd w:val="clear" w:color="auto" w:fill="FFFFFF" w:themeFill="background1"/>
            <w:noWrap/>
            <w:vAlign w:val="center"/>
          </w:tcPr>
          <w:p w14:paraId="62623BCE" w14:textId="5766AF9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152.54</w:t>
            </w:r>
          </w:p>
        </w:tc>
        <w:tc>
          <w:tcPr>
            <w:tcW w:w="544" w:type="pct"/>
            <w:shd w:val="clear" w:color="auto" w:fill="FFFFFF" w:themeFill="background1"/>
            <w:noWrap/>
            <w:vAlign w:val="center"/>
          </w:tcPr>
          <w:p w14:paraId="6D9D377B" w14:textId="196C184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115.37</w:t>
            </w:r>
          </w:p>
        </w:tc>
        <w:tc>
          <w:tcPr>
            <w:tcW w:w="428" w:type="pct"/>
            <w:shd w:val="clear" w:color="auto" w:fill="FFFFFF" w:themeFill="background1"/>
            <w:noWrap/>
            <w:vAlign w:val="center"/>
          </w:tcPr>
          <w:p w14:paraId="43666E3B" w14:textId="62ECAB3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90.40</w:t>
            </w:r>
          </w:p>
        </w:tc>
      </w:tr>
      <w:tr w:rsidR="009A75BF" w:rsidRPr="00B92C06" w14:paraId="3A09DE14" w14:textId="77777777" w:rsidTr="009A75BF">
        <w:trPr>
          <w:trHeight w:val="113"/>
          <w:jc w:val="center"/>
        </w:trPr>
        <w:tc>
          <w:tcPr>
            <w:tcW w:w="488" w:type="pct"/>
            <w:vMerge/>
            <w:shd w:val="clear" w:color="auto" w:fill="FFFFFF" w:themeFill="background1"/>
          </w:tcPr>
          <w:p w14:paraId="1EFF12F9"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48BE24A2" w14:textId="7A97720B"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41903AAF" w14:textId="2EF7CF08"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50%</w:t>
            </w:r>
          </w:p>
        </w:tc>
        <w:tc>
          <w:tcPr>
            <w:tcW w:w="345" w:type="pct"/>
            <w:shd w:val="clear" w:color="auto" w:fill="FFFFFF" w:themeFill="background1"/>
            <w:vAlign w:val="center"/>
          </w:tcPr>
          <w:p w14:paraId="552831A0" w14:textId="2C706E9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307.69</w:t>
            </w:r>
          </w:p>
        </w:tc>
        <w:tc>
          <w:tcPr>
            <w:tcW w:w="385" w:type="pct"/>
            <w:shd w:val="clear" w:color="auto" w:fill="FFFFFF" w:themeFill="background1"/>
            <w:vAlign w:val="center"/>
          </w:tcPr>
          <w:p w14:paraId="0204B01B" w14:textId="7050418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241.38</w:t>
            </w:r>
          </w:p>
        </w:tc>
        <w:tc>
          <w:tcPr>
            <w:tcW w:w="345" w:type="pct"/>
            <w:shd w:val="clear" w:color="auto" w:fill="FFFFFF" w:themeFill="background1"/>
            <w:vAlign w:val="center"/>
          </w:tcPr>
          <w:p w14:paraId="08E49B48" w14:textId="51EE65E7"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133.92</w:t>
            </w:r>
          </w:p>
        </w:tc>
        <w:tc>
          <w:tcPr>
            <w:tcW w:w="395" w:type="pct"/>
            <w:shd w:val="clear" w:color="auto" w:fill="FFFFFF" w:themeFill="background1"/>
            <w:vAlign w:val="center"/>
          </w:tcPr>
          <w:p w14:paraId="4525D7B9" w14:textId="65239E4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155.78 </w:t>
            </w:r>
          </w:p>
        </w:tc>
        <w:tc>
          <w:tcPr>
            <w:tcW w:w="395" w:type="pct"/>
            <w:shd w:val="clear" w:color="auto" w:fill="FFFFFF" w:themeFill="background1"/>
            <w:vAlign w:val="center"/>
          </w:tcPr>
          <w:p w14:paraId="57D1B860" w14:textId="7790340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145.87 </w:t>
            </w:r>
          </w:p>
        </w:tc>
        <w:tc>
          <w:tcPr>
            <w:tcW w:w="396" w:type="pct"/>
            <w:shd w:val="clear" w:color="auto" w:fill="FFFFFF" w:themeFill="background1"/>
            <w:vAlign w:val="center"/>
          </w:tcPr>
          <w:p w14:paraId="239B262D" w14:textId="1FC6BBEC"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130.66 </w:t>
            </w:r>
          </w:p>
        </w:tc>
        <w:tc>
          <w:tcPr>
            <w:tcW w:w="413" w:type="pct"/>
            <w:shd w:val="clear" w:color="auto" w:fill="FFFFFF" w:themeFill="background1"/>
            <w:noWrap/>
            <w:vAlign w:val="center"/>
          </w:tcPr>
          <w:p w14:paraId="12144406" w14:textId="2D3CB640"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164.05</w:t>
            </w:r>
          </w:p>
        </w:tc>
        <w:tc>
          <w:tcPr>
            <w:tcW w:w="544" w:type="pct"/>
            <w:shd w:val="clear" w:color="auto" w:fill="FFFFFF" w:themeFill="background1"/>
            <w:noWrap/>
            <w:vAlign w:val="center"/>
          </w:tcPr>
          <w:p w14:paraId="2E824C15" w14:textId="0D286F79"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135.23</w:t>
            </w:r>
          </w:p>
        </w:tc>
        <w:tc>
          <w:tcPr>
            <w:tcW w:w="428" w:type="pct"/>
            <w:shd w:val="clear" w:color="auto" w:fill="FFFFFF" w:themeFill="background1"/>
            <w:noWrap/>
            <w:vAlign w:val="center"/>
          </w:tcPr>
          <w:p w14:paraId="57AD9A6B" w14:textId="63492D9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116.16</w:t>
            </w:r>
          </w:p>
        </w:tc>
      </w:tr>
      <w:tr w:rsidR="009A75BF" w:rsidRPr="00B92C06" w14:paraId="5D86C421" w14:textId="77777777" w:rsidTr="009A75BF">
        <w:trPr>
          <w:trHeight w:val="113"/>
          <w:jc w:val="center"/>
        </w:trPr>
        <w:tc>
          <w:tcPr>
            <w:tcW w:w="488" w:type="pct"/>
            <w:vMerge/>
            <w:shd w:val="clear" w:color="auto" w:fill="FFFFFF" w:themeFill="background1"/>
          </w:tcPr>
          <w:p w14:paraId="004839E0"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27996BA0" w14:textId="3A87A16A"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43C2A21B" w14:textId="49877E89"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95%</w:t>
            </w:r>
          </w:p>
        </w:tc>
        <w:tc>
          <w:tcPr>
            <w:tcW w:w="345" w:type="pct"/>
            <w:shd w:val="clear" w:color="auto" w:fill="FFFFFF" w:themeFill="background1"/>
            <w:vAlign w:val="center"/>
          </w:tcPr>
          <w:p w14:paraId="1CD1BC81" w14:textId="0967531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35395A69" w14:textId="5BEAC97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744E34CD" w14:textId="59405BC2"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774C8153" w14:textId="518182C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159.40 </w:t>
            </w:r>
          </w:p>
        </w:tc>
        <w:tc>
          <w:tcPr>
            <w:tcW w:w="395" w:type="pct"/>
            <w:shd w:val="clear" w:color="auto" w:fill="FFFFFF" w:themeFill="background1"/>
            <w:vAlign w:val="center"/>
          </w:tcPr>
          <w:p w14:paraId="4D0A39B9" w14:textId="4062C91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157.85 </w:t>
            </w:r>
          </w:p>
        </w:tc>
        <w:tc>
          <w:tcPr>
            <w:tcW w:w="396" w:type="pct"/>
            <w:shd w:val="clear" w:color="auto" w:fill="FFFFFF" w:themeFill="background1"/>
            <w:vAlign w:val="center"/>
          </w:tcPr>
          <w:p w14:paraId="1C554FB1" w14:textId="3E95B11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146.10 </w:t>
            </w:r>
          </w:p>
        </w:tc>
        <w:tc>
          <w:tcPr>
            <w:tcW w:w="413" w:type="pct"/>
            <w:shd w:val="clear" w:color="auto" w:fill="FFFFFF" w:themeFill="background1"/>
            <w:noWrap/>
            <w:vAlign w:val="center"/>
          </w:tcPr>
          <w:p w14:paraId="0FDEF8D8" w14:textId="4C245B3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175.17</w:t>
            </w:r>
          </w:p>
        </w:tc>
        <w:tc>
          <w:tcPr>
            <w:tcW w:w="544" w:type="pct"/>
            <w:shd w:val="clear" w:color="auto" w:fill="FFFFFF" w:themeFill="background1"/>
            <w:noWrap/>
            <w:vAlign w:val="center"/>
          </w:tcPr>
          <w:p w14:paraId="77FD2B24" w14:textId="29CBCA5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154.91</w:t>
            </w:r>
          </w:p>
        </w:tc>
        <w:tc>
          <w:tcPr>
            <w:tcW w:w="428" w:type="pct"/>
            <w:shd w:val="clear" w:color="auto" w:fill="FFFFFF" w:themeFill="background1"/>
            <w:noWrap/>
            <w:vAlign w:val="center"/>
          </w:tcPr>
          <w:p w14:paraId="466CF884" w14:textId="0A1EF78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143.41</w:t>
            </w:r>
          </w:p>
        </w:tc>
      </w:tr>
      <w:tr w:rsidR="009A75BF" w:rsidRPr="00B92C06" w14:paraId="66A8BEC8" w14:textId="77777777" w:rsidTr="009A75BF">
        <w:trPr>
          <w:trHeight w:val="113"/>
          <w:jc w:val="center"/>
        </w:trPr>
        <w:tc>
          <w:tcPr>
            <w:tcW w:w="488" w:type="pct"/>
            <w:vMerge w:val="restart"/>
            <w:shd w:val="clear" w:color="auto" w:fill="FFFFFF" w:themeFill="background1"/>
            <w:vAlign w:val="center"/>
          </w:tcPr>
          <w:p w14:paraId="6B342DFD" w14:textId="5B6547D8" w:rsidR="009A75BF" w:rsidRPr="00B92C06" w:rsidRDefault="009A75BF" w:rsidP="00CD2A22">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Dynamic SBFD</w:t>
            </w:r>
          </w:p>
        </w:tc>
        <w:tc>
          <w:tcPr>
            <w:tcW w:w="431" w:type="pct"/>
            <w:vMerge w:val="restart"/>
            <w:shd w:val="clear" w:color="auto" w:fill="FFFFFF" w:themeFill="background1"/>
            <w:vAlign w:val="center"/>
          </w:tcPr>
          <w:p w14:paraId="4FC81479" w14:textId="6DE0FC19"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 xml:space="preserve">DL average-UPT </w:t>
            </w:r>
            <w:r w:rsidRPr="00B92C06">
              <w:rPr>
                <w:rFonts w:ascii="Times New Roman" w:eastAsia="等线" w:hAnsi="Times New Roman" w:cs="Times New Roman"/>
                <w:b/>
                <w:bCs/>
                <w:color w:val="000000"/>
                <w:kern w:val="0"/>
                <w:sz w:val="18"/>
                <w:szCs w:val="18"/>
              </w:rPr>
              <w:t>CDF</w:t>
            </w:r>
          </w:p>
        </w:tc>
        <w:tc>
          <w:tcPr>
            <w:tcW w:w="436" w:type="pct"/>
            <w:shd w:val="clear" w:color="auto" w:fill="FFFFFF" w:themeFill="background1"/>
            <w:vAlign w:val="center"/>
          </w:tcPr>
          <w:p w14:paraId="49C6432B" w14:textId="2E4C31C7"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Mean</w:t>
            </w:r>
          </w:p>
        </w:tc>
        <w:tc>
          <w:tcPr>
            <w:tcW w:w="345" w:type="pct"/>
            <w:shd w:val="clear" w:color="auto" w:fill="FFFFFF" w:themeFill="background1"/>
            <w:vAlign w:val="center"/>
          </w:tcPr>
          <w:p w14:paraId="560BA0F6" w14:textId="610BA4A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1013.1</w:t>
            </w:r>
          </w:p>
        </w:tc>
        <w:tc>
          <w:tcPr>
            <w:tcW w:w="385" w:type="pct"/>
            <w:shd w:val="clear" w:color="auto" w:fill="FFFFFF" w:themeFill="background1"/>
            <w:vAlign w:val="center"/>
          </w:tcPr>
          <w:p w14:paraId="172ADD21" w14:textId="16B9737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819.5</w:t>
            </w:r>
          </w:p>
        </w:tc>
        <w:tc>
          <w:tcPr>
            <w:tcW w:w="345" w:type="pct"/>
            <w:shd w:val="clear" w:color="auto" w:fill="FFFFFF" w:themeFill="background1"/>
            <w:vAlign w:val="center"/>
          </w:tcPr>
          <w:p w14:paraId="6271F3B5" w14:textId="639058C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354</w:t>
            </w:r>
          </w:p>
        </w:tc>
        <w:tc>
          <w:tcPr>
            <w:tcW w:w="395" w:type="pct"/>
            <w:shd w:val="clear" w:color="auto" w:fill="FFFFFF" w:themeFill="background1"/>
            <w:vAlign w:val="center"/>
          </w:tcPr>
          <w:p w14:paraId="489F53D9" w14:textId="383426EC"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677.91 </w:t>
            </w:r>
          </w:p>
        </w:tc>
        <w:tc>
          <w:tcPr>
            <w:tcW w:w="395" w:type="pct"/>
            <w:shd w:val="clear" w:color="auto" w:fill="FFFFFF" w:themeFill="background1"/>
            <w:vAlign w:val="center"/>
          </w:tcPr>
          <w:p w14:paraId="236097A8" w14:textId="1C8084B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547.20 </w:t>
            </w:r>
          </w:p>
        </w:tc>
        <w:tc>
          <w:tcPr>
            <w:tcW w:w="396" w:type="pct"/>
            <w:shd w:val="clear" w:color="auto" w:fill="FFFFFF" w:themeFill="background1"/>
            <w:vAlign w:val="center"/>
          </w:tcPr>
          <w:p w14:paraId="4BA6CA1E" w14:textId="3226A5B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329.03 </w:t>
            </w:r>
          </w:p>
        </w:tc>
        <w:tc>
          <w:tcPr>
            <w:tcW w:w="413" w:type="pct"/>
            <w:shd w:val="clear" w:color="auto" w:fill="FFFFFF" w:themeFill="background1"/>
            <w:noWrap/>
            <w:vAlign w:val="center"/>
          </w:tcPr>
          <w:p w14:paraId="58A4C2AE" w14:textId="7566ABF9"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600.27</w:t>
            </w:r>
          </w:p>
        </w:tc>
        <w:tc>
          <w:tcPr>
            <w:tcW w:w="544" w:type="pct"/>
            <w:shd w:val="clear" w:color="auto" w:fill="FFFFFF" w:themeFill="background1"/>
            <w:noWrap/>
            <w:vAlign w:val="center"/>
          </w:tcPr>
          <w:p w14:paraId="43CD68A0" w14:textId="7EE0568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339.02</w:t>
            </w:r>
          </w:p>
        </w:tc>
        <w:tc>
          <w:tcPr>
            <w:tcW w:w="428" w:type="pct"/>
            <w:shd w:val="clear" w:color="auto" w:fill="FFFFFF" w:themeFill="background1"/>
            <w:noWrap/>
            <w:vAlign w:val="center"/>
          </w:tcPr>
          <w:p w14:paraId="3A338CAE" w14:textId="7F658EE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153.37</w:t>
            </w:r>
          </w:p>
        </w:tc>
      </w:tr>
      <w:tr w:rsidR="009A75BF" w:rsidRPr="00B92C06" w14:paraId="2BD2193A" w14:textId="77777777" w:rsidTr="009A75BF">
        <w:trPr>
          <w:trHeight w:val="113"/>
          <w:jc w:val="center"/>
        </w:trPr>
        <w:tc>
          <w:tcPr>
            <w:tcW w:w="488" w:type="pct"/>
            <w:vMerge/>
            <w:shd w:val="clear" w:color="auto" w:fill="FFFFFF" w:themeFill="background1"/>
          </w:tcPr>
          <w:p w14:paraId="4A8BBA2F"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5004DB49" w14:textId="4BD52225"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655D4F51" w14:textId="3C1E77A2"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w:t>
            </w:r>
          </w:p>
        </w:tc>
        <w:tc>
          <w:tcPr>
            <w:tcW w:w="345" w:type="pct"/>
            <w:shd w:val="clear" w:color="auto" w:fill="FFFFFF" w:themeFill="background1"/>
            <w:vAlign w:val="center"/>
          </w:tcPr>
          <w:p w14:paraId="47B8C16C" w14:textId="76291859"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810.1</w:t>
            </w:r>
          </w:p>
        </w:tc>
        <w:tc>
          <w:tcPr>
            <w:tcW w:w="385" w:type="pct"/>
            <w:shd w:val="clear" w:color="auto" w:fill="FFFFFF" w:themeFill="background1"/>
            <w:vAlign w:val="center"/>
          </w:tcPr>
          <w:p w14:paraId="15E134C3" w14:textId="2198111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604.4</w:t>
            </w:r>
          </w:p>
        </w:tc>
        <w:tc>
          <w:tcPr>
            <w:tcW w:w="345" w:type="pct"/>
            <w:shd w:val="clear" w:color="auto" w:fill="FFFFFF" w:themeFill="background1"/>
            <w:vAlign w:val="center"/>
          </w:tcPr>
          <w:p w14:paraId="7BB1DF39" w14:textId="61D42B1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76.4</w:t>
            </w:r>
          </w:p>
        </w:tc>
        <w:tc>
          <w:tcPr>
            <w:tcW w:w="395" w:type="pct"/>
            <w:shd w:val="clear" w:color="auto" w:fill="FFFFFF" w:themeFill="background1"/>
            <w:vAlign w:val="center"/>
          </w:tcPr>
          <w:p w14:paraId="71CD8B5C" w14:textId="62673B5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605.55 </w:t>
            </w:r>
          </w:p>
        </w:tc>
        <w:tc>
          <w:tcPr>
            <w:tcW w:w="395" w:type="pct"/>
            <w:shd w:val="clear" w:color="auto" w:fill="FFFFFF" w:themeFill="background1"/>
            <w:vAlign w:val="center"/>
          </w:tcPr>
          <w:p w14:paraId="756839C9" w14:textId="72C9D94D"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391.40 </w:t>
            </w:r>
          </w:p>
        </w:tc>
        <w:tc>
          <w:tcPr>
            <w:tcW w:w="396" w:type="pct"/>
            <w:shd w:val="clear" w:color="auto" w:fill="FFFFFF" w:themeFill="background1"/>
            <w:vAlign w:val="center"/>
          </w:tcPr>
          <w:p w14:paraId="3A7DCD7B" w14:textId="24D0CB9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132.10 </w:t>
            </w:r>
          </w:p>
        </w:tc>
        <w:tc>
          <w:tcPr>
            <w:tcW w:w="413" w:type="pct"/>
            <w:shd w:val="clear" w:color="auto" w:fill="FFFFFF" w:themeFill="background1"/>
            <w:noWrap/>
            <w:vAlign w:val="center"/>
          </w:tcPr>
          <w:p w14:paraId="0740AC19" w14:textId="7021C00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552.83</w:t>
            </w:r>
          </w:p>
        </w:tc>
        <w:tc>
          <w:tcPr>
            <w:tcW w:w="544" w:type="pct"/>
            <w:shd w:val="clear" w:color="auto" w:fill="FFFFFF" w:themeFill="background1"/>
            <w:noWrap/>
            <w:vAlign w:val="center"/>
          </w:tcPr>
          <w:p w14:paraId="5716E856" w14:textId="59D08BC8"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229.14</w:t>
            </w:r>
          </w:p>
        </w:tc>
        <w:tc>
          <w:tcPr>
            <w:tcW w:w="428" w:type="pct"/>
            <w:shd w:val="clear" w:color="auto" w:fill="FFFFFF" w:themeFill="background1"/>
            <w:noWrap/>
            <w:vAlign w:val="center"/>
          </w:tcPr>
          <w:p w14:paraId="24DC205B" w14:textId="308F5D2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16.15</w:t>
            </w:r>
          </w:p>
        </w:tc>
      </w:tr>
      <w:tr w:rsidR="009A75BF" w:rsidRPr="00B92C06" w14:paraId="10CF621D" w14:textId="77777777" w:rsidTr="009A75BF">
        <w:trPr>
          <w:trHeight w:val="113"/>
          <w:jc w:val="center"/>
        </w:trPr>
        <w:tc>
          <w:tcPr>
            <w:tcW w:w="488" w:type="pct"/>
            <w:vMerge/>
            <w:shd w:val="clear" w:color="auto" w:fill="FFFFFF" w:themeFill="background1"/>
          </w:tcPr>
          <w:p w14:paraId="5DC9C3D7"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2D0936EC" w14:textId="6D72879F"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558CD559" w14:textId="77E0619B"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50%</w:t>
            </w:r>
          </w:p>
        </w:tc>
        <w:tc>
          <w:tcPr>
            <w:tcW w:w="345" w:type="pct"/>
            <w:shd w:val="clear" w:color="auto" w:fill="FFFFFF" w:themeFill="background1"/>
            <w:vAlign w:val="center"/>
          </w:tcPr>
          <w:p w14:paraId="16E19A77" w14:textId="06F6B2A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1012.7</w:t>
            </w:r>
          </w:p>
        </w:tc>
        <w:tc>
          <w:tcPr>
            <w:tcW w:w="385" w:type="pct"/>
            <w:shd w:val="clear" w:color="auto" w:fill="FFFFFF" w:themeFill="background1"/>
            <w:vAlign w:val="center"/>
          </w:tcPr>
          <w:p w14:paraId="67EF869E" w14:textId="412FD388"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809.7</w:t>
            </w:r>
          </w:p>
        </w:tc>
        <w:tc>
          <w:tcPr>
            <w:tcW w:w="345" w:type="pct"/>
            <w:shd w:val="clear" w:color="auto" w:fill="FFFFFF" w:themeFill="background1"/>
            <w:vAlign w:val="center"/>
          </w:tcPr>
          <w:p w14:paraId="6B0C4EDC" w14:textId="62D2EAB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352.5</w:t>
            </w:r>
          </w:p>
        </w:tc>
        <w:tc>
          <w:tcPr>
            <w:tcW w:w="395" w:type="pct"/>
            <w:shd w:val="clear" w:color="auto" w:fill="FFFFFF" w:themeFill="background1"/>
            <w:vAlign w:val="center"/>
          </w:tcPr>
          <w:p w14:paraId="523A4A9A" w14:textId="435BD521"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682.90 </w:t>
            </w:r>
          </w:p>
        </w:tc>
        <w:tc>
          <w:tcPr>
            <w:tcW w:w="395" w:type="pct"/>
            <w:shd w:val="clear" w:color="auto" w:fill="FFFFFF" w:themeFill="background1"/>
            <w:vAlign w:val="center"/>
          </w:tcPr>
          <w:p w14:paraId="214CD961" w14:textId="30F7FD7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560.35 </w:t>
            </w:r>
          </w:p>
        </w:tc>
        <w:tc>
          <w:tcPr>
            <w:tcW w:w="396" w:type="pct"/>
            <w:shd w:val="clear" w:color="auto" w:fill="FFFFFF" w:themeFill="background1"/>
            <w:vAlign w:val="center"/>
          </w:tcPr>
          <w:p w14:paraId="1C3C1324" w14:textId="620F1CF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327.20 </w:t>
            </w:r>
          </w:p>
        </w:tc>
        <w:tc>
          <w:tcPr>
            <w:tcW w:w="413" w:type="pct"/>
            <w:shd w:val="clear" w:color="auto" w:fill="FFFFFF" w:themeFill="background1"/>
            <w:noWrap/>
            <w:vAlign w:val="center"/>
          </w:tcPr>
          <w:p w14:paraId="47B708B2" w14:textId="63E56DD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601.23</w:t>
            </w:r>
          </w:p>
        </w:tc>
        <w:tc>
          <w:tcPr>
            <w:tcW w:w="544" w:type="pct"/>
            <w:shd w:val="clear" w:color="auto" w:fill="FFFFFF" w:themeFill="background1"/>
            <w:noWrap/>
            <w:vAlign w:val="center"/>
          </w:tcPr>
          <w:p w14:paraId="53D56C7B" w14:textId="73B335C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332.28</w:t>
            </w:r>
          </w:p>
        </w:tc>
        <w:tc>
          <w:tcPr>
            <w:tcW w:w="428" w:type="pct"/>
            <w:shd w:val="clear" w:color="auto" w:fill="FFFFFF" w:themeFill="background1"/>
            <w:noWrap/>
            <w:vAlign w:val="center"/>
          </w:tcPr>
          <w:p w14:paraId="3DAF8007" w14:textId="3D2221D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143.75</w:t>
            </w:r>
          </w:p>
        </w:tc>
      </w:tr>
      <w:tr w:rsidR="009A75BF" w:rsidRPr="00B92C06" w14:paraId="22D9FE19" w14:textId="77777777" w:rsidTr="009A75BF">
        <w:trPr>
          <w:trHeight w:val="113"/>
          <w:jc w:val="center"/>
        </w:trPr>
        <w:tc>
          <w:tcPr>
            <w:tcW w:w="488" w:type="pct"/>
            <w:vMerge/>
            <w:shd w:val="clear" w:color="auto" w:fill="FFFFFF" w:themeFill="background1"/>
          </w:tcPr>
          <w:p w14:paraId="40AB1B42"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56F29F5F" w14:textId="206AEA4C"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34D8E544" w14:textId="760D7CC1"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95%</w:t>
            </w:r>
          </w:p>
        </w:tc>
        <w:tc>
          <w:tcPr>
            <w:tcW w:w="345" w:type="pct"/>
            <w:shd w:val="clear" w:color="auto" w:fill="FFFFFF" w:themeFill="background1"/>
            <w:vAlign w:val="center"/>
          </w:tcPr>
          <w:p w14:paraId="7FE02ECD" w14:textId="617981E2"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56706B27" w14:textId="0D78A53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31CB9A99" w14:textId="68667728"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6AF6BAD8" w14:textId="182801E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730.80 </w:t>
            </w:r>
          </w:p>
        </w:tc>
        <w:tc>
          <w:tcPr>
            <w:tcW w:w="395" w:type="pct"/>
            <w:shd w:val="clear" w:color="auto" w:fill="FFFFFF" w:themeFill="background1"/>
            <w:vAlign w:val="center"/>
          </w:tcPr>
          <w:p w14:paraId="166AD374" w14:textId="69D00E2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658.10 </w:t>
            </w:r>
          </w:p>
        </w:tc>
        <w:tc>
          <w:tcPr>
            <w:tcW w:w="396" w:type="pct"/>
            <w:shd w:val="clear" w:color="auto" w:fill="FFFFFF" w:themeFill="background1"/>
            <w:vAlign w:val="center"/>
          </w:tcPr>
          <w:p w14:paraId="1B3EBAAC" w14:textId="0899162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519.60 </w:t>
            </w:r>
          </w:p>
        </w:tc>
        <w:tc>
          <w:tcPr>
            <w:tcW w:w="413" w:type="pct"/>
            <w:shd w:val="clear" w:color="auto" w:fill="FFFFFF" w:themeFill="background1"/>
            <w:noWrap/>
            <w:vAlign w:val="center"/>
          </w:tcPr>
          <w:p w14:paraId="508C0E6F" w14:textId="2EDB8AD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643.08</w:t>
            </w:r>
          </w:p>
        </w:tc>
        <w:tc>
          <w:tcPr>
            <w:tcW w:w="544" w:type="pct"/>
            <w:shd w:val="clear" w:color="auto" w:fill="FFFFFF" w:themeFill="background1"/>
            <w:noWrap/>
            <w:vAlign w:val="center"/>
          </w:tcPr>
          <w:p w14:paraId="281289C6" w14:textId="37694560"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477.88</w:t>
            </w:r>
          </w:p>
        </w:tc>
        <w:tc>
          <w:tcPr>
            <w:tcW w:w="428" w:type="pct"/>
            <w:shd w:val="clear" w:color="auto" w:fill="FFFFFF" w:themeFill="background1"/>
            <w:noWrap/>
            <w:vAlign w:val="center"/>
          </w:tcPr>
          <w:p w14:paraId="6A3C3569" w14:textId="5C97385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335.57</w:t>
            </w:r>
          </w:p>
        </w:tc>
      </w:tr>
      <w:tr w:rsidR="009A75BF" w:rsidRPr="00B92C06" w14:paraId="45059B7A" w14:textId="77777777" w:rsidTr="009A75BF">
        <w:trPr>
          <w:trHeight w:val="113"/>
          <w:jc w:val="center"/>
        </w:trPr>
        <w:tc>
          <w:tcPr>
            <w:tcW w:w="488" w:type="pct"/>
            <w:vMerge/>
            <w:shd w:val="clear" w:color="auto" w:fill="FFFFFF" w:themeFill="background1"/>
          </w:tcPr>
          <w:p w14:paraId="11147BFB"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val="restart"/>
            <w:shd w:val="clear" w:color="auto" w:fill="FFFFFF" w:themeFill="background1"/>
            <w:vAlign w:val="center"/>
          </w:tcPr>
          <w:p w14:paraId="2F16410E" w14:textId="7F418EE9"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 xml:space="preserve">UL average-UPT </w:t>
            </w:r>
            <w:r w:rsidRPr="00B92C06">
              <w:rPr>
                <w:rFonts w:ascii="Times New Roman" w:eastAsia="等线" w:hAnsi="Times New Roman" w:cs="Times New Roman"/>
                <w:b/>
                <w:bCs/>
                <w:color w:val="000000"/>
                <w:kern w:val="0"/>
                <w:sz w:val="18"/>
                <w:szCs w:val="18"/>
              </w:rPr>
              <w:t>CDF</w:t>
            </w:r>
          </w:p>
        </w:tc>
        <w:tc>
          <w:tcPr>
            <w:tcW w:w="436" w:type="pct"/>
            <w:shd w:val="clear" w:color="auto" w:fill="FFFFFF" w:themeFill="background1"/>
            <w:vAlign w:val="center"/>
          </w:tcPr>
          <w:p w14:paraId="03CA7B79" w14:textId="58A3EE05"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Mean</w:t>
            </w:r>
          </w:p>
        </w:tc>
        <w:tc>
          <w:tcPr>
            <w:tcW w:w="345" w:type="pct"/>
            <w:shd w:val="clear" w:color="auto" w:fill="FFFFFF" w:themeFill="background1"/>
            <w:vAlign w:val="center"/>
          </w:tcPr>
          <w:p w14:paraId="09EF8C14" w14:textId="3059FC0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263.8</w:t>
            </w:r>
          </w:p>
        </w:tc>
        <w:tc>
          <w:tcPr>
            <w:tcW w:w="385" w:type="pct"/>
            <w:shd w:val="clear" w:color="auto" w:fill="FFFFFF" w:themeFill="background1"/>
            <w:vAlign w:val="center"/>
          </w:tcPr>
          <w:p w14:paraId="45DD9ACE" w14:textId="0725C9B9"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183.8</w:t>
            </w:r>
          </w:p>
        </w:tc>
        <w:tc>
          <w:tcPr>
            <w:tcW w:w="345" w:type="pct"/>
            <w:shd w:val="clear" w:color="auto" w:fill="FFFFFF" w:themeFill="background1"/>
            <w:vAlign w:val="center"/>
          </w:tcPr>
          <w:p w14:paraId="6188ABDF" w14:textId="4FB86E6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86.5</w:t>
            </w:r>
          </w:p>
        </w:tc>
        <w:tc>
          <w:tcPr>
            <w:tcW w:w="395" w:type="pct"/>
            <w:shd w:val="clear" w:color="auto" w:fill="FFFFFF" w:themeFill="background1"/>
            <w:vAlign w:val="center"/>
          </w:tcPr>
          <w:p w14:paraId="53367E73" w14:textId="701CE20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152.92 </w:t>
            </w:r>
          </w:p>
        </w:tc>
        <w:tc>
          <w:tcPr>
            <w:tcW w:w="395" w:type="pct"/>
            <w:shd w:val="clear" w:color="auto" w:fill="FFFFFF" w:themeFill="background1"/>
            <w:vAlign w:val="center"/>
          </w:tcPr>
          <w:p w14:paraId="6C9DE5F4" w14:textId="70E5C5A1"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145.76 </w:t>
            </w:r>
          </w:p>
        </w:tc>
        <w:tc>
          <w:tcPr>
            <w:tcW w:w="396" w:type="pct"/>
            <w:shd w:val="clear" w:color="auto" w:fill="FFFFFF" w:themeFill="background1"/>
            <w:vAlign w:val="center"/>
          </w:tcPr>
          <w:p w14:paraId="008BBC3A" w14:textId="3B98CC5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130.89 </w:t>
            </w:r>
          </w:p>
        </w:tc>
        <w:tc>
          <w:tcPr>
            <w:tcW w:w="413" w:type="pct"/>
            <w:shd w:val="clear" w:color="auto" w:fill="FFFFFF" w:themeFill="background1"/>
            <w:noWrap/>
            <w:vAlign w:val="center"/>
          </w:tcPr>
          <w:p w14:paraId="0BC0B6D8" w14:textId="3D64633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156.54</w:t>
            </w:r>
          </w:p>
        </w:tc>
        <w:tc>
          <w:tcPr>
            <w:tcW w:w="544" w:type="pct"/>
            <w:shd w:val="clear" w:color="auto" w:fill="FFFFFF" w:themeFill="background1"/>
            <w:noWrap/>
            <w:vAlign w:val="center"/>
          </w:tcPr>
          <w:p w14:paraId="7B3331AA" w14:textId="4F3EA20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95.91</w:t>
            </w:r>
          </w:p>
        </w:tc>
        <w:tc>
          <w:tcPr>
            <w:tcW w:w="428" w:type="pct"/>
            <w:shd w:val="clear" w:color="auto" w:fill="FFFFFF" w:themeFill="background1"/>
            <w:noWrap/>
            <w:vAlign w:val="center"/>
          </w:tcPr>
          <w:p w14:paraId="7605511C" w14:textId="30DA9BB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66.30</w:t>
            </w:r>
          </w:p>
        </w:tc>
      </w:tr>
      <w:tr w:rsidR="009A75BF" w:rsidRPr="00B92C06" w14:paraId="4565F79C" w14:textId="77777777" w:rsidTr="009A75BF">
        <w:trPr>
          <w:trHeight w:val="113"/>
          <w:jc w:val="center"/>
        </w:trPr>
        <w:tc>
          <w:tcPr>
            <w:tcW w:w="488" w:type="pct"/>
            <w:vMerge/>
            <w:shd w:val="clear" w:color="auto" w:fill="FFFFFF" w:themeFill="background1"/>
          </w:tcPr>
          <w:p w14:paraId="4114095C"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509467F4" w14:textId="59E4FEE9"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6864ED28" w14:textId="23EF2131"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w:t>
            </w:r>
          </w:p>
        </w:tc>
        <w:tc>
          <w:tcPr>
            <w:tcW w:w="345" w:type="pct"/>
            <w:shd w:val="clear" w:color="auto" w:fill="FFFFFF" w:themeFill="background1"/>
            <w:vAlign w:val="center"/>
          </w:tcPr>
          <w:p w14:paraId="02EAF87E" w14:textId="4D95A08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181.8</w:t>
            </w:r>
          </w:p>
        </w:tc>
        <w:tc>
          <w:tcPr>
            <w:tcW w:w="385" w:type="pct"/>
            <w:shd w:val="clear" w:color="auto" w:fill="FFFFFF" w:themeFill="background1"/>
            <w:vAlign w:val="center"/>
          </w:tcPr>
          <w:p w14:paraId="0B4BAEE7" w14:textId="003BAF4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128.2</w:t>
            </w:r>
          </w:p>
        </w:tc>
        <w:tc>
          <w:tcPr>
            <w:tcW w:w="345" w:type="pct"/>
            <w:shd w:val="clear" w:color="auto" w:fill="FFFFFF" w:themeFill="background1"/>
            <w:vAlign w:val="center"/>
          </w:tcPr>
          <w:p w14:paraId="71817F14" w14:textId="0CC05A5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51.5</w:t>
            </w:r>
          </w:p>
        </w:tc>
        <w:tc>
          <w:tcPr>
            <w:tcW w:w="395" w:type="pct"/>
            <w:shd w:val="clear" w:color="auto" w:fill="FFFFFF" w:themeFill="background1"/>
            <w:vAlign w:val="center"/>
          </w:tcPr>
          <w:p w14:paraId="0FF504B7" w14:textId="1F2F208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138.73 </w:t>
            </w:r>
          </w:p>
        </w:tc>
        <w:tc>
          <w:tcPr>
            <w:tcW w:w="395" w:type="pct"/>
            <w:shd w:val="clear" w:color="auto" w:fill="FFFFFF" w:themeFill="background1"/>
            <w:vAlign w:val="center"/>
          </w:tcPr>
          <w:p w14:paraId="45C29E99" w14:textId="5CC96C1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130.23 </w:t>
            </w:r>
          </w:p>
        </w:tc>
        <w:tc>
          <w:tcPr>
            <w:tcW w:w="396" w:type="pct"/>
            <w:shd w:val="clear" w:color="auto" w:fill="FFFFFF" w:themeFill="background1"/>
            <w:vAlign w:val="center"/>
          </w:tcPr>
          <w:p w14:paraId="564B1D4F" w14:textId="631A2F8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114.55 </w:t>
            </w:r>
          </w:p>
        </w:tc>
        <w:tc>
          <w:tcPr>
            <w:tcW w:w="413" w:type="pct"/>
            <w:shd w:val="clear" w:color="auto" w:fill="FFFFFF" w:themeFill="background1"/>
            <w:noWrap/>
            <w:vAlign w:val="center"/>
          </w:tcPr>
          <w:p w14:paraId="1AB055B7" w14:textId="06546DD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141.52</w:t>
            </w:r>
          </w:p>
        </w:tc>
        <w:tc>
          <w:tcPr>
            <w:tcW w:w="544" w:type="pct"/>
            <w:shd w:val="clear" w:color="auto" w:fill="FFFFFF" w:themeFill="background1"/>
            <w:noWrap/>
            <w:vAlign w:val="center"/>
          </w:tcPr>
          <w:p w14:paraId="79D5042D" w14:textId="7007B41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72.59</w:t>
            </w:r>
          </w:p>
        </w:tc>
        <w:tc>
          <w:tcPr>
            <w:tcW w:w="428" w:type="pct"/>
            <w:shd w:val="clear" w:color="auto" w:fill="FFFFFF" w:themeFill="background1"/>
            <w:noWrap/>
            <w:vAlign w:val="center"/>
          </w:tcPr>
          <w:p w14:paraId="7C0E231D" w14:textId="7295ADE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37.67</w:t>
            </w:r>
          </w:p>
        </w:tc>
      </w:tr>
      <w:tr w:rsidR="009A75BF" w:rsidRPr="00B92C06" w14:paraId="6E8CC316" w14:textId="77777777" w:rsidTr="009A75BF">
        <w:trPr>
          <w:trHeight w:val="113"/>
          <w:jc w:val="center"/>
        </w:trPr>
        <w:tc>
          <w:tcPr>
            <w:tcW w:w="488" w:type="pct"/>
            <w:vMerge/>
            <w:shd w:val="clear" w:color="auto" w:fill="FFFFFF" w:themeFill="background1"/>
          </w:tcPr>
          <w:p w14:paraId="02B21FE1"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0D164339" w14:textId="38B7EAA9"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2A1D9303" w14:textId="27D91371"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50%</w:t>
            </w:r>
          </w:p>
        </w:tc>
        <w:tc>
          <w:tcPr>
            <w:tcW w:w="345" w:type="pct"/>
            <w:shd w:val="clear" w:color="auto" w:fill="FFFFFF" w:themeFill="background1"/>
            <w:vAlign w:val="center"/>
          </w:tcPr>
          <w:p w14:paraId="4B9DA17F" w14:textId="733D4A0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258.8</w:t>
            </w:r>
          </w:p>
        </w:tc>
        <w:tc>
          <w:tcPr>
            <w:tcW w:w="385" w:type="pct"/>
            <w:shd w:val="clear" w:color="auto" w:fill="FFFFFF" w:themeFill="background1"/>
            <w:vAlign w:val="center"/>
          </w:tcPr>
          <w:p w14:paraId="794962F2" w14:textId="114D3FD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179.6</w:t>
            </w:r>
          </w:p>
        </w:tc>
        <w:tc>
          <w:tcPr>
            <w:tcW w:w="345" w:type="pct"/>
            <w:shd w:val="clear" w:color="auto" w:fill="FFFFFF" w:themeFill="background1"/>
            <w:vAlign w:val="center"/>
          </w:tcPr>
          <w:p w14:paraId="0F65C7A4" w14:textId="5B97D4F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82.5</w:t>
            </w:r>
          </w:p>
        </w:tc>
        <w:tc>
          <w:tcPr>
            <w:tcW w:w="395" w:type="pct"/>
            <w:shd w:val="clear" w:color="auto" w:fill="FFFFFF" w:themeFill="background1"/>
            <w:vAlign w:val="center"/>
          </w:tcPr>
          <w:p w14:paraId="4EA89D71" w14:textId="7CB5EBE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155.82 </w:t>
            </w:r>
          </w:p>
        </w:tc>
        <w:tc>
          <w:tcPr>
            <w:tcW w:w="395" w:type="pct"/>
            <w:shd w:val="clear" w:color="auto" w:fill="FFFFFF" w:themeFill="background1"/>
            <w:vAlign w:val="center"/>
          </w:tcPr>
          <w:p w14:paraId="35ACE11A" w14:textId="201CE6D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146.58 </w:t>
            </w:r>
          </w:p>
        </w:tc>
        <w:tc>
          <w:tcPr>
            <w:tcW w:w="396" w:type="pct"/>
            <w:shd w:val="clear" w:color="auto" w:fill="FFFFFF" w:themeFill="background1"/>
            <w:vAlign w:val="center"/>
          </w:tcPr>
          <w:p w14:paraId="44446F3F" w14:textId="5B4B48B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131.27 </w:t>
            </w:r>
          </w:p>
        </w:tc>
        <w:tc>
          <w:tcPr>
            <w:tcW w:w="413" w:type="pct"/>
            <w:shd w:val="clear" w:color="auto" w:fill="FFFFFF" w:themeFill="background1"/>
            <w:noWrap/>
            <w:vAlign w:val="center"/>
          </w:tcPr>
          <w:p w14:paraId="106CA4B3" w14:textId="54F5F76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156.47</w:t>
            </w:r>
          </w:p>
        </w:tc>
        <w:tc>
          <w:tcPr>
            <w:tcW w:w="544" w:type="pct"/>
            <w:shd w:val="clear" w:color="auto" w:fill="FFFFFF" w:themeFill="background1"/>
            <w:noWrap/>
            <w:vAlign w:val="center"/>
          </w:tcPr>
          <w:p w14:paraId="32F70E37" w14:textId="7B224D30"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94.65</w:t>
            </w:r>
          </w:p>
        </w:tc>
        <w:tc>
          <w:tcPr>
            <w:tcW w:w="428" w:type="pct"/>
            <w:shd w:val="clear" w:color="auto" w:fill="FFFFFF" w:themeFill="background1"/>
            <w:noWrap/>
            <w:vAlign w:val="center"/>
          </w:tcPr>
          <w:p w14:paraId="4AE92DBF" w14:textId="6DF831E8"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64.93</w:t>
            </w:r>
          </w:p>
        </w:tc>
      </w:tr>
      <w:tr w:rsidR="009A75BF" w:rsidRPr="00B92C06" w14:paraId="714C5159" w14:textId="77777777" w:rsidTr="009A75BF">
        <w:trPr>
          <w:trHeight w:val="113"/>
          <w:jc w:val="center"/>
        </w:trPr>
        <w:tc>
          <w:tcPr>
            <w:tcW w:w="488" w:type="pct"/>
            <w:vMerge/>
            <w:shd w:val="clear" w:color="auto" w:fill="FFFFFF" w:themeFill="background1"/>
          </w:tcPr>
          <w:p w14:paraId="1BFC2367"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0C6F5020" w14:textId="067D9CFC"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2561A5A8" w14:textId="4DCBAA32"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95%</w:t>
            </w:r>
          </w:p>
        </w:tc>
        <w:tc>
          <w:tcPr>
            <w:tcW w:w="345" w:type="pct"/>
            <w:shd w:val="clear" w:color="auto" w:fill="FFFFFF" w:themeFill="background1"/>
            <w:vAlign w:val="center"/>
          </w:tcPr>
          <w:p w14:paraId="2E1CE331" w14:textId="659F7AB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25449B61" w14:textId="32333B1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5409A424" w14:textId="726F7457"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10EAD2FF" w14:textId="73866AB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159.33 </w:t>
            </w:r>
          </w:p>
        </w:tc>
        <w:tc>
          <w:tcPr>
            <w:tcW w:w="395" w:type="pct"/>
            <w:shd w:val="clear" w:color="auto" w:fill="FFFFFF" w:themeFill="background1"/>
            <w:vAlign w:val="center"/>
          </w:tcPr>
          <w:p w14:paraId="1BAD32EB" w14:textId="00FCB211"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157.78 </w:t>
            </w:r>
          </w:p>
        </w:tc>
        <w:tc>
          <w:tcPr>
            <w:tcW w:w="396" w:type="pct"/>
            <w:shd w:val="clear" w:color="auto" w:fill="FFFFFF" w:themeFill="background1"/>
            <w:vAlign w:val="center"/>
          </w:tcPr>
          <w:p w14:paraId="5E871046" w14:textId="53F2FED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146.67 </w:t>
            </w:r>
          </w:p>
        </w:tc>
        <w:tc>
          <w:tcPr>
            <w:tcW w:w="413" w:type="pct"/>
            <w:shd w:val="clear" w:color="auto" w:fill="FFFFFF" w:themeFill="background1"/>
            <w:noWrap/>
            <w:vAlign w:val="center"/>
          </w:tcPr>
          <w:p w14:paraId="7E884264" w14:textId="32117B3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170.59</w:t>
            </w:r>
          </w:p>
        </w:tc>
        <w:tc>
          <w:tcPr>
            <w:tcW w:w="544" w:type="pct"/>
            <w:shd w:val="clear" w:color="auto" w:fill="FFFFFF" w:themeFill="background1"/>
            <w:noWrap/>
            <w:vAlign w:val="center"/>
          </w:tcPr>
          <w:p w14:paraId="4C67E4EC" w14:textId="63B0184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123.74</w:t>
            </w:r>
          </w:p>
        </w:tc>
        <w:tc>
          <w:tcPr>
            <w:tcW w:w="428" w:type="pct"/>
            <w:shd w:val="clear" w:color="auto" w:fill="FFFFFF" w:themeFill="background1"/>
            <w:noWrap/>
            <w:vAlign w:val="center"/>
          </w:tcPr>
          <w:p w14:paraId="48C60F78" w14:textId="75A18528"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97.27</w:t>
            </w:r>
          </w:p>
        </w:tc>
      </w:tr>
      <w:tr w:rsidR="009A75BF" w:rsidRPr="00B92C06" w14:paraId="71E2A8D6" w14:textId="77777777" w:rsidTr="009A75BF">
        <w:trPr>
          <w:trHeight w:val="113"/>
          <w:jc w:val="center"/>
        </w:trPr>
        <w:tc>
          <w:tcPr>
            <w:tcW w:w="488" w:type="pct"/>
            <w:vMerge w:val="restart"/>
            <w:shd w:val="clear" w:color="auto" w:fill="FFFFFF" w:themeFill="background1"/>
            <w:vAlign w:val="center"/>
          </w:tcPr>
          <w:p w14:paraId="5EF3D654" w14:textId="578217D6" w:rsidR="009A75BF" w:rsidRPr="00B92C06" w:rsidRDefault="009A75BF" w:rsidP="00CD2A22">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Baseline</w:t>
            </w:r>
          </w:p>
        </w:tc>
        <w:tc>
          <w:tcPr>
            <w:tcW w:w="431" w:type="pct"/>
            <w:vMerge w:val="restart"/>
            <w:shd w:val="clear" w:color="auto" w:fill="FFFFFF" w:themeFill="background1"/>
            <w:vAlign w:val="center"/>
            <w:hideMark/>
          </w:tcPr>
          <w:p w14:paraId="161F2093" w14:textId="32E6E534"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 xml:space="preserve">DL packet-Latency </w:t>
            </w:r>
            <w:r w:rsidRPr="00B92C06">
              <w:rPr>
                <w:rFonts w:ascii="Times New Roman" w:eastAsia="等线" w:hAnsi="Times New Roman" w:cs="Times New Roman"/>
                <w:b/>
                <w:bCs/>
                <w:color w:val="000000"/>
                <w:kern w:val="0"/>
                <w:sz w:val="18"/>
                <w:szCs w:val="18"/>
              </w:rPr>
              <w:t>CDF</w:t>
            </w:r>
          </w:p>
        </w:tc>
        <w:tc>
          <w:tcPr>
            <w:tcW w:w="436" w:type="pct"/>
            <w:shd w:val="clear" w:color="auto" w:fill="FFFFFF" w:themeFill="background1"/>
            <w:vAlign w:val="center"/>
            <w:hideMark/>
          </w:tcPr>
          <w:p w14:paraId="4331612C" w14:textId="6E23B3CB"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Mean</w:t>
            </w:r>
          </w:p>
        </w:tc>
        <w:tc>
          <w:tcPr>
            <w:tcW w:w="345" w:type="pct"/>
            <w:shd w:val="clear" w:color="auto" w:fill="FFFFFF" w:themeFill="background1"/>
            <w:vAlign w:val="center"/>
          </w:tcPr>
          <w:p w14:paraId="5869B08C" w14:textId="507E5667"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5.4</w:t>
            </w:r>
          </w:p>
        </w:tc>
        <w:tc>
          <w:tcPr>
            <w:tcW w:w="385" w:type="pct"/>
            <w:shd w:val="clear" w:color="auto" w:fill="FFFFFF" w:themeFill="background1"/>
            <w:vAlign w:val="center"/>
          </w:tcPr>
          <w:p w14:paraId="69A6C359" w14:textId="19C5857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6.8</w:t>
            </w:r>
          </w:p>
        </w:tc>
        <w:tc>
          <w:tcPr>
            <w:tcW w:w="345" w:type="pct"/>
            <w:shd w:val="clear" w:color="auto" w:fill="FFFFFF" w:themeFill="background1"/>
            <w:vAlign w:val="center"/>
          </w:tcPr>
          <w:p w14:paraId="3DA11B07" w14:textId="499DC3C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23.5</w:t>
            </w:r>
          </w:p>
        </w:tc>
        <w:tc>
          <w:tcPr>
            <w:tcW w:w="395" w:type="pct"/>
            <w:shd w:val="clear" w:color="auto" w:fill="FFFFFF" w:themeFill="background1"/>
            <w:vAlign w:val="center"/>
          </w:tcPr>
          <w:p w14:paraId="6896B262" w14:textId="7746EB8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8.33 </w:t>
            </w:r>
          </w:p>
        </w:tc>
        <w:tc>
          <w:tcPr>
            <w:tcW w:w="395" w:type="pct"/>
            <w:shd w:val="clear" w:color="auto" w:fill="FFFFFF" w:themeFill="background1"/>
            <w:vAlign w:val="center"/>
          </w:tcPr>
          <w:p w14:paraId="78464771" w14:textId="642E26F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14.25 </w:t>
            </w:r>
          </w:p>
        </w:tc>
        <w:tc>
          <w:tcPr>
            <w:tcW w:w="396" w:type="pct"/>
            <w:shd w:val="clear" w:color="auto" w:fill="FFFFFF" w:themeFill="background1"/>
            <w:vAlign w:val="center"/>
          </w:tcPr>
          <w:p w14:paraId="3B2FC531" w14:textId="52FC347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54.62 </w:t>
            </w:r>
          </w:p>
        </w:tc>
        <w:tc>
          <w:tcPr>
            <w:tcW w:w="413" w:type="pct"/>
            <w:shd w:val="clear" w:color="auto" w:fill="FFFFFF" w:themeFill="background1"/>
            <w:noWrap/>
            <w:vAlign w:val="center"/>
          </w:tcPr>
          <w:p w14:paraId="32ACCE7B" w14:textId="2FD45F6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9.23</w:t>
            </w:r>
          </w:p>
        </w:tc>
        <w:tc>
          <w:tcPr>
            <w:tcW w:w="544" w:type="pct"/>
            <w:shd w:val="clear" w:color="auto" w:fill="FFFFFF" w:themeFill="background1"/>
            <w:noWrap/>
            <w:vAlign w:val="center"/>
          </w:tcPr>
          <w:p w14:paraId="2A7A0AD1" w14:textId="015DB9D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25.63</w:t>
            </w:r>
          </w:p>
        </w:tc>
        <w:tc>
          <w:tcPr>
            <w:tcW w:w="428" w:type="pct"/>
            <w:shd w:val="clear" w:color="auto" w:fill="FFFFFF" w:themeFill="background1"/>
            <w:noWrap/>
            <w:vAlign w:val="center"/>
          </w:tcPr>
          <w:p w14:paraId="26FDCE5E" w14:textId="03AFD78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184.31</w:t>
            </w:r>
          </w:p>
        </w:tc>
      </w:tr>
      <w:tr w:rsidR="009A75BF" w:rsidRPr="00B92C06" w14:paraId="76273945" w14:textId="77777777" w:rsidTr="009A75BF">
        <w:trPr>
          <w:trHeight w:val="113"/>
          <w:jc w:val="center"/>
        </w:trPr>
        <w:tc>
          <w:tcPr>
            <w:tcW w:w="488" w:type="pct"/>
            <w:vMerge/>
            <w:shd w:val="clear" w:color="auto" w:fill="FFFFFF" w:themeFill="background1"/>
            <w:vAlign w:val="center"/>
          </w:tcPr>
          <w:p w14:paraId="77CABAD2"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1F741EE4" w14:textId="4B723792"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44D1E220" w14:textId="4AEB69C6"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w:t>
            </w:r>
          </w:p>
        </w:tc>
        <w:tc>
          <w:tcPr>
            <w:tcW w:w="345" w:type="pct"/>
            <w:shd w:val="clear" w:color="auto" w:fill="FFFFFF" w:themeFill="background1"/>
            <w:vAlign w:val="center"/>
          </w:tcPr>
          <w:p w14:paraId="42DCC289" w14:textId="0BED49F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w:t>
            </w:r>
          </w:p>
        </w:tc>
        <w:tc>
          <w:tcPr>
            <w:tcW w:w="385" w:type="pct"/>
            <w:shd w:val="clear" w:color="auto" w:fill="FFFFFF" w:themeFill="background1"/>
            <w:vAlign w:val="center"/>
          </w:tcPr>
          <w:p w14:paraId="2A1FE49A" w14:textId="293C475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w:t>
            </w:r>
          </w:p>
        </w:tc>
        <w:tc>
          <w:tcPr>
            <w:tcW w:w="345" w:type="pct"/>
            <w:shd w:val="clear" w:color="auto" w:fill="FFFFFF" w:themeFill="background1"/>
            <w:vAlign w:val="center"/>
          </w:tcPr>
          <w:p w14:paraId="2491B1D4" w14:textId="088A91D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w:t>
            </w:r>
          </w:p>
        </w:tc>
        <w:tc>
          <w:tcPr>
            <w:tcW w:w="395" w:type="pct"/>
            <w:shd w:val="clear" w:color="auto" w:fill="FFFFFF" w:themeFill="background1"/>
            <w:vAlign w:val="center"/>
          </w:tcPr>
          <w:p w14:paraId="045FC93E" w14:textId="2E4F34E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6.99 </w:t>
            </w:r>
          </w:p>
        </w:tc>
        <w:tc>
          <w:tcPr>
            <w:tcW w:w="395" w:type="pct"/>
            <w:shd w:val="clear" w:color="auto" w:fill="FFFFFF" w:themeFill="background1"/>
            <w:vAlign w:val="center"/>
          </w:tcPr>
          <w:p w14:paraId="69B7FDFA" w14:textId="1C68C01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7.08 </w:t>
            </w:r>
          </w:p>
        </w:tc>
        <w:tc>
          <w:tcPr>
            <w:tcW w:w="396" w:type="pct"/>
            <w:shd w:val="clear" w:color="auto" w:fill="FFFFFF" w:themeFill="background1"/>
            <w:vAlign w:val="center"/>
          </w:tcPr>
          <w:p w14:paraId="52975156" w14:textId="6238195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7.50 </w:t>
            </w:r>
          </w:p>
        </w:tc>
        <w:tc>
          <w:tcPr>
            <w:tcW w:w="413" w:type="pct"/>
            <w:shd w:val="clear" w:color="auto" w:fill="FFFFFF" w:themeFill="background1"/>
            <w:noWrap/>
            <w:vAlign w:val="center"/>
          </w:tcPr>
          <w:p w14:paraId="12183134" w14:textId="46B5E8E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7.18</w:t>
            </w:r>
          </w:p>
        </w:tc>
        <w:tc>
          <w:tcPr>
            <w:tcW w:w="544" w:type="pct"/>
            <w:shd w:val="clear" w:color="auto" w:fill="FFFFFF" w:themeFill="background1"/>
            <w:noWrap/>
            <w:vAlign w:val="center"/>
          </w:tcPr>
          <w:p w14:paraId="45244D04" w14:textId="4BB57515"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8.56</w:t>
            </w:r>
          </w:p>
        </w:tc>
        <w:tc>
          <w:tcPr>
            <w:tcW w:w="428" w:type="pct"/>
            <w:shd w:val="clear" w:color="auto" w:fill="FFFFFF" w:themeFill="background1"/>
            <w:noWrap/>
            <w:vAlign w:val="center"/>
          </w:tcPr>
          <w:p w14:paraId="1CAB63FA" w14:textId="0B598E2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12.61</w:t>
            </w:r>
          </w:p>
        </w:tc>
      </w:tr>
      <w:tr w:rsidR="009A75BF" w:rsidRPr="00B92C06" w14:paraId="1449DD0D" w14:textId="77777777" w:rsidTr="009A75BF">
        <w:trPr>
          <w:trHeight w:val="113"/>
          <w:jc w:val="center"/>
        </w:trPr>
        <w:tc>
          <w:tcPr>
            <w:tcW w:w="488" w:type="pct"/>
            <w:vMerge/>
            <w:shd w:val="clear" w:color="auto" w:fill="FFFFFF" w:themeFill="background1"/>
            <w:vAlign w:val="center"/>
          </w:tcPr>
          <w:p w14:paraId="124AC452"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59CD08E5" w14:textId="376E01E0"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29DB2A8F" w14:textId="3E3C8A2E"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50%</w:t>
            </w:r>
          </w:p>
        </w:tc>
        <w:tc>
          <w:tcPr>
            <w:tcW w:w="345" w:type="pct"/>
            <w:shd w:val="clear" w:color="auto" w:fill="FFFFFF" w:themeFill="background1"/>
            <w:vAlign w:val="center"/>
          </w:tcPr>
          <w:p w14:paraId="57FC82F8" w14:textId="05B0559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4.5</w:t>
            </w:r>
          </w:p>
        </w:tc>
        <w:tc>
          <w:tcPr>
            <w:tcW w:w="385" w:type="pct"/>
            <w:shd w:val="clear" w:color="auto" w:fill="FFFFFF" w:themeFill="background1"/>
            <w:vAlign w:val="center"/>
          </w:tcPr>
          <w:p w14:paraId="0D3947D4" w14:textId="58D0B515"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w:t>
            </w:r>
          </w:p>
        </w:tc>
        <w:tc>
          <w:tcPr>
            <w:tcW w:w="345" w:type="pct"/>
            <w:shd w:val="clear" w:color="auto" w:fill="FFFFFF" w:themeFill="background1"/>
            <w:vAlign w:val="center"/>
          </w:tcPr>
          <w:p w14:paraId="69853A6C" w14:textId="59BFD30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14</w:t>
            </w:r>
          </w:p>
        </w:tc>
        <w:tc>
          <w:tcPr>
            <w:tcW w:w="395" w:type="pct"/>
            <w:shd w:val="clear" w:color="auto" w:fill="FFFFFF" w:themeFill="background1"/>
            <w:vAlign w:val="center"/>
          </w:tcPr>
          <w:p w14:paraId="371F3A18" w14:textId="2CAF7F9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7.59 </w:t>
            </w:r>
          </w:p>
        </w:tc>
        <w:tc>
          <w:tcPr>
            <w:tcW w:w="395" w:type="pct"/>
            <w:shd w:val="clear" w:color="auto" w:fill="FFFFFF" w:themeFill="background1"/>
            <w:vAlign w:val="center"/>
          </w:tcPr>
          <w:p w14:paraId="44048409" w14:textId="1CBB4C2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10.09 </w:t>
            </w:r>
          </w:p>
        </w:tc>
        <w:tc>
          <w:tcPr>
            <w:tcW w:w="396" w:type="pct"/>
            <w:shd w:val="clear" w:color="auto" w:fill="FFFFFF" w:themeFill="background1"/>
            <w:vAlign w:val="center"/>
          </w:tcPr>
          <w:p w14:paraId="7C4A1486" w14:textId="2B38B43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23.26 </w:t>
            </w:r>
          </w:p>
        </w:tc>
        <w:tc>
          <w:tcPr>
            <w:tcW w:w="413" w:type="pct"/>
            <w:shd w:val="clear" w:color="auto" w:fill="FFFFFF" w:themeFill="background1"/>
            <w:noWrap/>
            <w:vAlign w:val="center"/>
          </w:tcPr>
          <w:p w14:paraId="41024EEB" w14:textId="03215C2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8.50</w:t>
            </w:r>
          </w:p>
        </w:tc>
        <w:tc>
          <w:tcPr>
            <w:tcW w:w="544" w:type="pct"/>
            <w:shd w:val="clear" w:color="auto" w:fill="FFFFFF" w:themeFill="background1"/>
            <w:noWrap/>
            <w:vAlign w:val="center"/>
          </w:tcPr>
          <w:p w14:paraId="109A58FA" w14:textId="31DA14E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18.88</w:t>
            </w:r>
          </w:p>
        </w:tc>
        <w:tc>
          <w:tcPr>
            <w:tcW w:w="428" w:type="pct"/>
            <w:shd w:val="clear" w:color="auto" w:fill="FFFFFF" w:themeFill="background1"/>
            <w:noWrap/>
            <w:vAlign w:val="center"/>
          </w:tcPr>
          <w:p w14:paraId="0C542CDD" w14:textId="16607A4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46.24</w:t>
            </w:r>
          </w:p>
        </w:tc>
      </w:tr>
      <w:tr w:rsidR="009A75BF" w:rsidRPr="00B92C06" w14:paraId="5C93B64B" w14:textId="77777777" w:rsidTr="009A75BF">
        <w:trPr>
          <w:trHeight w:val="113"/>
          <w:jc w:val="center"/>
        </w:trPr>
        <w:tc>
          <w:tcPr>
            <w:tcW w:w="488" w:type="pct"/>
            <w:vMerge/>
            <w:shd w:val="clear" w:color="auto" w:fill="FFFFFF" w:themeFill="background1"/>
            <w:vAlign w:val="center"/>
          </w:tcPr>
          <w:p w14:paraId="7617D8BD"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70B1E920" w14:textId="595A3E60"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744973AC" w14:textId="65456EE2"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95%</w:t>
            </w:r>
          </w:p>
        </w:tc>
        <w:tc>
          <w:tcPr>
            <w:tcW w:w="345" w:type="pct"/>
            <w:shd w:val="clear" w:color="auto" w:fill="FFFFFF" w:themeFill="background1"/>
            <w:vAlign w:val="center"/>
          </w:tcPr>
          <w:p w14:paraId="40E781D9" w14:textId="0E3F9B30"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0C6D3F1F" w14:textId="3931260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561B4135" w14:textId="2D8DA19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6EA169E4" w14:textId="1D1BA09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13.69 </w:t>
            </w:r>
          </w:p>
        </w:tc>
        <w:tc>
          <w:tcPr>
            <w:tcW w:w="395" w:type="pct"/>
            <w:shd w:val="clear" w:color="auto" w:fill="FFFFFF" w:themeFill="background1"/>
            <w:vAlign w:val="center"/>
          </w:tcPr>
          <w:p w14:paraId="41682F49" w14:textId="39A9AFE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34.80 </w:t>
            </w:r>
          </w:p>
        </w:tc>
        <w:tc>
          <w:tcPr>
            <w:tcW w:w="396" w:type="pct"/>
            <w:shd w:val="clear" w:color="auto" w:fill="FFFFFF" w:themeFill="background1"/>
            <w:vAlign w:val="center"/>
          </w:tcPr>
          <w:p w14:paraId="54EAED18" w14:textId="393417AC"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207.01 </w:t>
            </w:r>
          </w:p>
        </w:tc>
        <w:tc>
          <w:tcPr>
            <w:tcW w:w="413" w:type="pct"/>
            <w:shd w:val="clear" w:color="auto" w:fill="FFFFFF" w:themeFill="background1"/>
            <w:noWrap/>
            <w:vAlign w:val="center"/>
          </w:tcPr>
          <w:p w14:paraId="539688EF" w14:textId="532E82F2"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14.05</w:t>
            </w:r>
          </w:p>
        </w:tc>
        <w:tc>
          <w:tcPr>
            <w:tcW w:w="544" w:type="pct"/>
            <w:shd w:val="clear" w:color="auto" w:fill="FFFFFF" w:themeFill="background1"/>
            <w:noWrap/>
            <w:vAlign w:val="center"/>
          </w:tcPr>
          <w:p w14:paraId="51102326" w14:textId="3A625D8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60.25</w:t>
            </w:r>
          </w:p>
        </w:tc>
        <w:tc>
          <w:tcPr>
            <w:tcW w:w="428" w:type="pct"/>
            <w:shd w:val="clear" w:color="auto" w:fill="FFFFFF" w:themeFill="background1"/>
            <w:noWrap/>
            <w:vAlign w:val="center"/>
          </w:tcPr>
          <w:p w14:paraId="732138FA" w14:textId="6AAAAED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661.88</w:t>
            </w:r>
          </w:p>
        </w:tc>
      </w:tr>
      <w:tr w:rsidR="009A75BF" w:rsidRPr="00B92C06" w14:paraId="63CD871D" w14:textId="77777777" w:rsidTr="009A75BF">
        <w:trPr>
          <w:trHeight w:val="113"/>
          <w:jc w:val="center"/>
        </w:trPr>
        <w:tc>
          <w:tcPr>
            <w:tcW w:w="488" w:type="pct"/>
            <w:vMerge/>
            <w:shd w:val="clear" w:color="auto" w:fill="FFFFFF" w:themeFill="background1"/>
            <w:vAlign w:val="center"/>
          </w:tcPr>
          <w:p w14:paraId="17A4256A"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val="restart"/>
            <w:shd w:val="clear" w:color="auto" w:fill="FFFFFF" w:themeFill="background1"/>
            <w:vAlign w:val="center"/>
            <w:hideMark/>
          </w:tcPr>
          <w:p w14:paraId="29C5559B" w14:textId="0BE2D222"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 xml:space="preserve">UL packet-Latency </w:t>
            </w:r>
            <w:r w:rsidRPr="00B92C06">
              <w:rPr>
                <w:rFonts w:ascii="Times New Roman" w:eastAsia="等线" w:hAnsi="Times New Roman" w:cs="Times New Roman"/>
                <w:b/>
                <w:bCs/>
                <w:color w:val="000000"/>
                <w:kern w:val="0"/>
                <w:sz w:val="18"/>
                <w:szCs w:val="18"/>
              </w:rPr>
              <w:t>CDF</w:t>
            </w:r>
          </w:p>
        </w:tc>
        <w:tc>
          <w:tcPr>
            <w:tcW w:w="436" w:type="pct"/>
            <w:shd w:val="clear" w:color="auto" w:fill="FFFFFF" w:themeFill="background1"/>
            <w:vAlign w:val="center"/>
            <w:hideMark/>
          </w:tcPr>
          <w:p w14:paraId="1271E68A" w14:textId="79D47DA3"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Mean</w:t>
            </w:r>
          </w:p>
        </w:tc>
        <w:tc>
          <w:tcPr>
            <w:tcW w:w="345" w:type="pct"/>
            <w:shd w:val="clear" w:color="auto" w:fill="FFFFFF" w:themeFill="background1"/>
            <w:vAlign w:val="center"/>
          </w:tcPr>
          <w:p w14:paraId="36A5FDB2" w14:textId="3101C9F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3.3</w:t>
            </w:r>
          </w:p>
        </w:tc>
        <w:tc>
          <w:tcPr>
            <w:tcW w:w="385" w:type="pct"/>
            <w:shd w:val="clear" w:color="auto" w:fill="FFFFFF" w:themeFill="background1"/>
            <w:vAlign w:val="center"/>
          </w:tcPr>
          <w:p w14:paraId="19026D08" w14:textId="2CAED9F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4.2</w:t>
            </w:r>
          </w:p>
        </w:tc>
        <w:tc>
          <w:tcPr>
            <w:tcW w:w="345" w:type="pct"/>
            <w:shd w:val="clear" w:color="auto" w:fill="FFFFFF" w:themeFill="background1"/>
            <w:vAlign w:val="center"/>
          </w:tcPr>
          <w:p w14:paraId="0D1D9DCE" w14:textId="4AED61A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7.6</w:t>
            </w:r>
          </w:p>
        </w:tc>
        <w:tc>
          <w:tcPr>
            <w:tcW w:w="395" w:type="pct"/>
            <w:shd w:val="clear" w:color="auto" w:fill="FFFFFF" w:themeFill="background1"/>
            <w:vAlign w:val="center"/>
          </w:tcPr>
          <w:p w14:paraId="443BAFC4" w14:textId="3B32B74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6.62 </w:t>
            </w:r>
          </w:p>
        </w:tc>
        <w:tc>
          <w:tcPr>
            <w:tcW w:w="395" w:type="pct"/>
            <w:shd w:val="clear" w:color="auto" w:fill="FFFFFF" w:themeFill="background1"/>
            <w:vAlign w:val="center"/>
          </w:tcPr>
          <w:p w14:paraId="40D2DA6E" w14:textId="7778521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7.24 </w:t>
            </w:r>
          </w:p>
        </w:tc>
        <w:tc>
          <w:tcPr>
            <w:tcW w:w="396" w:type="pct"/>
            <w:shd w:val="clear" w:color="auto" w:fill="FFFFFF" w:themeFill="background1"/>
            <w:vAlign w:val="center"/>
          </w:tcPr>
          <w:p w14:paraId="74127AD6" w14:textId="2112839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8.92 </w:t>
            </w:r>
          </w:p>
        </w:tc>
        <w:tc>
          <w:tcPr>
            <w:tcW w:w="413" w:type="pct"/>
            <w:shd w:val="clear" w:color="auto" w:fill="FFFFFF" w:themeFill="background1"/>
            <w:noWrap/>
            <w:vAlign w:val="center"/>
          </w:tcPr>
          <w:p w14:paraId="03FF4B86" w14:textId="54F8EB3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6.30</w:t>
            </w:r>
          </w:p>
        </w:tc>
        <w:tc>
          <w:tcPr>
            <w:tcW w:w="544" w:type="pct"/>
            <w:shd w:val="clear" w:color="auto" w:fill="FFFFFF" w:themeFill="background1"/>
            <w:noWrap/>
            <w:vAlign w:val="center"/>
          </w:tcPr>
          <w:p w14:paraId="7400F6D1" w14:textId="6C654685"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8.24</w:t>
            </w:r>
          </w:p>
        </w:tc>
        <w:tc>
          <w:tcPr>
            <w:tcW w:w="428" w:type="pct"/>
            <w:shd w:val="clear" w:color="auto" w:fill="FFFFFF" w:themeFill="background1"/>
            <w:noWrap/>
            <w:vAlign w:val="center"/>
          </w:tcPr>
          <w:p w14:paraId="6409B765" w14:textId="044F4179"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10.24</w:t>
            </w:r>
          </w:p>
        </w:tc>
      </w:tr>
      <w:tr w:rsidR="009A75BF" w:rsidRPr="00B92C06" w14:paraId="019D51C2" w14:textId="77777777" w:rsidTr="009A75BF">
        <w:trPr>
          <w:trHeight w:val="113"/>
          <w:jc w:val="center"/>
        </w:trPr>
        <w:tc>
          <w:tcPr>
            <w:tcW w:w="488" w:type="pct"/>
            <w:vMerge/>
            <w:shd w:val="clear" w:color="auto" w:fill="FFFFFF" w:themeFill="background1"/>
          </w:tcPr>
          <w:p w14:paraId="10293D97"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5EC5532D" w14:textId="0F3C1CCA"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5314D7EA" w14:textId="4F450C96"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w:t>
            </w:r>
          </w:p>
        </w:tc>
        <w:tc>
          <w:tcPr>
            <w:tcW w:w="345" w:type="pct"/>
            <w:shd w:val="clear" w:color="auto" w:fill="FFFFFF" w:themeFill="background1"/>
            <w:vAlign w:val="center"/>
          </w:tcPr>
          <w:p w14:paraId="61ABFB6E" w14:textId="6F8F7AA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w:t>
            </w:r>
          </w:p>
        </w:tc>
        <w:tc>
          <w:tcPr>
            <w:tcW w:w="385" w:type="pct"/>
            <w:shd w:val="clear" w:color="auto" w:fill="FFFFFF" w:themeFill="background1"/>
            <w:vAlign w:val="center"/>
          </w:tcPr>
          <w:p w14:paraId="1DD9997C" w14:textId="6E620FC5"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w:t>
            </w:r>
          </w:p>
        </w:tc>
        <w:tc>
          <w:tcPr>
            <w:tcW w:w="345" w:type="pct"/>
            <w:shd w:val="clear" w:color="auto" w:fill="FFFFFF" w:themeFill="background1"/>
            <w:vAlign w:val="center"/>
          </w:tcPr>
          <w:p w14:paraId="3FE1DA73" w14:textId="4303D900"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w:t>
            </w:r>
          </w:p>
        </w:tc>
        <w:tc>
          <w:tcPr>
            <w:tcW w:w="395" w:type="pct"/>
            <w:shd w:val="clear" w:color="auto" w:fill="FFFFFF" w:themeFill="background1"/>
            <w:vAlign w:val="center"/>
          </w:tcPr>
          <w:p w14:paraId="568654A7" w14:textId="25760BF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6.16 </w:t>
            </w:r>
          </w:p>
        </w:tc>
        <w:tc>
          <w:tcPr>
            <w:tcW w:w="395" w:type="pct"/>
            <w:shd w:val="clear" w:color="auto" w:fill="FFFFFF" w:themeFill="background1"/>
            <w:vAlign w:val="center"/>
          </w:tcPr>
          <w:p w14:paraId="7A6A7390" w14:textId="11E23BC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6.17 </w:t>
            </w:r>
          </w:p>
        </w:tc>
        <w:tc>
          <w:tcPr>
            <w:tcW w:w="396" w:type="pct"/>
            <w:shd w:val="clear" w:color="auto" w:fill="FFFFFF" w:themeFill="background1"/>
            <w:vAlign w:val="center"/>
          </w:tcPr>
          <w:p w14:paraId="60E066E7" w14:textId="08017DA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6.18 </w:t>
            </w:r>
          </w:p>
        </w:tc>
        <w:tc>
          <w:tcPr>
            <w:tcW w:w="413" w:type="pct"/>
            <w:shd w:val="clear" w:color="auto" w:fill="FFFFFF" w:themeFill="background1"/>
            <w:noWrap/>
            <w:vAlign w:val="center"/>
          </w:tcPr>
          <w:p w14:paraId="1BD8950B" w14:textId="6BB14647"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4.72</w:t>
            </w:r>
          </w:p>
        </w:tc>
        <w:tc>
          <w:tcPr>
            <w:tcW w:w="544" w:type="pct"/>
            <w:shd w:val="clear" w:color="auto" w:fill="FFFFFF" w:themeFill="background1"/>
            <w:noWrap/>
            <w:vAlign w:val="center"/>
          </w:tcPr>
          <w:p w14:paraId="5EDA9AC4" w14:textId="0AE1F66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5.06</w:t>
            </w:r>
          </w:p>
        </w:tc>
        <w:tc>
          <w:tcPr>
            <w:tcW w:w="428" w:type="pct"/>
            <w:shd w:val="clear" w:color="auto" w:fill="FFFFFF" w:themeFill="background1"/>
            <w:noWrap/>
            <w:vAlign w:val="center"/>
          </w:tcPr>
          <w:p w14:paraId="03702DE5" w14:textId="19B764F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5.33</w:t>
            </w:r>
          </w:p>
        </w:tc>
      </w:tr>
      <w:tr w:rsidR="009A75BF" w:rsidRPr="00B92C06" w14:paraId="0778BED4" w14:textId="77777777" w:rsidTr="009A75BF">
        <w:trPr>
          <w:trHeight w:val="113"/>
          <w:jc w:val="center"/>
        </w:trPr>
        <w:tc>
          <w:tcPr>
            <w:tcW w:w="488" w:type="pct"/>
            <w:vMerge/>
            <w:shd w:val="clear" w:color="auto" w:fill="FFFFFF" w:themeFill="background1"/>
          </w:tcPr>
          <w:p w14:paraId="59416987"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0B562F5C" w14:textId="192C72EB"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04639286" w14:textId="64257442"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50%</w:t>
            </w:r>
          </w:p>
        </w:tc>
        <w:tc>
          <w:tcPr>
            <w:tcW w:w="345" w:type="pct"/>
            <w:shd w:val="clear" w:color="auto" w:fill="FFFFFF" w:themeFill="background1"/>
            <w:vAlign w:val="center"/>
          </w:tcPr>
          <w:p w14:paraId="7AF8E333" w14:textId="2BA99932"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w:t>
            </w:r>
          </w:p>
        </w:tc>
        <w:tc>
          <w:tcPr>
            <w:tcW w:w="385" w:type="pct"/>
            <w:shd w:val="clear" w:color="auto" w:fill="FFFFFF" w:themeFill="background1"/>
            <w:vAlign w:val="center"/>
          </w:tcPr>
          <w:p w14:paraId="39310CC8" w14:textId="2466ECD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3.5</w:t>
            </w:r>
          </w:p>
        </w:tc>
        <w:tc>
          <w:tcPr>
            <w:tcW w:w="345" w:type="pct"/>
            <w:shd w:val="clear" w:color="auto" w:fill="FFFFFF" w:themeFill="background1"/>
            <w:vAlign w:val="center"/>
          </w:tcPr>
          <w:p w14:paraId="29C43072" w14:textId="1B99514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6.5</w:t>
            </w:r>
          </w:p>
        </w:tc>
        <w:tc>
          <w:tcPr>
            <w:tcW w:w="395" w:type="pct"/>
            <w:shd w:val="clear" w:color="auto" w:fill="FFFFFF" w:themeFill="background1"/>
            <w:vAlign w:val="center"/>
          </w:tcPr>
          <w:p w14:paraId="66834C72" w14:textId="2732E84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6.38 </w:t>
            </w:r>
          </w:p>
        </w:tc>
        <w:tc>
          <w:tcPr>
            <w:tcW w:w="395" w:type="pct"/>
            <w:shd w:val="clear" w:color="auto" w:fill="FFFFFF" w:themeFill="background1"/>
            <w:vAlign w:val="center"/>
          </w:tcPr>
          <w:p w14:paraId="561892BF" w14:textId="501768D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6.42 </w:t>
            </w:r>
          </w:p>
        </w:tc>
        <w:tc>
          <w:tcPr>
            <w:tcW w:w="396" w:type="pct"/>
            <w:shd w:val="clear" w:color="auto" w:fill="FFFFFF" w:themeFill="background1"/>
            <w:vAlign w:val="center"/>
          </w:tcPr>
          <w:p w14:paraId="07C2815B" w14:textId="1865999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6.52 </w:t>
            </w:r>
          </w:p>
        </w:tc>
        <w:tc>
          <w:tcPr>
            <w:tcW w:w="413" w:type="pct"/>
            <w:shd w:val="clear" w:color="auto" w:fill="FFFFFF" w:themeFill="background1"/>
            <w:noWrap/>
            <w:vAlign w:val="center"/>
          </w:tcPr>
          <w:p w14:paraId="4BE93CFA" w14:textId="6D93951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6.12</w:t>
            </w:r>
          </w:p>
        </w:tc>
        <w:tc>
          <w:tcPr>
            <w:tcW w:w="544" w:type="pct"/>
            <w:shd w:val="clear" w:color="auto" w:fill="FFFFFF" w:themeFill="background1"/>
            <w:noWrap/>
            <w:vAlign w:val="center"/>
          </w:tcPr>
          <w:p w14:paraId="4DD51025" w14:textId="51CC7D09"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7.28</w:t>
            </w:r>
          </w:p>
        </w:tc>
        <w:tc>
          <w:tcPr>
            <w:tcW w:w="428" w:type="pct"/>
            <w:shd w:val="clear" w:color="auto" w:fill="FFFFFF" w:themeFill="background1"/>
            <w:noWrap/>
            <w:vAlign w:val="center"/>
          </w:tcPr>
          <w:p w14:paraId="01D946AB" w14:textId="2CE593B8"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8.64</w:t>
            </w:r>
          </w:p>
        </w:tc>
      </w:tr>
      <w:tr w:rsidR="009A75BF" w:rsidRPr="00B92C06" w14:paraId="341DC76E" w14:textId="77777777" w:rsidTr="009A75BF">
        <w:trPr>
          <w:trHeight w:val="113"/>
          <w:jc w:val="center"/>
        </w:trPr>
        <w:tc>
          <w:tcPr>
            <w:tcW w:w="488" w:type="pct"/>
            <w:vMerge/>
            <w:shd w:val="clear" w:color="auto" w:fill="FFFFFF" w:themeFill="background1"/>
          </w:tcPr>
          <w:p w14:paraId="14958A14"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hideMark/>
          </w:tcPr>
          <w:p w14:paraId="3E3D810B" w14:textId="3D7A36CF"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hideMark/>
          </w:tcPr>
          <w:p w14:paraId="588C4C0A" w14:textId="2B7C8791"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95%</w:t>
            </w:r>
          </w:p>
        </w:tc>
        <w:tc>
          <w:tcPr>
            <w:tcW w:w="345" w:type="pct"/>
            <w:shd w:val="clear" w:color="auto" w:fill="FFFFFF" w:themeFill="background1"/>
            <w:vAlign w:val="center"/>
          </w:tcPr>
          <w:p w14:paraId="194E1060" w14:textId="7E60BE5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62D6E633" w14:textId="6072771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694A1CA0" w14:textId="2250118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5B3907C1" w14:textId="0715889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8.82 </w:t>
            </w:r>
          </w:p>
        </w:tc>
        <w:tc>
          <w:tcPr>
            <w:tcW w:w="395" w:type="pct"/>
            <w:shd w:val="clear" w:color="auto" w:fill="FFFFFF" w:themeFill="background1"/>
            <w:vAlign w:val="center"/>
          </w:tcPr>
          <w:p w14:paraId="35EB6AF4" w14:textId="79A6D37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11.48 </w:t>
            </w:r>
          </w:p>
        </w:tc>
        <w:tc>
          <w:tcPr>
            <w:tcW w:w="396" w:type="pct"/>
            <w:shd w:val="clear" w:color="auto" w:fill="FFFFFF" w:themeFill="background1"/>
            <w:vAlign w:val="center"/>
          </w:tcPr>
          <w:p w14:paraId="2372E570" w14:textId="4AF59BB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18.21 </w:t>
            </w:r>
          </w:p>
        </w:tc>
        <w:tc>
          <w:tcPr>
            <w:tcW w:w="413" w:type="pct"/>
            <w:shd w:val="clear" w:color="auto" w:fill="FFFFFF" w:themeFill="background1"/>
            <w:noWrap/>
            <w:vAlign w:val="center"/>
          </w:tcPr>
          <w:p w14:paraId="09D8C884" w14:textId="1DBAAF8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8.59</w:t>
            </w:r>
          </w:p>
        </w:tc>
        <w:tc>
          <w:tcPr>
            <w:tcW w:w="544" w:type="pct"/>
            <w:shd w:val="clear" w:color="auto" w:fill="FFFFFF" w:themeFill="background1"/>
            <w:noWrap/>
            <w:vAlign w:val="center"/>
          </w:tcPr>
          <w:p w14:paraId="5C9126B9" w14:textId="1DEDB57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14.44</w:t>
            </w:r>
          </w:p>
        </w:tc>
        <w:tc>
          <w:tcPr>
            <w:tcW w:w="428" w:type="pct"/>
            <w:shd w:val="clear" w:color="auto" w:fill="FFFFFF" w:themeFill="background1"/>
            <w:noWrap/>
            <w:vAlign w:val="center"/>
          </w:tcPr>
          <w:p w14:paraId="47877EF1" w14:textId="4357C97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20.56</w:t>
            </w:r>
          </w:p>
        </w:tc>
      </w:tr>
      <w:tr w:rsidR="009A75BF" w:rsidRPr="00B92C06" w14:paraId="4C4E3198" w14:textId="77777777" w:rsidTr="009A75BF">
        <w:trPr>
          <w:trHeight w:val="113"/>
          <w:jc w:val="center"/>
        </w:trPr>
        <w:tc>
          <w:tcPr>
            <w:tcW w:w="488" w:type="pct"/>
            <w:vMerge w:val="restart"/>
            <w:shd w:val="clear" w:color="auto" w:fill="FFFFFF" w:themeFill="background1"/>
            <w:vAlign w:val="center"/>
          </w:tcPr>
          <w:p w14:paraId="4CD614B3" w14:textId="34D95BF0" w:rsidR="009A75BF" w:rsidRPr="00B92C06" w:rsidRDefault="009A75BF" w:rsidP="00CD2A22">
            <w:pPr>
              <w:widowControl/>
              <w:jc w:val="center"/>
              <w:rPr>
                <w:rFonts w:ascii="Times New Roman" w:eastAsia="等线" w:hAnsi="Times New Roman" w:cs="Times New Roman"/>
                <w:b/>
                <w:bCs/>
                <w:kern w:val="0"/>
                <w:sz w:val="18"/>
                <w:szCs w:val="18"/>
              </w:rPr>
            </w:pPr>
            <w:r w:rsidRPr="006F6D43">
              <w:rPr>
                <w:rFonts w:ascii="Times New Roman" w:eastAsia="等线" w:hAnsi="Times New Roman" w:cs="Times New Roman"/>
                <w:b/>
                <w:bCs/>
                <w:kern w:val="0"/>
                <w:sz w:val="18"/>
                <w:szCs w:val="18"/>
              </w:rPr>
              <w:t>Dynamic SBFD</w:t>
            </w:r>
          </w:p>
        </w:tc>
        <w:tc>
          <w:tcPr>
            <w:tcW w:w="431" w:type="pct"/>
            <w:vMerge w:val="restart"/>
            <w:shd w:val="clear" w:color="auto" w:fill="FFFFFF" w:themeFill="background1"/>
            <w:vAlign w:val="center"/>
          </w:tcPr>
          <w:p w14:paraId="6440BDA6" w14:textId="47DEE3CD"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 xml:space="preserve">DL packet-Latency </w:t>
            </w:r>
            <w:r w:rsidRPr="00B92C06">
              <w:rPr>
                <w:rFonts w:ascii="Times New Roman" w:eastAsia="等线" w:hAnsi="Times New Roman" w:cs="Times New Roman"/>
                <w:b/>
                <w:bCs/>
                <w:color w:val="000000"/>
                <w:kern w:val="0"/>
                <w:sz w:val="18"/>
                <w:szCs w:val="18"/>
              </w:rPr>
              <w:t>CDF</w:t>
            </w:r>
          </w:p>
        </w:tc>
        <w:tc>
          <w:tcPr>
            <w:tcW w:w="436" w:type="pct"/>
            <w:shd w:val="clear" w:color="auto" w:fill="FFFFFF" w:themeFill="background1"/>
            <w:vAlign w:val="center"/>
          </w:tcPr>
          <w:p w14:paraId="22B86E4F" w14:textId="63E3161A"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Mean</w:t>
            </w:r>
          </w:p>
        </w:tc>
        <w:tc>
          <w:tcPr>
            <w:tcW w:w="345" w:type="pct"/>
            <w:shd w:val="clear" w:color="auto" w:fill="FFFFFF" w:themeFill="background1"/>
            <w:vAlign w:val="center"/>
          </w:tcPr>
          <w:p w14:paraId="186CA0D9" w14:textId="19D879E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w:t>
            </w:r>
          </w:p>
        </w:tc>
        <w:tc>
          <w:tcPr>
            <w:tcW w:w="385" w:type="pct"/>
            <w:shd w:val="clear" w:color="auto" w:fill="FFFFFF" w:themeFill="background1"/>
            <w:vAlign w:val="center"/>
          </w:tcPr>
          <w:p w14:paraId="1A6357A3" w14:textId="20CA4C92"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w:t>
            </w:r>
          </w:p>
        </w:tc>
        <w:tc>
          <w:tcPr>
            <w:tcW w:w="345" w:type="pct"/>
            <w:shd w:val="clear" w:color="auto" w:fill="FFFFFF" w:themeFill="background1"/>
            <w:vAlign w:val="center"/>
          </w:tcPr>
          <w:p w14:paraId="7025C188" w14:textId="0BE83DD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16.5</w:t>
            </w:r>
          </w:p>
        </w:tc>
        <w:tc>
          <w:tcPr>
            <w:tcW w:w="395" w:type="pct"/>
            <w:shd w:val="clear" w:color="auto" w:fill="FFFFFF" w:themeFill="background1"/>
            <w:vAlign w:val="center"/>
          </w:tcPr>
          <w:p w14:paraId="737E7CE2" w14:textId="708DF6D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6.13 </w:t>
            </w:r>
          </w:p>
        </w:tc>
        <w:tc>
          <w:tcPr>
            <w:tcW w:w="395" w:type="pct"/>
            <w:shd w:val="clear" w:color="auto" w:fill="FFFFFF" w:themeFill="background1"/>
            <w:vAlign w:val="center"/>
          </w:tcPr>
          <w:p w14:paraId="5689DB51" w14:textId="66B99F9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8.86 </w:t>
            </w:r>
          </w:p>
        </w:tc>
        <w:tc>
          <w:tcPr>
            <w:tcW w:w="396" w:type="pct"/>
            <w:shd w:val="clear" w:color="auto" w:fill="FFFFFF" w:themeFill="background1"/>
            <w:vAlign w:val="center"/>
          </w:tcPr>
          <w:p w14:paraId="01AF9DF4" w14:textId="0DE8CB9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23.12 </w:t>
            </w:r>
          </w:p>
        </w:tc>
        <w:tc>
          <w:tcPr>
            <w:tcW w:w="413" w:type="pct"/>
            <w:shd w:val="clear" w:color="auto" w:fill="FFFFFF" w:themeFill="background1"/>
            <w:noWrap/>
            <w:vAlign w:val="center"/>
          </w:tcPr>
          <w:p w14:paraId="494B3FDB" w14:textId="12BEC62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6.99</w:t>
            </w:r>
          </w:p>
        </w:tc>
        <w:tc>
          <w:tcPr>
            <w:tcW w:w="544" w:type="pct"/>
            <w:shd w:val="clear" w:color="auto" w:fill="FFFFFF" w:themeFill="background1"/>
            <w:noWrap/>
            <w:vAlign w:val="center"/>
          </w:tcPr>
          <w:p w14:paraId="66DD8076" w14:textId="3BC454A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15.60</w:t>
            </w:r>
          </w:p>
        </w:tc>
        <w:tc>
          <w:tcPr>
            <w:tcW w:w="428" w:type="pct"/>
            <w:shd w:val="clear" w:color="auto" w:fill="FFFFFF" w:themeFill="background1"/>
            <w:noWrap/>
            <w:vAlign w:val="center"/>
          </w:tcPr>
          <w:p w14:paraId="5A961FC8" w14:textId="75EF807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126.59</w:t>
            </w:r>
          </w:p>
        </w:tc>
      </w:tr>
      <w:tr w:rsidR="009A75BF" w:rsidRPr="00B92C06" w14:paraId="50A17C1A" w14:textId="77777777" w:rsidTr="009A75BF">
        <w:trPr>
          <w:trHeight w:val="113"/>
          <w:jc w:val="center"/>
        </w:trPr>
        <w:tc>
          <w:tcPr>
            <w:tcW w:w="488" w:type="pct"/>
            <w:vMerge/>
            <w:shd w:val="clear" w:color="auto" w:fill="FFFFFF" w:themeFill="background1"/>
          </w:tcPr>
          <w:p w14:paraId="2B40CC12"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6D914C52" w14:textId="4BE50014"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7A29E131" w14:textId="19D3C30E"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w:t>
            </w:r>
          </w:p>
        </w:tc>
        <w:tc>
          <w:tcPr>
            <w:tcW w:w="345" w:type="pct"/>
            <w:shd w:val="clear" w:color="auto" w:fill="FFFFFF" w:themeFill="background1"/>
            <w:vAlign w:val="center"/>
          </w:tcPr>
          <w:p w14:paraId="33B11B4C" w14:textId="00218A7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w:t>
            </w:r>
          </w:p>
        </w:tc>
        <w:tc>
          <w:tcPr>
            <w:tcW w:w="385" w:type="pct"/>
            <w:shd w:val="clear" w:color="auto" w:fill="FFFFFF" w:themeFill="background1"/>
            <w:vAlign w:val="center"/>
          </w:tcPr>
          <w:p w14:paraId="2C710E40" w14:textId="21C8BFB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w:t>
            </w:r>
          </w:p>
        </w:tc>
        <w:tc>
          <w:tcPr>
            <w:tcW w:w="345" w:type="pct"/>
            <w:shd w:val="clear" w:color="auto" w:fill="FFFFFF" w:themeFill="background1"/>
            <w:vAlign w:val="center"/>
          </w:tcPr>
          <w:p w14:paraId="083C6659" w14:textId="2D7048F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w:t>
            </w:r>
          </w:p>
        </w:tc>
        <w:tc>
          <w:tcPr>
            <w:tcW w:w="395" w:type="pct"/>
            <w:shd w:val="clear" w:color="auto" w:fill="FFFFFF" w:themeFill="background1"/>
            <w:vAlign w:val="center"/>
          </w:tcPr>
          <w:p w14:paraId="102F278C" w14:textId="0E20094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5.07 </w:t>
            </w:r>
          </w:p>
        </w:tc>
        <w:tc>
          <w:tcPr>
            <w:tcW w:w="395" w:type="pct"/>
            <w:shd w:val="clear" w:color="auto" w:fill="FFFFFF" w:themeFill="background1"/>
            <w:vAlign w:val="center"/>
          </w:tcPr>
          <w:p w14:paraId="7C0CD6B6" w14:textId="44B97B1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5.23 </w:t>
            </w:r>
          </w:p>
        </w:tc>
        <w:tc>
          <w:tcPr>
            <w:tcW w:w="396" w:type="pct"/>
            <w:shd w:val="clear" w:color="auto" w:fill="FFFFFF" w:themeFill="background1"/>
            <w:vAlign w:val="center"/>
          </w:tcPr>
          <w:p w14:paraId="1395EE72" w14:textId="7CFC2373"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5.68 </w:t>
            </w:r>
          </w:p>
        </w:tc>
        <w:tc>
          <w:tcPr>
            <w:tcW w:w="413" w:type="pct"/>
            <w:shd w:val="clear" w:color="auto" w:fill="FFFFFF" w:themeFill="background1"/>
            <w:noWrap/>
            <w:vAlign w:val="center"/>
          </w:tcPr>
          <w:p w14:paraId="79E9354C" w14:textId="4EFA76E7"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5.24</w:t>
            </w:r>
          </w:p>
        </w:tc>
        <w:tc>
          <w:tcPr>
            <w:tcW w:w="544" w:type="pct"/>
            <w:shd w:val="clear" w:color="auto" w:fill="FFFFFF" w:themeFill="background1"/>
            <w:noWrap/>
            <w:vAlign w:val="center"/>
          </w:tcPr>
          <w:p w14:paraId="02AE930F" w14:textId="79B0666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6.53</w:t>
            </w:r>
          </w:p>
        </w:tc>
        <w:tc>
          <w:tcPr>
            <w:tcW w:w="428" w:type="pct"/>
            <w:shd w:val="clear" w:color="auto" w:fill="FFFFFF" w:themeFill="background1"/>
            <w:noWrap/>
            <w:vAlign w:val="center"/>
          </w:tcPr>
          <w:p w14:paraId="7E4C4FE2" w14:textId="7F54E86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9.32</w:t>
            </w:r>
          </w:p>
        </w:tc>
      </w:tr>
      <w:tr w:rsidR="009A75BF" w:rsidRPr="00B92C06" w14:paraId="650B3C03" w14:textId="77777777" w:rsidTr="009A75BF">
        <w:trPr>
          <w:trHeight w:val="113"/>
          <w:jc w:val="center"/>
        </w:trPr>
        <w:tc>
          <w:tcPr>
            <w:tcW w:w="488" w:type="pct"/>
            <w:vMerge/>
            <w:shd w:val="clear" w:color="auto" w:fill="FFFFFF" w:themeFill="background1"/>
          </w:tcPr>
          <w:p w14:paraId="3A50F919"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695B4886" w14:textId="6FE188FB"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6DFA359D" w14:textId="6BEEC13B"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50%</w:t>
            </w:r>
          </w:p>
        </w:tc>
        <w:tc>
          <w:tcPr>
            <w:tcW w:w="345" w:type="pct"/>
            <w:shd w:val="clear" w:color="auto" w:fill="FFFFFF" w:themeFill="background1"/>
            <w:vAlign w:val="center"/>
          </w:tcPr>
          <w:p w14:paraId="32E7A852" w14:textId="7765EFE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3.5</w:t>
            </w:r>
          </w:p>
        </w:tc>
        <w:tc>
          <w:tcPr>
            <w:tcW w:w="385" w:type="pct"/>
            <w:shd w:val="clear" w:color="auto" w:fill="FFFFFF" w:themeFill="background1"/>
            <w:vAlign w:val="center"/>
          </w:tcPr>
          <w:p w14:paraId="7C3114FF" w14:textId="1CB2057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4.5</w:t>
            </w:r>
          </w:p>
        </w:tc>
        <w:tc>
          <w:tcPr>
            <w:tcW w:w="345" w:type="pct"/>
            <w:shd w:val="clear" w:color="auto" w:fill="FFFFFF" w:themeFill="background1"/>
            <w:vAlign w:val="center"/>
          </w:tcPr>
          <w:p w14:paraId="01FF7838" w14:textId="748903F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9.5</w:t>
            </w:r>
          </w:p>
        </w:tc>
        <w:tc>
          <w:tcPr>
            <w:tcW w:w="395" w:type="pct"/>
            <w:shd w:val="clear" w:color="auto" w:fill="FFFFFF" w:themeFill="background1"/>
            <w:vAlign w:val="center"/>
          </w:tcPr>
          <w:p w14:paraId="40B3C04E" w14:textId="543A75E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5.68 </w:t>
            </w:r>
          </w:p>
        </w:tc>
        <w:tc>
          <w:tcPr>
            <w:tcW w:w="395" w:type="pct"/>
            <w:shd w:val="clear" w:color="auto" w:fill="FFFFFF" w:themeFill="background1"/>
            <w:vAlign w:val="center"/>
          </w:tcPr>
          <w:p w14:paraId="4AE54083" w14:textId="17F22ED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6.63 </w:t>
            </w:r>
          </w:p>
        </w:tc>
        <w:tc>
          <w:tcPr>
            <w:tcW w:w="396" w:type="pct"/>
            <w:shd w:val="clear" w:color="auto" w:fill="FFFFFF" w:themeFill="background1"/>
            <w:vAlign w:val="center"/>
          </w:tcPr>
          <w:p w14:paraId="57E8B9B4" w14:textId="1C81D7E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14.12 </w:t>
            </w:r>
          </w:p>
        </w:tc>
        <w:tc>
          <w:tcPr>
            <w:tcW w:w="413" w:type="pct"/>
            <w:shd w:val="clear" w:color="auto" w:fill="FFFFFF" w:themeFill="background1"/>
            <w:noWrap/>
            <w:vAlign w:val="center"/>
          </w:tcPr>
          <w:p w14:paraId="16291F9C" w14:textId="7C54C4D2"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6.47</w:t>
            </w:r>
          </w:p>
        </w:tc>
        <w:tc>
          <w:tcPr>
            <w:tcW w:w="544" w:type="pct"/>
            <w:shd w:val="clear" w:color="auto" w:fill="FFFFFF" w:themeFill="background1"/>
            <w:noWrap/>
            <w:vAlign w:val="center"/>
          </w:tcPr>
          <w:p w14:paraId="42AE68C2" w14:textId="5B0FB901"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12.39</w:t>
            </w:r>
          </w:p>
        </w:tc>
        <w:tc>
          <w:tcPr>
            <w:tcW w:w="428" w:type="pct"/>
            <w:shd w:val="clear" w:color="auto" w:fill="FFFFFF" w:themeFill="background1"/>
            <w:noWrap/>
            <w:vAlign w:val="center"/>
          </w:tcPr>
          <w:p w14:paraId="37F5A016" w14:textId="053939D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33.64</w:t>
            </w:r>
          </w:p>
        </w:tc>
      </w:tr>
      <w:tr w:rsidR="009A75BF" w:rsidRPr="00B92C06" w14:paraId="34043795" w14:textId="77777777" w:rsidTr="009A75BF">
        <w:trPr>
          <w:trHeight w:val="113"/>
          <w:jc w:val="center"/>
        </w:trPr>
        <w:tc>
          <w:tcPr>
            <w:tcW w:w="488" w:type="pct"/>
            <w:vMerge/>
            <w:shd w:val="clear" w:color="auto" w:fill="FFFFFF" w:themeFill="background1"/>
          </w:tcPr>
          <w:p w14:paraId="3F2FE868"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576394EC" w14:textId="4F710DEC"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2254F761" w14:textId="4177E9C6"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95%</w:t>
            </w:r>
          </w:p>
        </w:tc>
        <w:tc>
          <w:tcPr>
            <w:tcW w:w="345" w:type="pct"/>
            <w:shd w:val="clear" w:color="auto" w:fill="FFFFFF" w:themeFill="background1"/>
            <w:vAlign w:val="center"/>
          </w:tcPr>
          <w:p w14:paraId="30A30F51" w14:textId="7F6D158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7A8F7069" w14:textId="16E05BE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6BD8721D" w14:textId="3833524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699EBA0B" w14:textId="314B454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10.08 </w:t>
            </w:r>
          </w:p>
        </w:tc>
        <w:tc>
          <w:tcPr>
            <w:tcW w:w="395" w:type="pct"/>
            <w:shd w:val="clear" w:color="auto" w:fill="FFFFFF" w:themeFill="background1"/>
            <w:vAlign w:val="center"/>
          </w:tcPr>
          <w:p w14:paraId="09542D6A" w14:textId="3644A97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19.45 </w:t>
            </w:r>
          </w:p>
        </w:tc>
        <w:tc>
          <w:tcPr>
            <w:tcW w:w="396" w:type="pct"/>
            <w:shd w:val="clear" w:color="auto" w:fill="FFFFFF" w:themeFill="background1"/>
            <w:vAlign w:val="center"/>
          </w:tcPr>
          <w:p w14:paraId="7D5EE0D2" w14:textId="64B4E10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67.61 </w:t>
            </w:r>
          </w:p>
        </w:tc>
        <w:tc>
          <w:tcPr>
            <w:tcW w:w="413" w:type="pct"/>
            <w:shd w:val="clear" w:color="auto" w:fill="FFFFFF" w:themeFill="background1"/>
            <w:noWrap/>
            <w:vAlign w:val="center"/>
          </w:tcPr>
          <w:p w14:paraId="3BE3C3A9" w14:textId="11794F47"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10.47</w:t>
            </w:r>
          </w:p>
        </w:tc>
        <w:tc>
          <w:tcPr>
            <w:tcW w:w="544" w:type="pct"/>
            <w:shd w:val="clear" w:color="auto" w:fill="FFFFFF" w:themeFill="background1"/>
            <w:noWrap/>
            <w:vAlign w:val="center"/>
          </w:tcPr>
          <w:p w14:paraId="2BD60F79" w14:textId="75E3047F"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35.11</w:t>
            </w:r>
          </w:p>
        </w:tc>
        <w:tc>
          <w:tcPr>
            <w:tcW w:w="428" w:type="pct"/>
            <w:shd w:val="clear" w:color="auto" w:fill="FFFFFF" w:themeFill="background1"/>
            <w:noWrap/>
            <w:vAlign w:val="center"/>
          </w:tcPr>
          <w:p w14:paraId="4E1C7012" w14:textId="213074B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419.15</w:t>
            </w:r>
          </w:p>
        </w:tc>
      </w:tr>
      <w:tr w:rsidR="009A75BF" w:rsidRPr="00B92C06" w14:paraId="5FD6D2E7" w14:textId="77777777" w:rsidTr="009A75BF">
        <w:trPr>
          <w:trHeight w:val="113"/>
          <w:jc w:val="center"/>
        </w:trPr>
        <w:tc>
          <w:tcPr>
            <w:tcW w:w="488" w:type="pct"/>
            <w:vMerge/>
            <w:shd w:val="clear" w:color="auto" w:fill="FFFFFF" w:themeFill="background1"/>
          </w:tcPr>
          <w:p w14:paraId="3FC6E136"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val="restart"/>
            <w:shd w:val="clear" w:color="auto" w:fill="FFFFFF" w:themeFill="background1"/>
            <w:vAlign w:val="center"/>
          </w:tcPr>
          <w:p w14:paraId="260AC488" w14:textId="2BF3B72C"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 xml:space="preserve">UL packet-Latency </w:t>
            </w:r>
            <w:r w:rsidRPr="00B92C06">
              <w:rPr>
                <w:rFonts w:ascii="Times New Roman" w:eastAsia="等线" w:hAnsi="Times New Roman" w:cs="Times New Roman"/>
                <w:b/>
                <w:bCs/>
                <w:color w:val="000000"/>
                <w:kern w:val="0"/>
                <w:sz w:val="18"/>
                <w:szCs w:val="18"/>
              </w:rPr>
              <w:t>CDF</w:t>
            </w:r>
          </w:p>
        </w:tc>
        <w:tc>
          <w:tcPr>
            <w:tcW w:w="436" w:type="pct"/>
            <w:shd w:val="clear" w:color="auto" w:fill="FFFFFF" w:themeFill="background1"/>
            <w:vAlign w:val="center"/>
          </w:tcPr>
          <w:p w14:paraId="06224C7B" w14:textId="0B5AFDB6"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Mean</w:t>
            </w:r>
          </w:p>
        </w:tc>
        <w:tc>
          <w:tcPr>
            <w:tcW w:w="345" w:type="pct"/>
            <w:shd w:val="clear" w:color="auto" w:fill="FFFFFF" w:themeFill="background1"/>
            <w:vAlign w:val="center"/>
          </w:tcPr>
          <w:p w14:paraId="6CDCD190" w14:textId="5AF9B48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w:t>
            </w:r>
          </w:p>
        </w:tc>
        <w:tc>
          <w:tcPr>
            <w:tcW w:w="385" w:type="pct"/>
            <w:shd w:val="clear" w:color="auto" w:fill="FFFFFF" w:themeFill="background1"/>
            <w:vAlign w:val="center"/>
          </w:tcPr>
          <w:p w14:paraId="6E607B12" w14:textId="38901735"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5.7</w:t>
            </w:r>
          </w:p>
        </w:tc>
        <w:tc>
          <w:tcPr>
            <w:tcW w:w="345" w:type="pct"/>
            <w:shd w:val="clear" w:color="auto" w:fill="FFFFFF" w:themeFill="background1"/>
            <w:vAlign w:val="center"/>
          </w:tcPr>
          <w:p w14:paraId="065E41D3" w14:textId="0AD7168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12.9</w:t>
            </w:r>
          </w:p>
        </w:tc>
        <w:tc>
          <w:tcPr>
            <w:tcW w:w="395" w:type="pct"/>
            <w:shd w:val="clear" w:color="auto" w:fill="FFFFFF" w:themeFill="background1"/>
            <w:vAlign w:val="center"/>
          </w:tcPr>
          <w:p w14:paraId="690FFEDC" w14:textId="0F33A00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6.64 </w:t>
            </w:r>
          </w:p>
        </w:tc>
        <w:tc>
          <w:tcPr>
            <w:tcW w:w="395" w:type="pct"/>
            <w:shd w:val="clear" w:color="auto" w:fill="FFFFFF" w:themeFill="background1"/>
            <w:vAlign w:val="center"/>
          </w:tcPr>
          <w:p w14:paraId="25B13B81" w14:textId="6654901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7.25 </w:t>
            </w:r>
          </w:p>
        </w:tc>
        <w:tc>
          <w:tcPr>
            <w:tcW w:w="396" w:type="pct"/>
            <w:shd w:val="clear" w:color="auto" w:fill="FFFFFF" w:themeFill="background1"/>
            <w:vAlign w:val="center"/>
          </w:tcPr>
          <w:p w14:paraId="1B4487D3" w14:textId="6E61F5ED"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8.93 </w:t>
            </w:r>
          </w:p>
        </w:tc>
        <w:tc>
          <w:tcPr>
            <w:tcW w:w="413" w:type="pct"/>
            <w:shd w:val="clear" w:color="auto" w:fill="FFFFFF" w:themeFill="background1"/>
            <w:noWrap/>
            <w:vAlign w:val="center"/>
          </w:tcPr>
          <w:p w14:paraId="2F1B79D4" w14:textId="36A1F37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6.68</w:t>
            </w:r>
          </w:p>
        </w:tc>
        <w:tc>
          <w:tcPr>
            <w:tcW w:w="544" w:type="pct"/>
            <w:shd w:val="clear" w:color="auto" w:fill="FFFFFF" w:themeFill="background1"/>
            <w:noWrap/>
            <w:vAlign w:val="center"/>
          </w:tcPr>
          <w:p w14:paraId="4C1D7B21" w14:textId="7E06C68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12.43</w:t>
            </w:r>
          </w:p>
        </w:tc>
        <w:tc>
          <w:tcPr>
            <w:tcW w:w="428" w:type="pct"/>
            <w:shd w:val="clear" w:color="auto" w:fill="FFFFFF" w:themeFill="background1"/>
            <w:noWrap/>
            <w:vAlign w:val="center"/>
          </w:tcPr>
          <w:p w14:paraId="220974E9" w14:textId="64FABA6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21.64</w:t>
            </w:r>
          </w:p>
        </w:tc>
      </w:tr>
      <w:tr w:rsidR="009A75BF" w:rsidRPr="00B92C06" w14:paraId="0ED2CDE4" w14:textId="77777777" w:rsidTr="009A75BF">
        <w:trPr>
          <w:trHeight w:val="113"/>
          <w:jc w:val="center"/>
        </w:trPr>
        <w:tc>
          <w:tcPr>
            <w:tcW w:w="488" w:type="pct"/>
            <w:vMerge/>
            <w:shd w:val="clear" w:color="auto" w:fill="FFFFFF" w:themeFill="background1"/>
          </w:tcPr>
          <w:p w14:paraId="51A7287D"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0C56B749" w14:textId="4BBAA05F"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75C230D3" w14:textId="3CC3ED62"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w:t>
            </w:r>
          </w:p>
        </w:tc>
        <w:tc>
          <w:tcPr>
            <w:tcW w:w="345" w:type="pct"/>
            <w:shd w:val="clear" w:color="auto" w:fill="FFFFFF" w:themeFill="background1"/>
            <w:vAlign w:val="center"/>
          </w:tcPr>
          <w:p w14:paraId="35D80F88" w14:textId="01CEC6D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w:t>
            </w:r>
          </w:p>
        </w:tc>
        <w:tc>
          <w:tcPr>
            <w:tcW w:w="385" w:type="pct"/>
            <w:shd w:val="clear" w:color="auto" w:fill="FFFFFF" w:themeFill="background1"/>
            <w:vAlign w:val="center"/>
          </w:tcPr>
          <w:p w14:paraId="3CD89811" w14:textId="74AEAE0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2.5</w:t>
            </w:r>
          </w:p>
        </w:tc>
        <w:tc>
          <w:tcPr>
            <w:tcW w:w="345" w:type="pct"/>
            <w:shd w:val="clear" w:color="auto" w:fill="FFFFFF" w:themeFill="background1"/>
            <w:vAlign w:val="center"/>
          </w:tcPr>
          <w:p w14:paraId="5C4E9ED6" w14:textId="6C57E5F0"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w:t>
            </w:r>
          </w:p>
        </w:tc>
        <w:tc>
          <w:tcPr>
            <w:tcW w:w="395" w:type="pct"/>
            <w:shd w:val="clear" w:color="auto" w:fill="FFFFFF" w:themeFill="background1"/>
            <w:vAlign w:val="center"/>
          </w:tcPr>
          <w:p w14:paraId="4F306FB4" w14:textId="74EFE59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6.16 </w:t>
            </w:r>
          </w:p>
        </w:tc>
        <w:tc>
          <w:tcPr>
            <w:tcW w:w="395" w:type="pct"/>
            <w:shd w:val="clear" w:color="auto" w:fill="FFFFFF" w:themeFill="background1"/>
            <w:vAlign w:val="center"/>
          </w:tcPr>
          <w:p w14:paraId="103A1ED1" w14:textId="17F686F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6.17 </w:t>
            </w:r>
          </w:p>
        </w:tc>
        <w:tc>
          <w:tcPr>
            <w:tcW w:w="396" w:type="pct"/>
            <w:shd w:val="clear" w:color="auto" w:fill="FFFFFF" w:themeFill="background1"/>
            <w:vAlign w:val="center"/>
          </w:tcPr>
          <w:p w14:paraId="20BCE3E9" w14:textId="364D785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6.18 </w:t>
            </w:r>
          </w:p>
        </w:tc>
        <w:tc>
          <w:tcPr>
            <w:tcW w:w="413" w:type="pct"/>
            <w:shd w:val="clear" w:color="auto" w:fill="FFFFFF" w:themeFill="background1"/>
            <w:noWrap/>
            <w:vAlign w:val="center"/>
          </w:tcPr>
          <w:p w14:paraId="09802D07" w14:textId="15FFA67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4.78</w:t>
            </w:r>
          </w:p>
        </w:tc>
        <w:tc>
          <w:tcPr>
            <w:tcW w:w="544" w:type="pct"/>
            <w:shd w:val="clear" w:color="auto" w:fill="FFFFFF" w:themeFill="background1"/>
            <w:noWrap/>
            <w:vAlign w:val="center"/>
          </w:tcPr>
          <w:p w14:paraId="154C0EAE" w14:textId="0BA14CD7"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6.24</w:t>
            </w:r>
          </w:p>
        </w:tc>
        <w:tc>
          <w:tcPr>
            <w:tcW w:w="428" w:type="pct"/>
            <w:shd w:val="clear" w:color="auto" w:fill="FFFFFF" w:themeFill="background1"/>
            <w:noWrap/>
            <w:vAlign w:val="center"/>
          </w:tcPr>
          <w:p w14:paraId="21DBF856" w14:textId="460D9D63"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7.81</w:t>
            </w:r>
          </w:p>
        </w:tc>
      </w:tr>
      <w:tr w:rsidR="009A75BF" w:rsidRPr="00B92C06" w14:paraId="45E2F135" w14:textId="77777777" w:rsidTr="009A75BF">
        <w:trPr>
          <w:trHeight w:val="113"/>
          <w:jc w:val="center"/>
        </w:trPr>
        <w:tc>
          <w:tcPr>
            <w:tcW w:w="488" w:type="pct"/>
            <w:vMerge/>
            <w:shd w:val="clear" w:color="auto" w:fill="FFFFFF" w:themeFill="background1"/>
          </w:tcPr>
          <w:p w14:paraId="038225C5"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02313A53" w14:textId="14C9244C"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35974238" w14:textId="4376A045"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50%</w:t>
            </w:r>
          </w:p>
        </w:tc>
        <w:tc>
          <w:tcPr>
            <w:tcW w:w="345" w:type="pct"/>
            <w:shd w:val="clear" w:color="auto" w:fill="FFFFFF" w:themeFill="background1"/>
            <w:vAlign w:val="center"/>
          </w:tcPr>
          <w:p w14:paraId="06D41D71" w14:textId="135BAB2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3.5</w:t>
            </w:r>
          </w:p>
        </w:tc>
        <w:tc>
          <w:tcPr>
            <w:tcW w:w="385" w:type="pct"/>
            <w:shd w:val="clear" w:color="auto" w:fill="FFFFFF" w:themeFill="background1"/>
            <w:vAlign w:val="center"/>
          </w:tcPr>
          <w:p w14:paraId="127A19EC" w14:textId="3EC2600C"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w:t>
            </w:r>
          </w:p>
        </w:tc>
        <w:tc>
          <w:tcPr>
            <w:tcW w:w="345" w:type="pct"/>
            <w:shd w:val="clear" w:color="auto" w:fill="FFFFFF" w:themeFill="background1"/>
            <w:vAlign w:val="center"/>
          </w:tcPr>
          <w:p w14:paraId="71412A1B" w14:textId="41EB7484"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10.5</w:t>
            </w:r>
          </w:p>
        </w:tc>
        <w:tc>
          <w:tcPr>
            <w:tcW w:w="395" w:type="pct"/>
            <w:shd w:val="clear" w:color="auto" w:fill="FFFFFF" w:themeFill="background1"/>
            <w:vAlign w:val="center"/>
          </w:tcPr>
          <w:p w14:paraId="6BF93090" w14:textId="31C08191"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6.38 </w:t>
            </w:r>
          </w:p>
        </w:tc>
        <w:tc>
          <w:tcPr>
            <w:tcW w:w="395" w:type="pct"/>
            <w:shd w:val="clear" w:color="auto" w:fill="FFFFFF" w:themeFill="background1"/>
            <w:vAlign w:val="center"/>
          </w:tcPr>
          <w:p w14:paraId="51C8ED96" w14:textId="0272FB8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6.42 </w:t>
            </w:r>
          </w:p>
        </w:tc>
        <w:tc>
          <w:tcPr>
            <w:tcW w:w="396" w:type="pct"/>
            <w:shd w:val="clear" w:color="auto" w:fill="FFFFFF" w:themeFill="background1"/>
            <w:vAlign w:val="center"/>
          </w:tcPr>
          <w:p w14:paraId="244F7547" w14:textId="67D1703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6.52 </w:t>
            </w:r>
          </w:p>
        </w:tc>
        <w:tc>
          <w:tcPr>
            <w:tcW w:w="413" w:type="pct"/>
            <w:shd w:val="clear" w:color="auto" w:fill="FFFFFF" w:themeFill="background1"/>
            <w:noWrap/>
            <w:vAlign w:val="center"/>
          </w:tcPr>
          <w:p w14:paraId="1752D9D8" w14:textId="4034E3CA"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6.38</w:t>
            </w:r>
          </w:p>
        </w:tc>
        <w:tc>
          <w:tcPr>
            <w:tcW w:w="544" w:type="pct"/>
            <w:shd w:val="clear" w:color="auto" w:fill="FFFFFF" w:themeFill="background1"/>
            <w:noWrap/>
            <w:vAlign w:val="center"/>
          </w:tcPr>
          <w:p w14:paraId="607BFE05" w14:textId="4813A462"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10.70</w:t>
            </w:r>
          </w:p>
        </w:tc>
        <w:tc>
          <w:tcPr>
            <w:tcW w:w="428" w:type="pct"/>
            <w:shd w:val="clear" w:color="auto" w:fill="FFFFFF" w:themeFill="background1"/>
            <w:noWrap/>
            <w:vAlign w:val="center"/>
          </w:tcPr>
          <w:p w14:paraId="0FCCFBC2" w14:textId="349621F0"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16.20</w:t>
            </w:r>
          </w:p>
        </w:tc>
      </w:tr>
      <w:tr w:rsidR="009A75BF" w:rsidRPr="00B92C06" w14:paraId="3B3EC92B" w14:textId="77777777" w:rsidTr="009A75BF">
        <w:trPr>
          <w:trHeight w:val="113"/>
          <w:jc w:val="center"/>
        </w:trPr>
        <w:tc>
          <w:tcPr>
            <w:tcW w:w="488" w:type="pct"/>
            <w:vMerge/>
            <w:shd w:val="clear" w:color="auto" w:fill="FFFFFF" w:themeFill="background1"/>
          </w:tcPr>
          <w:p w14:paraId="2EBA40E9" w14:textId="77777777" w:rsidR="009A75BF" w:rsidRPr="00B92C06" w:rsidRDefault="009A75BF" w:rsidP="00CD2A22">
            <w:pPr>
              <w:widowControl/>
              <w:jc w:val="center"/>
              <w:rPr>
                <w:rFonts w:ascii="Times New Roman" w:eastAsia="等线" w:hAnsi="Times New Roman" w:cs="Times New Roman"/>
                <w:b/>
                <w:bCs/>
                <w:kern w:val="0"/>
                <w:sz w:val="18"/>
                <w:szCs w:val="18"/>
              </w:rPr>
            </w:pPr>
          </w:p>
        </w:tc>
        <w:tc>
          <w:tcPr>
            <w:tcW w:w="431" w:type="pct"/>
            <w:vMerge/>
            <w:shd w:val="clear" w:color="auto" w:fill="FFFFFF" w:themeFill="background1"/>
            <w:vAlign w:val="center"/>
          </w:tcPr>
          <w:p w14:paraId="1F8B1FEA" w14:textId="32EFA5D9" w:rsidR="009A75BF" w:rsidRPr="00B92C06" w:rsidRDefault="009A75BF" w:rsidP="00CD2A22">
            <w:pPr>
              <w:widowControl/>
              <w:jc w:val="center"/>
              <w:rPr>
                <w:rFonts w:ascii="Times New Roman" w:eastAsia="等线" w:hAnsi="Times New Roman" w:cs="Times New Roman"/>
                <w:b/>
                <w:bCs/>
                <w:kern w:val="0"/>
                <w:sz w:val="18"/>
                <w:szCs w:val="18"/>
              </w:rPr>
            </w:pPr>
          </w:p>
        </w:tc>
        <w:tc>
          <w:tcPr>
            <w:tcW w:w="436" w:type="pct"/>
            <w:shd w:val="clear" w:color="auto" w:fill="FFFFFF" w:themeFill="background1"/>
            <w:vAlign w:val="center"/>
          </w:tcPr>
          <w:p w14:paraId="375418A5" w14:textId="38EF3E79" w:rsidR="009A75BF" w:rsidRPr="00B92C06" w:rsidRDefault="009A75BF" w:rsidP="00CD2A22">
            <w:pPr>
              <w:widowControl/>
              <w:jc w:val="center"/>
              <w:rPr>
                <w:rFonts w:ascii="Times New Roman" w:eastAsia="等线" w:hAnsi="Times New Roman" w:cs="Times New Roman"/>
                <w:b/>
                <w:bCs/>
                <w:kern w:val="0"/>
                <w:sz w:val="18"/>
                <w:szCs w:val="18"/>
              </w:rPr>
            </w:pPr>
            <w:r w:rsidRPr="00B92C06">
              <w:rPr>
                <w:rFonts w:ascii="Times New Roman" w:eastAsia="等线" w:hAnsi="Times New Roman" w:cs="Times New Roman"/>
                <w:b/>
                <w:bCs/>
                <w:kern w:val="0"/>
                <w:sz w:val="18"/>
                <w:szCs w:val="18"/>
              </w:rPr>
              <w:t>95%</w:t>
            </w:r>
          </w:p>
        </w:tc>
        <w:tc>
          <w:tcPr>
            <w:tcW w:w="345" w:type="pct"/>
            <w:shd w:val="clear" w:color="auto" w:fill="FFFFFF" w:themeFill="background1"/>
            <w:vAlign w:val="center"/>
          </w:tcPr>
          <w:p w14:paraId="3042341B" w14:textId="7EA0C1F6"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85" w:type="pct"/>
            <w:shd w:val="clear" w:color="auto" w:fill="FFFFFF" w:themeFill="background1"/>
            <w:vAlign w:val="center"/>
          </w:tcPr>
          <w:p w14:paraId="76D5B231" w14:textId="783DE908"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45" w:type="pct"/>
            <w:shd w:val="clear" w:color="auto" w:fill="FFFFFF" w:themeFill="background1"/>
            <w:vAlign w:val="center"/>
          </w:tcPr>
          <w:p w14:paraId="7F21FF74" w14:textId="7A21E30B"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 xml:space="preserve">　</w:t>
            </w:r>
          </w:p>
        </w:tc>
        <w:tc>
          <w:tcPr>
            <w:tcW w:w="395" w:type="pct"/>
            <w:shd w:val="clear" w:color="auto" w:fill="FFFFFF" w:themeFill="background1"/>
            <w:vAlign w:val="center"/>
          </w:tcPr>
          <w:p w14:paraId="5651F682" w14:textId="78D68FC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9.03 </w:t>
            </w:r>
          </w:p>
        </w:tc>
        <w:tc>
          <w:tcPr>
            <w:tcW w:w="395" w:type="pct"/>
            <w:shd w:val="clear" w:color="auto" w:fill="FFFFFF" w:themeFill="background1"/>
            <w:vAlign w:val="center"/>
          </w:tcPr>
          <w:p w14:paraId="216AAC53" w14:textId="3DFD220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11.50 </w:t>
            </w:r>
          </w:p>
        </w:tc>
        <w:tc>
          <w:tcPr>
            <w:tcW w:w="396" w:type="pct"/>
            <w:shd w:val="clear" w:color="auto" w:fill="FFFFFF" w:themeFill="background1"/>
            <w:vAlign w:val="center"/>
          </w:tcPr>
          <w:p w14:paraId="1461B07D" w14:textId="500219D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18.67 </w:t>
            </w:r>
          </w:p>
        </w:tc>
        <w:tc>
          <w:tcPr>
            <w:tcW w:w="413" w:type="pct"/>
            <w:shd w:val="clear" w:color="auto" w:fill="FFFFFF" w:themeFill="background1"/>
            <w:noWrap/>
            <w:vAlign w:val="center"/>
          </w:tcPr>
          <w:p w14:paraId="02BC7811" w14:textId="5EB69AFD"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9.51</w:t>
            </w:r>
          </w:p>
        </w:tc>
        <w:tc>
          <w:tcPr>
            <w:tcW w:w="544" w:type="pct"/>
            <w:shd w:val="clear" w:color="auto" w:fill="FFFFFF" w:themeFill="background1"/>
            <w:noWrap/>
            <w:vAlign w:val="center"/>
          </w:tcPr>
          <w:p w14:paraId="1356D0B0" w14:textId="1E64B30E"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24.39</w:t>
            </w:r>
          </w:p>
        </w:tc>
        <w:tc>
          <w:tcPr>
            <w:tcW w:w="428" w:type="pct"/>
            <w:shd w:val="clear" w:color="auto" w:fill="FFFFFF" w:themeFill="background1"/>
            <w:noWrap/>
            <w:vAlign w:val="center"/>
          </w:tcPr>
          <w:p w14:paraId="04909F60" w14:textId="1835DD15" w:rsidR="009A75BF" w:rsidRPr="00B92C06" w:rsidRDefault="009A75BF" w:rsidP="00CD2A22">
            <w:pPr>
              <w:jc w:val="center"/>
              <w:rPr>
                <w:rFonts w:ascii="Times New Roman" w:hAnsi="Times New Roman" w:cs="Times New Roman"/>
                <w:sz w:val="18"/>
                <w:szCs w:val="18"/>
              </w:rPr>
            </w:pPr>
            <w:r w:rsidRPr="00B92C06">
              <w:rPr>
                <w:rFonts w:ascii="Times New Roman" w:eastAsia="等线" w:hAnsi="Times New Roman" w:cs="Times New Roman"/>
                <w:color w:val="000000"/>
                <w:sz w:val="18"/>
                <w:szCs w:val="18"/>
              </w:rPr>
              <w:t>51.33</w:t>
            </w:r>
          </w:p>
        </w:tc>
      </w:tr>
    </w:tbl>
    <w:p w14:paraId="7578A5AB" w14:textId="77777777" w:rsidR="00CD2A22" w:rsidRDefault="00CD2A22" w:rsidP="00CD2A22">
      <w:pPr>
        <w:rPr>
          <w:rFonts w:ascii="Times New Roman" w:eastAsia="等线" w:hAnsi="Times New Roman" w:cs="Times New Roman"/>
          <w:kern w:val="0"/>
          <w:sz w:val="20"/>
          <w:szCs w:val="20"/>
          <w:lang w:val="en-GB"/>
        </w:rPr>
      </w:pPr>
    </w:p>
    <w:p w14:paraId="307881BD" w14:textId="4DA7B06A" w:rsidR="00CD2A22" w:rsidRDefault="00440633" w:rsidP="00CD2A22">
      <w:pPr>
        <w:jc w:val="center"/>
        <w:rPr>
          <w:rFonts w:ascii="Times New Roman" w:eastAsia="等线" w:hAnsi="Times New Roman" w:cs="Times New Roman"/>
          <w:b/>
          <w:kern w:val="0"/>
          <w:sz w:val="20"/>
          <w:szCs w:val="20"/>
          <w:lang w:val="en-GB"/>
        </w:rPr>
      </w:pPr>
      <w:r w:rsidRPr="005D073D">
        <w:rPr>
          <w:rFonts w:ascii="Times New Roman" w:eastAsia="等线" w:hAnsi="Times New Roman" w:cs="Times New Roman"/>
          <w:b/>
          <w:kern w:val="0"/>
          <w:sz w:val="20"/>
          <w:szCs w:val="20"/>
          <w:lang w:val="en-GB" w:eastAsia="en-US"/>
        </w:rPr>
        <w:t xml:space="preserve">Table </w:t>
      </w:r>
      <w:r w:rsidRPr="005D073D">
        <w:rPr>
          <w:rFonts w:ascii="Times New Roman" w:eastAsia="等线" w:hAnsi="Times New Roman" w:cs="Times New Roman" w:hint="eastAsia"/>
          <w:b/>
          <w:kern w:val="0"/>
          <w:sz w:val="20"/>
          <w:szCs w:val="20"/>
          <w:lang w:val="en-GB"/>
        </w:rPr>
        <w:t>B</w:t>
      </w:r>
      <w:r w:rsidRPr="005D073D">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3</w:t>
      </w:r>
      <w:r w:rsidRPr="005D073D">
        <w:rPr>
          <w:rFonts w:ascii="Times New Roman" w:eastAsia="等线" w:hAnsi="Times New Roman" w:cs="Times New Roman"/>
          <w:b/>
          <w:kern w:val="0"/>
          <w:sz w:val="20"/>
          <w:szCs w:val="20"/>
          <w:lang w:val="en-GB"/>
        </w:rPr>
        <w:t>.1.1</w:t>
      </w:r>
      <w:r>
        <w:rPr>
          <w:rFonts w:ascii="Times New Roman" w:eastAsia="等线" w:hAnsi="Times New Roman" w:cs="Times New Roman" w:hint="eastAsia"/>
          <w:b/>
          <w:kern w:val="0"/>
          <w:sz w:val="20"/>
          <w:szCs w:val="20"/>
          <w:lang w:val="en-GB"/>
        </w:rPr>
        <w:t>.2-2</w:t>
      </w:r>
      <w:r w:rsidRPr="005D073D">
        <w:rPr>
          <w:rFonts w:ascii="Times New Roman" w:eastAsia="等线" w:hAnsi="Times New Roman" w:cs="Times New Roman"/>
          <w:b/>
          <w:kern w:val="0"/>
          <w:sz w:val="20"/>
          <w:szCs w:val="20"/>
          <w:lang w:val="en-GB" w:eastAsia="en-US"/>
        </w:rPr>
        <w:t xml:space="preserve">: </w:t>
      </w:r>
      <w:r>
        <w:rPr>
          <w:rFonts w:ascii="Times New Roman" w:eastAsia="等线" w:hAnsi="Times New Roman" w:cs="Times New Roman" w:hint="eastAsia"/>
          <w:b/>
          <w:kern w:val="0"/>
          <w:sz w:val="20"/>
          <w:szCs w:val="20"/>
          <w:lang w:val="en-GB"/>
        </w:rPr>
        <w:t>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of</w:t>
      </w:r>
      <w:r w:rsidR="00CD2A22">
        <w:rPr>
          <w:rFonts w:ascii="Times New Roman" w:eastAsia="等线" w:hAnsi="Times New Roman" w:cs="Times New Roman" w:hint="eastAsia"/>
          <w:b/>
          <w:kern w:val="0"/>
          <w:sz w:val="20"/>
          <w:szCs w:val="20"/>
          <w:lang w:val="en-GB"/>
        </w:rPr>
        <w:t xml:space="preserve"> Indoor (FR1) dynamic SBFD vs. semi-static SBFD, </w:t>
      </w:r>
      <w:r w:rsidR="00CD2A22" w:rsidRPr="005B61E5">
        <w:rPr>
          <w:rFonts w:ascii="Times New Roman" w:eastAsia="等线" w:hAnsi="Times New Roman" w:cs="Times New Roman"/>
          <w:b/>
          <w:kern w:val="0"/>
          <w:sz w:val="20"/>
          <w:szCs w:val="20"/>
          <w:lang w:val="en-GB"/>
        </w:rPr>
        <w:t>{XXXXU}</w:t>
      </w:r>
      <w:r w:rsidR="00CD2A22">
        <w:rPr>
          <w:rFonts w:ascii="Times New Roman" w:eastAsia="等线" w:hAnsi="Times New Roman" w:cs="Times New Roman" w:hint="eastAsia"/>
          <w:b/>
          <w:kern w:val="0"/>
          <w:sz w:val="20"/>
          <w:szCs w:val="20"/>
          <w:lang w:val="en-GB"/>
        </w:rPr>
        <w:t xml:space="preserve"> </w:t>
      </w:r>
    </w:p>
    <w:p w14:paraId="1A1609CD" w14:textId="77777777" w:rsidR="00CD2A22" w:rsidRPr="005B61E5" w:rsidRDefault="00CD2A22" w:rsidP="00CD2A22">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844"/>
        <w:gridCol w:w="878"/>
        <w:gridCol w:w="939"/>
        <w:gridCol w:w="1110"/>
        <w:gridCol w:w="949"/>
        <w:gridCol w:w="883"/>
        <w:gridCol w:w="1110"/>
        <w:gridCol w:w="949"/>
      </w:tblGrid>
      <w:tr w:rsidR="00B77158" w:rsidRPr="00B77158" w14:paraId="65BF29EF" w14:textId="77777777" w:rsidTr="00807668">
        <w:trPr>
          <w:trHeight w:val="278"/>
        </w:trPr>
        <w:tc>
          <w:tcPr>
            <w:tcW w:w="0" w:type="auto"/>
            <w:gridSpan w:val="9"/>
          </w:tcPr>
          <w:p w14:paraId="5A82C4A7" w14:textId="1B12AD37" w:rsidR="00B77158" w:rsidRPr="00B77158" w:rsidRDefault="00B77158" w:rsidP="00CD2A22">
            <w:pPr>
              <w:widowControl/>
              <w:jc w:val="center"/>
              <w:rPr>
                <w:rFonts w:ascii="Times New Roman" w:eastAsia="等线" w:hAnsi="Times New Roman" w:cs="Times New Roman"/>
                <w:b/>
                <w:i/>
                <w:color w:val="000000"/>
                <w:kern w:val="0"/>
                <w:sz w:val="20"/>
                <w:szCs w:val="20"/>
              </w:rPr>
            </w:pPr>
            <w:r w:rsidRPr="00B77158">
              <w:rPr>
                <w:rFonts w:ascii="Times New Roman" w:eastAsia="等线" w:hAnsi="Times New Roman" w:cs="Times New Roman"/>
                <w:b/>
                <w:i/>
                <w:kern w:val="0"/>
                <w:sz w:val="20"/>
                <w:szCs w:val="20"/>
              </w:rPr>
              <w:t xml:space="preserve">Simple description of key assumptions (RSI based on 1dB </w:t>
            </w:r>
            <w:proofErr w:type="spellStart"/>
            <w:r w:rsidRPr="00B77158">
              <w:rPr>
                <w:rFonts w:ascii="Times New Roman" w:eastAsia="等线" w:hAnsi="Times New Roman" w:cs="Times New Roman"/>
                <w:b/>
                <w:i/>
                <w:kern w:val="0"/>
                <w:sz w:val="20"/>
                <w:szCs w:val="20"/>
              </w:rPr>
              <w:t>desense</w:t>
            </w:r>
            <w:proofErr w:type="spellEnd"/>
            <w:r w:rsidRPr="00B77158">
              <w:rPr>
                <w:rFonts w:ascii="Times New Roman" w:eastAsia="等线" w:hAnsi="Times New Roman" w:cs="Times New Roman"/>
                <w:b/>
                <w:i/>
                <w:kern w:val="0"/>
                <w:sz w:val="20"/>
                <w:szCs w:val="20"/>
              </w:rPr>
              <w:t xml:space="preserve">, </w:t>
            </w:r>
            <w:r w:rsidRPr="00B77158">
              <w:rPr>
                <w:rFonts w:ascii="Times New Roman" w:hAnsi="Times New Roman" w:cs="Times New Roman"/>
                <w:b/>
                <w:bCs/>
                <w:i/>
                <w:iCs/>
                <w:sz w:val="20"/>
                <w:szCs w:val="20"/>
              </w:rPr>
              <w:t xml:space="preserve">Twice area &amp; same </w:t>
            </w:r>
            <w:proofErr w:type="spellStart"/>
            <w:r w:rsidRPr="00B77158">
              <w:rPr>
                <w:rFonts w:ascii="Times New Roman" w:hAnsi="Times New Roman" w:cs="Times New Roman"/>
                <w:b/>
                <w:bCs/>
                <w:i/>
                <w:iCs/>
                <w:sz w:val="20"/>
                <w:szCs w:val="20"/>
              </w:rPr>
              <w:t>TxRUs</w:t>
            </w:r>
            <w:proofErr w:type="spellEnd"/>
            <w:r w:rsidRPr="00B77158">
              <w:rPr>
                <w:rFonts w:ascii="Times New Roman" w:hAnsi="Times New Roman" w:cs="Times New Roman"/>
                <w:b/>
                <w:bCs/>
                <w:i/>
                <w:iCs/>
                <w:sz w:val="20"/>
                <w:szCs w:val="20"/>
              </w:rPr>
              <w:t xml:space="preserve"> (Option 2), SBFD slot configuration {XXXXU}, dynamic SBFD Option 3, DL: 0.5Mbytes, UL: 0.125Mbyte</w:t>
            </w:r>
            <w:r w:rsidRPr="00B77158">
              <w:rPr>
                <w:rFonts w:ascii="Times New Roman" w:eastAsia="等线" w:hAnsi="Times New Roman" w:cs="Times New Roman"/>
                <w:b/>
                <w:i/>
                <w:kern w:val="0"/>
                <w:sz w:val="20"/>
                <w:szCs w:val="20"/>
              </w:rPr>
              <w:t>)</w:t>
            </w:r>
          </w:p>
        </w:tc>
      </w:tr>
      <w:tr w:rsidR="00B77158" w:rsidRPr="00B77158" w14:paraId="7B87D63B" w14:textId="77777777" w:rsidTr="00807668">
        <w:trPr>
          <w:trHeight w:val="278"/>
        </w:trPr>
        <w:tc>
          <w:tcPr>
            <w:tcW w:w="0" w:type="auto"/>
            <w:gridSpan w:val="3"/>
            <w:vMerge w:val="restart"/>
          </w:tcPr>
          <w:p w14:paraId="71B8ABE9" w14:textId="2EF09900"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4A7EDAC" w14:textId="77777777" w:rsidR="00B77158" w:rsidRPr="00B77158" w:rsidRDefault="00B77158" w:rsidP="00CD2A22">
            <w:pPr>
              <w:widowControl/>
              <w:jc w:val="center"/>
              <w:rPr>
                <w:rFonts w:ascii="Times New Roman" w:eastAsia="等线" w:hAnsi="Times New Roman" w:cs="Times New Roman"/>
                <w:b/>
                <w:color w:val="000000"/>
                <w:kern w:val="0"/>
                <w:sz w:val="20"/>
                <w:szCs w:val="20"/>
              </w:rPr>
            </w:pPr>
            <w:r w:rsidRPr="00B77158">
              <w:rPr>
                <w:rFonts w:ascii="Times New Roman" w:eastAsia="等线" w:hAnsi="Times New Roman" w:cs="Times New Roman"/>
                <w:b/>
                <w:color w:val="000000"/>
                <w:kern w:val="0"/>
                <w:sz w:val="20"/>
                <w:szCs w:val="20"/>
              </w:rPr>
              <w:t>[vivo]</w:t>
            </w:r>
          </w:p>
        </w:tc>
        <w:tc>
          <w:tcPr>
            <w:tcW w:w="0" w:type="auto"/>
            <w:gridSpan w:val="3"/>
            <w:shd w:val="clear" w:color="auto" w:fill="auto"/>
            <w:vAlign w:val="center"/>
          </w:tcPr>
          <w:p w14:paraId="4955CC35" w14:textId="77777777" w:rsidR="00B77158" w:rsidRPr="00B77158" w:rsidRDefault="00B77158" w:rsidP="00CD2A22">
            <w:pPr>
              <w:widowControl/>
              <w:jc w:val="center"/>
              <w:rPr>
                <w:rFonts w:ascii="Times New Roman" w:eastAsia="等线" w:hAnsi="Times New Roman" w:cs="Times New Roman"/>
                <w:b/>
                <w:color w:val="000000"/>
                <w:kern w:val="0"/>
                <w:sz w:val="20"/>
                <w:szCs w:val="20"/>
              </w:rPr>
            </w:pPr>
            <w:r w:rsidRPr="00B77158">
              <w:rPr>
                <w:rFonts w:ascii="Times New Roman" w:eastAsia="等线" w:hAnsi="Times New Roman" w:cs="Times New Roman"/>
                <w:b/>
                <w:color w:val="000000"/>
                <w:kern w:val="0"/>
                <w:sz w:val="20"/>
                <w:szCs w:val="20"/>
              </w:rPr>
              <w:t>[Ericsson]</w:t>
            </w:r>
          </w:p>
        </w:tc>
      </w:tr>
      <w:tr w:rsidR="00B77158" w:rsidRPr="00B77158" w14:paraId="1A46222A" w14:textId="77777777" w:rsidTr="00807668">
        <w:trPr>
          <w:trHeight w:val="278"/>
        </w:trPr>
        <w:tc>
          <w:tcPr>
            <w:tcW w:w="0" w:type="auto"/>
            <w:gridSpan w:val="3"/>
            <w:vMerge/>
          </w:tcPr>
          <w:p w14:paraId="2532927E" w14:textId="7897CF09"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02AA565" w14:textId="77777777" w:rsidR="00B77158" w:rsidRPr="00B77158" w:rsidRDefault="00B77158" w:rsidP="00CD2A22">
            <w:pPr>
              <w:widowControl/>
              <w:jc w:val="center"/>
              <w:rPr>
                <w:rFonts w:ascii="Times New Roman" w:eastAsia="等线" w:hAnsi="Times New Roman" w:cs="Times New Roman"/>
                <w:b/>
                <w:color w:val="000000"/>
                <w:kern w:val="0"/>
                <w:sz w:val="20"/>
                <w:szCs w:val="20"/>
              </w:rPr>
            </w:pPr>
            <w:r w:rsidRPr="00B77158">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1F17E152" w14:textId="77777777" w:rsidR="00B77158" w:rsidRPr="00B77158" w:rsidRDefault="00B77158" w:rsidP="00CD2A22">
            <w:pPr>
              <w:widowControl/>
              <w:jc w:val="center"/>
              <w:rPr>
                <w:rFonts w:ascii="Times New Roman" w:eastAsia="等线" w:hAnsi="Times New Roman" w:cs="Times New Roman"/>
                <w:b/>
                <w:color w:val="000000"/>
                <w:kern w:val="0"/>
                <w:sz w:val="20"/>
                <w:szCs w:val="20"/>
              </w:rPr>
            </w:pPr>
            <w:r w:rsidRPr="00B77158">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722BC128" w14:textId="77777777" w:rsidR="00B77158" w:rsidRPr="00B77158" w:rsidRDefault="00B77158" w:rsidP="00CD2A22">
            <w:pPr>
              <w:widowControl/>
              <w:jc w:val="center"/>
              <w:rPr>
                <w:rFonts w:ascii="Times New Roman" w:eastAsia="等线" w:hAnsi="Times New Roman" w:cs="Times New Roman"/>
                <w:b/>
                <w:color w:val="000000"/>
                <w:kern w:val="0"/>
                <w:sz w:val="20"/>
                <w:szCs w:val="20"/>
              </w:rPr>
            </w:pPr>
            <w:r w:rsidRPr="00B77158">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139E087B" w14:textId="77777777" w:rsidR="00B77158" w:rsidRPr="00B77158" w:rsidRDefault="00B77158" w:rsidP="00CD2A22">
            <w:pPr>
              <w:widowControl/>
              <w:jc w:val="center"/>
              <w:rPr>
                <w:rFonts w:ascii="Times New Roman" w:eastAsia="等线" w:hAnsi="Times New Roman" w:cs="Times New Roman"/>
                <w:b/>
                <w:color w:val="000000"/>
                <w:kern w:val="0"/>
                <w:sz w:val="20"/>
                <w:szCs w:val="20"/>
              </w:rPr>
            </w:pPr>
            <w:r w:rsidRPr="00B77158">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30B80E35" w14:textId="77777777" w:rsidR="00B77158" w:rsidRPr="00B77158" w:rsidRDefault="00B77158" w:rsidP="00CD2A22">
            <w:pPr>
              <w:widowControl/>
              <w:jc w:val="center"/>
              <w:rPr>
                <w:rFonts w:ascii="Times New Roman" w:eastAsia="等线" w:hAnsi="Times New Roman" w:cs="Times New Roman"/>
                <w:b/>
                <w:color w:val="000000"/>
                <w:kern w:val="0"/>
                <w:sz w:val="20"/>
                <w:szCs w:val="20"/>
              </w:rPr>
            </w:pPr>
            <w:r w:rsidRPr="00B77158">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2005D196" w14:textId="77777777" w:rsidR="00B77158" w:rsidRPr="00B77158" w:rsidRDefault="00B77158" w:rsidP="00CD2A22">
            <w:pPr>
              <w:widowControl/>
              <w:jc w:val="center"/>
              <w:rPr>
                <w:rFonts w:ascii="Times New Roman" w:eastAsia="等线" w:hAnsi="Times New Roman" w:cs="Times New Roman"/>
                <w:b/>
                <w:color w:val="000000"/>
                <w:kern w:val="0"/>
                <w:sz w:val="20"/>
                <w:szCs w:val="20"/>
              </w:rPr>
            </w:pPr>
            <w:r w:rsidRPr="00B77158">
              <w:rPr>
                <w:rFonts w:ascii="Times New Roman" w:eastAsia="等线" w:hAnsi="Times New Roman" w:cs="Times New Roman"/>
                <w:b/>
                <w:color w:val="000000"/>
                <w:kern w:val="0"/>
                <w:sz w:val="20"/>
                <w:szCs w:val="20"/>
              </w:rPr>
              <w:t>High load</w:t>
            </w:r>
          </w:p>
        </w:tc>
      </w:tr>
      <w:tr w:rsidR="00B77158" w:rsidRPr="00B77158" w14:paraId="009CD220" w14:textId="77777777" w:rsidTr="00807668">
        <w:trPr>
          <w:trHeight w:val="278"/>
        </w:trPr>
        <w:tc>
          <w:tcPr>
            <w:tcW w:w="0" w:type="auto"/>
            <w:vMerge w:val="restart"/>
            <w:vAlign w:val="center"/>
          </w:tcPr>
          <w:p w14:paraId="44D0E7A1" w14:textId="751499F5"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31E5339A" w14:textId="42A165F3"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DL RU</w:t>
            </w:r>
          </w:p>
        </w:tc>
        <w:tc>
          <w:tcPr>
            <w:tcW w:w="0" w:type="auto"/>
            <w:shd w:val="clear" w:color="auto" w:fill="auto"/>
            <w:vAlign w:val="center"/>
          </w:tcPr>
          <w:p w14:paraId="40F966EC" w14:textId="265FE042"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Type-1</w:t>
            </w:r>
          </w:p>
        </w:tc>
        <w:tc>
          <w:tcPr>
            <w:tcW w:w="0" w:type="auto"/>
            <w:shd w:val="clear" w:color="auto" w:fill="auto"/>
            <w:vAlign w:val="center"/>
          </w:tcPr>
          <w:p w14:paraId="3AEE4C9E" w14:textId="676EBB3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7.02%</w:t>
            </w:r>
          </w:p>
        </w:tc>
        <w:tc>
          <w:tcPr>
            <w:tcW w:w="0" w:type="auto"/>
            <w:shd w:val="clear" w:color="auto" w:fill="auto"/>
            <w:vAlign w:val="center"/>
          </w:tcPr>
          <w:p w14:paraId="62FE1DEA" w14:textId="1E116A2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20.38%</w:t>
            </w:r>
          </w:p>
        </w:tc>
        <w:tc>
          <w:tcPr>
            <w:tcW w:w="0" w:type="auto"/>
            <w:shd w:val="clear" w:color="auto" w:fill="auto"/>
            <w:vAlign w:val="center"/>
          </w:tcPr>
          <w:p w14:paraId="49CE9604" w14:textId="1D230C7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48.20%</w:t>
            </w:r>
          </w:p>
        </w:tc>
        <w:tc>
          <w:tcPr>
            <w:tcW w:w="0" w:type="auto"/>
            <w:shd w:val="clear" w:color="auto" w:fill="auto"/>
            <w:vAlign w:val="center"/>
          </w:tcPr>
          <w:p w14:paraId="155DE289" w14:textId="7AAD140E" w:rsidR="00B77158" w:rsidRPr="00B77158" w:rsidRDefault="00B77158" w:rsidP="00B92C06">
            <w:pPr>
              <w:jc w:val="center"/>
              <w:rPr>
                <w:rFonts w:ascii="Times New Roman" w:hAnsi="Times New Roman" w:cs="Times New Roman"/>
                <w:sz w:val="20"/>
                <w:szCs w:val="20"/>
              </w:rPr>
            </w:pPr>
          </w:p>
        </w:tc>
        <w:tc>
          <w:tcPr>
            <w:tcW w:w="0" w:type="auto"/>
            <w:shd w:val="clear" w:color="auto" w:fill="auto"/>
            <w:vAlign w:val="center"/>
          </w:tcPr>
          <w:p w14:paraId="4DC85565" w14:textId="5CE751F9" w:rsidR="00B77158" w:rsidRPr="00B77158" w:rsidRDefault="00B77158" w:rsidP="00B92C06">
            <w:pPr>
              <w:jc w:val="center"/>
              <w:rPr>
                <w:rFonts w:ascii="Times New Roman" w:hAnsi="Times New Roman" w:cs="Times New Roman"/>
                <w:sz w:val="20"/>
                <w:szCs w:val="20"/>
              </w:rPr>
            </w:pPr>
          </w:p>
        </w:tc>
        <w:tc>
          <w:tcPr>
            <w:tcW w:w="0" w:type="auto"/>
            <w:shd w:val="clear" w:color="auto" w:fill="auto"/>
            <w:vAlign w:val="center"/>
          </w:tcPr>
          <w:p w14:paraId="1980E34D" w14:textId="3140A516" w:rsidR="00B77158" w:rsidRPr="00B77158" w:rsidRDefault="00B77158" w:rsidP="00B92C06">
            <w:pPr>
              <w:jc w:val="center"/>
              <w:rPr>
                <w:rFonts w:ascii="Times New Roman" w:hAnsi="Times New Roman" w:cs="Times New Roman"/>
                <w:sz w:val="20"/>
                <w:szCs w:val="20"/>
              </w:rPr>
            </w:pPr>
          </w:p>
        </w:tc>
      </w:tr>
      <w:tr w:rsidR="00B77158" w:rsidRPr="00B77158" w14:paraId="3C63035C" w14:textId="77777777" w:rsidTr="00807668">
        <w:trPr>
          <w:trHeight w:val="278"/>
        </w:trPr>
        <w:tc>
          <w:tcPr>
            <w:tcW w:w="0" w:type="auto"/>
            <w:vMerge/>
            <w:vAlign w:val="center"/>
          </w:tcPr>
          <w:p w14:paraId="10BBB31D"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F7126C5" w14:textId="1D52E8DA"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2E90938" w14:textId="472B1965"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Type-2</w:t>
            </w:r>
          </w:p>
        </w:tc>
        <w:tc>
          <w:tcPr>
            <w:tcW w:w="0" w:type="auto"/>
            <w:shd w:val="clear" w:color="auto" w:fill="auto"/>
            <w:vAlign w:val="center"/>
          </w:tcPr>
          <w:p w14:paraId="41135EEB" w14:textId="2A8C0B5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11.19%</w:t>
            </w:r>
          </w:p>
        </w:tc>
        <w:tc>
          <w:tcPr>
            <w:tcW w:w="0" w:type="auto"/>
            <w:shd w:val="clear" w:color="auto" w:fill="auto"/>
            <w:vAlign w:val="center"/>
          </w:tcPr>
          <w:p w14:paraId="1F2D3258" w14:textId="599C9F9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32.51%</w:t>
            </w:r>
          </w:p>
        </w:tc>
        <w:tc>
          <w:tcPr>
            <w:tcW w:w="0" w:type="auto"/>
            <w:shd w:val="clear" w:color="auto" w:fill="auto"/>
            <w:vAlign w:val="center"/>
          </w:tcPr>
          <w:p w14:paraId="23F123B3" w14:textId="68A23AA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76.86%</w:t>
            </w:r>
          </w:p>
        </w:tc>
        <w:tc>
          <w:tcPr>
            <w:tcW w:w="0" w:type="auto"/>
            <w:shd w:val="clear" w:color="auto" w:fill="auto"/>
            <w:vAlign w:val="center"/>
          </w:tcPr>
          <w:p w14:paraId="74F359AC" w14:textId="32B1866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5.34%</w:t>
            </w:r>
          </w:p>
        </w:tc>
        <w:tc>
          <w:tcPr>
            <w:tcW w:w="0" w:type="auto"/>
            <w:shd w:val="clear" w:color="auto" w:fill="auto"/>
            <w:vAlign w:val="center"/>
          </w:tcPr>
          <w:p w14:paraId="36C41EE9" w14:textId="5F7E779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45.95%</w:t>
            </w:r>
          </w:p>
        </w:tc>
        <w:tc>
          <w:tcPr>
            <w:tcW w:w="0" w:type="auto"/>
            <w:shd w:val="clear" w:color="auto" w:fill="auto"/>
            <w:vAlign w:val="center"/>
          </w:tcPr>
          <w:p w14:paraId="1CE29B0D" w14:textId="11BF731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79.35%</w:t>
            </w:r>
          </w:p>
        </w:tc>
      </w:tr>
      <w:tr w:rsidR="00B77158" w:rsidRPr="00B77158" w14:paraId="12F3DF9F" w14:textId="77777777" w:rsidTr="00807668">
        <w:trPr>
          <w:trHeight w:val="278"/>
        </w:trPr>
        <w:tc>
          <w:tcPr>
            <w:tcW w:w="0" w:type="auto"/>
            <w:vMerge/>
            <w:vAlign w:val="center"/>
          </w:tcPr>
          <w:p w14:paraId="3B340FC5"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1006A2B" w14:textId="0BD310B1"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UL RU</w:t>
            </w:r>
          </w:p>
        </w:tc>
        <w:tc>
          <w:tcPr>
            <w:tcW w:w="0" w:type="auto"/>
            <w:shd w:val="clear" w:color="auto" w:fill="auto"/>
            <w:vAlign w:val="center"/>
          </w:tcPr>
          <w:p w14:paraId="57F5BA6D" w14:textId="7566DB6B"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Type-1</w:t>
            </w:r>
          </w:p>
        </w:tc>
        <w:tc>
          <w:tcPr>
            <w:tcW w:w="0" w:type="auto"/>
            <w:shd w:val="clear" w:color="auto" w:fill="auto"/>
            <w:vAlign w:val="center"/>
          </w:tcPr>
          <w:p w14:paraId="08FDDA64" w14:textId="78AFF866"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1.79%</w:t>
            </w:r>
          </w:p>
        </w:tc>
        <w:tc>
          <w:tcPr>
            <w:tcW w:w="0" w:type="auto"/>
            <w:shd w:val="clear" w:color="auto" w:fill="auto"/>
            <w:vAlign w:val="center"/>
          </w:tcPr>
          <w:p w14:paraId="0DAFEC4C" w14:textId="11D94B3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4.70%</w:t>
            </w:r>
          </w:p>
        </w:tc>
        <w:tc>
          <w:tcPr>
            <w:tcW w:w="0" w:type="auto"/>
            <w:shd w:val="clear" w:color="auto" w:fill="auto"/>
            <w:vAlign w:val="center"/>
          </w:tcPr>
          <w:p w14:paraId="3108DB67" w14:textId="5827D8B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9.78%</w:t>
            </w:r>
          </w:p>
        </w:tc>
        <w:tc>
          <w:tcPr>
            <w:tcW w:w="0" w:type="auto"/>
            <w:shd w:val="clear" w:color="auto" w:fill="auto"/>
            <w:vAlign w:val="center"/>
          </w:tcPr>
          <w:p w14:paraId="3BD5D64F" w14:textId="1809F87D" w:rsidR="00B77158" w:rsidRPr="00B77158" w:rsidRDefault="00B77158" w:rsidP="00B92C06">
            <w:pPr>
              <w:jc w:val="center"/>
              <w:rPr>
                <w:rFonts w:ascii="Times New Roman" w:hAnsi="Times New Roman" w:cs="Times New Roman"/>
                <w:sz w:val="20"/>
                <w:szCs w:val="20"/>
              </w:rPr>
            </w:pPr>
          </w:p>
        </w:tc>
        <w:tc>
          <w:tcPr>
            <w:tcW w:w="0" w:type="auto"/>
            <w:shd w:val="clear" w:color="auto" w:fill="auto"/>
            <w:vAlign w:val="center"/>
          </w:tcPr>
          <w:p w14:paraId="158B7104" w14:textId="518E8F6D" w:rsidR="00B77158" w:rsidRPr="00B77158" w:rsidRDefault="00B77158" w:rsidP="00B92C06">
            <w:pPr>
              <w:jc w:val="center"/>
              <w:rPr>
                <w:rFonts w:ascii="Times New Roman" w:hAnsi="Times New Roman" w:cs="Times New Roman"/>
                <w:sz w:val="20"/>
                <w:szCs w:val="20"/>
              </w:rPr>
            </w:pPr>
          </w:p>
        </w:tc>
        <w:tc>
          <w:tcPr>
            <w:tcW w:w="0" w:type="auto"/>
            <w:shd w:val="clear" w:color="auto" w:fill="auto"/>
            <w:vAlign w:val="center"/>
          </w:tcPr>
          <w:p w14:paraId="217B518A" w14:textId="65213564" w:rsidR="00B77158" w:rsidRPr="00B77158" w:rsidRDefault="00B77158" w:rsidP="00B92C06">
            <w:pPr>
              <w:jc w:val="center"/>
              <w:rPr>
                <w:rFonts w:ascii="Times New Roman" w:hAnsi="Times New Roman" w:cs="Times New Roman"/>
                <w:sz w:val="20"/>
                <w:szCs w:val="20"/>
              </w:rPr>
            </w:pPr>
          </w:p>
        </w:tc>
      </w:tr>
      <w:tr w:rsidR="00B77158" w:rsidRPr="00B77158" w14:paraId="6274516B" w14:textId="77777777" w:rsidTr="00807668">
        <w:trPr>
          <w:trHeight w:val="278"/>
        </w:trPr>
        <w:tc>
          <w:tcPr>
            <w:tcW w:w="0" w:type="auto"/>
            <w:vMerge/>
            <w:vAlign w:val="center"/>
          </w:tcPr>
          <w:p w14:paraId="61623C5F"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3B3E5E3" w14:textId="574DDE9E"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7870DBB" w14:textId="05FC9CB9"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Type-2</w:t>
            </w:r>
          </w:p>
        </w:tc>
        <w:tc>
          <w:tcPr>
            <w:tcW w:w="0" w:type="auto"/>
            <w:shd w:val="clear" w:color="auto" w:fill="auto"/>
            <w:vAlign w:val="center"/>
          </w:tcPr>
          <w:p w14:paraId="232697BA" w14:textId="451377F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4.99%</w:t>
            </w:r>
          </w:p>
        </w:tc>
        <w:tc>
          <w:tcPr>
            <w:tcW w:w="0" w:type="auto"/>
            <w:shd w:val="clear" w:color="auto" w:fill="auto"/>
            <w:vAlign w:val="center"/>
          </w:tcPr>
          <w:p w14:paraId="1A97776A" w14:textId="16EEBD3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13.11%</w:t>
            </w:r>
          </w:p>
        </w:tc>
        <w:tc>
          <w:tcPr>
            <w:tcW w:w="0" w:type="auto"/>
            <w:shd w:val="clear" w:color="auto" w:fill="auto"/>
            <w:vAlign w:val="center"/>
          </w:tcPr>
          <w:p w14:paraId="3FCCE3DE" w14:textId="5FDCAE9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27.30%</w:t>
            </w:r>
          </w:p>
        </w:tc>
        <w:tc>
          <w:tcPr>
            <w:tcW w:w="0" w:type="auto"/>
            <w:shd w:val="clear" w:color="auto" w:fill="auto"/>
            <w:vAlign w:val="center"/>
          </w:tcPr>
          <w:p w14:paraId="324E84A1" w14:textId="3022634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2.34%</w:t>
            </w:r>
          </w:p>
        </w:tc>
        <w:tc>
          <w:tcPr>
            <w:tcW w:w="0" w:type="auto"/>
            <w:shd w:val="clear" w:color="auto" w:fill="auto"/>
            <w:vAlign w:val="center"/>
          </w:tcPr>
          <w:p w14:paraId="0942EB2F" w14:textId="324813E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14.75%</w:t>
            </w:r>
          </w:p>
        </w:tc>
        <w:tc>
          <w:tcPr>
            <w:tcW w:w="0" w:type="auto"/>
            <w:shd w:val="clear" w:color="auto" w:fill="auto"/>
            <w:vAlign w:val="center"/>
          </w:tcPr>
          <w:p w14:paraId="6745239E" w14:textId="12316994"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23.69%</w:t>
            </w:r>
          </w:p>
        </w:tc>
      </w:tr>
      <w:tr w:rsidR="00B77158" w:rsidRPr="00B77158" w14:paraId="4681CB3E" w14:textId="77777777" w:rsidTr="00807668">
        <w:trPr>
          <w:trHeight w:val="278"/>
        </w:trPr>
        <w:tc>
          <w:tcPr>
            <w:tcW w:w="0" w:type="auto"/>
            <w:vMerge w:val="restart"/>
            <w:vAlign w:val="center"/>
          </w:tcPr>
          <w:p w14:paraId="3C62A8AF" w14:textId="32633B59"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0A7B085F" w14:textId="10B2F4B6"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DL RU</w:t>
            </w:r>
          </w:p>
        </w:tc>
        <w:tc>
          <w:tcPr>
            <w:tcW w:w="0" w:type="auto"/>
            <w:shd w:val="clear" w:color="auto" w:fill="auto"/>
            <w:vAlign w:val="center"/>
          </w:tcPr>
          <w:p w14:paraId="2CFCE780" w14:textId="0FAB7FE3"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Type-1</w:t>
            </w:r>
          </w:p>
        </w:tc>
        <w:tc>
          <w:tcPr>
            <w:tcW w:w="0" w:type="auto"/>
            <w:shd w:val="clear" w:color="auto" w:fill="auto"/>
            <w:vAlign w:val="center"/>
          </w:tcPr>
          <w:p w14:paraId="7D49DBCF" w14:textId="0CAC1D9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7.31%</w:t>
            </w:r>
          </w:p>
        </w:tc>
        <w:tc>
          <w:tcPr>
            <w:tcW w:w="0" w:type="auto"/>
            <w:shd w:val="clear" w:color="auto" w:fill="auto"/>
            <w:vAlign w:val="center"/>
          </w:tcPr>
          <w:p w14:paraId="15828AE3" w14:textId="41F921D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21.30%</w:t>
            </w:r>
          </w:p>
        </w:tc>
        <w:tc>
          <w:tcPr>
            <w:tcW w:w="0" w:type="auto"/>
            <w:shd w:val="clear" w:color="auto" w:fill="auto"/>
            <w:vAlign w:val="center"/>
          </w:tcPr>
          <w:p w14:paraId="4C16F584" w14:textId="0D94477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52.44%</w:t>
            </w:r>
          </w:p>
        </w:tc>
        <w:tc>
          <w:tcPr>
            <w:tcW w:w="0" w:type="auto"/>
            <w:shd w:val="clear" w:color="auto" w:fill="auto"/>
            <w:vAlign w:val="center"/>
          </w:tcPr>
          <w:p w14:paraId="27D594A2" w14:textId="460A33A4" w:rsidR="00B77158" w:rsidRPr="00B77158" w:rsidRDefault="00B77158" w:rsidP="00B92C06">
            <w:pPr>
              <w:jc w:val="center"/>
              <w:rPr>
                <w:rFonts w:ascii="Times New Roman" w:hAnsi="Times New Roman" w:cs="Times New Roman"/>
                <w:sz w:val="20"/>
                <w:szCs w:val="20"/>
              </w:rPr>
            </w:pPr>
          </w:p>
        </w:tc>
        <w:tc>
          <w:tcPr>
            <w:tcW w:w="0" w:type="auto"/>
            <w:shd w:val="clear" w:color="auto" w:fill="auto"/>
            <w:vAlign w:val="center"/>
          </w:tcPr>
          <w:p w14:paraId="47B3CFDC" w14:textId="106BED27" w:rsidR="00B77158" w:rsidRPr="00B77158" w:rsidRDefault="00B77158" w:rsidP="00B92C06">
            <w:pPr>
              <w:jc w:val="center"/>
              <w:rPr>
                <w:rFonts w:ascii="Times New Roman" w:hAnsi="Times New Roman" w:cs="Times New Roman"/>
                <w:sz w:val="20"/>
                <w:szCs w:val="20"/>
              </w:rPr>
            </w:pPr>
          </w:p>
        </w:tc>
        <w:tc>
          <w:tcPr>
            <w:tcW w:w="0" w:type="auto"/>
            <w:shd w:val="clear" w:color="auto" w:fill="auto"/>
            <w:vAlign w:val="center"/>
          </w:tcPr>
          <w:p w14:paraId="583A0FED" w14:textId="1775AB17" w:rsidR="00B77158" w:rsidRPr="00B77158" w:rsidRDefault="00B77158" w:rsidP="00B92C06">
            <w:pPr>
              <w:jc w:val="center"/>
              <w:rPr>
                <w:rFonts w:ascii="Times New Roman" w:hAnsi="Times New Roman" w:cs="Times New Roman"/>
                <w:sz w:val="20"/>
                <w:szCs w:val="20"/>
              </w:rPr>
            </w:pPr>
          </w:p>
        </w:tc>
      </w:tr>
      <w:tr w:rsidR="00B77158" w:rsidRPr="00B77158" w14:paraId="71C94574" w14:textId="77777777" w:rsidTr="00B92C06">
        <w:trPr>
          <w:trHeight w:val="278"/>
        </w:trPr>
        <w:tc>
          <w:tcPr>
            <w:tcW w:w="0" w:type="auto"/>
            <w:vMerge/>
          </w:tcPr>
          <w:p w14:paraId="5AB8B909"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13CE414" w14:textId="2FEE0EC0"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806C0A8" w14:textId="4155E26F"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Type-2</w:t>
            </w:r>
          </w:p>
        </w:tc>
        <w:tc>
          <w:tcPr>
            <w:tcW w:w="0" w:type="auto"/>
            <w:shd w:val="clear" w:color="auto" w:fill="auto"/>
            <w:vAlign w:val="center"/>
          </w:tcPr>
          <w:p w14:paraId="3619F4BA" w14:textId="5532347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10.25%</w:t>
            </w:r>
          </w:p>
        </w:tc>
        <w:tc>
          <w:tcPr>
            <w:tcW w:w="0" w:type="auto"/>
            <w:shd w:val="clear" w:color="auto" w:fill="auto"/>
            <w:vAlign w:val="center"/>
          </w:tcPr>
          <w:p w14:paraId="1CCE5B9D" w14:textId="0214928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30.53%</w:t>
            </w:r>
          </w:p>
        </w:tc>
        <w:tc>
          <w:tcPr>
            <w:tcW w:w="0" w:type="auto"/>
            <w:shd w:val="clear" w:color="auto" w:fill="auto"/>
            <w:vAlign w:val="center"/>
          </w:tcPr>
          <w:p w14:paraId="339D59EC" w14:textId="6A451256"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73.65%</w:t>
            </w:r>
          </w:p>
        </w:tc>
        <w:tc>
          <w:tcPr>
            <w:tcW w:w="0" w:type="auto"/>
            <w:shd w:val="clear" w:color="auto" w:fill="auto"/>
            <w:vAlign w:val="center"/>
          </w:tcPr>
          <w:p w14:paraId="368F7BF1" w14:textId="76DD654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5.30%</w:t>
            </w:r>
          </w:p>
        </w:tc>
        <w:tc>
          <w:tcPr>
            <w:tcW w:w="0" w:type="auto"/>
            <w:shd w:val="clear" w:color="auto" w:fill="auto"/>
            <w:vAlign w:val="center"/>
          </w:tcPr>
          <w:p w14:paraId="399291C9" w14:textId="2683453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24.72%</w:t>
            </w:r>
          </w:p>
        </w:tc>
        <w:tc>
          <w:tcPr>
            <w:tcW w:w="0" w:type="auto"/>
            <w:shd w:val="clear" w:color="auto" w:fill="auto"/>
            <w:vAlign w:val="center"/>
          </w:tcPr>
          <w:p w14:paraId="46EF9F91" w14:textId="1502079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36.45%</w:t>
            </w:r>
          </w:p>
        </w:tc>
      </w:tr>
      <w:tr w:rsidR="00B77158" w:rsidRPr="00B77158" w14:paraId="4C6B3983" w14:textId="77777777" w:rsidTr="00B92C06">
        <w:trPr>
          <w:trHeight w:val="278"/>
        </w:trPr>
        <w:tc>
          <w:tcPr>
            <w:tcW w:w="0" w:type="auto"/>
            <w:vMerge/>
          </w:tcPr>
          <w:p w14:paraId="2E3BA268"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F3EF417" w14:textId="7B9F6D93"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UL RU</w:t>
            </w:r>
          </w:p>
        </w:tc>
        <w:tc>
          <w:tcPr>
            <w:tcW w:w="0" w:type="auto"/>
            <w:shd w:val="clear" w:color="auto" w:fill="auto"/>
            <w:vAlign w:val="center"/>
          </w:tcPr>
          <w:p w14:paraId="5D26FA15" w14:textId="2731BE2A"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Type-1</w:t>
            </w:r>
          </w:p>
        </w:tc>
        <w:tc>
          <w:tcPr>
            <w:tcW w:w="0" w:type="auto"/>
            <w:shd w:val="clear" w:color="auto" w:fill="auto"/>
            <w:vAlign w:val="center"/>
          </w:tcPr>
          <w:p w14:paraId="3B54EED7" w14:textId="09EA452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1.77%</w:t>
            </w:r>
          </w:p>
        </w:tc>
        <w:tc>
          <w:tcPr>
            <w:tcW w:w="0" w:type="auto"/>
            <w:shd w:val="clear" w:color="auto" w:fill="auto"/>
            <w:vAlign w:val="center"/>
          </w:tcPr>
          <w:p w14:paraId="445B8792" w14:textId="7B6C01C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4.55%</w:t>
            </w:r>
          </w:p>
        </w:tc>
        <w:tc>
          <w:tcPr>
            <w:tcW w:w="0" w:type="auto"/>
            <w:shd w:val="clear" w:color="auto" w:fill="auto"/>
            <w:vAlign w:val="center"/>
          </w:tcPr>
          <w:p w14:paraId="066CC13D" w14:textId="798DC90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10.50%</w:t>
            </w:r>
          </w:p>
        </w:tc>
        <w:tc>
          <w:tcPr>
            <w:tcW w:w="0" w:type="auto"/>
            <w:shd w:val="clear" w:color="auto" w:fill="auto"/>
            <w:vAlign w:val="center"/>
          </w:tcPr>
          <w:p w14:paraId="153DE26E" w14:textId="1831547E" w:rsidR="00B77158" w:rsidRPr="00B77158" w:rsidRDefault="00B77158" w:rsidP="00B92C06">
            <w:pPr>
              <w:jc w:val="center"/>
              <w:rPr>
                <w:rFonts w:ascii="Times New Roman" w:hAnsi="Times New Roman" w:cs="Times New Roman"/>
                <w:sz w:val="20"/>
                <w:szCs w:val="20"/>
              </w:rPr>
            </w:pPr>
          </w:p>
        </w:tc>
        <w:tc>
          <w:tcPr>
            <w:tcW w:w="0" w:type="auto"/>
            <w:shd w:val="clear" w:color="auto" w:fill="auto"/>
            <w:vAlign w:val="center"/>
          </w:tcPr>
          <w:p w14:paraId="02246251" w14:textId="37833606" w:rsidR="00B77158" w:rsidRPr="00B77158" w:rsidRDefault="00B77158" w:rsidP="00B92C06">
            <w:pPr>
              <w:jc w:val="center"/>
              <w:rPr>
                <w:rFonts w:ascii="Times New Roman" w:hAnsi="Times New Roman" w:cs="Times New Roman"/>
                <w:sz w:val="20"/>
                <w:szCs w:val="20"/>
              </w:rPr>
            </w:pPr>
          </w:p>
        </w:tc>
        <w:tc>
          <w:tcPr>
            <w:tcW w:w="0" w:type="auto"/>
            <w:shd w:val="clear" w:color="auto" w:fill="auto"/>
            <w:vAlign w:val="center"/>
          </w:tcPr>
          <w:p w14:paraId="48DC746C" w14:textId="3FBC4C43" w:rsidR="00B77158" w:rsidRPr="00B77158" w:rsidRDefault="00B77158" w:rsidP="00B92C06">
            <w:pPr>
              <w:jc w:val="center"/>
              <w:rPr>
                <w:rFonts w:ascii="Times New Roman" w:hAnsi="Times New Roman" w:cs="Times New Roman"/>
                <w:sz w:val="20"/>
                <w:szCs w:val="20"/>
              </w:rPr>
            </w:pPr>
          </w:p>
        </w:tc>
      </w:tr>
      <w:tr w:rsidR="00B77158" w:rsidRPr="00B77158" w14:paraId="59B12725" w14:textId="77777777" w:rsidTr="00B92C06">
        <w:trPr>
          <w:trHeight w:val="278"/>
        </w:trPr>
        <w:tc>
          <w:tcPr>
            <w:tcW w:w="0" w:type="auto"/>
            <w:vMerge/>
          </w:tcPr>
          <w:p w14:paraId="5979E2D2"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BA4D545" w14:textId="40D228F4"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D96A8D5" w14:textId="3A591E96"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Type-2</w:t>
            </w:r>
          </w:p>
        </w:tc>
        <w:tc>
          <w:tcPr>
            <w:tcW w:w="0" w:type="auto"/>
            <w:shd w:val="clear" w:color="auto" w:fill="auto"/>
            <w:vAlign w:val="center"/>
          </w:tcPr>
          <w:p w14:paraId="77D7DB60" w14:textId="3DB6635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6.83%</w:t>
            </w:r>
          </w:p>
        </w:tc>
        <w:tc>
          <w:tcPr>
            <w:tcW w:w="0" w:type="auto"/>
            <w:shd w:val="clear" w:color="auto" w:fill="auto"/>
            <w:vAlign w:val="center"/>
          </w:tcPr>
          <w:p w14:paraId="2F07F693" w14:textId="190E051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16.45%</w:t>
            </w:r>
          </w:p>
        </w:tc>
        <w:tc>
          <w:tcPr>
            <w:tcW w:w="0" w:type="auto"/>
            <w:shd w:val="clear" w:color="auto" w:fill="auto"/>
            <w:vAlign w:val="center"/>
          </w:tcPr>
          <w:p w14:paraId="5F8B3340" w14:textId="49E5C68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39.91%</w:t>
            </w:r>
          </w:p>
        </w:tc>
        <w:tc>
          <w:tcPr>
            <w:tcW w:w="0" w:type="auto"/>
            <w:shd w:val="clear" w:color="auto" w:fill="auto"/>
            <w:vAlign w:val="center"/>
          </w:tcPr>
          <w:p w14:paraId="7A3A13E2" w14:textId="0EFD0E7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2.22%</w:t>
            </w:r>
          </w:p>
        </w:tc>
        <w:tc>
          <w:tcPr>
            <w:tcW w:w="0" w:type="auto"/>
            <w:shd w:val="clear" w:color="auto" w:fill="auto"/>
            <w:vAlign w:val="center"/>
          </w:tcPr>
          <w:p w14:paraId="2119CC0D" w14:textId="1D20CFA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14.43%</w:t>
            </w:r>
          </w:p>
        </w:tc>
        <w:tc>
          <w:tcPr>
            <w:tcW w:w="0" w:type="auto"/>
            <w:shd w:val="clear" w:color="auto" w:fill="auto"/>
            <w:vAlign w:val="center"/>
          </w:tcPr>
          <w:p w14:paraId="75B5C771" w14:textId="0ECA62F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29.16%</w:t>
            </w:r>
          </w:p>
        </w:tc>
      </w:tr>
      <w:tr w:rsidR="00B77158" w:rsidRPr="00B77158" w14:paraId="2F716D7C" w14:textId="77777777" w:rsidTr="00807668">
        <w:trPr>
          <w:trHeight w:val="278"/>
        </w:trPr>
        <w:tc>
          <w:tcPr>
            <w:tcW w:w="0" w:type="auto"/>
            <w:vMerge w:val="restart"/>
            <w:vAlign w:val="center"/>
          </w:tcPr>
          <w:p w14:paraId="67E14B4C" w14:textId="23E89C07"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0F99615B" w14:textId="33FF6563"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 xml:space="preserve">DL average-UPT </w:t>
            </w:r>
            <w:r w:rsidRPr="00B77158">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0A38871A" w14:textId="182B0E7D"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Mean</w:t>
            </w:r>
          </w:p>
        </w:tc>
        <w:tc>
          <w:tcPr>
            <w:tcW w:w="0" w:type="auto"/>
            <w:shd w:val="clear" w:color="auto" w:fill="auto"/>
            <w:vAlign w:val="center"/>
          </w:tcPr>
          <w:p w14:paraId="35A395E9" w14:textId="35C67624"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517.48</w:t>
            </w:r>
          </w:p>
        </w:tc>
        <w:tc>
          <w:tcPr>
            <w:tcW w:w="0" w:type="auto"/>
            <w:shd w:val="clear" w:color="auto" w:fill="auto"/>
            <w:vAlign w:val="center"/>
          </w:tcPr>
          <w:p w14:paraId="5FBADE97" w14:textId="19AF07B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399.86</w:t>
            </w:r>
          </w:p>
        </w:tc>
        <w:tc>
          <w:tcPr>
            <w:tcW w:w="0" w:type="auto"/>
            <w:shd w:val="clear" w:color="auto" w:fill="auto"/>
            <w:vAlign w:val="center"/>
          </w:tcPr>
          <w:p w14:paraId="1EFA239E" w14:textId="6AC7B9A4"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263.14</w:t>
            </w:r>
          </w:p>
        </w:tc>
        <w:tc>
          <w:tcPr>
            <w:tcW w:w="0" w:type="auto"/>
            <w:shd w:val="clear" w:color="auto" w:fill="auto"/>
            <w:vAlign w:val="center"/>
          </w:tcPr>
          <w:p w14:paraId="7D35394A" w14:textId="49FA787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453.69</w:t>
            </w:r>
          </w:p>
        </w:tc>
        <w:tc>
          <w:tcPr>
            <w:tcW w:w="0" w:type="auto"/>
            <w:shd w:val="clear" w:color="auto" w:fill="auto"/>
            <w:vAlign w:val="center"/>
          </w:tcPr>
          <w:p w14:paraId="7DE3C45D" w14:textId="28ECBCC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233.72</w:t>
            </w:r>
          </w:p>
        </w:tc>
        <w:tc>
          <w:tcPr>
            <w:tcW w:w="0" w:type="auto"/>
            <w:shd w:val="clear" w:color="auto" w:fill="auto"/>
            <w:vAlign w:val="center"/>
          </w:tcPr>
          <w:p w14:paraId="25F126FD" w14:textId="1D13240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104.10</w:t>
            </w:r>
          </w:p>
        </w:tc>
      </w:tr>
      <w:tr w:rsidR="00B77158" w:rsidRPr="00B77158" w14:paraId="4ECDE954" w14:textId="77777777" w:rsidTr="00807668">
        <w:trPr>
          <w:trHeight w:val="278"/>
        </w:trPr>
        <w:tc>
          <w:tcPr>
            <w:tcW w:w="0" w:type="auto"/>
            <w:vMerge/>
            <w:vAlign w:val="center"/>
          </w:tcPr>
          <w:p w14:paraId="6902EDFE"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D820304" w14:textId="491295A0"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FBA898A" w14:textId="570033E4"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w:t>
            </w:r>
          </w:p>
        </w:tc>
        <w:tc>
          <w:tcPr>
            <w:tcW w:w="0" w:type="auto"/>
            <w:shd w:val="clear" w:color="auto" w:fill="auto"/>
            <w:vAlign w:val="center"/>
          </w:tcPr>
          <w:p w14:paraId="623B7236" w14:textId="0B29B15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398.42</w:t>
            </w:r>
          </w:p>
        </w:tc>
        <w:tc>
          <w:tcPr>
            <w:tcW w:w="0" w:type="auto"/>
            <w:shd w:val="clear" w:color="auto" w:fill="auto"/>
            <w:vAlign w:val="center"/>
          </w:tcPr>
          <w:p w14:paraId="1D995DDB" w14:textId="5984BAC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243.01</w:t>
            </w:r>
          </w:p>
        </w:tc>
        <w:tc>
          <w:tcPr>
            <w:tcW w:w="0" w:type="auto"/>
            <w:shd w:val="clear" w:color="auto" w:fill="auto"/>
            <w:vAlign w:val="center"/>
          </w:tcPr>
          <w:p w14:paraId="1FB2650A" w14:textId="53FF622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73.87</w:t>
            </w:r>
          </w:p>
        </w:tc>
        <w:tc>
          <w:tcPr>
            <w:tcW w:w="0" w:type="auto"/>
            <w:shd w:val="clear" w:color="auto" w:fill="auto"/>
            <w:vAlign w:val="center"/>
          </w:tcPr>
          <w:p w14:paraId="19DAF93E" w14:textId="7013A5B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418.87</w:t>
            </w:r>
          </w:p>
        </w:tc>
        <w:tc>
          <w:tcPr>
            <w:tcW w:w="0" w:type="auto"/>
            <w:shd w:val="clear" w:color="auto" w:fill="auto"/>
            <w:vAlign w:val="center"/>
          </w:tcPr>
          <w:p w14:paraId="00987361" w14:textId="3CC843F4"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138.26</w:t>
            </w:r>
          </w:p>
        </w:tc>
        <w:tc>
          <w:tcPr>
            <w:tcW w:w="0" w:type="auto"/>
            <w:shd w:val="clear" w:color="auto" w:fill="auto"/>
            <w:vAlign w:val="center"/>
          </w:tcPr>
          <w:p w14:paraId="738EF806" w14:textId="69E3BA96"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27.18</w:t>
            </w:r>
          </w:p>
        </w:tc>
      </w:tr>
      <w:tr w:rsidR="00B77158" w:rsidRPr="00B77158" w14:paraId="1578C8C9" w14:textId="77777777" w:rsidTr="00807668">
        <w:trPr>
          <w:trHeight w:val="278"/>
        </w:trPr>
        <w:tc>
          <w:tcPr>
            <w:tcW w:w="0" w:type="auto"/>
            <w:vMerge/>
            <w:vAlign w:val="center"/>
          </w:tcPr>
          <w:p w14:paraId="7FB5C5F9"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C7D1727" w14:textId="3071256E"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5EE12A0" w14:textId="7A930EE8"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50%</w:t>
            </w:r>
          </w:p>
        </w:tc>
        <w:tc>
          <w:tcPr>
            <w:tcW w:w="0" w:type="auto"/>
            <w:shd w:val="clear" w:color="auto" w:fill="auto"/>
            <w:vAlign w:val="center"/>
          </w:tcPr>
          <w:p w14:paraId="494D6DB3" w14:textId="0764580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535.09</w:t>
            </w:r>
          </w:p>
        </w:tc>
        <w:tc>
          <w:tcPr>
            <w:tcW w:w="0" w:type="auto"/>
            <w:shd w:val="clear" w:color="auto" w:fill="auto"/>
            <w:vAlign w:val="center"/>
          </w:tcPr>
          <w:p w14:paraId="3A764352" w14:textId="2F925F7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397.73</w:t>
            </w:r>
          </w:p>
        </w:tc>
        <w:tc>
          <w:tcPr>
            <w:tcW w:w="0" w:type="auto"/>
            <w:shd w:val="clear" w:color="auto" w:fill="auto"/>
            <w:vAlign w:val="center"/>
          </w:tcPr>
          <w:p w14:paraId="66016BB7" w14:textId="1D65E87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249.25</w:t>
            </w:r>
          </w:p>
        </w:tc>
        <w:tc>
          <w:tcPr>
            <w:tcW w:w="0" w:type="auto"/>
            <w:shd w:val="clear" w:color="auto" w:fill="auto"/>
            <w:vAlign w:val="center"/>
          </w:tcPr>
          <w:p w14:paraId="5F8E3DE5" w14:textId="49305B2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456.24</w:t>
            </w:r>
          </w:p>
        </w:tc>
        <w:tc>
          <w:tcPr>
            <w:tcW w:w="0" w:type="auto"/>
            <w:shd w:val="clear" w:color="auto" w:fill="auto"/>
            <w:vAlign w:val="center"/>
          </w:tcPr>
          <w:p w14:paraId="6EE9620A" w14:textId="5F265C7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226.09</w:t>
            </w:r>
          </w:p>
        </w:tc>
        <w:tc>
          <w:tcPr>
            <w:tcW w:w="0" w:type="auto"/>
            <w:shd w:val="clear" w:color="auto" w:fill="auto"/>
            <w:vAlign w:val="center"/>
          </w:tcPr>
          <w:p w14:paraId="0A631066" w14:textId="5DB6CF0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84.15</w:t>
            </w:r>
          </w:p>
        </w:tc>
      </w:tr>
      <w:tr w:rsidR="00B77158" w:rsidRPr="00B77158" w14:paraId="6115DAAE" w14:textId="77777777" w:rsidTr="00807668">
        <w:trPr>
          <w:trHeight w:val="278"/>
        </w:trPr>
        <w:tc>
          <w:tcPr>
            <w:tcW w:w="0" w:type="auto"/>
            <w:vMerge/>
            <w:vAlign w:val="center"/>
          </w:tcPr>
          <w:p w14:paraId="663F701B"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5BB958B" w14:textId="7B78D990"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864DD20" w14:textId="5277A324"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95%</w:t>
            </w:r>
          </w:p>
        </w:tc>
        <w:tc>
          <w:tcPr>
            <w:tcW w:w="0" w:type="auto"/>
            <w:shd w:val="clear" w:color="auto" w:fill="auto"/>
            <w:vAlign w:val="center"/>
          </w:tcPr>
          <w:p w14:paraId="7083D01E" w14:textId="6993336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588.76</w:t>
            </w:r>
          </w:p>
        </w:tc>
        <w:tc>
          <w:tcPr>
            <w:tcW w:w="0" w:type="auto"/>
            <w:shd w:val="clear" w:color="auto" w:fill="auto"/>
            <w:vAlign w:val="center"/>
          </w:tcPr>
          <w:p w14:paraId="0BD3F148" w14:textId="4F28F0E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542.22</w:t>
            </w:r>
          </w:p>
        </w:tc>
        <w:tc>
          <w:tcPr>
            <w:tcW w:w="0" w:type="auto"/>
            <w:shd w:val="clear" w:color="auto" w:fill="auto"/>
            <w:vAlign w:val="center"/>
          </w:tcPr>
          <w:p w14:paraId="5CDC1DAA" w14:textId="70ADD37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482.53</w:t>
            </w:r>
          </w:p>
        </w:tc>
        <w:tc>
          <w:tcPr>
            <w:tcW w:w="0" w:type="auto"/>
            <w:shd w:val="clear" w:color="auto" w:fill="auto"/>
            <w:vAlign w:val="center"/>
          </w:tcPr>
          <w:p w14:paraId="036AD9AE" w14:textId="33496AB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483.93</w:t>
            </w:r>
          </w:p>
        </w:tc>
        <w:tc>
          <w:tcPr>
            <w:tcW w:w="0" w:type="auto"/>
            <w:shd w:val="clear" w:color="auto" w:fill="auto"/>
            <w:vAlign w:val="center"/>
          </w:tcPr>
          <w:p w14:paraId="352D904C" w14:textId="229001F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362.21</w:t>
            </w:r>
          </w:p>
        </w:tc>
        <w:tc>
          <w:tcPr>
            <w:tcW w:w="0" w:type="auto"/>
            <w:shd w:val="clear" w:color="auto" w:fill="auto"/>
            <w:vAlign w:val="center"/>
          </w:tcPr>
          <w:p w14:paraId="30059445" w14:textId="09A7400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240.11</w:t>
            </w:r>
          </w:p>
        </w:tc>
      </w:tr>
      <w:tr w:rsidR="00B77158" w:rsidRPr="00B77158" w14:paraId="74B71B8F" w14:textId="77777777" w:rsidTr="00807668">
        <w:trPr>
          <w:trHeight w:val="278"/>
        </w:trPr>
        <w:tc>
          <w:tcPr>
            <w:tcW w:w="0" w:type="auto"/>
            <w:vMerge/>
            <w:vAlign w:val="center"/>
          </w:tcPr>
          <w:p w14:paraId="24381FC4"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E732738" w14:textId="2ABCB352"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 xml:space="preserve">UL average-UPT </w:t>
            </w:r>
            <w:r w:rsidRPr="00B77158">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42B4594C" w14:textId="48DC88DC"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Mean</w:t>
            </w:r>
          </w:p>
        </w:tc>
        <w:tc>
          <w:tcPr>
            <w:tcW w:w="0" w:type="auto"/>
            <w:shd w:val="clear" w:color="auto" w:fill="auto"/>
            <w:vAlign w:val="center"/>
          </w:tcPr>
          <w:p w14:paraId="1BD29D2A" w14:textId="57971D8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273.65</w:t>
            </w:r>
          </w:p>
        </w:tc>
        <w:tc>
          <w:tcPr>
            <w:tcW w:w="0" w:type="auto"/>
            <w:shd w:val="clear" w:color="auto" w:fill="auto"/>
            <w:vAlign w:val="center"/>
          </w:tcPr>
          <w:p w14:paraId="79E424F4" w14:textId="5B54AA0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240.01</w:t>
            </w:r>
          </w:p>
        </w:tc>
        <w:tc>
          <w:tcPr>
            <w:tcW w:w="0" w:type="auto"/>
            <w:shd w:val="clear" w:color="auto" w:fill="auto"/>
            <w:vAlign w:val="center"/>
          </w:tcPr>
          <w:p w14:paraId="406A9688" w14:textId="5A0B63D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199.86</w:t>
            </w:r>
          </w:p>
        </w:tc>
        <w:tc>
          <w:tcPr>
            <w:tcW w:w="0" w:type="auto"/>
            <w:shd w:val="clear" w:color="auto" w:fill="auto"/>
            <w:vAlign w:val="center"/>
          </w:tcPr>
          <w:p w14:paraId="541DBCD7" w14:textId="68827BD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163.90</w:t>
            </w:r>
          </w:p>
        </w:tc>
        <w:tc>
          <w:tcPr>
            <w:tcW w:w="0" w:type="auto"/>
            <w:shd w:val="clear" w:color="auto" w:fill="auto"/>
            <w:vAlign w:val="center"/>
          </w:tcPr>
          <w:p w14:paraId="13E2715B" w14:textId="70D5D8E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135.16</w:t>
            </w:r>
          </w:p>
        </w:tc>
        <w:tc>
          <w:tcPr>
            <w:tcW w:w="0" w:type="auto"/>
            <w:shd w:val="clear" w:color="auto" w:fill="auto"/>
            <w:vAlign w:val="center"/>
          </w:tcPr>
          <w:p w14:paraId="71235D16" w14:textId="56EFAC3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116.56</w:t>
            </w:r>
          </w:p>
        </w:tc>
      </w:tr>
      <w:tr w:rsidR="00B77158" w:rsidRPr="00B77158" w14:paraId="03C9EF6D" w14:textId="77777777" w:rsidTr="00B92C06">
        <w:trPr>
          <w:trHeight w:val="278"/>
        </w:trPr>
        <w:tc>
          <w:tcPr>
            <w:tcW w:w="0" w:type="auto"/>
            <w:vMerge/>
          </w:tcPr>
          <w:p w14:paraId="3AA3E823"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FA945D8" w14:textId="182766EA"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BE943EB" w14:textId="435E56CA"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w:t>
            </w:r>
          </w:p>
        </w:tc>
        <w:tc>
          <w:tcPr>
            <w:tcW w:w="0" w:type="auto"/>
            <w:shd w:val="clear" w:color="auto" w:fill="auto"/>
            <w:vAlign w:val="center"/>
          </w:tcPr>
          <w:p w14:paraId="0EDF36B0" w14:textId="02015F9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254.74</w:t>
            </w:r>
          </w:p>
        </w:tc>
        <w:tc>
          <w:tcPr>
            <w:tcW w:w="0" w:type="auto"/>
            <w:shd w:val="clear" w:color="auto" w:fill="auto"/>
            <w:vAlign w:val="center"/>
          </w:tcPr>
          <w:p w14:paraId="2441A6C7" w14:textId="09BDA1D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201.60</w:t>
            </w:r>
          </w:p>
        </w:tc>
        <w:tc>
          <w:tcPr>
            <w:tcW w:w="0" w:type="auto"/>
            <w:shd w:val="clear" w:color="auto" w:fill="auto"/>
            <w:vAlign w:val="center"/>
          </w:tcPr>
          <w:p w14:paraId="05A7D38C" w14:textId="4AF76BF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145.17</w:t>
            </w:r>
          </w:p>
        </w:tc>
        <w:tc>
          <w:tcPr>
            <w:tcW w:w="0" w:type="auto"/>
            <w:shd w:val="clear" w:color="auto" w:fill="auto"/>
            <w:vAlign w:val="center"/>
          </w:tcPr>
          <w:p w14:paraId="126B5EA1" w14:textId="6340EF1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152.54</w:t>
            </w:r>
          </w:p>
        </w:tc>
        <w:tc>
          <w:tcPr>
            <w:tcW w:w="0" w:type="auto"/>
            <w:shd w:val="clear" w:color="auto" w:fill="auto"/>
            <w:vAlign w:val="center"/>
          </w:tcPr>
          <w:p w14:paraId="3C1A05E1" w14:textId="4D21B14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115.37</w:t>
            </w:r>
          </w:p>
        </w:tc>
        <w:tc>
          <w:tcPr>
            <w:tcW w:w="0" w:type="auto"/>
            <w:shd w:val="clear" w:color="auto" w:fill="auto"/>
            <w:vAlign w:val="center"/>
          </w:tcPr>
          <w:p w14:paraId="4D6055D7" w14:textId="209BD6A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90.40</w:t>
            </w:r>
          </w:p>
        </w:tc>
      </w:tr>
      <w:tr w:rsidR="00B77158" w:rsidRPr="00B77158" w14:paraId="62851A7E" w14:textId="77777777" w:rsidTr="00B92C06">
        <w:trPr>
          <w:trHeight w:val="278"/>
        </w:trPr>
        <w:tc>
          <w:tcPr>
            <w:tcW w:w="0" w:type="auto"/>
            <w:vMerge/>
          </w:tcPr>
          <w:p w14:paraId="46DBE6A2"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4F2E5A9" w14:textId="3D0D6B58"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5618606" w14:textId="16C64FEA"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50%</w:t>
            </w:r>
          </w:p>
        </w:tc>
        <w:tc>
          <w:tcPr>
            <w:tcW w:w="0" w:type="auto"/>
            <w:shd w:val="clear" w:color="auto" w:fill="auto"/>
            <w:vAlign w:val="center"/>
          </w:tcPr>
          <w:p w14:paraId="295F50CC" w14:textId="10F6851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275.68</w:t>
            </w:r>
          </w:p>
        </w:tc>
        <w:tc>
          <w:tcPr>
            <w:tcW w:w="0" w:type="auto"/>
            <w:shd w:val="clear" w:color="auto" w:fill="auto"/>
            <w:vAlign w:val="center"/>
          </w:tcPr>
          <w:p w14:paraId="48AB79ED" w14:textId="5C5BC89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241.23</w:t>
            </w:r>
          </w:p>
        </w:tc>
        <w:tc>
          <w:tcPr>
            <w:tcW w:w="0" w:type="auto"/>
            <w:shd w:val="clear" w:color="auto" w:fill="auto"/>
            <w:vAlign w:val="center"/>
          </w:tcPr>
          <w:p w14:paraId="75714E70" w14:textId="482C67B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198.32</w:t>
            </w:r>
          </w:p>
        </w:tc>
        <w:tc>
          <w:tcPr>
            <w:tcW w:w="0" w:type="auto"/>
            <w:shd w:val="clear" w:color="auto" w:fill="auto"/>
            <w:vAlign w:val="center"/>
          </w:tcPr>
          <w:p w14:paraId="16DB1A9F" w14:textId="78DC31D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164.05</w:t>
            </w:r>
          </w:p>
        </w:tc>
        <w:tc>
          <w:tcPr>
            <w:tcW w:w="0" w:type="auto"/>
            <w:shd w:val="clear" w:color="auto" w:fill="auto"/>
            <w:vAlign w:val="center"/>
          </w:tcPr>
          <w:p w14:paraId="6E9909DE" w14:textId="3271615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135.23</w:t>
            </w:r>
          </w:p>
        </w:tc>
        <w:tc>
          <w:tcPr>
            <w:tcW w:w="0" w:type="auto"/>
            <w:shd w:val="clear" w:color="auto" w:fill="auto"/>
            <w:vAlign w:val="center"/>
          </w:tcPr>
          <w:p w14:paraId="001C8E20" w14:textId="42AF5AA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116.16</w:t>
            </w:r>
          </w:p>
        </w:tc>
      </w:tr>
      <w:tr w:rsidR="00B77158" w:rsidRPr="00B77158" w14:paraId="34D245D6" w14:textId="77777777" w:rsidTr="00B92C06">
        <w:trPr>
          <w:trHeight w:val="278"/>
        </w:trPr>
        <w:tc>
          <w:tcPr>
            <w:tcW w:w="0" w:type="auto"/>
            <w:vMerge/>
          </w:tcPr>
          <w:p w14:paraId="12D62B93"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7564ECF" w14:textId="7D2BC29E"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51A26CE" w14:textId="4E7E975F"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95%</w:t>
            </w:r>
          </w:p>
        </w:tc>
        <w:tc>
          <w:tcPr>
            <w:tcW w:w="0" w:type="auto"/>
            <w:shd w:val="clear" w:color="auto" w:fill="auto"/>
            <w:vAlign w:val="center"/>
          </w:tcPr>
          <w:p w14:paraId="474F6AE0" w14:textId="6A94675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286.94</w:t>
            </w:r>
          </w:p>
        </w:tc>
        <w:tc>
          <w:tcPr>
            <w:tcW w:w="0" w:type="auto"/>
            <w:shd w:val="clear" w:color="auto" w:fill="auto"/>
            <w:vAlign w:val="center"/>
          </w:tcPr>
          <w:p w14:paraId="4CC3FC80" w14:textId="5A4C8E54"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274.18</w:t>
            </w:r>
          </w:p>
        </w:tc>
        <w:tc>
          <w:tcPr>
            <w:tcW w:w="0" w:type="auto"/>
            <w:shd w:val="clear" w:color="auto" w:fill="auto"/>
            <w:vAlign w:val="center"/>
          </w:tcPr>
          <w:p w14:paraId="15BA8E46" w14:textId="45FD08A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255.45</w:t>
            </w:r>
          </w:p>
        </w:tc>
        <w:tc>
          <w:tcPr>
            <w:tcW w:w="0" w:type="auto"/>
            <w:shd w:val="clear" w:color="auto" w:fill="auto"/>
            <w:vAlign w:val="center"/>
          </w:tcPr>
          <w:p w14:paraId="30F0C9C1" w14:textId="0BBFABA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175.17</w:t>
            </w:r>
          </w:p>
        </w:tc>
        <w:tc>
          <w:tcPr>
            <w:tcW w:w="0" w:type="auto"/>
            <w:shd w:val="clear" w:color="auto" w:fill="auto"/>
            <w:vAlign w:val="center"/>
          </w:tcPr>
          <w:p w14:paraId="2078BF0A" w14:textId="5327BD8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154.91</w:t>
            </w:r>
          </w:p>
        </w:tc>
        <w:tc>
          <w:tcPr>
            <w:tcW w:w="0" w:type="auto"/>
            <w:shd w:val="clear" w:color="auto" w:fill="auto"/>
            <w:vAlign w:val="center"/>
          </w:tcPr>
          <w:p w14:paraId="5345B8E0" w14:textId="369F3B9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143.41</w:t>
            </w:r>
          </w:p>
        </w:tc>
      </w:tr>
      <w:tr w:rsidR="00B77158" w:rsidRPr="00B77158" w14:paraId="2DCB9396" w14:textId="77777777" w:rsidTr="00807668">
        <w:trPr>
          <w:trHeight w:val="278"/>
        </w:trPr>
        <w:tc>
          <w:tcPr>
            <w:tcW w:w="0" w:type="auto"/>
            <w:vMerge w:val="restart"/>
            <w:vAlign w:val="center"/>
          </w:tcPr>
          <w:p w14:paraId="1DB042FF" w14:textId="2DB67217"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7218246A" w14:textId="3D5269C3"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 xml:space="preserve">DL average-UPT </w:t>
            </w:r>
            <w:r w:rsidRPr="00B77158">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2339E6C1" w14:textId="3B59813E"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Mean</w:t>
            </w:r>
          </w:p>
        </w:tc>
        <w:tc>
          <w:tcPr>
            <w:tcW w:w="0" w:type="auto"/>
            <w:shd w:val="clear" w:color="auto" w:fill="auto"/>
            <w:vAlign w:val="center"/>
          </w:tcPr>
          <w:p w14:paraId="7F563155" w14:textId="1742BEB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617.36</w:t>
            </w:r>
          </w:p>
        </w:tc>
        <w:tc>
          <w:tcPr>
            <w:tcW w:w="0" w:type="auto"/>
            <w:shd w:val="clear" w:color="auto" w:fill="auto"/>
            <w:vAlign w:val="center"/>
          </w:tcPr>
          <w:p w14:paraId="28AF8510" w14:textId="769B8BE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473.57</w:t>
            </w:r>
          </w:p>
        </w:tc>
        <w:tc>
          <w:tcPr>
            <w:tcW w:w="0" w:type="auto"/>
            <w:shd w:val="clear" w:color="auto" w:fill="auto"/>
            <w:vAlign w:val="center"/>
          </w:tcPr>
          <w:p w14:paraId="709081F7" w14:textId="485429A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312.35</w:t>
            </w:r>
          </w:p>
        </w:tc>
        <w:tc>
          <w:tcPr>
            <w:tcW w:w="0" w:type="auto"/>
            <w:shd w:val="clear" w:color="auto" w:fill="auto"/>
            <w:vAlign w:val="center"/>
          </w:tcPr>
          <w:p w14:paraId="72D6C1AF" w14:textId="65D6EF6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602.93</w:t>
            </w:r>
          </w:p>
        </w:tc>
        <w:tc>
          <w:tcPr>
            <w:tcW w:w="0" w:type="auto"/>
            <w:shd w:val="clear" w:color="auto" w:fill="auto"/>
            <w:vAlign w:val="center"/>
          </w:tcPr>
          <w:p w14:paraId="33D1586D" w14:textId="01AA443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348.36</w:t>
            </w:r>
          </w:p>
        </w:tc>
        <w:tc>
          <w:tcPr>
            <w:tcW w:w="0" w:type="auto"/>
            <w:shd w:val="clear" w:color="auto" w:fill="auto"/>
            <w:vAlign w:val="center"/>
          </w:tcPr>
          <w:p w14:paraId="013A1F33" w14:textId="7C08B67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162.59</w:t>
            </w:r>
          </w:p>
        </w:tc>
      </w:tr>
      <w:tr w:rsidR="00B77158" w:rsidRPr="00B77158" w14:paraId="5B096ADE" w14:textId="77777777" w:rsidTr="00B92C06">
        <w:trPr>
          <w:trHeight w:val="278"/>
        </w:trPr>
        <w:tc>
          <w:tcPr>
            <w:tcW w:w="0" w:type="auto"/>
            <w:vMerge/>
          </w:tcPr>
          <w:p w14:paraId="3AA62FFB"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6196927" w14:textId="0E06EC5C"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7E3BD63" w14:textId="73C00C73"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w:t>
            </w:r>
          </w:p>
        </w:tc>
        <w:tc>
          <w:tcPr>
            <w:tcW w:w="0" w:type="auto"/>
            <w:shd w:val="clear" w:color="auto" w:fill="auto"/>
            <w:vAlign w:val="center"/>
          </w:tcPr>
          <w:p w14:paraId="46E525A1" w14:textId="5FCF308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405.50</w:t>
            </w:r>
          </w:p>
        </w:tc>
        <w:tc>
          <w:tcPr>
            <w:tcW w:w="0" w:type="auto"/>
            <w:shd w:val="clear" w:color="auto" w:fill="auto"/>
            <w:vAlign w:val="center"/>
          </w:tcPr>
          <w:p w14:paraId="5FE160D6" w14:textId="2A84A53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257.50</w:t>
            </w:r>
          </w:p>
        </w:tc>
        <w:tc>
          <w:tcPr>
            <w:tcW w:w="0" w:type="auto"/>
            <w:shd w:val="clear" w:color="auto" w:fill="auto"/>
            <w:vAlign w:val="center"/>
          </w:tcPr>
          <w:p w14:paraId="644CD94B" w14:textId="3DC345D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102.17</w:t>
            </w:r>
          </w:p>
        </w:tc>
        <w:tc>
          <w:tcPr>
            <w:tcW w:w="0" w:type="auto"/>
            <w:shd w:val="clear" w:color="auto" w:fill="auto"/>
            <w:vAlign w:val="center"/>
          </w:tcPr>
          <w:p w14:paraId="7338ED22" w14:textId="071CADE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558.63</w:t>
            </w:r>
          </w:p>
        </w:tc>
        <w:tc>
          <w:tcPr>
            <w:tcW w:w="0" w:type="auto"/>
            <w:shd w:val="clear" w:color="auto" w:fill="auto"/>
            <w:vAlign w:val="center"/>
          </w:tcPr>
          <w:p w14:paraId="69EE17DA" w14:textId="7247168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238.37</w:t>
            </w:r>
          </w:p>
        </w:tc>
        <w:tc>
          <w:tcPr>
            <w:tcW w:w="0" w:type="auto"/>
            <w:shd w:val="clear" w:color="auto" w:fill="auto"/>
            <w:vAlign w:val="center"/>
          </w:tcPr>
          <w:p w14:paraId="6E15F29D" w14:textId="2C37528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20.34</w:t>
            </w:r>
          </w:p>
        </w:tc>
      </w:tr>
      <w:tr w:rsidR="00B77158" w:rsidRPr="00B77158" w14:paraId="69CD50A5" w14:textId="77777777" w:rsidTr="00B92C06">
        <w:trPr>
          <w:trHeight w:val="278"/>
        </w:trPr>
        <w:tc>
          <w:tcPr>
            <w:tcW w:w="0" w:type="auto"/>
            <w:vMerge/>
          </w:tcPr>
          <w:p w14:paraId="4937CE78"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55AF30D" w14:textId="148B909F"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D2B1655" w14:textId="29AA8B52"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50%</w:t>
            </w:r>
          </w:p>
        </w:tc>
        <w:tc>
          <w:tcPr>
            <w:tcW w:w="0" w:type="auto"/>
            <w:shd w:val="clear" w:color="auto" w:fill="auto"/>
            <w:vAlign w:val="center"/>
          </w:tcPr>
          <w:p w14:paraId="7904A832" w14:textId="075A08B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642.59</w:t>
            </w:r>
          </w:p>
        </w:tc>
        <w:tc>
          <w:tcPr>
            <w:tcW w:w="0" w:type="auto"/>
            <w:shd w:val="clear" w:color="auto" w:fill="auto"/>
            <w:vAlign w:val="center"/>
          </w:tcPr>
          <w:p w14:paraId="42B586F7" w14:textId="240C36C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451.63</w:t>
            </w:r>
          </w:p>
        </w:tc>
        <w:tc>
          <w:tcPr>
            <w:tcW w:w="0" w:type="auto"/>
            <w:shd w:val="clear" w:color="auto" w:fill="auto"/>
            <w:vAlign w:val="center"/>
          </w:tcPr>
          <w:p w14:paraId="490794DC" w14:textId="039D7CC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287.45</w:t>
            </w:r>
          </w:p>
        </w:tc>
        <w:tc>
          <w:tcPr>
            <w:tcW w:w="0" w:type="auto"/>
            <w:shd w:val="clear" w:color="auto" w:fill="auto"/>
            <w:vAlign w:val="center"/>
          </w:tcPr>
          <w:p w14:paraId="42E6A1AD" w14:textId="502512F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603.09</w:t>
            </w:r>
          </w:p>
        </w:tc>
        <w:tc>
          <w:tcPr>
            <w:tcW w:w="0" w:type="auto"/>
            <w:shd w:val="clear" w:color="auto" w:fill="auto"/>
            <w:vAlign w:val="center"/>
          </w:tcPr>
          <w:p w14:paraId="24D536F3" w14:textId="39568366"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341.71</w:t>
            </w:r>
          </w:p>
        </w:tc>
        <w:tc>
          <w:tcPr>
            <w:tcW w:w="0" w:type="auto"/>
            <w:shd w:val="clear" w:color="auto" w:fill="auto"/>
            <w:vAlign w:val="center"/>
          </w:tcPr>
          <w:p w14:paraId="22A9DE99" w14:textId="46FBB3D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152.33</w:t>
            </w:r>
          </w:p>
        </w:tc>
      </w:tr>
      <w:tr w:rsidR="00B77158" w:rsidRPr="00B77158" w14:paraId="3D2CE766" w14:textId="77777777" w:rsidTr="00B92C06">
        <w:trPr>
          <w:trHeight w:val="278"/>
        </w:trPr>
        <w:tc>
          <w:tcPr>
            <w:tcW w:w="0" w:type="auto"/>
            <w:vMerge/>
          </w:tcPr>
          <w:p w14:paraId="6DE92F8F"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7562BDA" w14:textId="7CF8BFF6"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FDD2DC7" w14:textId="0EAF7FB7"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95%</w:t>
            </w:r>
          </w:p>
        </w:tc>
        <w:tc>
          <w:tcPr>
            <w:tcW w:w="0" w:type="auto"/>
            <w:shd w:val="clear" w:color="auto" w:fill="auto"/>
            <w:vAlign w:val="center"/>
          </w:tcPr>
          <w:p w14:paraId="0331EE22" w14:textId="4BC7CE8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744.08</w:t>
            </w:r>
          </w:p>
        </w:tc>
        <w:tc>
          <w:tcPr>
            <w:tcW w:w="0" w:type="auto"/>
            <w:shd w:val="clear" w:color="auto" w:fill="auto"/>
            <w:vAlign w:val="center"/>
          </w:tcPr>
          <w:p w14:paraId="2D8942BA" w14:textId="4B4A154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694.07</w:t>
            </w:r>
          </w:p>
        </w:tc>
        <w:tc>
          <w:tcPr>
            <w:tcW w:w="0" w:type="auto"/>
            <w:shd w:val="clear" w:color="auto" w:fill="auto"/>
            <w:vAlign w:val="center"/>
          </w:tcPr>
          <w:p w14:paraId="05D1B224" w14:textId="741E827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617.45</w:t>
            </w:r>
          </w:p>
        </w:tc>
        <w:tc>
          <w:tcPr>
            <w:tcW w:w="0" w:type="auto"/>
            <w:shd w:val="clear" w:color="auto" w:fill="auto"/>
            <w:vAlign w:val="center"/>
          </w:tcPr>
          <w:p w14:paraId="58ABCE04" w14:textId="69DE10C4"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645.22</w:t>
            </w:r>
          </w:p>
        </w:tc>
        <w:tc>
          <w:tcPr>
            <w:tcW w:w="0" w:type="auto"/>
            <w:shd w:val="clear" w:color="auto" w:fill="auto"/>
            <w:vAlign w:val="center"/>
          </w:tcPr>
          <w:p w14:paraId="520B5F78" w14:textId="07360E9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485.78</w:t>
            </w:r>
          </w:p>
        </w:tc>
        <w:tc>
          <w:tcPr>
            <w:tcW w:w="0" w:type="auto"/>
            <w:shd w:val="clear" w:color="auto" w:fill="auto"/>
            <w:vAlign w:val="center"/>
          </w:tcPr>
          <w:p w14:paraId="195A6DA4" w14:textId="3FDA731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344.86</w:t>
            </w:r>
          </w:p>
        </w:tc>
      </w:tr>
      <w:tr w:rsidR="00B77158" w:rsidRPr="00B77158" w14:paraId="07055164" w14:textId="77777777" w:rsidTr="00B92C06">
        <w:trPr>
          <w:trHeight w:val="278"/>
        </w:trPr>
        <w:tc>
          <w:tcPr>
            <w:tcW w:w="0" w:type="auto"/>
            <w:vMerge/>
          </w:tcPr>
          <w:p w14:paraId="15222467"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008DA4CE" w14:textId="25D27012"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 xml:space="preserve">UL average-UPT </w:t>
            </w:r>
            <w:r w:rsidRPr="00B77158">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54F81839" w14:textId="47BE593C"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Mean</w:t>
            </w:r>
          </w:p>
        </w:tc>
        <w:tc>
          <w:tcPr>
            <w:tcW w:w="0" w:type="auto"/>
            <w:shd w:val="clear" w:color="auto" w:fill="auto"/>
            <w:vAlign w:val="center"/>
          </w:tcPr>
          <w:p w14:paraId="4CC6350C" w14:textId="51808C0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347.74</w:t>
            </w:r>
          </w:p>
        </w:tc>
        <w:tc>
          <w:tcPr>
            <w:tcW w:w="0" w:type="auto"/>
            <w:shd w:val="clear" w:color="auto" w:fill="auto"/>
            <w:vAlign w:val="center"/>
          </w:tcPr>
          <w:p w14:paraId="6AEDF9B4" w14:textId="4B892FE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258.88</w:t>
            </w:r>
          </w:p>
        </w:tc>
        <w:tc>
          <w:tcPr>
            <w:tcW w:w="0" w:type="auto"/>
            <w:shd w:val="clear" w:color="auto" w:fill="auto"/>
            <w:vAlign w:val="center"/>
          </w:tcPr>
          <w:p w14:paraId="46916141" w14:textId="69007E3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154.82</w:t>
            </w:r>
          </w:p>
        </w:tc>
        <w:tc>
          <w:tcPr>
            <w:tcW w:w="0" w:type="auto"/>
            <w:shd w:val="clear" w:color="auto" w:fill="auto"/>
            <w:vAlign w:val="center"/>
          </w:tcPr>
          <w:p w14:paraId="524CE5FC" w14:textId="170FBF4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259.62</w:t>
            </w:r>
          </w:p>
        </w:tc>
        <w:tc>
          <w:tcPr>
            <w:tcW w:w="0" w:type="auto"/>
            <w:shd w:val="clear" w:color="auto" w:fill="auto"/>
            <w:vAlign w:val="center"/>
          </w:tcPr>
          <w:p w14:paraId="6B1FD98C" w14:textId="522965C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133.72</w:t>
            </w:r>
          </w:p>
        </w:tc>
        <w:tc>
          <w:tcPr>
            <w:tcW w:w="0" w:type="auto"/>
            <w:shd w:val="clear" w:color="auto" w:fill="auto"/>
            <w:vAlign w:val="center"/>
          </w:tcPr>
          <w:p w14:paraId="3FE9CA5E" w14:textId="19314C9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77.20</w:t>
            </w:r>
          </w:p>
        </w:tc>
      </w:tr>
      <w:tr w:rsidR="00B77158" w:rsidRPr="00B77158" w14:paraId="2E8A13CD" w14:textId="77777777" w:rsidTr="00B92C06">
        <w:trPr>
          <w:trHeight w:val="278"/>
        </w:trPr>
        <w:tc>
          <w:tcPr>
            <w:tcW w:w="0" w:type="auto"/>
            <w:vMerge/>
          </w:tcPr>
          <w:p w14:paraId="4DA43505"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844EBB5" w14:textId="59DB504B"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713646F" w14:textId="6C723254"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w:t>
            </w:r>
          </w:p>
        </w:tc>
        <w:tc>
          <w:tcPr>
            <w:tcW w:w="0" w:type="auto"/>
            <w:shd w:val="clear" w:color="auto" w:fill="auto"/>
            <w:vAlign w:val="center"/>
          </w:tcPr>
          <w:p w14:paraId="5E00BC75" w14:textId="52F641F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326.69</w:t>
            </w:r>
          </w:p>
        </w:tc>
        <w:tc>
          <w:tcPr>
            <w:tcW w:w="0" w:type="auto"/>
            <w:shd w:val="clear" w:color="auto" w:fill="auto"/>
            <w:vAlign w:val="center"/>
          </w:tcPr>
          <w:p w14:paraId="5D4AAEF1" w14:textId="4C4D9FF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230.26</w:t>
            </w:r>
          </w:p>
        </w:tc>
        <w:tc>
          <w:tcPr>
            <w:tcW w:w="0" w:type="auto"/>
            <w:shd w:val="clear" w:color="auto" w:fill="auto"/>
            <w:vAlign w:val="center"/>
          </w:tcPr>
          <w:p w14:paraId="1526369C" w14:textId="58FE642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105.60</w:t>
            </w:r>
          </w:p>
        </w:tc>
        <w:tc>
          <w:tcPr>
            <w:tcW w:w="0" w:type="auto"/>
            <w:shd w:val="clear" w:color="auto" w:fill="auto"/>
            <w:vAlign w:val="center"/>
          </w:tcPr>
          <w:p w14:paraId="7609B717" w14:textId="3017446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234.63</w:t>
            </w:r>
          </w:p>
        </w:tc>
        <w:tc>
          <w:tcPr>
            <w:tcW w:w="0" w:type="auto"/>
            <w:shd w:val="clear" w:color="auto" w:fill="auto"/>
            <w:vAlign w:val="center"/>
          </w:tcPr>
          <w:p w14:paraId="6DC1E4F0" w14:textId="07A89AC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96.19</w:t>
            </w:r>
          </w:p>
        </w:tc>
        <w:tc>
          <w:tcPr>
            <w:tcW w:w="0" w:type="auto"/>
            <w:shd w:val="clear" w:color="auto" w:fill="auto"/>
            <w:vAlign w:val="center"/>
          </w:tcPr>
          <w:p w14:paraId="4278C77E" w14:textId="6A45CEC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44.93</w:t>
            </w:r>
          </w:p>
        </w:tc>
      </w:tr>
      <w:tr w:rsidR="00B77158" w:rsidRPr="00B77158" w14:paraId="4A4F675D" w14:textId="77777777" w:rsidTr="00B92C06">
        <w:trPr>
          <w:trHeight w:val="278"/>
        </w:trPr>
        <w:tc>
          <w:tcPr>
            <w:tcW w:w="0" w:type="auto"/>
            <w:vMerge/>
          </w:tcPr>
          <w:p w14:paraId="33256AD0"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8AE974A" w14:textId="2F92F09C"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CEEA8BB" w14:textId="7401B10E"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50%</w:t>
            </w:r>
          </w:p>
        </w:tc>
        <w:tc>
          <w:tcPr>
            <w:tcW w:w="0" w:type="auto"/>
            <w:shd w:val="clear" w:color="auto" w:fill="auto"/>
            <w:vAlign w:val="center"/>
          </w:tcPr>
          <w:p w14:paraId="5ACBE646" w14:textId="3255FAF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348.23</w:t>
            </w:r>
          </w:p>
        </w:tc>
        <w:tc>
          <w:tcPr>
            <w:tcW w:w="0" w:type="auto"/>
            <w:shd w:val="clear" w:color="auto" w:fill="auto"/>
            <w:vAlign w:val="center"/>
          </w:tcPr>
          <w:p w14:paraId="5B4DEB30" w14:textId="278905A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259.25</w:t>
            </w:r>
          </w:p>
        </w:tc>
        <w:tc>
          <w:tcPr>
            <w:tcW w:w="0" w:type="auto"/>
            <w:shd w:val="clear" w:color="auto" w:fill="auto"/>
            <w:vAlign w:val="center"/>
          </w:tcPr>
          <w:p w14:paraId="57446F85" w14:textId="4EA9EB0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157.76</w:t>
            </w:r>
          </w:p>
        </w:tc>
        <w:tc>
          <w:tcPr>
            <w:tcW w:w="0" w:type="auto"/>
            <w:shd w:val="clear" w:color="auto" w:fill="auto"/>
            <w:vAlign w:val="center"/>
          </w:tcPr>
          <w:p w14:paraId="77772E69" w14:textId="2E63407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260.77</w:t>
            </w:r>
          </w:p>
        </w:tc>
        <w:tc>
          <w:tcPr>
            <w:tcW w:w="0" w:type="auto"/>
            <w:shd w:val="clear" w:color="auto" w:fill="auto"/>
            <w:vAlign w:val="center"/>
          </w:tcPr>
          <w:p w14:paraId="323C5DF8" w14:textId="30AC285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132.26</w:t>
            </w:r>
          </w:p>
        </w:tc>
        <w:tc>
          <w:tcPr>
            <w:tcW w:w="0" w:type="auto"/>
            <w:shd w:val="clear" w:color="auto" w:fill="auto"/>
            <w:vAlign w:val="center"/>
          </w:tcPr>
          <w:p w14:paraId="50EDB541" w14:textId="57952E2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75.16</w:t>
            </w:r>
          </w:p>
        </w:tc>
      </w:tr>
      <w:tr w:rsidR="00B77158" w:rsidRPr="00B77158" w14:paraId="6680F2E6" w14:textId="77777777" w:rsidTr="00B92C06">
        <w:trPr>
          <w:trHeight w:val="278"/>
        </w:trPr>
        <w:tc>
          <w:tcPr>
            <w:tcW w:w="0" w:type="auto"/>
            <w:vMerge/>
          </w:tcPr>
          <w:p w14:paraId="5DAE8C4A"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B3C37CB" w14:textId="3D7F74BF"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0354888" w14:textId="7FF25F8B"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95%</w:t>
            </w:r>
          </w:p>
        </w:tc>
        <w:tc>
          <w:tcPr>
            <w:tcW w:w="0" w:type="auto"/>
            <w:shd w:val="clear" w:color="auto" w:fill="auto"/>
            <w:vAlign w:val="center"/>
          </w:tcPr>
          <w:p w14:paraId="172C3E89" w14:textId="67AA107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365.87</w:t>
            </w:r>
          </w:p>
        </w:tc>
        <w:tc>
          <w:tcPr>
            <w:tcW w:w="0" w:type="auto"/>
            <w:shd w:val="clear" w:color="auto" w:fill="auto"/>
            <w:vAlign w:val="center"/>
          </w:tcPr>
          <w:p w14:paraId="1767B8EF" w14:textId="02472D9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285.52</w:t>
            </w:r>
          </w:p>
        </w:tc>
        <w:tc>
          <w:tcPr>
            <w:tcW w:w="0" w:type="auto"/>
            <w:shd w:val="clear" w:color="auto" w:fill="auto"/>
            <w:vAlign w:val="center"/>
          </w:tcPr>
          <w:p w14:paraId="012E5C49" w14:textId="7FAC5A0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196.30</w:t>
            </w:r>
          </w:p>
        </w:tc>
        <w:tc>
          <w:tcPr>
            <w:tcW w:w="0" w:type="auto"/>
            <w:shd w:val="clear" w:color="auto" w:fill="auto"/>
            <w:vAlign w:val="center"/>
          </w:tcPr>
          <w:p w14:paraId="6A970FAD" w14:textId="79E564C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281.68</w:t>
            </w:r>
          </w:p>
        </w:tc>
        <w:tc>
          <w:tcPr>
            <w:tcW w:w="0" w:type="auto"/>
            <w:shd w:val="clear" w:color="auto" w:fill="auto"/>
            <w:vAlign w:val="center"/>
          </w:tcPr>
          <w:p w14:paraId="404143DC" w14:textId="7058676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177.52</w:t>
            </w:r>
          </w:p>
        </w:tc>
        <w:tc>
          <w:tcPr>
            <w:tcW w:w="0" w:type="auto"/>
            <w:shd w:val="clear" w:color="auto" w:fill="auto"/>
            <w:vAlign w:val="center"/>
          </w:tcPr>
          <w:p w14:paraId="22D5288A" w14:textId="0A82F7E4"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119.73</w:t>
            </w:r>
          </w:p>
        </w:tc>
      </w:tr>
      <w:tr w:rsidR="00B77158" w:rsidRPr="00B77158" w14:paraId="15FDFF73" w14:textId="77777777" w:rsidTr="00807668">
        <w:trPr>
          <w:trHeight w:val="278"/>
        </w:trPr>
        <w:tc>
          <w:tcPr>
            <w:tcW w:w="0" w:type="auto"/>
            <w:vMerge w:val="restart"/>
            <w:vAlign w:val="center"/>
          </w:tcPr>
          <w:p w14:paraId="641E561F" w14:textId="4B43A303"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01CE0221" w14:textId="0C48E8F9"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 xml:space="preserve">DL packet-Latency </w:t>
            </w:r>
            <w:r w:rsidRPr="00B77158">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5734683B" w14:textId="17A89A00"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Mean</w:t>
            </w:r>
          </w:p>
        </w:tc>
        <w:tc>
          <w:tcPr>
            <w:tcW w:w="0" w:type="auto"/>
            <w:shd w:val="clear" w:color="auto" w:fill="auto"/>
            <w:vAlign w:val="center"/>
          </w:tcPr>
          <w:p w14:paraId="108F7AC7" w14:textId="1205F75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8.56</w:t>
            </w:r>
          </w:p>
        </w:tc>
        <w:tc>
          <w:tcPr>
            <w:tcW w:w="0" w:type="auto"/>
            <w:shd w:val="clear" w:color="auto" w:fill="auto"/>
            <w:vAlign w:val="center"/>
          </w:tcPr>
          <w:p w14:paraId="6B65D884" w14:textId="09EF862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12.99</w:t>
            </w:r>
          </w:p>
        </w:tc>
        <w:tc>
          <w:tcPr>
            <w:tcW w:w="0" w:type="auto"/>
            <w:shd w:val="clear" w:color="auto" w:fill="auto"/>
            <w:vAlign w:val="center"/>
          </w:tcPr>
          <w:p w14:paraId="3D3030F2" w14:textId="44F93D36"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42.15</w:t>
            </w:r>
          </w:p>
        </w:tc>
        <w:tc>
          <w:tcPr>
            <w:tcW w:w="0" w:type="auto"/>
            <w:shd w:val="clear" w:color="auto" w:fill="auto"/>
            <w:vAlign w:val="center"/>
          </w:tcPr>
          <w:p w14:paraId="7CD28A74" w14:textId="786A592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9.23</w:t>
            </w:r>
          </w:p>
        </w:tc>
        <w:tc>
          <w:tcPr>
            <w:tcW w:w="0" w:type="auto"/>
            <w:shd w:val="clear" w:color="auto" w:fill="auto"/>
            <w:vAlign w:val="center"/>
          </w:tcPr>
          <w:p w14:paraId="34167C7A" w14:textId="22EA1AA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25.63</w:t>
            </w:r>
          </w:p>
        </w:tc>
        <w:tc>
          <w:tcPr>
            <w:tcW w:w="0" w:type="auto"/>
            <w:shd w:val="clear" w:color="auto" w:fill="auto"/>
            <w:vAlign w:val="center"/>
          </w:tcPr>
          <w:p w14:paraId="5DB22338" w14:textId="0A0E815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184.31</w:t>
            </w:r>
          </w:p>
        </w:tc>
      </w:tr>
      <w:tr w:rsidR="00B77158" w:rsidRPr="00B77158" w14:paraId="10FEA4AA" w14:textId="77777777" w:rsidTr="00807668">
        <w:trPr>
          <w:trHeight w:val="278"/>
        </w:trPr>
        <w:tc>
          <w:tcPr>
            <w:tcW w:w="0" w:type="auto"/>
            <w:vMerge/>
            <w:vAlign w:val="center"/>
          </w:tcPr>
          <w:p w14:paraId="3766DFA8"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C3DAC07" w14:textId="7ADACFE8"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4FD6CCB" w14:textId="43C8B1D9"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w:t>
            </w:r>
          </w:p>
        </w:tc>
        <w:tc>
          <w:tcPr>
            <w:tcW w:w="0" w:type="auto"/>
            <w:shd w:val="clear" w:color="auto" w:fill="auto"/>
            <w:vAlign w:val="center"/>
          </w:tcPr>
          <w:p w14:paraId="3943A94C" w14:textId="28AE145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6.08</w:t>
            </w:r>
          </w:p>
        </w:tc>
        <w:tc>
          <w:tcPr>
            <w:tcW w:w="0" w:type="auto"/>
            <w:shd w:val="clear" w:color="auto" w:fill="auto"/>
            <w:vAlign w:val="center"/>
          </w:tcPr>
          <w:p w14:paraId="73C2A4B2" w14:textId="394E16C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6.21</w:t>
            </w:r>
          </w:p>
        </w:tc>
        <w:tc>
          <w:tcPr>
            <w:tcW w:w="0" w:type="auto"/>
            <w:shd w:val="clear" w:color="auto" w:fill="auto"/>
            <w:vAlign w:val="center"/>
          </w:tcPr>
          <w:p w14:paraId="0D352393" w14:textId="03CCC8B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6.44</w:t>
            </w:r>
          </w:p>
        </w:tc>
        <w:tc>
          <w:tcPr>
            <w:tcW w:w="0" w:type="auto"/>
            <w:shd w:val="clear" w:color="auto" w:fill="auto"/>
            <w:vAlign w:val="center"/>
          </w:tcPr>
          <w:p w14:paraId="4AA268E3" w14:textId="1A2F725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7.18</w:t>
            </w:r>
          </w:p>
        </w:tc>
        <w:tc>
          <w:tcPr>
            <w:tcW w:w="0" w:type="auto"/>
            <w:shd w:val="clear" w:color="auto" w:fill="auto"/>
            <w:vAlign w:val="center"/>
          </w:tcPr>
          <w:p w14:paraId="539EA5EE" w14:textId="2941333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8.56</w:t>
            </w:r>
          </w:p>
        </w:tc>
        <w:tc>
          <w:tcPr>
            <w:tcW w:w="0" w:type="auto"/>
            <w:shd w:val="clear" w:color="auto" w:fill="auto"/>
            <w:vAlign w:val="center"/>
          </w:tcPr>
          <w:p w14:paraId="085070A8" w14:textId="4555A74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12.61</w:t>
            </w:r>
          </w:p>
        </w:tc>
      </w:tr>
      <w:tr w:rsidR="00B77158" w:rsidRPr="00B77158" w14:paraId="5743F009" w14:textId="77777777" w:rsidTr="00807668">
        <w:trPr>
          <w:trHeight w:val="278"/>
        </w:trPr>
        <w:tc>
          <w:tcPr>
            <w:tcW w:w="0" w:type="auto"/>
            <w:vMerge/>
            <w:vAlign w:val="center"/>
          </w:tcPr>
          <w:p w14:paraId="7072BFDF"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3FFDA1D" w14:textId="009F0AEC"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95F4188" w14:textId="27012C3D"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50%</w:t>
            </w:r>
          </w:p>
        </w:tc>
        <w:tc>
          <w:tcPr>
            <w:tcW w:w="0" w:type="auto"/>
            <w:shd w:val="clear" w:color="auto" w:fill="auto"/>
            <w:vAlign w:val="center"/>
          </w:tcPr>
          <w:p w14:paraId="3661E4AF" w14:textId="623C774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6.92</w:t>
            </w:r>
          </w:p>
        </w:tc>
        <w:tc>
          <w:tcPr>
            <w:tcW w:w="0" w:type="auto"/>
            <w:shd w:val="clear" w:color="auto" w:fill="auto"/>
            <w:vAlign w:val="center"/>
          </w:tcPr>
          <w:p w14:paraId="648EE517" w14:textId="44B7FEF6"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10.01</w:t>
            </w:r>
          </w:p>
        </w:tc>
        <w:tc>
          <w:tcPr>
            <w:tcW w:w="0" w:type="auto"/>
            <w:shd w:val="clear" w:color="auto" w:fill="auto"/>
            <w:vAlign w:val="center"/>
          </w:tcPr>
          <w:p w14:paraId="58F78330" w14:textId="61BCF0F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18.00</w:t>
            </w:r>
          </w:p>
        </w:tc>
        <w:tc>
          <w:tcPr>
            <w:tcW w:w="0" w:type="auto"/>
            <w:shd w:val="clear" w:color="auto" w:fill="auto"/>
            <w:vAlign w:val="center"/>
          </w:tcPr>
          <w:p w14:paraId="2A70AE7E" w14:textId="7D56F1F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8.50</w:t>
            </w:r>
          </w:p>
        </w:tc>
        <w:tc>
          <w:tcPr>
            <w:tcW w:w="0" w:type="auto"/>
            <w:shd w:val="clear" w:color="auto" w:fill="auto"/>
            <w:vAlign w:val="center"/>
          </w:tcPr>
          <w:p w14:paraId="3FE2DA63" w14:textId="0B8E2AD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18.88</w:t>
            </w:r>
          </w:p>
        </w:tc>
        <w:tc>
          <w:tcPr>
            <w:tcW w:w="0" w:type="auto"/>
            <w:shd w:val="clear" w:color="auto" w:fill="auto"/>
            <w:vAlign w:val="center"/>
          </w:tcPr>
          <w:p w14:paraId="7CE0CDCB" w14:textId="680E28E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46.24</w:t>
            </w:r>
          </w:p>
        </w:tc>
      </w:tr>
      <w:tr w:rsidR="00B77158" w:rsidRPr="00B77158" w14:paraId="1555837D" w14:textId="77777777" w:rsidTr="00807668">
        <w:trPr>
          <w:trHeight w:val="278"/>
        </w:trPr>
        <w:tc>
          <w:tcPr>
            <w:tcW w:w="0" w:type="auto"/>
            <w:vMerge/>
            <w:vAlign w:val="center"/>
          </w:tcPr>
          <w:p w14:paraId="5DF81342"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45C7CE2" w14:textId="7D37BA6E"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B2FCE5B" w14:textId="0442E4EA"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95%</w:t>
            </w:r>
          </w:p>
        </w:tc>
        <w:tc>
          <w:tcPr>
            <w:tcW w:w="0" w:type="auto"/>
            <w:shd w:val="clear" w:color="auto" w:fill="auto"/>
            <w:vAlign w:val="center"/>
          </w:tcPr>
          <w:p w14:paraId="040C5440" w14:textId="2876210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22.32</w:t>
            </w:r>
          </w:p>
        </w:tc>
        <w:tc>
          <w:tcPr>
            <w:tcW w:w="0" w:type="auto"/>
            <w:shd w:val="clear" w:color="auto" w:fill="auto"/>
            <w:vAlign w:val="center"/>
          </w:tcPr>
          <w:p w14:paraId="6808D0E6" w14:textId="56DD104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48.43</w:t>
            </w:r>
          </w:p>
        </w:tc>
        <w:tc>
          <w:tcPr>
            <w:tcW w:w="0" w:type="auto"/>
            <w:shd w:val="clear" w:color="auto" w:fill="auto"/>
            <w:vAlign w:val="center"/>
          </w:tcPr>
          <w:p w14:paraId="3542E37E" w14:textId="79C7849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350.63</w:t>
            </w:r>
          </w:p>
        </w:tc>
        <w:tc>
          <w:tcPr>
            <w:tcW w:w="0" w:type="auto"/>
            <w:shd w:val="clear" w:color="auto" w:fill="auto"/>
            <w:vAlign w:val="center"/>
          </w:tcPr>
          <w:p w14:paraId="621E2DBE" w14:textId="226A667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14.05</w:t>
            </w:r>
          </w:p>
        </w:tc>
        <w:tc>
          <w:tcPr>
            <w:tcW w:w="0" w:type="auto"/>
            <w:shd w:val="clear" w:color="auto" w:fill="auto"/>
            <w:vAlign w:val="center"/>
          </w:tcPr>
          <w:p w14:paraId="3ACDAB1D" w14:textId="66E9D80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60.25</w:t>
            </w:r>
          </w:p>
        </w:tc>
        <w:tc>
          <w:tcPr>
            <w:tcW w:w="0" w:type="auto"/>
            <w:shd w:val="clear" w:color="auto" w:fill="auto"/>
            <w:vAlign w:val="center"/>
          </w:tcPr>
          <w:p w14:paraId="7F2A503F" w14:textId="3411FEA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661.88</w:t>
            </w:r>
          </w:p>
        </w:tc>
      </w:tr>
      <w:tr w:rsidR="00B77158" w:rsidRPr="00B77158" w14:paraId="6D9779EA" w14:textId="77777777" w:rsidTr="00807668">
        <w:trPr>
          <w:trHeight w:val="278"/>
        </w:trPr>
        <w:tc>
          <w:tcPr>
            <w:tcW w:w="0" w:type="auto"/>
            <w:vMerge/>
            <w:vAlign w:val="center"/>
          </w:tcPr>
          <w:p w14:paraId="6E19AE49"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0CA21CF8" w14:textId="1107AA37"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 xml:space="preserve">UL packet-Latency </w:t>
            </w:r>
            <w:r w:rsidRPr="00B77158">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423DFF4E" w14:textId="2EC08C41"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Mean</w:t>
            </w:r>
          </w:p>
        </w:tc>
        <w:tc>
          <w:tcPr>
            <w:tcW w:w="0" w:type="auto"/>
            <w:shd w:val="clear" w:color="auto" w:fill="auto"/>
            <w:vAlign w:val="center"/>
          </w:tcPr>
          <w:p w14:paraId="5F78296D" w14:textId="763638D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3.74</w:t>
            </w:r>
          </w:p>
        </w:tc>
        <w:tc>
          <w:tcPr>
            <w:tcW w:w="0" w:type="auto"/>
            <w:shd w:val="clear" w:color="auto" w:fill="auto"/>
            <w:vAlign w:val="center"/>
          </w:tcPr>
          <w:p w14:paraId="1FDA2F7D" w14:textId="192EB15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4.44</w:t>
            </w:r>
          </w:p>
        </w:tc>
        <w:tc>
          <w:tcPr>
            <w:tcW w:w="0" w:type="auto"/>
            <w:shd w:val="clear" w:color="auto" w:fill="auto"/>
            <w:vAlign w:val="center"/>
          </w:tcPr>
          <w:p w14:paraId="105C8FAD" w14:textId="2F55795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5.79</w:t>
            </w:r>
          </w:p>
        </w:tc>
        <w:tc>
          <w:tcPr>
            <w:tcW w:w="0" w:type="auto"/>
            <w:shd w:val="clear" w:color="auto" w:fill="auto"/>
            <w:vAlign w:val="center"/>
          </w:tcPr>
          <w:p w14:paraId="4A009B57" w14:textId="2EA34CF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6.30</w:t>
            </w:r>
          </w:p>
        </w:tc>
        <w:tc>
          <w:tcPr>
            <w:tcW w:w="0" w:type="auto"/>
            <w:shd w:val="clear" w:color="auto" w:fill="auto"/>
            <w:vAlign w:val="center"/>
          </w:tcPr>
          <w:p w14:paraId="14543AFD" w14:textId="49CD569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8.24</w:t>
            </w:r>
          </w:p>
        </w:tc>
        <w:tc>
          <w:tcPr>
            <w:tcW w:w="0" w:type="auto"/>
            <w:shd w:val="clear" w:color="auto" w:fill="auto"/>
            <w:vAlign w:val="center"/>
          </w:tcPr>
          <w:p w14:paraId="7E67C257" w14:textId="65806A3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10.24</w:t>
            </w:r>
          </w:p>
        </w:tc>
      </w:tr>
      <w:tr w:rsidR="00B77158" w:rsidRPr="00B77158" w14:paraId="30399416" w14:textId="77777777" w:rsidTr="00B92C06">
        <w:trPr>
          <w:trHeight w:val="278"/>
        </w:trPr>
        <w:tc>
          <w:tcPr>
            <w:tcW w:w="0" w:type="auto"/>
            <w:vMerge/>
          </w:tcPr>
          <w:p w14:paraId="35D04A5B"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72CFF04" w14:textId="6A400A19"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44023C8" w14:textId="1AA65914"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w:t>
            </w:r>
          </w:p>
        </w:tc>
        <w:tc>
          <w:tcPr>
            <w:tcW w:w="0" w:type="auto"/>
            <w:shd w:val="clear" w:color="auto" w:fill="auto"/>
            <w:vAlign w:val="center"/>
          </w:tcPr>
          <w:p w14:paraId="6BA975A3" w14:textId="7D1C132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3.11</w:t>
            </w:r>
          </w:p>
        </w:tc>
        <w:tc>
          <w:tcPr>
            <w:tcW w:w="0" w:type="auto"/>
            <w:shd w:val="clear" w:color="auto" w:fill="auto"/>
            <w:vAlign w:val="center"/>
          </w:tcPr>
          <w:p w14:paraId="5F12E114" w14:textId="3917D39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3.13</w:t>
            </w:r>
          </w:p>
        </w:tc>
        <w:tc>
          <w:tcPr>
            <w:tcW w:w="0" w:type="auto"/>
            <w:shd w:val="clear" w:color="auto" w:fill="auto"/>
            <w:vAlign w:val="center"/>
          </w:tcPr>
          <w:p w14:paraId="7251A7A3" w14:textId="621D8E5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3.19</w:t>
            </w:r>
          </w:p>
        </w:tc>
        <w:tc>
          <w:tcPr>
            <w:tcW w:w="0" w:type="auto"/>
            <w:shd w:val="clear" w:color="auto" w:fill="auto"/>
            <w:vAlign w:val="center"/>
          </w:tcPr>
          <w:p w14:paraId="4198FD38" w14:textId="5692B72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4.72</w:t>
            </w:r>
          </w:p>
        </w:tc>
        <w:tc>
          <w:tcPr>
            <w:tcW w:w="0" w:type="auto"/>
            <w:shd w:val="clear" w:color="auto" w:fill="auto"/>
            <w:vAlign w:val="center"/>
          </w:tcPr>
          <w:p w14:paraId="2537217D" w14:textId="5589CF2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5.06</w:t>
            </w:r>
          </w:p>
        </w:tc>
        <w:tc>
          <w:tcPr>
            <w:tcW w:w="0" w:type="auto"/>
            <w:shd w:val="clear" w:color="auto" w:fill="auto"/>
            <w:vAlign w:val="center"/>
          </w:tcPr>
          <w:p w14:paraId="4F0C9193" w14:textId="22DCDF8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5.33</w:t>
            </w:r>
          </w:p>
        </w:tc>
      </w:tr>
      <w:tr w:rsidR="00B77158" w:rsidRPr="00B77158" w14:paraId="6CCFE61B" w14:textId="77777777" w:rsidTr="00B92C06">
        <w:trPr>
          <w:trHeight w:val="278"/>
        </w:trPr>
        <w:tc>
          <w:tcPr>
            <w:tcW w:w="0" w:type="auto"/>
            <w:vMerge/>
          </w:tcPr>
          <w:p w14:paraId="209041A6"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BF2E81C" w14:textId="12C166C5"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0BF4507" w14:textId="6851CD6B"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50%</w:t>
            </w:r>
          </w:p>
        </w:tc>
        <w:tc>
          <w:tcPr>
            <w:tcW w:w="0" w:type="auto"/>
            <w:shd w:val="clear" w:color="auto" w:fill="auto"/>
            <w:vAlign w:val="center"/>
          </w:tcPr>
          <w:p w14:paraId="64C7E2A0" w14:textId="22EA7FD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3.46</w:t>
            </w:r>
          </w:p>
        </w:tc>
        <w:tc>
          <w:tcPr>
            <w:tcW w:w="0" w:type="auto"/>
            <w:shd w:val="clear" w:color="auto" w:fill="auto"/>
            <w:vAlign w:val="center"/>
          </w:tcPr>
          <w:p w14:paraId="634E0018" w14:textId="1936311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3.82</w:t>
            </w:r>
          </w:p>
        </w:tc>
        <w:tc>
          <w:tcPr>
            <w:tcW w:w="0" w:type="auto"/>
            <w:shd w:val="clear" w:color="auto" w:fill="auto"/>
            <w:vAlign w:val="center"/>
          </w:tcPr>
          <w:p w14:paraId="42668F1B" w14:textId="4F063A16"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4.72</w:t>
            </w:r>
          </w:p>
        </w:tc>
        <w:tc>
          <w:tcPr>
            <w:tcW w:w="0" w:type="auto"/>
            <w:shd w:val="clear" w:color="auto" w:fill="auto"/>
            <w:vAlign w:val="center"/>
          </w:tcPr>
          <w:p w14:paraId="738CD858" w14:textId="6431A964"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6.12</w:t>
            </w:r>
          </w:p>
        </w:tc>
        <w:tc>
          <w:tcPr>
            <w:tcW w:w="0" w:type="auto"/>
            <w:shd w:val="clear" w:color="auto" w:fill="auto"/>
            <w:vAlign w:val="center"/>
          </w:tcPr>
          <w:p w14:paraId="7D54AA7E" w14:textId="603C5BA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7.28</w:t>
            </w:r>
          </w:p>
        </w:tc>
        <w:tc>
          <w:tcPr>
            <w:tcW w:w="0" w:type="auto"/>
            <w:shd w:val="clear" w:color="auto" w:fill="auto"/>
            <w:vAlign w:val="center"/>
          </w:tcPr>
          <w:p w14:paraId="341D8DA6" w14:textId="06963A2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8.64</w:t>
            </w:r>
          </w:p>
        </w:tc>
      </w:tr>
      <w:tr w:rsidR="00B77158" w:rsidRPr="00B77158" w14:paraId="37730E28" w14:textId="77777777" w:rsidTr="00B92C06">
        <w:trPr>
          <w:trHeight w:val="278"/>
        </w:trPr>
        <w:tc>
          <w:tcPr>
            <w:tcW w:w="0" w:type="auto"/>
            <w:vMerge/>
          </w:tcPr>
          <w:p w14:paraId="1FF6AB63"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EBB7A9D" w14:textId="59334BFA"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95BCCF2" w14:textId="7E6BDF49"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95%</w:t>
            </w:r>
          </w:p>
        </w:tc>
        <w:tc>
          <w:tcPr>
            <w:tcW w:w="0" w:type="auto"/>
            <w:shd w:val="clear" w:color="auto" w:fill="auto"/>
            <w:vAlign w:val="center"/>
          </w:tcPr>
          <w:p w14:paraId="51D2601E" w14:textId="3CEF4C1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7.51</w:t>
            </w:r>
          </w:p>
        </w:tc>
        <w:tc>
          <w:tcPr>
            <w:tcW w:w="0" w:type="auto"/>
            <w:shd w:val="clear" w:color="auto" w:fill="auto"/>
            <w:vAlign w:val="center"/>
          </w:tcPr>
          <w:p w14:paraId="0EBE30A6" w14:textId="4345D52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10.78</w:t>
            </w:r>
          </w:p>
        </w:tc>
        <w:tc>
          <w:tcPr>
            <w:tcW w:w="0" w:type="auto"/>
            <w:shd w:val="clear" w:color="auto" w:fill="auto"/>
            <w:vAlign w:val="center"/>
          </w:tcPr>
          <w:p w14:paraId="315D0A4D" w14:textId="690E5297"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18.38</w:t>
            </w:r>
          </w:p>
        </w:tc>
        <w:tc>
          <w:tcPr>
            <w:tcW w:w="0" w:type="auto"/>
            <w:shd w:val="clear" w:color="auto" w:fill="auto"/>
            <w:vAlign w:val="center"/>
          </w:tcPr>
          <w:p w14:paraId="5960F613" w14:textId="1029BD36"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8.59</w:t>
            </w:r>
          </w:p>
        </w:tc>
        <w:tc>
          <w:tcPr>
            <w:tcW w:w="0" w:type="auto"/>
            <w:shd w:val="clear" w:color="auto" w:fill="auto"/>
            <w:vAlign w:val="center"/>
          </w:tcPr>
          <w:p w14:paraId="77CD2964" w14:textId="2C4C827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14.44</w:t>
            </w:r>
          </w:p>
        </w:tc>
        <w:tc>
          <w:tcPr>
            <w:tcW w:w="0" w:type="auto"/>
            <w:shd w:val="clear" w:color="auto" w:fill="auto"/>
            <w:vAlign w:val="center"/>
          </w:tcPr>
          <w:p w14:paraId="14B9D026" w14:textId="0E36759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20.56</w:t>
            </w:r>
          </w:p>
        </w:tc>
      </w:tr>
      <w:tr w:rsidR="00B77158" w:rsidRPr="00B77158" w14:paraId="0AA2B121" w14:textId="77777777" w:rsidTr="00807668">
        <w:trPr>
          <w:trHeight w:val="278"/>
        </w:trPr>
        <w:tc>
          <w:tcPr>
            <w:tcW w:w="0" w:type="auto"/>
            <w:vMerge w:val="restart"/>
            <w:vAlign w:val="center"/>
          </w:tcPr>
          <w:p w14:paraId="5457291C" w14:textId="7CD18EF1"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11A70657" w14:textId="5519A837"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 xml:space="preserve">DL packet-Latency </w:t>
            </w:r>
            <w:r w:rsidRPr="00B77158">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4FAAE34A" w14:textId="466B61FD"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Mean</w:t>
            </w:r>
          </w:p>
        </w:tc>
        <w:tc>
          <w:tcPr>
            <w:tcW w:w="0" w:type="auto"/>
            <w:shd w:val="clear" w:color="auto" w:fill="auto"/>
            <w:vAlign w:val="center"/>
          </w:tcPr>
          <w:p w14:paraId="69DE63C0" w14:textId="6583518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7.33</w:t>
            </w:r>
          </w:p>
        </w:tc>
        <w:tc>
          <w:tcPr>
            <w:tcW w:w="0" w:type="auto"/>
            <w:shd w:val="clear" w:color="auto" w:fill="auto"/>
            <w:vAlign w:val="center"/>
          </w:tcPr>
          <w:p w14:paraId="13A59CBC" w14:textId="79DABC3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11.04</w:t>
            </w:r>
          </w:p>
        </w:tc>
        <w:tc>
          <w:tcPr>
            <w:tcW w:w="0" w:type="auto"/>
            <w:shd w:val="clear" w:color="auto" w:fill="auto"/>
            <w:vAlign w:val="center"/>
          </w:tcPr>
          <w:p w14:paraId="537AA5EC" w14:textId="5773A1E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29.60</w:t>
            </w:r>
          </w:p>
        </w:tc>
        <w:tc>
          <w:tcPr>
            <w:tcW w:w="0" w:type="auto"/>
            <w:shd w:val="clear" w:color="auto" w:fill="auto"/>
            <w:vAlign w:val="center"/>
          </w:tcPr>
          <w:p w14:paraId="233C2F78" w14:textId="52673D4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6.96</w:t>
            </w:r>
          </w:p>
        </w:tc>
        <w:tc>
          <w:tcPr>
            <w:tcW w:w="0" w:type="auto"/>
            <w:shd w:val="clear" w:color="auto" w:fill="auto"/>
            <w:vAlign w:val="center"/>
          </w:tcPr>
          <w:p w14:paraId="56F5D52D" w14:textId="5DA5FC3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15.07</w:t>
            </w:r>
          </w:p>
        </w:tc>
        <w:tc>
          <w:tcPr>
            <w:tcW w:w="0" w:type="auto"/>
            <w:shd w:val="clear" w:color="auto" w:fill="auto"/>
            <w:vAlign w:val="center"/>
          </w:tcPr>
          <w:p w14:paraId="2FFFFD3C" w14:textId="43CACC9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110.60</w:t>
            </w:r>
          </w:p>
        </w:tc>
      </w:tr>
      <w:tr w:rsidR="00B77158" w:rsidRPr="00B77158" w14:paraId="561D1B15" w14:textId="77777777" w:rsidTr="00B92C06">
        <w:trPr>
          <w:trHeight w:val="278"/>
        </w:trPr>
        <w:tc>
          <w:tcPr>
            <w:tcW w:w="0" w:type="auto"/>
            <w:vMerge/>
          </w:tcPr>
          <w:p w14:paraId="2283DD33"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2F04E28" w14:textId="2ED0FCED"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7F30ADB" w14:textId="209B138F"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w:t>
            </w:r>
          </w:p>
        </w:tc>
        <w:tc>
          <w:tcPr>
            <w:tcW w:w="0" w:type="auto"/>
            <w:shd w:val="clear" w:color="auto" w:fill="auto"/>
            <w:vAlign w:val="center"/>
          </w:tcPr>
          <w:p w14:paraId="31F4417C" w14:textId="0A1835C1"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4.66</w:t>
            </w:r>
          </w:p>
        </w:tc>
        <w:tc>
          <w:tcPr>
            <w:tcW w:w="0" w:type="auto"/>
            <w:shd w:val="clear" w:color="auto" w:fill="auto"/>
            <w:vAlign w:val="center"/>
          </w:tcPr>
          <w:p w14:paraId="0281084B" w14:textId="5DD2DE1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5.01</w:t>
            </w:r>
          </w:p>
        </w:tc>
        <w:tc>
          <w:tcPr>
            <w:tcW w:w="0" w:type="auto"/>
            <w:shd w:val="clear" w:color="auto" w:fill="auto"/>
            <w:vAlign w:val="center"/>
          </w:tcPr>
          <w:p w14:paraId="2B27DB59" w14:textId="7D9FF6C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5.36</w:t>
            </w:r>
          </w:p>
        </w:tc>
        <w:tc>
          <w:tcPr>
            <w:tcW w:w="0" w:type="auto"/>
            <w:shd w:val="clear" w:color="auto" w:fill="auto"/>
            <w:vAlign w:val="center"/>
          </w:tcPr>
          <w:p w14:paraId="33169E5B" w14:textId="3AC0DFB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5.23</w:t>
            </w:r>
          </w:p>
        </w:tc>
        <w:tc>
          <w:tcPr>
            <w:tcW w:w="0" w:type="auto"/>
            <w:shd w:val="clear" w:color="auto" w:fill="auto"/>
            <w:vAlign w:val="center"/>
          </w:tcPr>
          <w:p w14:paraId="05C5DC4F" w14:textId="14541D3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6.41</w:t>
            </w:r>
          </w:p>
        </w:tc>
        <w:tc>
          <w:tcPr>
            <w:tcW w:w="0" w:type="auto"/>
            <w:shd w:val="clear" w:color="auto" w:fill="auto"/>
            <w:vAlign w:val="center"/>
          </w:tcPr>
          <w:p w14:paraId="12A16E9C" w14:textId="79F0FAC6"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9.03</w:t>
            </w:r>
          </w:p>
        </w:tc>
      </w:tr>
      <w:tr w:rsidR="00B77158" w:rsidRPr="00B77158" w14:paraId="68C08AF1" w14:textId="77777777" w:rsidTr="00B92C06">
        <w:trPr>
          <w:trHeight w:val="278"/>
        </w:trPr>
        <w:tc>
          <w:tcPr>
            <w:tcW w:w="0" w:type="auto"/>
            <w:vMerge/>
          </w:tcPr>
          <w:p w14:paraId="526B18E6"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27F5CAD" w14:textId="37C9C3D8"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B1319D0" w14:textId="784A16F5"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50%</w:t>
            </w:r>
          </w:p>
        </w:tc>
        <w:tc>
          <w:tcPr>
            <w:tcW w:w="0" w:type="auto"/>
            <w:shd w:val="clear" w:color="auto" w:fill="auto"/>
            <w:vAlign w:val="center"/>
          </w:tcPr>
          <w:p w14:paraId="76D2068B" w14:textId="7CCBB80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6.04</w:t>
            </w:r>
          </w:p>
        </w:tc>
        <w:tc>
          <w:tcPr>
            <w:tcW w:w="0" w:type="auto"/>
            <w:shd w:val="clear" w:color="auto" w:fill="auto"/>
            <w:vAlign w:val="center"/>
          </w:tcPr>
          <w:p w14:paraId="7251F55C" w14:textId="2E603FD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8.77</w:t>
            </w:r>
          </w:p>
        </w:tc>
        <w:tc>
          <w:tcPr>
            <w:tcW w:w="0" w:type="auto"/>
            <w:shd w:val="clear" w:color="auto" w:fill="auto"/>
            <w:vAlign w:val="center"/>
          </w:tcPr>
          <w:p w14:paraId="4D3EB5CB" w14:textId="3D7EA7E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14.99</w:t>
            </w:r>
          </w:p>
        </w:tc>
        <w:tc>
          <w:tcPr>
            <w:tcW w:w="0" w:type="auto"/>
            <w:shd w:val="clear" w:color="auto" w:fill="auto"/>
            <w:vAlign w:val="center"/>
          </w:tcPr>
          <w:p w14:paraId="79D111D2" w14:textId="3944CE7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6.44</w:t>
            </w:r>
          </w:p>
        </w:tc>
        <w:tc>
          <w:tcPr>
            <w:tcW w:w="0" w:type="auto"/>
            <w:shd w:val="clear" w:color="auto" w:fill="auto"/>
            <w:vAlign w:val="center"/>
          </w:tcPr>
          <w:p w14:paraId="64A5A6C3" w14:textId="1FB0E6C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12.03</w:t>
            </w:r>
          </w:p>
        </w:tc>
        <w:tc>
          <w:tcPr>
            <w:tcW w:w="0" w:type="auto"/>
            <w:shd w:val="clear" w:color="auto" w:fill="auto"/>
            <w:vAlign w:val="center"/>
          </w:tcPr>
          <w:p w14:paraId="41FB823F" w14:textId="6091067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31.17</w:t>
            </w:r>
          </w:p>
        </w:tc>
      </w:tr>
      <w:tr w:rsidR="00B77158" w:rsidRPr="00B77158" w14:paraId="381C30D0" w14:textId="77777777" w:rsidTr="00B92C06">
        <w:trPr>
          <w:trHeight w:val="278"/>
        </w:trPr>
        <w:tc>
          <w:tcPr>
            <w:tcW w:w="0" w:type="auto"/>
            <w:vMerge/>
          </w:tcPr>
          <w:p w14:paraId="3056D6E8"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CAEDEF4" w14:textId="71A70AD1"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BAC24A4" w14:textId="4D5FB62E"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95%</w:t>
            </w:r>
          </w:p>
        </w:tc>
        <w:tc>
          <w:tcPr>
            <w:tcW w:w="0" w:type="auto"/>
            <w:shd w:val="clear" w:color="auto" w:fill="auto"/>
            <w:vAlign w:val="center"/>
          </w:tcPr>
          <w:p w14:paraId="66064D91" w14:textId="3EFB04C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19.12</w:t>
            </w:r>
          </w:p>
        </w:tc>
        <w:tc>
          <w:tcPr>
            <w:tcW w:w="0" w:type="auto"/>
            <w:shd w:val="clear" w:color="auto" w:fill="auto"/>
            <w:vAlign w:val="center"/>
          </w:tcPr>
          <w:p w14:paraId="1ADA910A" w14:textId="3EF24BC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40.38</w:t>
            </w:r>
          </w:p>
        </w:tc>
        <w:tc>
          <w:tcPr>
            <w:tcW w:w="0" w:type="auto"/>
            <w:shd w:val="clear" w:color="auto" w:fill="auto"/>
            <w:vAlign w:val="center"/>
          </w:tcPr>
          <w:p w14:paraId="4DFAEC8C" w14:textId="7052388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217.80</w:t>
            </w:r>
          </w:p>
        </w:tc>
        <w:tc>
          <w:tcPr>
            <w:tcW w:w="0" w:type="auto"/>
            <w:shd w:val="clear" w:color="auto" w:fill="auto"/>
            <w:vAlign w:val="center"/>
          </w:tcPr>
          <w:p w14:paraId="2E518E61" w14:textId="029B215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10.45</w:t>
            </w:r>
          </w:p>
        </w:tc>
        <w:tc>
          <w:tcPr>
            <w:tcW w:w="0" w:type="auto"/>
            <w:shd w:val="clear" w:color="auto" w:fill="auto"/>
            <w:vAlign w:val="center"/>
          </w:tcPr>
          <w:p w14:paraId="09CFD8B6" w14:textId="145BA0A3"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33.64</w:t>
            </w:r>
          </w:p>
        </w:tc>
        <w:tc>
          <w:tcPr>
            <w:tcW w:w="0" w:type="auto"/>
            <w:shd w:val="clear" w:color="auto" w:fill="auto"/>
            <w:vAlign w:val="center"/>
          </w:tcPr>
          <w:p w14:paraId="05B97DCF" w14:textId="1A2E5B5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361.25</w:t>
            </w:r>
          </w:p>
        </w:tc>
      </w:tr>
      <w:tr w:rsidR="00B77158" w:rsidRPr="00B77158" w14:paraId="21428322" w14:textId="77777777" w:rsidTr="00B92C06">
        <w:trPr>
          <w:trHeight w:val="278"/>
        </w:trPr>
        <w:tc>
          <w:tcPr>
            <w:tcW w:w="0" w:type="auto"/>
            <w:vMerge/>
          </w:tcPr>
          <w:p w14:paraId="46B3264C"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4C77D62E" w14:textId="0E7F5A2D"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 xml:space="preserve">UL packet-Latency </w:t>
            </w:r>
            <w:r w:rsidRPr="00B77158">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2C608D09" w14:textId="13E05512"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Mean</w:t>
            </w:r>
          </w:p>
        </w:tc>
        <w:tc>
          <w:tcPr>
            <w:tcW w:w="0" w:type="auto"/>
            <w:shd w:val="clear" w:color="auto" w:fill="auto"/>
            <w:vAlign w:val="center"/>
          </w:tcPr>
          <w:p w14:paraId="0F0F6272" w14:textId="1D4FA36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3.29</w:t>
            </w:r>
          </w:p>
        </w:tc>
        <w:tc>
          <w:tcPr>
            <w:tcW w:w="0" w:type="auto"/>
            <w:shd w:val="clear" w:color="auto" w:fill="auto"/>
            <w:vAlign w:val="center"/>
          </w:tcPr>
          <w:p w14:paraId="5C407086" w14:textId="133D8DB4"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4.52</w:t>
            </w:r>
          </w:p>
        </w:tc>
        <w:tc>
          <w:tcPr>
            <w:tcW w:w="0" w:type="auto"/>
            <w:shd w:val="clear" w:color="auto" w:fill="auto"/>
            <w:vAlign w:val="center"/>
          </w:tcPr>
          <w:p w14:paraId="2F29BEF7" w14:textId="3B71E49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9.04</w:t>
            </w:r>
          </w:p>
        </w:tc>
        <w:tc>
          <w:tcPr>
            <w:tcW w:w="0" w:type="auto"/>
            <w:shd w:val="clear" w:color="auto" w:fill="auto"/>
            <w:vAlign w:val="center"/>
          </w:tcPr>
          <w:p w14:paraId="6F8FCDFD" w14:textId="4EEE03D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4.11</w:t>
            </w:r>
          </w:p>
        </w:tc>
        <w:tc>
          <w:tcPr>
            <w:tcW w:w="0" w:type="auto"/>
            <w:shd w:val="clear" w:color="auto" w:fill="auto"/>
            <w:vAlign w:val="center"/>
          </w:tcPr>
          <w:p w14:paraId="7ADE4EF4" w14:textId="1C1525D8"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9.25</w:t>
            </w:r>
          </w:p>
        </w:tc>
        <w:tc>
          <w:tcPr>
            <w:tcW w:w="0" w:type="auto"/>
            <w:shd w:val="clear" w:color="auto" w:fill="auto"/>
            <w:vAlign w:val="center"/>
          </w:tcPr>
          <w:p w14:paraId="3D87E3FF" w14:textId="72599CC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17.96</w:t>
            </w:r>
          </w:p>
        </w:tc>
      </w:tr>
      <w:tr w:rsidR="00B77158" w:rsidRPr="00B77158" w14:paraId="4E0F05AB" w14:textId="77777777" w:rsidTr="00B92C06">
        <w:trPr>
          <w:trHeight w:val="278"/>
        </w:trPr>
        <w:tc>
          <w:tcPr>
            <w:tcW w:w="0" w:type="auto"/>
            <w:vMerge/>
          </w:tcPr>
          <w:p w14:paraId="2A6F1AEF"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3FC97AC" w14:textId="61D1030E"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C537F84" w14:textId="202C4046"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w:t>
            </w:r>
          </w:p>
        </w:tc>
        <w:tc>
          <w:tcPr>
            <w:tcW w:w="0" w:type="auto"/>
            <w:shd w:val="clear" w:color="auto" w:fill="auto"/>
            <w:vAlign w:val="center"/>
          </w:tcPr>
          <w:p w14:paraId="5A4FE995" w14:textId="1B5B698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1.72</w:t>
            </w:r>
          </w:p>
        </w:tc>
        <w:tc>
          <w:tcPr>
            <w:tcW w:w="0" w:type="auto"/>
            <w:shd w:val="clear" w:color="auto" w:fill="auto"/>
            <w:vAlign w:val="center"/>
          </w:tcPr>
          <w:p w14:paraId="46C0D1EB" w14:textId="1CEBE60A"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2.24</w:t>
            </w:r>
          </w:p>
        </w:tc>
        <w:tc>
          <w:tcPr>
            <w:tcW w:w="0" w:type="auto"/>
            <w:shd w:val="clear" w:color="auto" w:fill="auto"/>
            <w:vAlign w:val="center"/>
          </w:tcPr>
          <w:p w14:paraId="6E420793" w14:textId="20E4D57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3.02</w:t>
            </w:r>
          </w:p>
        </w:tc>
        <w:tc>
          <w:tcPr>
            <w:tcW w:w="0" w:type="auto"/>
            <w:shd w:val="clear" w:color="auto" w:fill="auto"/>
            <w:vAlign w:val="center"/>
          </w:tcPr>
          <w:p w14:paraId="76297F1F" w14:textId="63631C55"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3.06</w:t>
            </w:r>
          </w:p>
        </w:tc>
        <w:tc>
          <w:tcPr>
            <w:tcW w:w="0" w:type="auto"/>
            <w:shd w:val="clear" w:color="auto" w:fill="auto"/>
            <w:vAlign w:val="center"/>
          </w:tcPr>
          <w:p w14:paraId="30FEB7AE" w14:textId="6C42CBD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3.91</w:t>
            </w:r>
          </w:p>
        </w:tc>
        <w:tc>
          <w:tcPr>
            <w:tcW w:w="0" w:type="auto"/>
            <w:shd w:val="clear" w:color="auto" w:fill="auto"/>
            <w:vAlign w:val="center"/>
          </w:tcPr>
          <w:p w14:paraId="36D96BF2" w14:textId="59938EB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6.79</w:t>
            </w:r>
          </w:p>
        </w:tc>
      </w:tr>
      <w:tr w:rsidR="00B77158" w:rsidRPr="00B77158" w14:paraId="37D4AF45" w14:textId="77777777" w:rsidTr="00B92C06">
        <w:trPr>
          <w:trHeight w:val="278"/>
        </w:trPr>
        <w:tc>
          <w:tcPr>
            <w:tcW w:w="0" w:type="auto"/>
            <w:vMerge/>
          </w:tcPr>
          <w:p w14:paraId="729A3622"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2B9637D" w14:textId="03691D6B"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D2A88BA" w14:textId="5CAA81C3"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50%</w:t>
            </w:r>
          </w:p>
        </w:tc>
        <w:tc>
          <w:tcPr>
            <w:tcW w:w="0" w:type="auto"/>
            <w:shd w:val="clear" w:color="auto" w:fill="auto"/>
            <w:vAlign w:val="center"/>
          </w:tcPr>
          <w:p w14:paraId="43CC2B00" w14:textId="05DEFDA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3.07</w:t>
            </w:r>
          </w:p>
        </w:tc>
        <w:tc>
          <w:tcPr>
            <w:tcW w:w="0" w:type="auto"/>
            <w:shd w:val="clear" w:color="auto" w:fill="auto"/>
            <w:vAlign w:val="center"/>
          </w:tcPr>
          <w:p w14:paraId="0A9A7A44" w14:textId="56B65A1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3.99</w:t>
            </w:r>
          </w:p>
        </w:tc>
        <w:tc>
          <w:tcPr>
            <w:tcW w:w="0" w:type="auto"/>
            <w:shd w:val="clear" w:color="auto" w:fill="auto"/>
            <w:vAlign w:val="center"/>
          </w:tcPr>
          <w:p w14:paraId="63513F51" w14:textId="2CAC184D"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7.12</w:t>
            </w:r>
          </w:p>
        </w:tc>
        <w:tc>
          <w:tcPr>
            <w:tcW w:w="0" w:type="auto"/>
            <w:shd w:val="clear" w:color="auto" w:fill="auto"/>
            <w:vAlign w:val="center"/>
          </w:tcPr>
          <w:p w14:paraId="3EF7049B" w14:textId="2FF53BEF"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3.57</w:t>
            </w:r>
          </w:p>
        </w:tc>
        <w:tc>
          <w:tcPr>
            <w:tcW w:w="0" w:type="auto"/>
            <w:shd w:val="clear" w:color="auto" w:fill="auto"/>
            <w:vAlign w:val="center"/>
          </w:tcPr>
          <w:p w14:paraId="257883A7" w14:textId="6E091F0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8.18</w:t>
            </w:r>
          </w:p>
        </w:tc>
        <w:tc>
          <w:tcPr>
            <w:tcW w:w="0" w:type="auto"/>
            <w:shd w:val="clear" w:color="auto" w:fill="auto"/>
            <w:vAlign w:val="center"/>
          </w:tcPr>
          <w:p w14:paraId="1B5F733D" w14:textId="6EF9571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14.04</w:t>
            </w:r>
          </w:p>
        </w:tc>
      </w:tr>
      <w:tr w:rsidR="00B77158" w:rsidRPr="00B77158" w14:paraId="4ACEA23A" w14:textId="77777777" w:rsidTr="00B92C06">
        <w:trPr>
          <w:trHeight w:val="278"/>
        </w:trPr>
        <w:tc>
          <w:tcPr>
            <w:tcW w:w="0" w:type="auto"/>
            <w:vMerge/>
          </w:tcPr>
          <w:p w14:paraId="3EB8BD06" w14:textId="77777777"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C5DF42A" w14:textId="211BB342" w:rsidR="00B77158" w:rsidRPr="00B77158" w:rsidRDefault="00B77158"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B6CC85A" w14:textId="144108DC" w:rsidR="00B77158" w:rsidRPr="00B77158" w:rsidRDefault="00B77158" w:rsidP="00CD2A22">
            <w:pPr>
              <w:widowControl/>
              <w:jc w:val="center"/>
              <w:rPr>
                <w:rFonts w:ascii="Times New Roman" w:eastAsia="等线" w:hAnsi="Times New Roman" w:cs="Times New Roman"/>
                <w:b/>
                <w:bCs/>
                <w:kern w:val="0"/>
                <w:sz w:val="20"/>
                <w:szCs w:val="20"/>
              </w:rPr>
            </w:pPr>
            <w:r w:rsidRPr="00B77158">
              <w:rPr>
                <w:rFonts w:ascii="Times New Roman" w:eastAsia="等线" w:hAnsi="Times New Roman" w:cs="Times New Roman"/>
                <w:b/>
                <w:bCs/>
                <w:kern w:val="0"/>
                <w:sz w:val="20"/>
                <w:szCs w:val="20"/>
              </w:rPr>
              <w:t>95%</w:t>
            </w:r>
          </w:p>
        </w:tc>
        <w:tc>
          <w:tcPr>
            <w:tcW w:w="0" w:type="auto"/>
            <w:shd w:val="clear" w:color="auto" w:fill="auto"/>
            <w:vAlign w:val="center"/>
          </w:tcPr>
          <w:p w14:paraId="374ED70C" w14:textId="612D0EEC"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7.51</w:t>
            </w:r>
          </w:p>
        </w:tc>
        <w:tc>
          <w:tcPr>
            <w:tcW w:w="0" w:type="auto"/>
            <w:shd w:val="clear" w:color="auto" w:fill="auto"/>
            <w:vAlign w:val="center"/>
          </w:tcPr>
          <w:p w14:paraId="669CC398" w14:textId="18A2627B"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11.72</w:t>
            </w:r>
          </w:p>
        </w:tc>
        <w:tc>
          <w:tcPr>
            <w:tcW w:w="0" w:type="auto"/>
            <w:shd w:val="clear" w:color="auto" w:fill="auto"/>
            <w:vAlign w:val="center"/>
          </w:tcPr>
          <w:p w14:paraId="27088F10" w14:textId="28A8CDFE"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36.71</w:t>
            </w:r>
          </w:p>
        </w:tc>
        <w:tc>
          <w:tcPr>
            <w:tcW w:w="0" w:type="auto"/>
            <w:shd w:val="clear" w:color="auto" w:fill="auto"/>
            <w:vAlign w:val="center"/>
          </w:tcPr>
          <w:p w14:paraId="0E65216C" w14:textId="5139AA69"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6.69</w:t>
            </w:r>
          </w:p>
        </w:tc>
        <w:tc>
          <w:tcPr>
            <w:tcW w:w="0" w:type="auto"/>
            <w:shd w:val="clear" w:color="auto" w:fill="auto"/>
            <w:vAlign w:val="center"/>
          </w:tcPr>
          <w:p w14:paraId="58BFE015" w14:textId="2C4B6F10"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18.39</w:t>
            </w:r>
          </w:p>
        </w:tc>
        <w:tc>
          <w:tcPr>
            <w:tcW w:w="0" w:type="auto"/>
            <w:shd w:val="clear" w:color="auto" w:fill="auto"/>
            <w:vAlign w:val="center"/>
          </w:tcPr>
          <w:p w14:paraId="54047A24" w14:textId="64F08862" w:rsidR="00B77158" w:rsidRPr="00B77158" w:rsidRDefault="00B77158" w:rsidP="00B92C06">
            <w:pPr>
              <w:jc w:val="center"/>
              <w:rPr>
                <w:rFonts w:ascii="Times New Roman" w:hAnsi="Times New Roman" w:cs="Times New Roman"/>
                <w:sz w:val="20"/>
                <w:szCs w:val="20"/>
              </w:rPr>
            </w:pPr>
            <w:r w:rsidRPr="00B77158">
              <w:rPr>
                <w:rFonts w:ascii="Times New Roman" w:eastAsia="等线" w:hAnsi="Times New Roman" w:cs="Times New Roman"/>
                <w:color w:val="000000"/>
                <w:sz w:val="20"/>
                <w:szCs w:val="20"/>
              </w:rPr>
              <w:t>41.22</w:t>
            </w:r>
          </w:p>
        </w:tc>
      </w:tr>
    </w:tbl>
    <w:p w14:paraId="53F2F1E4" w14:textId="77777777" w:rsidR="00CD2A22" w:rsidRDefault="00CD2A22" w:rsidP="00CD2A22">
      <w:pPr>
        <w:rPr>
          <w:rFonts w:ascii="Times New Roman" w:eastAsia="等线" w:hAnsi="Times New Roman" w:cs="Times New Roman"/>
          <w:kern w:val="0"/>
          <w:sz w:val="20"/>
          <w:szCs w:val="20"/>
          <w:lang w:val="en-GB"/>
        </w:rPr>
      </w:pPr>
    </w:p>
    <w:p w14:paraId="2A369E1B" w14:textId="51E61C82" w:rsidR="00CD2A22" w:rsidRDefault="00440633" w:rsidP="00CD2A22">
      <w:pPr>
        <w:jc w:val="center"/>
        <w:rPr>
          <w:rFonts w:ascii="Times New Roman" w:eastAsia="等线" w:hAnsi="Times New Roman" w:cs="Times New Roman"/>
          <w:b/>
          <w:kern w:val="0"/>
          <w:sz w:val="20"/>
          <w:szCs w:val="20"/>
          <w:lang w:val="en-GB"/>
        </w:rPr>
      </w:pPr>
      <w:r w:rsidRPr="005D073D">
        <w:rPr>
          <w:rFonts w:ascii="Times New Roman" w:eastAsia="等线" w:hAnsi="Times New Roman" w:cs="Times New Roman"/>
          <w:b/>
          <w:kern w:val="0"/>
          <w:sz w:val="20"/>
          <w:szCs w:val="20"/>
          <w:lang w:val="en-GB" w:eastAsia="en-US"/>
        </w:rPr>
        <w:t xml:space="preserve">Table </w:t>
      </w:r>
      <w:r w:rsidRPr="005D073D">
        <w:rPr>
          <w:rFonts w:ascii="Times New Roman" w:eastAsia="等线" w:hAnsi="Times New Roman" w:cs="Times New Roman" w:hint="eastAsia"/>
          <w:b/>
          <w:kern w:val="0"/>
          <w:sz w:val="20"/>
          <w:szCs w:val="20"/>
          <w:lang w:val="en-GB"/>
        </w:rPr>
        <w:t>B</w:t>
      </w:r>
      <w:r w:rsidRPr="005D073D">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3</w:t>
      </w:r>
      <w:r w:rsidRPr="005D073D">
        <w:rPr>
          <w:rFonts w:ascii="Times New Roman" w:eastAsia="等线" w:hAnsi="Times New Roman" w:cs="Times New Roman"/>
          <w:b/>
          <w:kern w:val="0"/>
          <w:sz w:val="20"/>
          <w:szCs w:val="20"/>
          <w:lang w:val="en-GB"/>
        </w:rPr>
        <w:t>.1.1</w:t>
      </w:r>
      <w:r>
        <w:rPr>
          <w:rFonts w:ascii="Times New Roman" w:eastAsia="等线" w:hAnsi="Times New Roman" w:cs="Times New Roman" w:hint="eastAsia"/>
          <w:b/>
          <w:kern w:val="0"/>
          <w:sz w:val="20"/>
          <w:szCs w:val="20"/>
          <w:lang w:val="en-GB"/>
        </w:rPr>
        <w:t>.2-3</w:t>
      </w:r>
      <w:r w:rsidRPr="005D073D">
        <w:rPr>
          <w:rFonts w:ascii="Times New Roman" w:eastAsia="等线" w:hAnsi="Times New Roman" w:cs="Times New Roman"/>
          <w:b/>
          <w:kern w:val="0"/>
          <w:sz w:val="20"/>
          <w:szCs w:val="20"/>
          <w:lang w:val="en-GB" w:eastAsia="en-US"/>
        </w:rPr>
        <w:t xml:space="preserve">: </w:t>
      </w:r>
      <w:r>
        <w:rPr>
          <w:rFonts w:ascii="Times New Roman" w:eastAsia="等线" w:hAnsi="Times New Roman" w:cs="Times New Roman" w:hint="eastAsia"/>
          <w:b/>
          <w:kern w:val="0"/>
          <w:sz w:val="20"/>
          <w:szCs w:val="20"/>
          <w:lang w:val="en-GB"/>
        </w:rPr>
        <w:t>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of</w:t>
      </w:r>
      <w:r w:rsidR="00CD2A22">
        <w:rPr>
          <w:rFonts w:ascii="Times New Roman" w:eastAsia="等线" w:hAnsi="Times New Roman" w:cs="Times New Roman" w:hint="eastAsia"/>
          <w:b/>
          <w:kern w:val="0"/>
          <w:sz w:val="20"/>
          <w:szCs w:val="20"/>
          <w:lang w:val="en-GB"/>
        </w:rPr>
        <w:t xml:space="preserve"> Indoor (FR1) dynamic SBFD vs. semi-static SBFD, </w:t>
      </w:r>
      <w:r w:rsidR="00CD2A22" w:rsidRPr="005B61E5">
        <w:rPr>
          <w:rFonts w:ascii="Times New Roman" w:eastAsia="等线" w:hAnsi="Times New Roman" w:cs="Times New Roman"/>
          <w:b/>
          <w:kern w:val="0"/>
          <w:sz w:val="20"/>
          <w:szCs w:val="20"/>
          <w:lang w:val="en-GB"/>
        </w:rPr>
        <w:t>{XXXXU}</w:t>
      </w:r>
      <w:r w:rsidR="00CD2A22">
        <w:rPr>
          <w:rFonts w:ascii="Times New Roman" w:eastAsia="等线" w:hAnsi="Times New Roman" w:cs="Times New Roman" w:hint="eastAsia"/>
          <w:b/>
          <w:kern w:val="0"/>
          <w:sz w:val="20"/>
          <w:szCs w:val="20"/>
          <w:lang w:val="en-GB"/>
        </w:rPr>
        <w:t xml:space="preserve"> </w:t>
      </w:r>
    </w:p>
    <w:p w14:paraId="0C5C4954" w14:textId="77777777" w:rsidR="00CD2A22" w:rsidRPr="005B61E5" w:rsidRDefault="00CD2A22" w:rsidP="00CD2A22">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2724"/>
        <w:gridCol w:w="1127"/>
        <w:gridCol w:w="1286"/>
        <w:gridCol w:w="1613"/>
        <w:gridCol w:w="1320"/>
      </w:tblGrid>
      <w:tr w:rsidR="0004139F" w:rsidRPr="0004139F" w14:paraId="0278AD9A" w14:textId="77777777" w:rsidTr="00807668">
        <w:trPr>
          <w:trHeight w:val="278"/>
        </w:trPr>
        <w:tc>
          <w:tcPr>
            <w:tcW w:w="0" w:type="auto"/>
            <w:gridSpan w:val="6"/>
          </w:tcPr>
          <w:p w14:paraId="4B75D4FC" w14:textId="4936EAAB" w:rsidR="0004139F" w:rsidRPr="0004139F" w:rsidRDefault="0004139F" w:rsidP="00CD2A22">
            <w:pPr>
              <w:widowControl/>
              <w:jc w:val="center"/>
              <w:rPr>
                <w:rFonts w:ascii="Times New Roman" w:eastAsia="等线" w:hAnsi="Times New Roman" w:cs="Times New Roman"/>
                <w:b/>
                <w:color w:val="000000"/>
                <w:kern w:val="0"/>
                <w:sz w:val="20"/>
                <w:szCs w:val="20"/>
              </w:rPr>
            </w:pPr>
            <w:r w:rsidRPr="0004139F">
              <w:rPr>
                <w:rFonts w:ascii="Times New Roman" w:eastAsia="等线" w:hAnsi="Times New Roman" w:cs="Times New Roman"/>
                <w:b/>
                <w:i/>
                <w:kern w:val="0"/>
                <w:sz w:val="20"/>
                <w:szCs w:val="20"/>
              </w:rPr>
              <w:t xml:space="preserve">Simple description of key assumptions (RSI based on 1dB </w:t>
            </w:r>
            <w:proofErr w:type="spellStart"/>
            <w:r w:rsidRPr="0004139F">
              <w:rPr>
                <w:rFonts w:ascii="Times New Roman" w:eastAsia="等线" w:hAnsi="Times New Roman" w:cs="Times New Roman"/>
                <w:b/>
                <w:i/>
                <w:kern w:val="0"/>
                <w:sz w:val="20"/>
                <w:szCs w:val="20"/>
              </w:rPr>
              <w:t>desense</w:t>
            </w:r>
            <w:proofErr w:type="spellEnd"/>
            <w:r w:rsidRPr="0004139F">
              <w:rPr>
                <w:rFonts w:ascii="Times New Roman" w:eastAsia="等线" w:hAnsi="Times New Roman" w:cs="Times New Roman"/>
                <w:b/>
                <w:i/>
                <w:kern w:val="0"/>
                <w:sz w:val="20"/>
                <w:szCs w:val="20"/>
              </w:rPr>
              <w:t xml:space="preserve">, </w:t>
            </w:r>
            <w:r w:rsidRPr="0004139F">
              <w:rPr>
                <w:rFonts w:ascii="Times New Roman" w:hAnsi="Times New Roman" w:cs="Times New Roman"/>
                <w:b/>
                <w:bCs/>
                <w:i/>
                <w:iCs/>
                <w:sz w:val="20"/>
                <w:szCs w:val="20"/>
              </w:rPr>
              <w:t xml:space="preserve">Twice area &amp; same </w:t>
            </w:r>
            <w:proofErr w:type="spellStart"/>
            <w:r w:rsidRPr="0004139F">
              <w:rPr>
                <w:rFonts w:ascii="Times New Roman" w:hAnsi="Times New Roman" w:cs="Times New Roman"/>
                <w:b/>
                <w:bCs/>
                <w:i/>
                <w:iCs/>
                <w:sz w:val="20"/>
                <w:szCs w:val="20"/>
              </w:rPr>
              <w:t>TxRUs</w:t>
            </w:r>
            <w:proofErr w:type="spellEnd"/>
            <w:r w:rsidRPr="0004139F">
              <w:rPr>
                <w:rFonts w:ascii="Times New Roman" w:hAnsi="Times New Roman" w:cs="Times New Roman"/>
                <w:b/>
                <w:bCs/>
                <w:i/>
                <w:iCs/>
                <w:sz w:val="20"/>
                <w:szCs w:val="20"/>
              </w:rPr>
              <w:t xml:space="preserve"> (Option 2), SBFD slot configuration {XXXXU}, dynamic SBFD Option 3, DL: 4Kbytes, UL: 1Kbyte</w:t>
            </w:r>
            <w:r w:rsidRPr="0004139F">
              <w:rPr>
                <w:rFonts w:ascii="Times New Roman" w:eastAsia="等线" w:hAnsi="Times New Roman" w:cs="Times New Roman"/>
                <w:b/>
                <w:i/>
                <w:kern w:val="0"/>
                <w:sz w:val="20"/>
                <w:szCs w:val="20"/>
              </w:rPr>
              <w:t>)</w:t>
            </w:r>
          </w:p>
        </w:tc>
      </w:tr>
      <w:tr w:rsidR="0004139F" w:rsidRPr="0004139F" w14:paraId="62CDE296" w14:textId="77777777" w:rsidTr="00807668">
        <w:trPr>
          <w:trHeight w:val="278"/>
        </w:trPr>
        <w:tc>
          <w:tcPr>
            <w:tcW w:w="0" w:type="auto"/>
            <w:gridSpan w:val="3"/>
            <w:vMerge w:val="restart"/>
          </w:tcPr>
          <w:p w14:paraId="6AA8AF8E" w14:textId="4A82E3BB"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6463C6C8" w14:textId="77777777" w:rsidR="0004139F" w:rsidRPr="0004139F" w:rsidRDefault="0004139F" w:rsidP="00CD2A22">
            <w:pPr>
              <w:widowControl/>
              <w:jc w:val="center"/>
              <w:rPr>
                <w:rFonts w:ascii="Times New Roman" w:eastAsia="等线" w:hAnsi="Times New Roman" w:cs="Times New Roman"/>
                <w:b/>
                <w:color w:val="000000"/>
                <w:kern w:val="0"/>
                <w:sz w:val="20"/>
                <w:szCs w:val="20"/>
              </w:rPr>
            </w:pPr>
            <w:r w:rsidRPr="0004139F">
              <w:rPr>
                <w:rFonts w:ascii="Times New Roman" w:eastAsia="等线" w:hAnsi="Times New Roman" w:cs="Times New Roman"/>
                <w:b/>
                <w:color w:val="000000"/>
                <w:kern w:val="0"/>
                <w:sz w:val="20"/>
                <w:szCs w:val="20"/>
              </w:rPr>
              <w:t>[vivo]</w:t>
            </w:r>
          </w:p>
        </w:tc>
      </w:tr>
      <w:tr w:rsidR="0004139F" w:rsidRPr="0004139F" w14:paraId="32475903" w14:textId="77777777" w:rsidTr="00807668">
        <w:trPr>
          <w:trHeight w:val="278"/>
        </w:trPr>
        <w:tc>
          <w:tcPr>
            <w:tcW w:w="0" w:type="auto"/>
            <w:gridSpan w:val="3"/>
            <w:vMerge/>
          </w:tcPr>
          <w:p w14:paraId="0F7A7EF8" w14:textId="07D50E7D"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965A7D7" w14:textId="77777777" w:rsidR="0004139F" w:rsidRPr="0004139F" w:rsidRDefault="0004139F" w:rsidP="00CD2A22">
            <w:pPr>
              <w:widowControl/>
              <w:jc w:val="center"/>
              <w:rPr>
                <w:rFonts w:ascii="Times New Roman" w:eastAsia="等线" w:hAnsi="Times New Roman" w:cs="Times New Roman"/>
                <w:b/>
                <w:color w:val="000000"/>
                <w:kern w:val="0"/>
                <w:sz w:val="20"/>
                <w:szCs w:val="20"/>
              </w:rPr>
            </w:pPr>
            <w:r w:rsidRPr="0004139F">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7BE4C256" w14:textId="77777777" w:rsidR="0004139F" w:rsidRPr="0004139F" w:rsidRDefault="0004139F" w:rsidP="00CD2A22">
            <w:pPr>
              <w:widowControl/>
              <w:jc w:val="center"/>
              <w:rPr>
                <w:rFonts w:ascii="Times New Roman" w:eastAsia="等线" w:hAnsi="Times New Roman" w:cs="Times New Roman"/>
                <w:b/>
                <w:color w:val="000000"/>
                <w:kern w:val="0"/>
                <w:sz w:val="20"/>
                <w:szCs w:val="20"/>
              </w:rPr>
            </w:pPr>
            <w:r w:rsidRPr="0004139F">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12005847" w14:textId="77777777" w:rsidR="0004139F" w:rsidRPr="0004139F" w:rsidRDefault="0004139F" w:rsidP="00CD2A22">
            <w:pPr>
              <w:widowControl/>
              <w:jc w:val="center"/>
              <w:rPr>
                <w:rFonts w:ascii="Times New Roman" w:eastAsia="等线" w:hAnsi="Times New Roman" w:cs="Times New Roman"/>
                <w:b/>
                <w:color w:val="000000"/>
                <w:kern w:val="0"/>
                <w:sz w:val="20"/>
                <w:szCs w:val="20"/>
              </w:rPr>
            </w:pPr>
            <w:r w:rsidRPr="0004139F">
              <w:rPr>
                <w:rFonts w:ascii="Times New Roman" w:eastAsia="等线" w:hAnsi="Times New Roman" w:cs="Times New Roman"/>
                <w:b/>
                <w:color w:val="000000"/>
                <w:kern w:val="0"/>
                <w:sz w:val="20"/>
                <w:szCs w:val="20"/>
              </w:rPr>
              <w:t>High load</w:t>
            </w:r>
          </w:p>
        </w:tc>
      </w:tr>
      <w:tr w:rsidR="0004139F" w:rsidRPr="0004139F" w14:paraId="73E8AF62" w14:textId="77777777" w:rsidTr="00807668">
        <w:trPr>
          <w:trHeight w:val="278"/>
        </w:trPr>
        <w:tc>
          <w:tcPr>
            <w:tcW w:w="0" w:type="auto"/>
            <w:vMerge w:val="restart"/>
            <w:vAlign w:val="center"/>
          </w:tcPr>
          <w:p w14:paraId="46A0FC79" w14:textId="40B06249"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162AF899" w14:textId="01A8DFDE"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DL RU</w:t>
            </w:r>
          </w:p>
        </w:tc>
        <w:tc>
          <w:tcPr>
            <w:tcW w:w="0" w:type="auto"/>
            <w:shd w:val="clear" w:color="auto" w:fill="auto"/>
            <w:vAlign w:val="center"/>
          </w:tcPr>
          <w:p w14:paraId="098FB6AB" w14:textId="16508B4C"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Type-1</w:t>
            </w:r>
          </w:p>
        </w:tc>
        <w:tc>
          <w:tcPr>
            <w:tcW w:w="0" w:type="auto"/>
            <w:shd w:val="clear" w:color="auto" w:fill="auto"/>
            <w:vAlign w:val="center"/>
          </w:tcPr>
          <w:p w14:paraId="695F6143" w14:textId="1174D7BB"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6.65%</w:t>
            </w:r>
          </w:p>
        </w:tc>
        <w:tc>
          <w:tcPr>
            <w:tcW w:w="0" w:type="auto"/>
            <w:shd w:val="clear" w:color="auto" w:fill="auto"/>
            <w:vAlign w:val="center"/>
          </w:tcPr>
          <w:p w14:paraId="0B232873" w14:textId="4A84CDF7"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21.30%</w:t>
            </w:r>
          </w:p>
        </w:tc>
        <w:tc>
          <w:tcPr>
            <w:tcW w:w="0" w:type="auto"/>
            <w:shd w:val="clear" w:color="auto" w:fill="auto"/>
            <w:vAlign w:val="center"/>
          </w:tcPr>
          <w:p w14:paraId="5ED386D6" w14:textId="63DE5CF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43.47%</w:t>
            </w:r>
          </w:p>
        </w:tc>
      </w:tr>
      <w:tr w:rsidR="0004139F" w:rsidRPr="0004139F" w14:paraId="44CE52EE" w14:textId="77777777" w:rsidTr="00807668">
        <w:trPr>
          <w:trHeight w:val="278"/>
        </w:trPr>
        <w:tc>
          <w:tcPr>
            <w:tcW w:w="0" w:type="auto"/>
            <w:vMerge/>
            <w:vAlign w:val="center"/>
          </w:tcPr>
          <w:p w14:paraId="6173D67E"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16FC6C2" w14:textId="290289F9"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828E0D6" w14:textId="2AFC8E72"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Type-2</w:t>
            </w:r>
          </w:p>
        </w:tc>
        <w:tc>
          <w:tcPr>
            <w:tcW w:w="0" w:type="auto"/>
            <w:shd w:val="clear" w:color="auto" w:fill="auto"/>
            <w:vAlign w:val="center"/>
          </w:tcPr>
          <w:p w14:paraId="63463BD8" w14:textId="64A045B7"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10.61%</w:t>
            </w:r>
          </w:p>
        </w:tc>
        <w:tc>
          <w:tcPr>
            <w:tcW w:w="0" w:type="auto"/>
            <w:shd w:val="clear" w:color="auto" w:fill="auto"/>
            <w:vAlign w:val="center"/>
          </w:tcPr>
          <w:p w14:paraId="1872BFF6" w14:textId="739F7836"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33.96%</w:t>
            </w:r>
          </w:p>
        </w:tc>
        <w:tc>
          <w:tcPr>
            <w:tcW w:w="0" w:type="auto"/>
            <w:shd w:val="clear" w:color="auto" w:fill="auto"/>
            <w:vAlign w:val="center"/>
          </w:tcPr>
          <w:p w14:paraId="053B08D4" w14:textId="47D39DB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69.32%</w:t>
            </w:r>
          </w:p>
        </w:tc>
      </w:tr>
      <w:tr w:rsidR="0004139F" w:rsidRPr="0004139F" w14:paraId="3FDC03BB" w14:textId="77777777" w:rsidTr="00807668">
        <w:trPr>
          <w:trHeight w:val="278"/>
        </w:trPr>
        <w:tc>
          <w:tcPr>
            <w:tcW w:w="0" w:type="auto"/>
            <w:vMerge/>
            <w:vAlign w:val="center"/>
          </w:tcPr>
          <w:p w14:paraId="622FA1BC"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36AE736" w14:textId="33F89317"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UL RU</w:t>
            </w:r>
          </w:p>
        </w:tc>
        <w:tc>
          <w:tcPr>
            <w:tcW w:w="0" w:type="auto"/>
            <w:shd w:val="clear" w:color="auto" w:fill="auto"/>
            <w:vAlign w:val="center"/>
          </w:tcPr>
          <w:p w14:paraId="5734DABB" w14:textId="0950714E"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Type-1</w:t>
            </w:r>
          </w:p>
        </w:tc>
        <w:tc>
          <w:tcPr>
            <w:tcW w:w="0" w:type="auto"/>
            <w:shd w:val="clear" w:color="auto" w:fill="auto"/>
            <w:vAlign w:val="center"/>
          </w:tcPr>
          <w:p w14:paraId="21B82927" w14:textId="1C553C56"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2.06%</w:t>
            </w:r>
          </w:p>
        </w:tc>
        <w:tc>
          <w:tcPr>
            <w:tcW w:w="0" w:type="auto"/>
            <w:shd w:val="clear" w:color="auto" w:fill="auto"/>
            <w:vAlign w:val="center"/>
          </w:tcPr>
          <w:p w14:paraId="310F8241" w14:textId="0CF86917"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6.35%</w:t>
            </w:r>
          </w:p>
        </w:tc>
        <w:tc>
          <w:tcPr>
            <w:tcW w:w="0" w:type="auto"/>
            <w:shd w:val="clear" w:color="auto" w:fill="auto"/>
            <w:vAlign w:val="center"/>
          </w:tcPr>
          <w:p w14:paraId="3B04BD39" w14:textId="30E45386"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12.49%</w:t>
            </w:r>
          </w:p>
        </w:tc>
      </w:tr>
      <w:tr w:rsidR="0004139F" w:rsidRPr="0004139F" w14:paraId="53AF36B2" w14:textId="77777777" w:rsidTr="00807668">
        <w:trPr>
          <w:trHeight w:val="278"/>
        </w:trPr>
        <w:tc>
          <w:tcPr>
            <w:tcW w:w="0" w:type="auto"/>
            <w:vMerge/>
            <w:vAlign w:val="center"/>
          </w:tcPr>
          <w:p w14:paraId="72CBC89B"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3564694" w14:textId="585C94F8"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FDE407C" w14:textId="6E176558"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Type-2</w:t>
            </w:r>
          </w:p>
        </w:tc>
        <w:tc>
          <w:tcPr>
            <w:tcW w:w="0" w:type="auto"/>
            <w:shd w:val="clear" w:color="auto" w:fill="auto"/>
            <w:vAlign w:val="center"/>
          </w:tcPr>
          <w:p w14:paraId="2C5C88AD" w14:textId="4265100D"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5.75%</w:t>
            </w:r>
          </w:p>
        </w:tc>
        <w:tc>
          <w:tcPr>
            <w:tcW w:w="0" w:type="auto"/>
            <w:shd w:val="clear" w:color="auto" w:fill="auto"/>
            <w:vAlign w:val="center"/>
          </w:tcPr>
          <w:p w14:paraId="74F40E17" w14:textId="3A258A6E"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17.74%</w:t>
            </w:r>
          </w:p>
        </w:tc>
        <w:tc>
          <w:tcPr>
            <w:tcW w:w="0" w:type="auto"/>
            <w:shd w:val="clear" w:color="auto" w:fill="auto"/>
            <w:vAlign w:val="center"/>
          </w:tcPr>
          <w:p w14:paraId="51CD7FDE" w14:textId="4D3C7148"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34.86%</w:t>
            </w:r>
          </w:p>
        </w:tc>
      </w:tr>
      <w:tr w:rsidR="0004139F" w:rsidRPr="0004139F" w14:paraId="62670275" w14:textId="77777777" w:rsidTr="00807668">
        <w:trPr>
          <w:trHeight w:val="278"/>
        </w:trPr>
        <w:tc>
          <w:tcPr>
            <w:tcW w:w="0" w:type="auto"/>
            <w:vMerge w:val="restart"/>
            <w:vAlign w:val="center"/>
          </w:tcPr>
          <w:p w14:paraId="213AB39F" w14:textId="49B75D8A"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4CC0ADD3" w14:textId="0EDBCC56"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DL RU</w:t>
            </w:r>
          </w:p>
        </w:tc>
        <w:tc>
          <w:tcPr>
            <w:tcW w:w="0" w:type="auto"/>
            <w:shd w:val="clear" w:color="auto" w:fill="auto"/>
            <w:vAlign w:val="center"/>
          </w:tcPr>
          <w:p w14:paraId="16D95145" w14:textId="67A066FD"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Type-1</w:t>
            </w:r>
          </w:p>
        </w:tc>
        <w:tc>
          <w:tcPr>
            <w:tcW w:w="0" w:type="auto"/>
            <w:shd w:val="clear" w:color="auto" w:fill="auto"/>
            <w:vAlign w:val="center"/>
          </w:tcPr>
          <w:p w14:paraId="2A0F80D6" w14:textId="22D2B066"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6.63%</w:t>
            </w:r>
          </w:p>
        </w:tc>
        <w:tc>
          <w:tcPr>
            <w:tcW w:w="0" w:type="auto"/>
            <w:shd w:val="clear" w:color="auto" w:fill="auto"/>
            <w:vAlign w:val="center"/>
          </w:tcPr>
          <w:p w14:paraId="2FCE5122" w14:textId="07C5F95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19.47%</w:t>
            </w:r>
          </w:p>
        </w:tc>
        <w:tc>
          <w:tcPr>
            <w:tcW w:w="0" w:type="auto"/>
            <w:shd w:val="clear" w:color="auto" w:fill="auto"/>
            <w:vAlign w:val="center"/>
          </w:tcPr>
          <w:p w14:paraId="190B5275" w14:textId="50FB78F6"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41.58%</w:t>
            </w:r>
          </w:p>
        </w:tc>
      </w:tr>
      <w:tr w:rsidR="0004139F" w:rsidRPr="0004139F" w14:paraId="1A17CF52" w14:textId="77777777" w:rsidTr="00B92C06">
        <w:trPr>
          <w:trHeight w:val="278"/>
        </w:trPr>
        <w:tc>
          <w:tcPr>
            <w:tcW w:w="0" w:type="auto"/>
            <w:vMerge/>
          </w:tcPr>
          <w:p w14:paraId="5D71AE07"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DB4E2A4" w14:textId="64098CF6"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F67A383" w14:textId="0F9BE083"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Type-2</w:t>
            </w:r>
          </w:p>
        </w:tc>
        <w:tc>
          <w:tcPr>
            <w:tcW w:w="0" w:type="auto"/>
            <w:shd w:val="clear" w:color="auto" w:fill="auto"/>
            <w:vAlign w:val="center"/>
          </w:tcPr>
          <w:p w14:paraId="45F8D50C" w14:textId="5A5C66F5"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9.18%</w:t>
            </w:r>
          </w:p>
        </w:tc>
        <w:tc>
          <w:tcPr>
            <w:tcW w:w="0" w:type="auto"/>
            <w:shd w:val="clear" w:color="auto" w:fill="auto"/>
            <w:vAlign w:val="center"/>
          </w:tcPr>
          <w:p w14:paraId="7611FBF5" w14:textId="25E6ACEE"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27.02%</w:t>
            </w:r>
          </w:p>
        </w:tc>
        <w:tc>
          <w:tcPr>
            <w:tcW w:w="0" w:type="auto"/>
            <w:shd w:val="clear" w:color="auto" w:fill="auto"/>
            <w:vAlign w:val="center"/>
          </w:tcPr>
          <w:p w14:paraId="2AFBD49A" w14:textId="1D84FDD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58.52%</w:t>
            </w:r>
          </w:p>
        </w:tc>
      </w:tr>
      <w:tr w:rsidR="0004139F" w:rsidRPr="0004139F" w14:paraId="0AA7CC45" w14:textId="77777777" w:rsidTr="00B92C06">
        <w:trPr>
          <w:trHeight w:val="278"/>
        </w:trPr>
        <w:tc>
          <w:tcPr>
            <w:tcW w:w="0" w:type="auto"/>
            <w:vMerge/>
          </w:tcPr>
          <w:p w14:paraId="21B25759"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5A0F9EB7" w14:textId="6D2E3BA0"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UL RU</w:t>
            </w:r>
          </w:p>
        </w:tc>
        <w:tc>
          <w:tcPr>
            <w:tcW w:w="0" w:type="auto"/>
            <w:shd w:val="clear" w:color="auto" w:fill="auto"/>
            <w:vAlign w:val="center"/>
          </w:tcPr>
          <w:p w14:paraId="2448C6D9" w14:textId="3B767916"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Type-1</w:t>
            </w:r>
          </w:p>
        </w:tc>
        <w:tc>
          <w:tcPr>
            <w:tcW w:w="0" w:type="auto"/>
            <w:shd w:val="clear" w:color="auto" w:fill="auto"/>
            <w:vAlign w:val="center"/>
          </w:tcPr>
          <w:p w14:paraId="170129AF" w14:textId="120A7FEA"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1.88%</w:t>
            </w:r>
          </w:p>
        </w:tc>
        <w:tc>
          <w:tcPr>
            <w:tcW w:w="0" w:type="auto"/>
            <w:shd w:val="clear" w:color="auto" w:fill="auto"/>
            <w:vAlign w:val="center"/>
          </w:tcPr>
          <w:p w14:paraId="22A8D08E" w14:textId="37D9FBF1"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5.47%</w:t>
            </w:r>
          </w:p>
        </w:tc>
        <w:tc>
          <w:tcPr>
            <w:tcW w:w="0" w:type="auto"/>
            <w:shd w:val="clear" w:color="auto" w:fill="auto"/>
            <w:vAlign w:val="center"/>
          </w:tcPr>
          <w:p w14:paraId="415590FB" w14:textId="40A30E6A"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11.58%</w:t>
            </w:r>
          </w:p>
        </w:tc>
      </w:tr>
      <w:tr w:rsidR="0004139F" w:rsidRPr="0004139F" w14:paraId="1FCCAF90" w14:textId="77777777" w:rsidTr="00B92C06">
        <w:trPr>
          <w:trHeight w:val="278"/>
        </w:trPr>
        <w:tc>
          <w:tcPr>
            <w:tcW w:w="0" w:type="auto"/>
            <w:vMerge/>
          </w:tcPr>
          <w:p w14:paraId="5A57DDF0"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7EF0098" w14:textId="51CDAC4D"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6F6918C" w14:textId="4B100C4B"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Type-2</w:t>
            </w:r>
          </w:p>
        </w:tc>
        <w:tc>
          <w:tcPr>
            <w:tcW w:w="0" w:type="auto"/>
            <w:shd w:val="clear" w:color="auto" w:fill="auto"/>
            <w:vAlign w:val="center"/>
          </w:tcPr>
          <w:p w14:paraId="1C3A88E5" w14:textId="4A6CC56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7.25%</w:t>
            </w:r>
          </w:p>
        </w:tc>
        <w:tc>
          <w:tcPr>
            <w:tcW w:w="0" w:type="auto"/>
            <w:shd w:val="clear" w:color="auto" w:fill="auto"/>
            <w:vAlign w:val="center"/>
          </w:tcPr>
          <w:p w14:paraId="0CA2754A" w14:textId="49DD2861"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20.65%</w:t>
            </w:r>
          </w:p>
        </w:tc>
        <w:tc>
          <w:tcPr>
            <w:tcW w:w="0" w:type="auto"/>
            <w:shd w:val="clear" w:color="auto" w:fill="auto"/>
            <w:vAlign w:val="center"/>
          </w:tcPr>
          <w:p w14:paraId="4F7A3EEB" w14:textId="4462DAAB"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41.58%</w:t>
            </w:r>
          </w:p>
        </w:tc>
      </w:tr>
      <w:tr w:rsidR="0004139F" w:rsidRPr="0004139F" w14:paraId="22272429" w14:textId="77777777" w:rsidTr="00807668">
        <w:trPr>
          <w:trHeight w:val="278"/>
        </w:trPr>
        <w:tc>
          <w:tcPr>
            <w:tcW w:w="0" w:type="auto"/>
            <w:vMerge w:val="restart"/>
            <w:vAlign w:val="center"/>
          </w:tcPr>
          <w:p w14:paraId="6C5F7FEB" w14:textId="1A8C5ADD"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762E8AEC" w14:textId="77EA2377"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 xml:space="preserve">DL average-UPT </w:t>
            </w:r>
            <w:r w:rsidRPr="0004139F">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729480D5" w14:textId="1A82B403"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Mean</w:t>
            </w:r>
          </w:p>
        </w:tc>
        <w:tc>
          <w:tcPr>
            <w:tcW w:w="0" w:type="auto"/>
            <w:shd w:val="clear" w:color="auto" w:fill="auto"/>
            <w:vAlign w:val="center"/>
          </w:tcPr>
          <w:p w14:paraId="461F6A62" w14:textId="1D21082E"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38.75</w:t>
            </w:r>
          </w:p>
        </w:tc>
        <w:tc>
          <w:tcPr>
            <w:tcW w:w="0" w:type="auto"/>
            <w:shd w:val="clear" w:color="auto" w:fill="auto"/>
            <w:vAlign w:val="center"/>
          </w:tcPr>
          <w:p w14:paraId="3E4106F2" w14:textId="17438D6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38.02</w:t>
            </w:r>
          </w:p>
        </w:tc>
        <w:tc>
          <w:tcPr>
            <w:tcW w:w="0" w:type="auto"/>
            <w:shd w:val="clear" w:color="auto" w:fill="auto"/>
            <w:vAlign w:val="center"/>
          </w:tcPr>
          <w:p w14:paraId="5FB4477B" w14:textId="15936C5A"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35.27</w:t>
            </w:r>
          </w:p>
        </w:tc>
      </w:tr>
      <w:tr w:rsidR="0004139F" w:rsidRPr="0004139F" w14:paraId="6A1D729E" w14:textId="77777777" w:rsidTr="00807668">
        <w:trPr>
          <w:trHeight w:val="278"/>
        </w:trPr>
        <w:tc>
          <w:tcPr>
            <w:tcW w:w="0" w:type="auto"/>
            <w:vMerge/>
            <w:vAlign w:val="center"/>
          </w:tcPr>
          <w:p w14:paraId="7969AF5B"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2A2F0A4" w14:textId="26BB4598"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FF6A2D0" w14:textId="7D24F8F3"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w:t>
            </w:r>
          </w:p>
        </w:tc>
        <w:tc>
          <w:tcPr>
            <w:tcW w:w="0" w:type="auto"/>
            <w:shd w:val="clear" w:color="auto" w:fill="auto"/>
            <w:vAlign w:val="center"/>
          </w:tcPr>
          <w:p w14:paraId="43D0DA3B" w14:textId="53B06F51"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36.80</w:t>
            </w:r>
          </w:p>
        </w:tc>
        <w:tc>
          <w:tcPr>
            <w:tcW w:w="0" w:type="auto"/>
            <w:shd w:val="clear" w:color="auto" w:fill="auto"/>
            <w:vAlign w:val="center"/>
          </w:tcPr>
          <w:p w14:paraId="3E50ED04" w14:textId="32AB603A"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36.59</w:t>
            </w:r>
          </w:p>
        </w:tc>
        <w:tc>
          <w:tcPr>
            <w:tcW w:w="0" w:type="auto"/>
            <w:shd w:val="clear" w:color="auto" w:fill="auto"/>
            <w:vAlign w:val="center"/>
          </w:tcPr>
          <w:p w14:paraId="41A1754A" w14:textId="739756D3"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27.98</w:t>
            </w:r>
          </w:p>
        </w:tc>
      </w:tr>
      <w:tr w:rsidR="0004139F" w:rsidRPr="0004139F" w14:paraId="3B325509" w14:textId="77777777" w:rsidTr="00807668">
        <w:trPr>
          <w:trHeight w:val="278"/>
        </w:trPr>
        <w:tc>
          <w:tcPr>
            <w:tcW w:w="0" w:type="auto"/>
            <w:vMerge/>
            <w:vAlign w:val="center"/>
          </w:tcPr>
          <w:p w14:paraId="54908996"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6C31655" w14:textId="66793FC6"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53C62D2" w14:textId="65C287E1"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50%</w:t>
            </w:r>
          </w:p>
        </w:tc>
        <w:tc>
          <w:tcPr>
            <w:tcW w:w="0" w:type="auto"/>
            <w:shd w:val="clear" w:color="auto" w:fill="auto"/>
            <w:vAlign w:val="center"/>
          </w:tcPr>
          <w:p w14:paraId="78A7BEA5" w14:textId="0FEAE0FB"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38.61</w:t>
            </w:r>
          </w:p>
        </w:tc>
        <w:tc>
          <w:tcPr>
            <w:tcW w:w="0" w:type="auto"/>
            <w:shd w:val="clear" w:color="auto" w:fill="auto"/>
            <w:vAlign w:val="center"/>
          </w:tcPr>
          <w:p w14:paraId="5649AE29" w14:textId="40C5A81E"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37.77</w:t>
            </w:r>
          </w:p>
        </w:tc>
        <w:tc>
          <w:tcPr>
            <w:tcW w:w="0" w:type="auto"/>
            <w:shd w:val="clear" w:color="auto" w:fill="auto"/>
            <w:vAlign w:val="center"/>
          </w:tcPr>
          <w:p w14:paraId="63AB3C39" w14:textId="79CF63CE"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36.17</w:t>
            </w:r>
          </w:p>
        </w:tc>
      </w:tr>
      <w:tr w:rsidR="0004139F" w:rsidRPr="0004139F" w14:paraId="28611124" w14:textId="77777777" w:rsidTr="00807668">
        <w:trPr>
          <w:trHeight w:val="278"/>
        </w:trPr>
        <w:tc>
          <w:tcPr>
            <w:tcW w:w="0" w:type="auto"/>
            <w:vMerge/>
            <w:vAlign w:val="center"/>
          </w:tcPr>
          <w:p w14:paraId="09046CAA"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4F51D8D" w14:textId="47FB2698"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A7B778D" w14:textId="22F1B4CF"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95%</w:t>
            </w:r>
          </w:p>
        </w:tc>
        <w:tc>
          <w:tcPr>
            <w:tcW w:w="0" w:type="auto"/>
            <w:shd w:val="clear" w:color="auto" w:fill="auto"/>
            <w:vAlign w:val="center"/>
          </w:tcPr>
          <w:p w14:paraId="0DA62116" w14:textId="2434DF08"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41.15</w:t>
            </w:r>
          </w:p>
        </w:tc>
        <w:tc>
          <w:tcPr>
            <w:tcW w:w="0" w:type="auto"/>
            <w:shd w:val="clear" w:color="auto" w:fill="auto"/>
            <w:vAlign w:val="center"/>
          </w:tcPr>
          <w:p w14:paraId="394FF9B2" w14:textId="1B5CFFDD"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40.31</w:t>
            </w:r>
          </w:p>
        </w:tc>
        <w:tc>
          <w:tcPr>
            <w:tcW w:w="0" w:type="auto"/>
            <w:shd w:val="clear" w:color="auto" w:fill="auto"/>
            <w:vAlign w:val="center"/>
          </w:tcPr>
          <w:p w14:paraId="4C2AFE0D" w14:textId="59D07F7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39.70</w:t>
            </w:r>
          </w:p>
        </w:tc>
      </w:tr>
      <w:tr w:rsidR="0004139F" w:rsidRPr="0004139F" w14:paraId="3EA89560" w14:textId="77777777" w:rsidTr="00807668">
        <w:trPr>
          <w:trHeight w:val="278"/>
        </w:trPr>
        <w:tc>
          <w:tcPr>
            <w:tcW w:w="0" w:type="auto"/>
            <w:vMerge/>
            <w:vAlign w:val="center"/>
          </w:tcPr>
          <w:p w14:paraId="0EB19627"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EDB5271" w14:textId="09C96843"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 xml:space="preserve">UL average-UPT </w:t>
            </w:r>
            <w:r w:rsidRPr="0004139F">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2EF69404" w14:textId="62DCA6D9"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Mean</w:t>
            </w:r>
          </w:p>
        </w:tc>
        <w:tc>
          <w:tcPr>
            <w:tcW w:w="0" w:type="auto"/>
            <w:shd w:val="clear" w:color="auto" w:fill="auto"/>
            <w:vAlign w:val="center"/>
          </w:tcPr>
          <w:p w14:paraId="4499248F" w14:textId="2EB73C05"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5.19</w:t>
            </w:r>
          </w:p>
        </w:tc>
        <w:tc>
          <w:tcPr>
            <w:tcW w:w="0" w:type="auto"/>
            <w:shd w:val="clear" w:color="auto" w:fill="auto"/>
            <w:vAlign w:val="center"/>
          </w:tcPr>
          <w:p w14:paraId="421C6A40" w14:textId="46865758"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4.63</w:t>
            </w:r>
          </w:p>
        </w:tc>
        <w:tc>
          <w:tcPr>
            <w:tcW w:w="0" w:type="auto"/>
            <w:shd w:val="clear" w:color="auto" w:fill="auto"/>
            <w:vAlign w:val="center"/>
          </w:tcPr>
          <w:p w14:paraId="5724ED18" w14:textId="2AD1A868"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4.09</w:t>
            </w:r>
          </w:p>
        </w:tc>
      </w:tr>
      <w:tr w:rsidR="0004139F" w:rsidRPr="0004139F" w14:paraId="2C962D72" w14:textId="77777777" w:rsidTr="00B92C06">
        <w:trPr>
          <w:trHeight w:val="278"/>
        </w:trPr>
        <w:tc>
          <w:tcPr>
            <w:tcW w:w="0" w:type="auto"/>
            <w:vMerge/>
          </w:tcPr>
          <w:p w14:paraId="42E71723"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4774DAD" w14:textId="4DDA186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FEBE2D4" w14:textId="1A0B2A00"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w:t>
            </w:r>
          </w:p>
        </w:tc>
        <w:tc>
          <w:tcPr>
            <w:tcW w:w="0" w:type="auto"/>
            <w:shd w:val="clear" w:color="auto" w:fill="auto"/>
            <w:vAlign w:val="center"/>
          </w:tcPr>
          <w:p w14:paraId="2769B7F5" w14:textId="483664AA"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4.95</w:t>
            </w:r>
          </w:p>
        </w:tc>
        <w:tc>
          <w:tcPr>
            <w:tcW w:w="0" w:type="auto"/>
            <w:shd w:val="clear" w:color="auto" w:fill="auto"/>
            <w:vAlign w:val="center"/>
          </w:tcPr>
          <w:p w14:paraId="1DC2FCC9" w14:textId="69C0A127"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4.43</w:t>
            </w:r>
          </w:p>
        </w:tc>
        <w:tc>
          <w:tcPr>
            <w:tcW w:w="0" w:type="auto"/>
            <w:shd w:val="clear" w:color="auto" w:fill="auto"/>
            <w:vAlign w:val="center"/>
          </w:tcPr>
          <w:p w14:paraId="5C686922" w14:textId="1DF33561"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3.86</w:t>
            </w:r>
          </w:p>
        </w:tc>
      </w:tr>
      <w:tr w:rsidR="0004139F" w:rsidRPr="0004139F" w14:paraId="5CDB09E7" w14:textId="77777777" w:rsidTr="00B92C06">
        <w:trPr>
          <w:trHeight w:val="278"/>
        </w:trPr>
        <w:tc>
          <w:tcPr>
            <w:tcW w:w="0" w:type="auto"/>
            <w:vMerge/>
          </w:tcPr>
          <w:p w14:paraId="6BB10BC4"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85A3E11" w14:textId="366F6CE3"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90BC8DF" w14:textId="57E61D0F"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50%</w:t>
            </w:r>
          </w:p>
        </w:tc>
        <w:tc>
          <w:tcPr>
            <w:tcW w:w="0" w:type="auto"/>
            <w:shd w:val="clear" w:color="auto" w:fill="auto"/>
            <w:vAlign w:val="center"/>
          </w:tcPr>
          <w:p w14:paraId="342603C8" w14:textId="1653866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5.18</w:t>
            </w:r>
          </w:p>
        </w:tc>
        <w:tc>
          <w:tcPr>
            <w:tcW w:w="0" w:type="auto"/>
            <w:shd w:val="clear" w:color="auto" w:fill="auto"/>
            <w:vAlign w:val="center"/>
          </w:tcPr>
          <w:p w14:paraId="316BD14B" w14:textId="1D581827"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4.61</w:t>
            </w:r>
          </w:p>
        </w:tc>
        <w:tc>
          <w:tcPr>
            <w:tcW w:w="0" w:type="auto"/>
            <w:shd w:val="clear" w:color="auto" w:fill="auto"/>
            <w:vAlign w:val="center"/>
          </w:tcPr>
          <w:p w14:paraId="10490896" w14:textId="57A357E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4.08</w:t>
            </w:r>
          </w:p>
        </w:tc>
      </w:tr>
      <w:tr w:rsidR="0004139F" w:rsidRPr="0004139F" w14:paraId="60DCD498" w14:textId="77777777" w:rsidTr="00B92C06">
        <w:trPr>
          <w:trHeight w:val="278"/>
        </w:trPr>
        <w:tc>
          <w:tcPr>
            <w:tcW w:w="0" w:type="auto"/>
            <w:vMerge/>
          </w:tcPr>
          <w:p w14:paraId="39238B54"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A17D196" w14:textId="021D4D1A"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ED04C32" w14:textId="3B7053BD"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95%</w:t>
            </w:r>
          </w:p>
        </w:tc>
        <w:tc>
          <w:tcPr>
            <w:tcW w:w="0" w:type="auto"/>
            <w:shd w:val="clear" w:color="auto" w:fill="auto"/>
            <w:vAlign w:val="center"/>
          </w:tcPr>
          <w:p w14:paraId="7807F8CC" w14:textId="306EFFB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5.47</w:t>
            </w:r>
          </w:p>
        </w:tc>
        <w:tc>
          <w:tcPr>
            <w:tcW w:w="0" w:type="auto"/>
            <w:shd w:val="clear" w:color="auto" w:fill="auto"/>
            <w:vAlign w:val="center"/>
          </w:tcPr>
          <w:p w14:paraId="64E093C2" w14:textId="2D5428E8"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4.88</w:t>
            </w:r>
          </w:p>
        </w:tc>
        <w:tc>
          <w:tcPr>
            <w:tcW w:w="0" w:type="auto"/>
            <w:shd w:val="clear" w:color="auto" w:fill="auto"/>
            <w:vAlign w:val="center"/>
          </w:tcPr>
          <w:p w14:paraId="169157AA" w14:textId="10B20C93"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4.36</w:t>
            </w:r>
          </w:p>
        </w:tc>
      </w:tr>
      <w:tr w:rsidR="0004139F" w:rsidRPr="0004139F" w14:paraId="5537C0AF" w14:textId="77777777" w:rsidTr="00807668">
        <w:trPr>
          <w:trHeight w:val="278"/>
        </w:trPr>
        <w:tc>
          <w:tcPr>
            <w:tcW w:w="0" w:type="auto"/>
            <w:vMerge w:val="restart"/>
            <w:vAlign w:val="center"/>
          </w:tcPr>
          <w:p w14:paraId="085D0BCD" w14:textId="1586A110"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6FF35C1C" w14:textId="23A4E7CB"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 xml:space="preserve">DL average-UPT </w:t>
            </w:r>
            <w:r w:rsidRPr="0004139F">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66219528" w14:textId="1BAAA073"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Mean</w:t>
            </w:r>
          </w:p>
        </w:tc>
        <w:tc>
          <w:tcPr>
            <w:tcW w:w="0" w:type="auto"/>
            <w:shd w:val="clear" w:color="auto" w:fill="auto"/>
            <w:vAlign w:val="center"/>
          </w:tcPr>
          <w:p w14:paraId="31640A75" w14:textId="1999110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39.38</w:t>
            </w:r>
          </w:p>
        </w:tc>
        <w:tc>
          <w:tcPr>
            <w:tcW w:w="0" w:type="auto"/>
            <w:shd w:val="clear" w:color="auto" w:fill="auto"/>
            <w:vAlign w:val="center"/>
          </w:tcPr>
          <w:p w14:paraId="65F1E5B2" w14:textId="202F518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38.46</w:t>
            </w:r>
          </w:p>
        </w:tc>
        <w:tc>
          <w:tcPr>
            <w:tcW w:w="0" w:type="auto"/>
            <w:shd w:val="clear" w:color="auto" w:fill="auto"/>
            <w:vAlign w:val="center"/>
          </w:tcPr>
          <w:p w14:paraId="0C05CA8A" w14:textId="52565D1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36.61</w:t>
            </w:r>
          </w:p>
        </w:tc>
      </w:tr>
      <w:tr w:rsidR="0004139F" w:rsidRPr="0004139F" w14:paraId="72AC80FA" w14:textId="77777777" w:rsidTr="00B92C06">
        <w:trPr>
          <w:trHeight w:val="278"/>
        </w:trPr>
        <w:tc>
          <w:tcPr>
            <w:tcW w:w="0" w:type="auto"/>
            <w:vMerge/>
          </w:tcPr>
          <w:p w14:paraId="60BB5854"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D169C74" w14:textId="749A5BA9"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77D10AA" w14:textId="7BDA1EAF"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w:t>
            </w:r>
          </w:p>
        </w:tc>
        <w:tc>
          <w:tcPr>
            <w:tcW w:w="0" w:type="auto"/>
            <w:shd w:val="clear" w:color="auto" w:fill="auto"/>
            <w:vAlign w:val="center"/>
          </w:tcPr>
          <w:p w14:paraId="43F533A2" w14:textId="563D062E"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37.25</w:t>
            </w:r>
          </w:p>
        </w:tc>
        <w:tc>
          <w:tcPr>
            <w:tcW w:w="0" w:type="auto"/>
            <w:shd w:val="clear" w:color="auto" w:fill="auto"/>
            <w:vAlign w:val="center"/>
          </w:tcPr>
          <w:p w14:paraId="30CA9A94" w14:textId="7E22E49B"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36.77</w:t>
            </w:r>
          </w:p>
        </w:tc>
        <w:tc>
          <w:tcPr>
            <w:tcW w:w="0" w:type="auto"/>
            <w:shd w:val="clear" w:color="auto" w:fill="auto"/>
            <w:vAlign w:val="center"/>
          </w:tcPr>
          <w:p w14:paraId="6798F99A" w14:textId="1BA8FC9B"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33.05</w:t>
            </w:r>
          </w:p>
        </w:tc>
      </w:tr>
      <w:tr w:rsidR="0004139F" w:rsidRPr="0004139F" w14:paraId="203D6EA1" w14:textId="77777777" w:rsidTr="00B92C06">
        <w:trPr>
          <w:trHeight w:val="278"/>
        </w:trPr>
        <w:tc>
          <w:tcPr>
            <w:tcW w:w="0" w:type="auto"/>
            <w:vMerge/>
          </w:tcPr>
          <w:p w14:paraId="2A3840FC"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5A4537E" w14:textId="0E388AFA"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C23C9CF" w14:textId="79D827A4"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50%</w:t>
            </w:r>
          </w:p>
        </w:tc>
        <w:tc>
          <w:tcPr>
            <w:tcW w:w="0" w:type="auto"/>
            <w:shd w:val="clear" w:color="auto" w:fill="auto"/>
            <w:vAlign w:val="center"/>
          </w:tcPr>
          <w:p w14:paraId="0401FD85" w14:textId="3CEF882C"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39.24</w:t>
            </w:r>
          </w:p>
        </w:tc>
        <w:tc>
          <w:tcPr>
            <w:tcW w:w="0" w:type="auto"/>
            <w:shd w:val="clear" w:color="auto" w:fill="auto"/>
            <w:vAlign w:val="center"/>
          </w:tcPr>
          <w:p w14:paraId="5B677968" w14:textId="4C47CCDC"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38.05</w:t>
            </w:r>
          </w:p>
        </w:tc>
        <w:tc>
          <w:tcPr>
            <w:tcW w:w="0" w:type="auto"/>
            <w:shd w:val="clear" w:color="auto" w:fill="auto"/>
            <w:vAlign w:val="center"/>
          </w:tcPr>
          <w:p w14:paraId="2BA97D6C" w14:textId="798AFBB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36.56</w:t>
            </w:r>
          </w:p>
        </w:tc>
      </w:tr>
      <w:tr w:rsidR="0004139F" w:rsidRPr="0004139F" w14:paraId="2C75524D" w14:textId="77777777" w:rsidTr="00B92C06">
        <w:trPr>
          <w:trHeight w:val="278"/>
        </w:trPr>
        <w:tc>
          <w:tcPr>
            <w:tcW w:w="0" w:type="auto"/>
            <w:vMerge/>
          </w:tcPr>
          <w:p w14:paraId="69881B0E"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BF36534" w14:textId="4B21C4CF"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37E2AE0" w14:textId="7475B962"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95%</w:t>
            </w:r>
          </w:p>
        </w:tc>
        <w:tc>
          <w:tcPr>
            <w:tcW w:w="0" w:type="auto"/>
            <w:shd w:val="clear" w:color="auto" w:fill="auto"/>
            <w:vAlign w:val="center"/>
          </w:tcPr>
          <w:p w14:paraId="6A3F8294" w14:textId="63E6CB75"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42.31</w:t>
            </w:r>
          </w:p>
        </w:tc>
        <w:tc>
          <w:tcPr>
            <w:tcW w:w="0" w:type="auto"/>
            <w:shd w:val="clear" w:color="auto" w:fill="auto"/>
            <w:vAlign w:val="center"/>
          </w:tcPr>
          <w:p w14:paraId="2181523E" w14:textId="281821A5"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41.37</w:t>
            </w:r>
          </w:p>
        </w:tc>
        <w:tc>
          <w:tcPr>
            <w:tcW w:w="0" w:type="auto"/>
            <w:shd w:val="clear" w:color="auto" w:fill="auto"/>
            <w:vAlign w:val="center"/>
          </w:tcPr>
          <w:p w14:paraId="793CCC44" w14:textId="40CF7E2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40.39</w:t>
            </w:r>
          </w:p>
        </w:tc>
      </w:tr>
      <w:tr w:rsidR="0004139F" w:rsidRPr="0004139F" w14:paraId="7B29E0BA" w14:textId="77777777" w:rsidTr="00B92C06">
        <w:trPr>
          <w:trHeight w:val="278"/>
        </w:trPr>
        <w:tc>
          <w:tcPr>
            <w:tcW w:w="0" w:type="auto"/>
            <w:vMerge/>
          </w:tcPr>
          <w:p w14:paraId="259E2407"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0C8858EF" w14:textId="2582CA78"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 xml:space="preserve">UL average-UPT </w:t>
            </w:r>
            <w:r w:rsidRPr="0004139F">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65C8770E" w14:textId="6F8E17B8"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Mean</w:t>
            </w:r>
          </w:p>
        </w:tc>
        <w:tc>
          <w:tcPr>
            <w:tcW w:w="0" w:type="auto"/>
            <w:shd w:val="clear" w:color="auto" w:fill="auto"/>
            <w:vAlign w:val="center"/>
          </w:tcPr>
          <w:p w14:paraId="568C30B2" w14:textId="73265A87"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3.31</w:t>
            </w:r>
          </w:p>
        </w:tc>
        <w:tc>
          <w:tcPr>
            <w:tcW w:w="0" w:type="auto"/>
            <w:shd w:val="clear" w:color="auto" w:fill="auto"/>
            <w:vAlign w:val="center"/>
          </w:tcPr>
          <w:p w14:paraId="5B3509FC" w14:textId="216BE32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3.22</w:t>
            </w:r>
          </w:p>
        </w:tc>
        <w:tc>
          <w:tcPr>
            <w:tcW w:w="0" w:type="auto"/>
            <w:shd w:val="clear" w:color="auto" w:fill="auto"/>
            <w:vAlign w:val="center"/>
          </w:tcPr>
          <w:p w14:paraId="1CCCE2EA" w14:textId="42F54D05"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3.23</w:t>
            </w:r>
          </w:p>
        </w:tc>
      </w:tr>
      <w:tr w:rsidR="0004139F" w:rsidRPr="0004139F" w14:paraId="465276CA" w14:textId="77777777" w:rsidTr="00B92C06">
        <w:trPr>
          <w:trHeight w:val="278"/>
        </w:trPr>
        <w:tc>
          <w:tcPr>
            <w:tcW w:w="0" w:type="auto"/>
            <w:vMerge/>
          </w:tcPr>
          <w:p w14:paraId="238EE459"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A8906FE" w14:textId="3ED8F07E"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5DDF545" w14:textId="3930F0AB"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w:t>
            </w:r>
          </w:p>
        </w:tc>
        <w:tc>
          <w:tcPr>
            <w:tcW w:w="0" w:type="auto"/>
            <w:shd w:val="clear" w:color="auto" w:fill="auto"/>
            <w:vAlign w:val="center"/>
          </w:tcPr>
          <w:p w14:paraId="6F173E57" w14:textId="57987F1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3.04</w:t>
            </w:r>
          </w:p>
        </w:tc>
        <w:tc>
          <w:tcPr>
            <w:tcW w:w="0" w:type="auto"/>
            <w:shd w:val="clear" w:color="auto" w:fill="auto"/>
            <w:vAlign w:val="center"/>
          </w:tcPr>
          <w:p w14:paraId="69BF8D7C" w14:textId="1050CA76"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2.90</w:t>
            </w:r>
          </w:p>
        </w:tc>
        <w:tc>
          <w:tcPr>
            <w:tcW w:w="0" w:type="auto"/>
            <w:shd w:val="clear" w:color="auto" w:fill="auto"/>
            <w:vAlign w:val="center"/>
          </w:tcPr>
          <w:p w14:paraId="74A3ADE1" w14:textId="0673C55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2.70</w:t>
            </w:r>
          </w:p>
        </w:tc>
      </w:tr>
      <w:tr w:rsidR="0004139F" w:rsidRPr="0004139F" w14:paraId="549F7D75" w14:textId="77777777" w:rsidTr="00B92C06">
        <w:trPr>
          <w:trHeight w:val="278"/>
        </w:trPr>
        <w:tc>
          <w:tcPr>
            <w:tcW w:w="0" w:type="auto"/>
            <w:vMerge/>
          </w:tcPr>
          <w:p w14:paraId="577354BF"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D9209E0" w14:textId="3BDAE441"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691B203" w14:textId="258DAF82"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50%</w:t>
            </w:r>
          </w:p>
        </w:tc>
        <w:tc>
          <w:tcPr>
            <w:tcW w:w="0" w:type="auto"/>
            <w:shd w:val="clear" w:color="auto" w:fill="auto"/>
            <w:vAlign w:val="center"/>
          </w:tcPr>
          <w:p w14:paraId="2E66FC8D" w14:textId="226593F6"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3.31</w:t>
            </w:r>
          </w:p>
        </w:tc>
        <w:tc>
          <w:tcPr>
            <w:tcW w:w="0" w:type="auto"/>
            <w:shd w:val="clear" w:color="auto" w:fill="auto"/>
            <w:vAlign w:val="center"/>
          </w:tcPr>
          <w:p w14:paraId="3FF3706F" w14:textId="2DEA0E8C"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3.22</w:t>
            </w:r>
          </w:p>
        </w:tc>
        <w:tc>
          <w:tcPr>
            <w:tcW w:w="0" w:type="auto"/>
            <w:shd w:val="clear" w:color="auto" w:fill="auto"/>
            <w:vAlign w:val="center"/>
          </w:tcPr>
          <w:p w14:paraId="792D298A" w14:textId="073CE3F5"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3.26</w:t>
            </w:r>
          </w:p>
        </w:tc>
      </w:tr>
      <w:tr w:rsidR="0004139F" w:rsidRPr="0004139F" w14:paraId="098D9918" w14:textId="77777777" w:rsidTr="00B92C06">
        <w:trPr>
          <w:trHeight w:val="278"/>
        </w:trPr>
        <w:tc>
          <w:tcPr>
            <w:tcW w:w="0" w:type="auto"/>
            <w:vMerge/>
          </w:tcPr>
          <w:p w14:paraId="1FFD3A15"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F876174" w14:textId="7E8719FF"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7B25011" w14:textId="4792CA78"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95%</w:t>
            </w:r>
          </w:p>
        </w:tc>
        <w:tc>
          <w:tcPr>
            <w:tcW w:w="0" w:type="auto"/>
            <w:shd w:val="clear" w:color="auto" w:fill="auto"/>
            <w:vAlign w:val="center"/>
          </w:tcPr>
          <w:p w14:paraId="6EB68D77" w14:textId="4601F257"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3.56</w:t>
            </w:r>
          </w:p>
        </w:tc>
        <w:tc>
          <w:tcPr>
            <w:tcW w:w="0" w:type="auto"/>
            <w:shd w:val="clear" w:color="auto" w:fill="auto"/>
            <w:vAlign w:val="center"/>
          </w:tcPr>
          <w:p w14:paraId="6C5E00A5" w14:textId="53BAC04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3.58</w:t>
            </w:r>
          </w:p>
        </w:tc>
        <w:tc>
          <w:tcPr>
            <w:tcW w:w="0" w:type="auto"/>
            <w:shd w:val="clear" w:color="auto" w:fill="auto"/>
            <w:vAlign w:val="center"/>
          </w:tcPr>
          <w:p w14:paraId="6D4BA1DD" w14:textId="3E6E76D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3.62</w:t>
            </w:r>
          </w:p>
        </w:tc>
      </w:tr>
      <w:tr w:rsidR="0004139F" w:rsidRPr="0004139F" w14:paraId="2F9F2F97" w14:textId="77777777" w:rsidTr="00807668">
        <w:trPr>
          <w:trHeight w:val="278"/>
        </w:trPr>
        <w:tc>
          <w:tcPr>
            <w:tcW w:w="0" w:type="auto"/>
            <w:vMerge w:val="restart"/>
            <w:vAlign w:val="center"/>
          </w:tcPr>
          <w:p w14:paraId="25EBCB99" w14:textId="68DD8EF1"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12D4C222" w14:textId="50AA076D"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 xml:space="preserve">DL packet-Latency </w:t>
            </w:r>
            <w:r w:rsidRPr="0004139F">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07284FF2" w14:textId="13164CD4"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Mean</w:t>
            </w:r>
          </w:p>
        </w:tc>
        <w:tc>
          <w:tcPr>
            <w:tcW w:w="0" w:type="auto"/>
            <w:shd w:val="clear" w:color="auto" w:fill="auto"/>
            <w:vAlign w:val="center"/>
          </w:tcPr>
          <w:p w14:paraId="308FB63B" w14:textId="2ED238A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0.95</w:t>
            </w:r>
          </w:p>
        </w:tc>
        <w:tc>
          <w:tcPr>
            <w:tcW w:w="0" w:type="auto"/>
            <w:shd w:val="clear" w:color="auto" w:fill="auto"/>
            <w:vAlign w:val="center"/>
          </w:tcPr>
          <w:p w14:paraId="144EBB92" w14:textId="51D32B2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0.98</w:t>
            </w:r>
          </w:p>
        </w:tc>
        <w:tc>
          <w:tcPr>
            <w:tcW w:w="0" w:type="auto"/>
            <w:shd w:val="clear" w:color="auto" w:fill="auto"/>
            <w:vAlign w:val="center"/>
          </w:tcPr>
          <w:p w14:paraId="2B7E841E" w14:textId="2D2AD5D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1.18</w:t>
            </w:r>
          </w:p>
        </w:tc>
      </w:tr>
      <w:tr w:rsidR="0004139F" w:rsidRPr="0004139F" w14:paraId="34641A9F" w14:textId="77777777" w:rsidTr="00807668">
        <w:trPr>
          <w:trHeight w:val="278"/>
        </w:trPr>
        <w:tc>
          <w:tcPr>
            <w:tcW w:w="0" w:type="auto"/>
            <w:vMerge/>
            <w:vAlign w:val="center"/>
          </w:tcPr>
          <w:p w14:paraId="131B57C7"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8F192A5" w14:textId="61EE6EBE"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6936ECD" w14:textId="398A04E5"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w:t>
            </w:r>
          </w:p>
        </w:tc>
        <w:tc>
          <w:tcPr>
            <w:tcW w:w="0" w:type="auto"/>
            <w:shd w:val="clear" w:color="auto" w:fill="auto"/>
            <w:vAlign w:val="center"/>
          </w:tcPr>
          <w:p w14:paraId="510E846A" w14:textId="5F59E00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0.53</w:t>
            </w:r>
          </w:p>
        </w:tc>
        <w:tc>
          <w:tcPr>
            <w:tcW w:w="0" w:type="auto"/>
            <w:shd w:val="clear" w:color="auto" w:fill="auto"/>
            <w:vAlign w:val="center"/>
          </w:tcPr>
          <w:p w14:paraId="34FABD76" w14:textId="15F39D3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0.54</w:t>
            </w:r>
          </w:p>
        </w:tc>
        <w:tc>
          <w:tcPr>
            <w:tcW w:w="0" w:type="auto"/>
            <w:shd w:val="clear" w:color="auto" w:fill="auto"/>
            <w:vAlign w:val="center"/>
          </w:tcPr>
          <w:p w14:paraId="12432160" w14:textId="3DE2534B"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0.54</w:t>
            </w:r>
          </w:p>
        </w:tc>
      </w:tr>
      <w:tr w:rsidR="0004139F" w:rsidRPr="0004139F" w14:paraId="01F0DB05" w14:textId="77777777" w:rsidTr="00807668">
        <w:trPr>
          <w:trHeight w:val="278"/>
        </w:trPr>
        <w:tc>
          <w:tcPr>
            <w:tcW w:w="0" w:type="auto"/>
            <w:vMerge/>
            <w:vAlign w:val="center"/>
          </w:tcPr>
          <w:p w14:paraId="61AB3BA2"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F5E08D2" w14:textId="1B031E39"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5854FEE" w14:textId="0ACF7CFA"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50%</w:t>
            </w:r>
          </w:p>
        </w:tc>
        <w:tc>
          <w:tcPr>
            <w:tcW w:w="0" w:type="auto"/>
            <w:shd w:val="clear" w:color="auto" w:fill="auto"/>
            <w:vAlign w:val="center"/>
          </w:tcPr>
          <w:p w14:paraId="76585006" w14:textId="2EA22CB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0.84</w:t>
            </w:r>
          </w:p>
        </w:tc>
        <w:tc>
          <w:tcPr>
            <w:tcW w:w="0" w:type="auto"/>
            <w:shd w:val="clear" w:color="auto" w:fill="auto"/>
            <w:vAlign w:val="center"/>
          </w:tcPr>
          <w:p w14:paraId="3502EBF8" w14:textId="1E99C1AC"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0.85</w:t>
            </w:r>
          </w:p>
        </w:tc>
        <w:tc>
          <w:tcPr>
            <w:tcW w:w="0" w:type="auto"/>
            <w:shd w:val="clear" w:color="auto" w:fill="auto"/>
            <w:vAlign w:val="center"/>
          </w:tcPr>
          <w:p w14:paraId="4C235140" w14:textId="0BA7938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0.91</w:t>
            </w:r>
          </w:p>
        </w:tc>
      </w:tr>
      <w:tr w:rsidR="0004139F" w:rsidRPr="0004139F" w14:paraId="04EFD06A" w14:textId="77777777" w:rsidTr="00807668">
        <w:trPr>
          <w:trHeight w:val="278"/>
        </w:trPr>
        <w:tc>
          <w:tcPr>
            <w:tcW w:w="0" w:type="auto"/>
            <w:vMerge/>
            <w:vAlign w:val="center"/>
          </w:tcPr>
          <w:p w14:paraId="1D13208E"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00F0F55" w14:textId="011BA845"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CCBF26B" w14:textId="1F0A4763"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95%</w:t>
            </w:r>
          </w:p>
        </w:tc>
        <w:tc>
          <w:tcPr>
            <w:tcW w:w="0" w:type="auto"/>
            <w:shd w:val="clear" w:color="auto" w:fill="auto"/>
            <w:vAlign w:val="center"/>
          </w:tcPr>
          <w:p w14:paraId="271FC8BE" w14:textId="36D2F2FD"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2.47</w:t>
            </w:r>
          </w:p>
        </w:tc>
        <w:tc>
          <w:tcPr>
            <w:tcW w:w="0" w:type="auto"/>
            <w:shd w:val="clear" w:color="auto" w:fill="auto"/>
            <w:vAlign w:val="center"/>
          </w:tcPr>
          <w:p w14:paraId="0964DAA6" w14:textId="55C0AB0D"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2.49</w:t>
            </w:r>
          </w:p>
        </w:tc>
        <w:tc>
          <w:tcPr>
            <w:tcW w:w="0" w:type="auto"/>
            <w:shd w:val="clear" w:color="auto" w:fill="auto"/>
            <w:vAlign w:val="center"/>
          </w:tcPr>
          <w:p w14:paraId="7D24B990" w14:textId="5B6EF51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4.75</w:t>
            </w:r>
          </w:p>
        </w:tc>
      </w:tr>
      <w:tr w:rsidR="0004139F" w:rsidRPr="0004139F" w14:paraId="60684740" w14:textId="77777777" w:rsidTr="00807668">
        <w:trPr>
          <w:trHeight w:val="278"/>
        </w:trPr>
        <w:tc>
          <w:tcPr>
            <w:tcW w:w="0" w:type="auto"/>
            <w:vMerge/>
            <w:vAlign w:val="center"/>
          </w:tcPr>
          <w:p w14:paraId="58A32011"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7F1B12CC" w14:textId="01D4B7FD"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 xml:space="preserve">UL packet-Latency </w:t>
            </w:r>
            <w:r w:rsidRPr="0004139F">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4CAD2753" w14:textId="014814D6"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Mean</w:t>
            </w:r>
          </w:p>
        </w:tc>
        <w:tc>
          <w:tcPr>
            <w:tcW w:w="0" w:type="auto"/>
            <w:shd w:val="clear" w:color="auto" w:fill="auto"/>
            <w:vAlign w:val="center"/>
          </w:tcPr>
          <w:p w14:paraId="29CA87BA" w14:textId="4ABCD48F"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1.71</w:t>
            </w:r>
          </w:p>
        </w:tc>
        <w:tc>
          <w:tcPr>
            <w:tcW w:w="0" w:type="auto"/>
            <w:shd w:val="clear" w:color="auto" w:fill="auto"/>
            <w:vAlign w:val="center"/>
          </w:tcPr>
          <w:p w14:paraId="59C5A59D" w14:textId="4933590D"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2.01</w:t>
            </w:r>
          </w:p>
        </w:tc>
        <w:tc>
          <w:tcPr>
            <w:tcW w:w="0" w:type="auto"/>
            <w:shd w:val="clear" w:color="auto" w:fill="auto"/>
            <w:vAlign w:val="center"/>
          </w:tcPr>
          <w:p w14:paraId="0E6F56F9" w14:textId="51EC1F2A"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2.37</w:t>
            </w:r>
          </w:p>
        </w:tc>
      </w:tr>
      <w:tr w:rsidR="0004139F" w:rsidRPr="0004139F" w14:paraId="11C65D72" w14:textId="77777777" w:rsidTr="00B92C06">
        <w:trPr>
          <w:trHeight w:val="278"/>
        </w:trPr>
        <w:tc>
          <w:tcPr>
            <w:tcW w:w="0" w:type="auto"/>
            <w:vMerge/>
          </w:tcPr>
          <w:p w14:paraId="1EF2465D"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B825651" w14:textId="05120263"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23622C3" w14:textId="4320A475"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w:t>
            </w:r>
          </w:p>
        </w:tc>
        <w:tc>
          <w:tcPr>
            <w:tcW w:w="0" w:type="auto"/>
            <w:shd w:val="clear" w:color="auto" w:fill="auto"/>
            <w:vAlign w:val="center"/>
          </w:tcPr>
          <w:p w14:paraId="21E07BAB" w14:textId="6A74671F"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1.11</w:t>
            </w:r>
          </w:p>
        </w:tc>
        <w:tc>
          <w:tcPr>
            <w:tcW w:w="0" w:type="auto"/>
            <w:shd w:val="clear" w:color="auto" w:fill="auto"/>
            <w:vAlign w:val="center"/>
          </w:tcPr>
          <w:p w14:paraId="3BF50718" w14:textId="0EA4FA7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1.12</w:t>
            </w:r>
          </w:p>
        </w:tc>
        <w:tc>
          <w:tcPr>
            <w:tcW w:w="0" w:type="auto"/>
            <w:shd w:val="clear" w:color="auto" w:fill="auto"/>
            <w:vAlign w:val="center"/>
          </w:tcPr>
          <w:p w14:paraId="421DF17F" w14:textId="6A285CEC"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1.15</w:t>
            </w:r>
          </w:p>
        </w:tc>
      </w:tr>
      <w:tr w:rsidR="0004139F" w:rsidRPr="0004139F" w14:paraId="3FBA56F3" w14:textId="77777777" w:rsidTr="00B92C06">
        <w:trPr>
          <w:trHeight w:val="278"/>
        </w:trPr>
        <w:tc>
          <w:tcPr>
            <w:tcW w:w="0" w:type="auto"/>
            <w:vMerge/>
          </w:tcPr>
          <w:p w14:paraId="50DF0F55"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1FB9CC2" w14:textId="4F8232AE"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CB976C0" w14:textId="2222171B"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50%</w:t>
            </w:r>
          </w:p>
        </w:tc>
        <w:tc>
          <w:tcPr>
            <w:tcW w:w="0" w:type="auto"/>
            <w:shd w:val="clear" w:color="auto" w:fill="auto"/>
            <w:vAlign w:val="center"/>
          </w:tcPr>
          <w:p w14:paraId="620D6709" w14:textId="2981B97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1.48</w:t>
            </w:r>
          </w:p>
        </w:tc>
        <w:tc>
          <w:tcPr>
            <w:tcW w:w="0" w:type="auto"/>
            <w:shd w:val="clear" w:color="auto" w:fill="auto"/>
            <w:vAlign w:val="center"/>
          </w:tcPr>
          <w:p w14:paraId="3736B975" w14:textId="70B46A4F"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1.72</w:t>
            </w:r>
          </w:p>
        </w:tc>
        <w:tc>
          <w:tcPr>
            <w:tcW w:w="0" w:type="auto"/>
            <w:shd w:val="clear" w:color="auto" w:fill="auto"/>
            <w:vAlign w:val="center"/>
          </w:tcPr>
          <w:p w14:paraId="49759AA4" w14:textId="545F4A5D"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2.04</w:t>
            </w:r>
          </w:p>
        </w:tc>
      </w:tr>
      <w:tr w:rsidR="0004139F" w:rsidRPr="0004139F" w14:paraId="54FB783D" w14:textId="77777777" w:rsidTr="00B92C06">
        <w:trPr>
          <w:trHeight w:val="278"/>
        </w:trPr>
        <w:tc>
          <w:tcPr>
            <w:tcW w:w="0" w:type="auto"/>
            <w:vMerge/>
          </w:tcPr>
          <w:p w14:paraId="1E60A458"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AA68C28" w14:textId="185C0CB8"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25BB93E" w14:textId="127078B4"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95%</w:t>
            </w:r>
          </w:p>
        </w:tc>
        <w:tc>
          <w:tcPr>
            <w:tcW w:w="0" w:type="auto"/>
            <w:shd w:val="clear" w:color="auto" w:fill="auto"/>
            <w:vAlign w:val="center"/>
          </w:tcPr>
          <w:p w14:paraId="63DE49C7" w14:textId="66B4C0C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4.10</w:t>
            </w:r>
          </w:p>
        </w:tc>
        <w:tc>
          <w:tcPr>
            <w:tcW w:w="0" w:type="auto"/>
            <w:shd w:val="clear" w:color="auto" w:fill="auto"/>
            <w:vAlign w:val="center"/>
          </w:tcPr>
          <w:p w14:paraId="61C1315B" w14:textId="3F53865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5.42</w:t>
            </w:r>
          </w:p>
        </w:tc>
        <w:tc>
          <w:tcPr>
            <w:tcW w:w="0" w:type="auto"/>
            <w:shd w:val="clear" w:color="auto" w:fill="auto"/>
            <w:vAlign w:val="center"/>
          </w:tcPr>
          <w:p w14:paraId="4B8F56A3" w14:textId="025512AC"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6.52</w:t>
            </w:r>
          </w:p>
        </w:tc>
      </w:tr>
      <w:tr w:rsidR="0004139F" w:rsidRPr="0004139F" w14:paraId="4896352D" w14:textId="77777777" w:rsidTr="00807668">
        <w:trPr>
          <w:trHeight w:val="278"/>
        </w:trPr>
        <w:tc>
          <w:tcPr>
            <w:tcW w:w="0" w:type="auto"/>
            <w:vMerge w:val="restart"/>
            <w:vAlign w:val="center"/>
          </w:tcPr>
          <w:p w14:paraId="5E25B44E" w14:textId="16C1B33B"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72BC057D" w14:textId="7C8D91F7"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 xml:space="preserve">DL packet-Latency </w:t>
            </w:r>
            <w:r w:rsidRPr="0004139F">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322B8426" w14:textId="6A52E44C"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Mean</w:t>
            </w:r>
          </w:p>
        </w:tc>
        <w:tc>
          <w:tcPr>
            <w:tcW w:w="0" w:type="auto"/>
            <w:shd w:val="clear" w:color="auto" w:fill="auto"/>
            <w:vAlign w:val="center"/>
          </w:tcPr>
          <w:p w14:paraId="4A796352" w14:textId="14B9EEE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1.04</w:t>
            </w:r>
          </w:p>
        </w:tc>
        <w:tc>
          <w:tcPr>
            <w:tcW w:w="0" w:type="auto"/>
            <w:shd w:val="clear" w:color="auto" w:fill="auto"/>
            <w:vAlign w:val="center"/>
          </w:tcPr>
          <w:p w14:paraId="2DE41F80" w14:textId="3C0F0A6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1.05</w:t>
            </w:r>
          </w:p>
        </w:tc>
        <w:tc>
          <w:tcPr>
            <w:tcW w:w="0" w:type="auto"/>
            <w:shd w:val="clear" w:color="auto" w:fill="auto"/>
            <w:vAlign w:val="center"/>
          </w:tcPr>
          <w:p w14:paraId="23993BC2" w14:textId="280E22C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1.13</w:t>
            </w:r>
          </w:p>
        </w:tc>
      </w:tr>
      <w:tr w:rsidR="0004139F" w:rsidRPr="0004139F" w14:paraId="60100A91" w14:textId="77777777" w:rsidTr="00B92C06">
        <w:trPr>
          <w:trHeight w:val="278"/>
        </w:trPr>
        <w:tc>
          <w:tcPr>
            <w:tcW w:w="0" w:type="auto"/>
            <w:vMerge/>
          </w:tcPr>
          <w:p w14:paraId="24BE889C"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186B48A" w14:textId="6782ECAD"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7C8D832" w14:textId="090D210A"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w:t>
            </w:r>
          </w:p>
        </w:tc>
        <w:tc>
          <w:tcPr>
            <w:tcW w:w="0" w:type="auto"/>
            <w:shd w:val="clear" w:color="auto" w:fill="auto"/>
            <w:vAlign w:val="center"/>
          </w:tcPr>
          <w:p w14:paraId="0F1AA346" w14:textId="4157EEBA"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0.52</w:t>
            </w:r>
          </w:p>
        </w:tc>
        <w:tc>
          <w:tcPr>
            <w:tcW w:w="0" w:type="auto"/>
            <w:shd w:val="clear" w:color="auto" w:fill="auto"/>
            <w:vAlign w:val="center"/>
          </w:tcPr>
          <w:p w14:paraId="0BF6753F" w14:textId="656E1A47"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0.52</w:t>
            </w:r>
          </w:p>
        </w:tc>
        <w:tc>
          <w:tcPr>
            <w:tcW w:w="0" w:type="auto"/>
            <w:shd w:val="clear" w:color="auto" w:fill="auto"/>
            <w:vAlign w:val="center"/>
          </w:tcPr>
          <w:p w14:paraId="08FCA9F0" w14:textId="4BF3054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0.53</w:t>
            </w:r>
          </w:p>
        </w:tc>
      </w:tr>
      <w:tr w:rsidR="0004139F" w:rsidRPr="0004139F" w14:paraId="07557B5A" w14:textId="77777777" w:rsidTr="00B92C06">
        <w:trPr>
          <w:trHeight w:val="278"/>
        </w:trPr>
        <w:tc>
          <w:tcPr>
            <w:tcW w:w="0" w:type="auto"/>
            <w:vMerge/>
          </w:tcPr>
          <w:p w14:paraId="4EEFC66C"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3EDA559" w14:textId="3C8B8165"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EECFD94" w14:textId="57B91F8C"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50%</w:t>
            </w:r>
          </w:p>
        </w:tc>
        <w:tc>
          <w:tcPr>
            <w:tcW w:w="0" w:type="auto"/>
            <w:shd w:val="clear" w:color="auto" w:fill="auto"/>
            <w:vAlign w:val="center"/>
          </w:tcPr>
          <w:p w14:paraId="74C90415" w14:textId="451EA626"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0.82</w:t>
            </w:r>
          </w:p>
        </w:tc>
        <w:tc>
          <w:tcPr>
            <w:tcW w:w="0" w:type="auto"/>
            <w:shd w:val="clear" w:color="auto" w:fill="auto"/>
            <w:vAlign w:val="center"/>
          </w:tcPr>
          <w:p w14:paraId="5EAE9A5B" w14:textId="43D8D77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0.84</w:t>
            </w:r>
          </w:p>
        </w:tc>
        <w:tc>
          <w:tcPr>
            <w:tcW w:w="0" w:type="auto"/>
            <w:shd w:val="clear" w:color="auto" w:fill="auto"/>
            <w:vAlign w:val="center"/>
          </w:tcPr>
          <w:p w14:paraId="6B647125" w14:textId="70CF045C"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0.87</w:t>
            </w:r>
          </w:p>
        </w:tc>
      </w:tr>
      <w:tr w:rsidR="0004139F" w:rsidRPr="0004139F" w14:paraId="534AF5F6" w14:textId="77777777" w:rsidTr="00B92C06">
        <w:trPr>
          <w:trHeight w:val="278"/>
        </w:trPr>
        <w:tc>
          <w:tcPr>
            <w:tcW w:w="0" w:type="auto"/>
            <w:vMerge/>
          </w:tcPr>
          <w:p w14:paraId="0014468A"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A82EDDC" w14:textId="5F9C090E"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BEBD135" w14:textId="73FC306C"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95%</w:t>
            </w:r>
          </w:p>
        </w:tc>
        <w:tc>
          <w:tcPr>
            <w:tcW w:w="0" w:type="auto"/>
            <w:shd w:val="clear" w:color="auto" w:fill="auto"/>
            <w:vAlign w:val="center"/>
          </w:tcPr>
          <w:p w14:paraId="20C5D89D" w14:textId="50E74198"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4.17</w:t>
            </w:r>
          </w:p>
        </w:tc>
        <w:tc>
          <w:tcPr>
            <w:tcW w:w="0" w:type="auto"/>
            <w:shd w:val="clear" w:color="auto" w:fill="auto"/>
            <w:vAlign w:val="center"/>
          </w:tcPr>
          <w:p w14:paraId="6113CA56" w14:textId="52CC4DF1"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3.98</w:t>
            </w:r>
          </w:p>
        </w:tc>
        <w:tc>
          <w:tcPr>
            <w:tcW w:w="0" w:type="auto"/>
            <w:shd w:val="clear" w:color="auto" w:fill="auto"/>
            <w:vAlign w:val="center"/>
          </w:tcPr>
          <w:p w14:paraId="4F463423" w14:textId="02D6FBB5"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4.12</w:t>
            </w:r>
          </w:p>
        </w:tc>
      </w:tr>
      <w:tr w:rsidR="0004139F" w:rsidRPr="0004139F" w14:paraId="4538CF9F" w14:textId="77777777" w:rsidTr="00B92C06">
        <w:trPr>
          <w:trHeight w:val="278"/>
        </w:trPr>
        <w:tc>
          <w:tcPr>
            <w:tcW w:w="0" w:type="auto"/>
            <w:vMerge/>
          </w:tcPr>
          <w:p w14:paraId="2D7417A3"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4D4954B9" w14:textId="24E2D78E"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 xml:space="preserve">UL packet-Latency </w:t>
            </w:r>
            <w:r w:rsidRPr="0004139F">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11441D31" w14:textId="5893CF56"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Mean</w:t>
            </w:r>
          </w:p>
        </w:tc>
        <w:tc>
          <w:tcPr>
            <w:tcW w:w="0" w:type="auto"/>
            <w:shd w:val="clear" w:color="auto" w:fill="auto"/>
            <w:vAlign w:val="center"/>
          </w:tcPr>
          <w:p w14:paraId="7D20AE6C" w14:textId="0C830A7A"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2.94</w:t>
            </w:r>
          </w:p>
        </w:tc>
        <w:tc>
          <w:tcPr>
            <w:tcW w:w="0" w:type="auto"/>
            <w:shd w:val="clear" w:color="auto" w:fill="auto"/>
            <w:vAlign w:val="center"/>
          </w:tcPr>
          <w:p w14:paraId="69D06C54" w14:textId="1A3594E2"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3.05</w:t>
            </w:r>
          </w:p>
        </w:tc>
        <w:tc>
          <w:tcPr>
            <w:tcW w:w="0" w:type="auto"/>
            <w:shd w:val="clear" w:color="auto" w:fill="auto"/>
            <w:vAlign w:val="center"/>
          </w:tcPr>
          <w:p w14:paraId="7BD8BF88" w14:textId="149D732B"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3.12</w:t>
            </w:r>
          </w:p>
        </w:tc>
      </w:tr>
      <w:tr w:rsidR="0004139F" w:rsidRPr="0004139F" w14:paraId="5AAF8389" w14:textId="77777777" w:rsidTr="00B92C06">
        <w:trPr>
          <w:trHeight w:val="278"/>
        </w:trPr>
        <w:tc>
          <w:tcPr>
            <w:tcW w:w="0" w:type="auto"/>
            <w:vMerge/>
          </w:tcPr>
          <w:p w14:paraId="0E05879B"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0135230" w14:textId="59BBA06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044BDE5" w14:textId="3985ED03"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w:t>
            </w:r>
          </w:p>
        </w:tc>
        <w:tc>
          <w:tcPr>
            <w:tcW w:w="0" w:type="auto"/>
            <w:shd w:val="clear" w:color="auto" w:fill="auto"/>
            <w:vAlign w:val="center"/>
          </w:tcPr>
          <w:p w14:paraId="1835FED1" w14:textId="7757F16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1.22</w:t>
            </w:r>
          </w:p>
        </w:tc>
        <w:tc>
          <w:tcPr>
            <w:tcW w:w="0" w:type="auto"/>
            <w:shd w:val="clear" w:color="auto" w:fill="auto"/>
            <w:vAlign w:val="center"/>
          </w:tcPr>
          <w:p w14:paraId="6A7D5EBB" w14:textId="03D3F3A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1.25</w:t>
            </w:r>
          </w:p>
        </w:tc>
        <w:tc>
          <w:tcPr>
            <w:tcW w:w="0" w:type="auto"/>
            <w:shd w:val="clear" w:color="auto" w:fill="auto"/>
            <w:vAlign w:val="center"/>
          </w:tcPr>
          <w:p w14:paraId="66A81EB9" w14:textId="75368AC1"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1.24</w:t>
            </w:r>
          </w:p>
        </w:tc>
      </w:tr>
      <w:tr w:rsidR="0004139F" w:rsidRPr="0004139F" w14:paraId="530C5864" w14:textId="77777777" w:rsidTr="00B92C06">
        <w:trPr>
          <w:trHeight w:val="278"/>
        </w:trPr>
        <w:tc>
          <w:tcPr>
            <w:tcW w:w="0" w:type="auto"/>
            <w:vMerge/>
          </w:tcPr>
          <w:p w14:paraId="1E6D716A"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BE4B00A" w14:textId="05300646"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F42609F" w14:textId="61E24C9A"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50%</w:t>
            </w:r>
          </w:p>
        </w:tc>
        <w:tc>
          <w:tcPr>
            <w:tcW w:w="0" w:type="auto"/>
            <w:shd w:val="clear" w:color="auto" w:fill="auto"/>
            <w:vAlign w:val="center"/>
          </w:tcPr>
          <w:p w14:paraId="6081B0AA" w14:textId="48760673"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2.81</w:t>
            </w:r>
          </w:p>
        </w:tc>
        <w:tc>
          <w:tcPr>
            <w:tcW w:w="0" w:type="auto"/>
            <w:shd w:val="clear" w:color="auto" w:fill="auto"/>
            <w:vAlign w:val="center"/>
          </w:tcPr>
          <w:p w14:paraId="6A63622A" w14:textId="72E238AD"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2.85</w:t>
            </w:r>
          </w:p>
        </w:tc>
        <w:tc>
          <w:tcPr>
            <w:tcW w:w="0" w:type="auto"/>
            <w:shd w:val="clear" w:color="auto" w:fill="auto"/>
            <w:vAlign w:val="center"/>
          </w:tcPr>
          <w:p w14:paraId="01B9E17E" w14:textId="6BA528F3"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2.81</w:t>
            </w:r>
          </w:p>
        </w:tc>
      </w:tr>
      <w:tr w:rsidR="0004139F" w:rsidRPr="0004139F" w14:paraId="15483892" w14:textId="77777777" w:rsidTr="00B92C06">
        <w:trPr>
          <w:trHeight w:val="278"/>
        </w:trPr>
        <w:tc>
          <w:tcPr>
            <w:tcW w:w="0" w:type="auto"/>
            <w:vMerge/>
          </w:tcPr>
          <w:p w14:paraId="35CD8406" w14:textId="77777777"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5A2E371" w14:textId="67A4BC02" w:rsidR="0004139F" w:rsidRPr="0004139F"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4FC4CA1" w14:textId="41A198D8" w:rsidR="0004139F" w:rsidRPr="0004139F" w:rsidRDefault="0004139F" w:rsidP="00CD2A22">
            <w:pPr>
              <w:widowControl/>
              <w:jc w:val="center"/>
              <w:rPr>
                <w:rFonts w:ascii="Times New Roman" w:eastAsia="等线" w:hAnsi="Times New Roman" w:cs="Times New Roman"/>
                <w:b/>
                <w:bCs/>
                <w:kern w:val="0"/>
                <w:sz w:val="20"/>
                <w:szCs w:val="20"/>
              </w:rPr>
            </w:pPr>
            <w:r w:rsidRPr="0004139F">
              <w:rPr>
                <w:rFonts w:ascii="Times New Roman" w:eastAsia="等线" w:hAnsi="Times New Roman" w:cs="Times New Roman"/>
                <w:b/>
                <w:bCs/>
                <w:kern w:val="0"/>
                <w:sz w:val="20"/>
                <w:szCs w:val="20"/>
              </w:rPr>
              <w:t>95%</w:t>
            </w:r>
          </w:p>
        </w:tc>
        <w:tc>
          <w:tcPr>
            <w:tcW w:w="0" w:type="auto"/>
            <w:shd w:val="clear" w:color="auto" w:fill="auto"/>
            <w:vAlign w:val="center"/>
          </w:tcPr>
          <w:p w14:paraId="4E148984" w14:textId="3A20E5E4"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6.90</w:t>
            </w:r>
          </w:p>
        </w:tc>
        <w:tc>
          <w:tcPr>
            <w:tcW w:w="0" w:type="auto"/>
            <w:shd w:val="clear" w:color="auto" w:fill="auto"/>
            <w:vAlign w:val="center"/>
          </w:tcPr>
          <w:p w14:paraId="04EC5C4E" w14:textId="1B204029"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7.44</w:t>
            </w:r>
          </w:p>
        </w:tc>
        <w:tc>
          <w:tcPr>
            <w:tcW w:w="0" w:type="auto"/>
            <w:shd w:val="clear" w:color="auto" w:fill="auto"/>
            <w:vAlign w:val="center"/>
          </w:tcPr>
          <w:p w14:paraId="7A9DDD85" w14:textId="3F4A20B0" w:rsidR="0004139F" w:rsidRPr="0004139F" w:rsidRDefault="0004139F" w:rsidP="00B92C06">
            <w:pPr>
              <w:jc w:val="center"/>
              <w:rPr>
                <w:rFonts w:ascii="Times New Roman" w:eastAsia="等线" w:hAnsi="Times New Roman" w:cs="Times New Roman"/>
                <w:color w:val="000000"/>
                <w:sz w:val="20"/>
                <w:szCs w:val="20"/>
              </w:rPr>
            </w:pPr>
            <w:r w:rsidRPr="0004139F">
              <w:rPr>
                <w:rFonts w:ascii="Times New Roman" w:eastAsia="等线" w:hAnsi="Times New Roman" w:cs="Times New Roman"/>
                <w:color w:val="000000"/>
                <w:sz w:val="20"/>
                <w:szCs w:val="20"/>
              </w:rPr>
              <w:t>8.69</w:t>
            </w:r>
          </w:p>
        </w:tc>
      </w:tr>
    </w:tbl>
    <w:p w14:paraId="4E40B1DF" w14:textId="77777777" w:rsidR="00CD2A22" w:rsidRPr="00A870CA" w:rsidRDefault="00CD2A22" w:rsidP="00CD2A22">
      <w:pPr>
        <w:rPr>
          <w:rFonts w:ascii="Times New Roman" w:eastAsia="等线" w:hAnsi="Times New Roman" w:cs="Times New Roman"/>
          <w:kern w:val="0"/>
          <w:sz w:val="20"/>
          <w:szCs w:val="20"/>
          <w:lang w:val="en-GB"/>
        </w:rPr>
      </w:pPr>
    </w:p>
    <w:p w14:paraId="66D7EB11" w14:textId="2C154B67" w:rsidR="00CD2A22" w:rsidRDefault="00440633" w:rsidP="00CD2A22">
      <w:pPr>
        <w:jc w:val="center"/>
        <w:rPr>
          <w:rFonts w:ascii="Times New Roman" w:eastAsia="等线" w:hAnsi="Times New Roman" w:cs="Times New Roman"/>
          <w:b/>
          <w:kern w:val="0"/>
          <w:sz w:val="20"/>
          <w:szCs w:val="20"/>
          <w:lang w:val="en-GB"/>
        </w:rPr>
      </w:pPr>
      <w:r w:rsidRPr="005D073D">
        <w:rPr>
          <w:rFonts w:ascii="Times New Roman" w:eastAsia="等线" w:hAnsi="Times New Roman" w:cs="Times New Roman"/>
          <w:b/>
          <w:kern w:val="0"/>
          <w:sz w:val="20"/>
          <w:szCs w:val="20"/>
          <w:lang w:val="en-GB" w:eastAsia="en-US"/>
        </w:rPr>
        <w:t xml:space="preserve">Table </w:t>
      </w:r>
      <w:r w:rsidRPr="005D073D">
        <w:rPr>
          <w:rFonts w:ascii="Times New Roman" w:eastAsia="等线" w:hAnsi="Times New Roman" w:cs="Times New Roman" w:hint="eastAsia"/>
          <w:b/>
          <w:kern w:val="0"/>
          <w:sz w:val="20"/>
          <w:szCs w:val="20"/>
          <w:lang w:val="en-GB"/>
        </w:rPr>
        <w:t>B</w:t>
      </w:r>
      <w:r w:rsidRPr="005D073D">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3</w:t>
      </w:r>
      <w:r w:rsidRPr="005D073D">
        <w:rPr>
          <w:rFonts w:ascii="Times New Roman" w:eastAsia="等线" w:hAnsi="Times New Roman" w:cs="Times New Roman"/>
          <w:b/>
          <w:kern w:val="0"/>
          <w:sz w:val="20"/>
          <w:szCs w:val="20"/>
          <w:lang w:val="en-GB"/>
        </w:rPr>
        <w:t>.1.1</w:t>
      </w:r>
      <w:r>
        <w:rPr>
          <w:rFonts w:ascii="Times New Roman" w:eastAsia="等线" w:hAnsi="Times New Roman" w:cs="Times New Roman" w:hint="eastAsia"/>
          <w:b/>
          <w:kern w:val="0"/>
          <w:sz w:val="20"/>
          <w:szCs w:val="20"/>
          <w:lang w:val="en-GB"/>
        </w:rPr>
        <w:t>.2-4</w:t>
      </w:r>
      <w:r w:rsidRPr="005D073D">
        <w:rPr>
          <w:rFonts w:ascii="Times New Roman" w:eastAsia="等线" w:hAnsi="Times New Roman" w:cs="Times New Roman"/>
          <w:b/>
          <w:kern w:val="0"/>
          <w:sz w:val="20"/>
          <w:szCs w:val="20"/>
          <w:lang w:val="en-GB" w:eastAsia="en-US"/>
        </w:rPr>
        <w:t xml:space="preserve">: </w:t>
      </w:r>
      <w:r>
        <w:rPr>
          <w:rFonts w:ascii="Times New Roman" w:eastAsia="等线" w:hAnsi="Times New Roman" w:cs="Times New Roman" w:hint="eastAsia"/>
          <w:b/>
          <w:kern w:val="0"/>
          <w:sz w:val="20"/>
          <w:szCs w:val="20"/>
          <w:lang w:val="en-GB"/>
        </w:rPr>
        <w:t>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of</w:t>
      </w:r>
      <w:r w:rsidR="00CD2A22">
        <w:rPr>
          <w:rFonts w:ascii="Times New Roman" w:eastAsia="等线" w:hAnsi="Times New Roman" w:cs="Times New Roman" w:hint="eastAsia"/>
          <w:b/>
          <w:kern w:val="0"/>
          <w:sz w:val="20"/>
          <w:szCs w:val="20"/>
          <w:lang w:val="en-GB"/>
        </w:rPr>
        <w:t xml:space="preserve"> Indoor (FR1) dynamic SBFD vs. semi-static SBFD, </w:t>
      </w:r>
      <w:r w:rsidR="00CD2A22" w:rsidRPr="005B61E5">
        <w:rPr>
          <w:rFonts w:ascii="Times New Roman" w:eastAsia="等线" w:hAnsi="Times New Roman" w:cs="Times New Roman"/>
          <w:b/>
          <w:kern w:val="0"/>
          <w:sz w:val="20"/>
          <w:szCs w:val="20"/>
          <w:lang w:val="en-GB"/>
        </w:rPr>
        <w:t>{XXXX</w:t>
      </w:r>
      <w:r w:rsidR="00CD2A22">
        <w:rPr>
          <w:rFonts w:ascii="Times New Roman" w:eastAsia="等线" w:hAnsi="Times New Roman" w:cs="Times New Roman" w:hint="eastAsia"/>
          <w:b/>
          <w:kern w:val="0"/>
          <w:sz w:val="20"/>
          <w:szCs w:val="20"/>
          <w:lang w:val="en-GB"/>
        </w:rPr>
        <w:t>X</w:t>
      </w:r>
      <w:r w:rsidR="00CD2A22" w:rsidRPr="005B61E5">
        <w:rPr>
          <w:rFonts w:ascii="Times New Roman" w:eastAsia="等线" w:hAnsi="Times New Roman" w:cs="Times New Roman"/>
          <w:b/>
          <w:kern w:val="0"/>
          <w:sz w:val="20"/>
          <w:szCs w:val="20"/>
          <w:lang w:val="en-GB"/>
        </w:rPr>
        <w:t>}</w:t>
      </w:r>
      <w:r w:rsidR="00CD2A22">
        <w:rPr>
          <w:rFonts w:ascii="Times New Roman" w:eastAsia="等线" w:hAnsi="Times New Roman" w:cs="Times New Roman" w:hint="eastAsia"/>
          <w:b/>
          <w:kern w:val="0"/>
          <w:sz w:val="20"/>
          <w:szCs w:val="20"/>
          <w:lang w:val="en-GB"/>
        </w:rPr>
        <w:t xml:space="preserve"> </w:t>
      </w:r>
    </w:p>
    <w:p w14:paraId="0461CA1D" w14:textId="77777777" w:rsidR="00CD2A22" w:rsidRPr="005B61E5" w:rsidRDefault="00CD2A22" w:rsidP="00CD2A22">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lastRenderedPageBreak/>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877"/>
        <w:gridCol w:w="885"/>
        <w:gridCol w:w="896"/>
        <w:gridCol w:w="1129"/>
        <w:gridCol w:w="963"/>
        <w:gridCol w:w="896"/>
        <w:gridCol w:w="1129"/>
        <w:gridCol w:w="963"/>
      </w:tblGrid>
      <w:tr w:rsidR="0004139F" w:rsidRPr="00DE4724" w14:paraId="51BC5194" w14:textId="77777777" w:rsidTr="00807668">
        <w:trPr>
          <w:trHeight w:val="278"/>
        </w:trPr>
        <w:tc>
          <w:tcPr>
            <w:tcW w:w="0" w:type="auto"/>
            <w:gridSpan w:val="9"/>
          </w:tcPr>
          <w:p w14:paraId="36937355" w14:textId="4B8B328A" w:rsidR="0004139F" w:rsidRPr="00DE4724" w:rsidRDefault="0004139F" w:rsidP="00CD2A22">
            <w:pPr>
              <w:widowControl/>
              <w:jc w:val="center"/>
              <w:rPr>
                <w:rFonts w:ascii="Times New Roman" w:eastAsia="等线" w:hAnsi="Times New Roman" w:cs="Times New Roman"/>
                <w:b/>
                <w:i/>
                <w:color w:val="000000"/>
                <w:kern w:val="0"/>
                <w:sz w:val="20"/>
                <w:szCs w:val="20"/>
              </w:rPr>
            </w:pPr>
            <w:r w:rsidRPr="00DE4724">
              <w:rPr>
                <w:rFonts w:ascii="Times New Roman" w:eastAsia="等线" w:hAnsi="Times New Roman" w:cs="Times New Roman"/>
                <w:b/>
                <w:i/>
                <w:kern w:val="0"/>
                <w:sz w:val="20"/>
                <w:szCs w:val="20"/>
              </w:rPr>
              <w:t xml:space="preserve">Simple description of key assumptions (RSI based on 1dB </w:t>
            </w:r>
            <w:proofErr w:type="spellStart"/>
            <w:r w:rsidRPr="00DE4724">
              <w:rPr>
                <w:rFonts w:ascii="Times New Roman" w:eastAsia="等线" w:hAnsi="Times New Roman" w:cs="Times New Roman"/>
                <w:b/>
                <w:i/>
                <w:kern w:val="0"/>
                <w:sz w:val="20"/>
                <w:szCs w:val="20"/>
              </w:rPr>
              <w:t>desense</w:t>
            </w:r>
            <w:proofErr w:type="spellEnd"/>
            <w:r w:rsidRPr="00DE4724">
              <w:rPr>
                <w:rFonts w:ascii="Times New Roman" w:eastAsia="等线" w:hAnsi="Times New Roman" w:cs="Times New Roman"/>
                <w:b/>
                <w:i/>
                <w:kern w:val="0"/>
                <w:sz w:val="20"/>
                <w:szCs w:val="20"/>
              </w:rPr>
              <w:t xml:space="preserve">, </w:t>
            </w:r>
            <w:r w:rsidRPr="00DE4724">
              <w:rPr>
                <w:rFonts w:ascii="Times New Roman" w:hAnsi="Times New Roman" w:cs="Times New Roman"/>
                <w:b/>
                <w:bCs/>
                <w:i/>
                <w:iCs/>
                <w:sz w:val="20"/>
                <w:szCs w:val="20"/>
              </w:rPr>
              <w:t xml:space="preserve">Twice area &amp; same </w:t>
            </w:r>
            <w:proofErr w:type="spellStart"/>
            <w:r w:rsidRPr="00DE4724">
              <w:rPr>
                <w:rFonts w:ascii="Times New Roman" w:hAnsi="Times New Roman" w:cs="Times New Roman"/>
                <w:b/>
                <w:bCs/>
                <w:i/>
                <w:iCs/>
                <w:sz w:val="20"/>
                <w:szCs w:val="20"/>
              </w:rPr>
              <w:t>TxRUs</w:t>
            </w:r>
            <w:proofErr w:type="spellEnd"/>
            <w:r w:rsidRPr="00DE4724">
              <w:rPr>
                <w:rFonts w:ascii="Times New Roman" w:hAnsi="Times New Roman" w:cs="Times New Roman"/>
                <w:b/>
                <w:bCs/>
                <w:i/>
                <w:iCs/>
                <w:sz w:val="20"/>
                <w:szCs w:val="20"/>
              </w:rPr>
              <w:t xml:space="preserve"> (Option 2), SBFD slot configuration {XXXXX}, dynamic SBFD Option 3, DL: 0.5Mbytes, UL: 0.125Mbyte</w:t>
            </w:r>
            <w:r w:rsidRPr="00DE4724">
              <w:rPr>
                <w:rFonts w:ascii="Times New Roman" w:eastAsia="等线" w:hAnsi="Times New Roman" w:cs="Times New Roman"/>
                <w:b/>
                <w:i/>
                <w:kern w:val="0"/>
                <w:sz w:val="20"/>
                <w:szCs w:val="20"/>
              </w:rPr>
              <w:t>)</w:t>
            </w:r>
          </w:p>
        </w:tc>
      </w:tr>
      <w:tr w:rsidR="0004139F" w:rsidRPr="00DE4724" w14:paraId="46099024" w14:textId="77777777" w:rsidTr="00807668">
        <w:trPr>
          <w:trHeight w:val="278"/>
        </w:trPr>
        <w:tc>
          <w:tcPr>
            <w:tcW w:w="0" w:type="auto"/>
            <w:gridSpan w:val="3"/>
            <w:vMerge w:val="restart"/>
          </w:tcPr>
          <w:p w14:paraId="40928277" w14:textId="54649AB2"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4FA3F80E" w14:textId="77777777" w:rsidR="0004139F" w:rsidRPr="00DE4724" w:rsidRDefault="0004139F" w:rsidP="00CD2A22">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Nokia</w:t>
            </w:r>
            <w:r w:rsidRPr="00DE4724">
              <w:rPr>
                <w:rFonts w:ascii="Times New Roman" w:eastAsia="等线" w:hAnsi="Times New Roman" w:cs="Times New Roman"/>
                <w:b/>
                <w:color w:val="000000"/>
                <w:kern w:val="0"/>
                <w:sz w:val="20"/>
                <w:szCs w:val="20"/>
              </w:rPr>
              <w:t>]</w:t>
            </w:r>
          </w:p>
        </w:tc>
        <w:tc>
          <w:tcPr>
            <w:tcW w:w="0" w:type="auto"/>
            <w:gridSpan w:val="3"/>
            <w:shd w:val="clear" w:color="auto" w:fill="auto"/>
            <w:vAlign w:val="center"/>
          </w:tcPr>
          <w:p w14:paraId="60700F58" w14:textId="77777777" w:rsidR="0004139F" w:rsidRPr="00DE4724" w:rsidRDefault="0004139F" w:rsidP="00CD2A22">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vivo</w:t>
            </w:r>
            <w:r w:rsidRPr="00DE4724">
              <w:rPr>
                <w:rFonts w:ascii="Times New Roman" w:eastAsia="等线" w:hAnsi="Times New Roman" w:cs="Times New Roman"/>
                <w:b/>
                <w:color w:val="000000"/>
                <w:kern w:val="0"/>
                <w:sz w:val="20"/>
                <w:szCs w:val="20"/>
              </w:rPr>
              <w:t>]</w:t>
            </w:r>
          </w:p>
        </w:tc>
      </w:tr>
      <w:tr w:rsidR="0004139F" w:rsidRPr="00DE4724" w14:paraId="464DC55B" w14:textId="77777777" w:rsidTr="00807668">
        <w:trPr>
          <w:trHeight w:val="278"/>
        </w:trPr>
        <w:tc>
          <w:tcPr>
            <w:tcW w:w="0" w:type="auto"/>
            <w:gridSpan w:val="3"/>
            <w:vMerge/>
          </w:tcPr>
          <w:p w14:paraId="77EB8180" w14:textId="4525BD80"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0D41632" w14:textId="77777777" w:rsidR="0004139F" w:rsidRPr="00DE4724" w:rsidRDefault="0004139F" w:rsidP="00CD2A22">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03643809" w14:textId="77777777" w:rsidR="0004139F" w:rsidRPr="00DE4724" w:rsidRDefault="0004139F" w:rsidP="00CD2A22">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36C669C4" w14:textId="77777777" w:rsidR="0004139F" w:rsidRPr="00DE4724" w:rsidRDefault="0004139F" w:rsidP="00CD2A22">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74D45C64" w14:textId="77777777" w:rsidR="0004139F" w:rsidRPr="00DE4724" w:rsidRDefault="0004139F" w:rsidP="00CD2A22">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11E96084" w14:textId="77777777" w:rsidR="0004139F" w:rsidRPr="00DE4724" w:rsidRDefault="0004139F" w:rsidP="00CD2A22">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412868EB" w14:textId="77777777" w:rsidR="0004139F" w:rsidRPr="00DE4724" w:rsidRDefault="0004139F" w:rsidP="00CD2A22">
            <w:pPr>
              <w:widowControl/>
              <w:jc w:val="center"/>
              <w:rPr>
                <w:rFonts w:ascii="Times New Roman" w:eastAsia="等线" w:hAnsi="Times New Roman" w:cs="Times New Roman"/>
                <w:b/>
                <w:color w:val="000000"/>
                <w:kern w:val="0"/>
                <w:sz w:val="20"/>
                <w:szCs w:val="20"/>
              </w:rPr>
            </w:pPr>
            <w:r w:rsidRPr="00DE4724">
              <w:rPr>
                <w:rFonts w:ascii="Times New Roman" w:eastAsia="等线" w:hAnsi="Times New Roman" w:cs="Times New Roman"/>
                <w:b/>
                <w:color w:val="000000"/>
                <w:kern w:val="0"/>
                <w:sz w:val="20"/>
                <w:szCs w:val="20"/>
              </w:rPr>
              <w:t>High load</w:t>
            </w:r>
          </w:p>
        </w:tc>
      </w:tr>
      <w:tr w:rsidR="0004139F" w:rsidRPr="00DE4724" w14:paraId="0C4661F8" w14:textId="77777777" w:rsidTr="00807668">
        <w:trPr>
          <w:trHeight w:val="278"/>
        </w:trPr>
        <w:tc>
          <w:tcPr>
            <w:tcW w:w="0" w:type="auto"/>
            <w:vMerge w:val="restart"/>
            <w:vAlign w:val="center"/>
          </w:tcPr>
          <w:p w14:paraId="3E9851F7" w14:textId="18F403B4" w:rsidR="0004139F" w:rsidRPr="00B92C06" w:rsidRDefault="0004139F" w:rsidP="00CD2A22">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Baseline</w:t>
            </w:r>
          </w:p>
        </w:tc>
        <w:tc>
          <w:tcPr>
            <w:tcW w:w="0" w:type="auto"/>
            <w:vMerge w:val="restart"/>
            <w:shd w:val="clear" w:color="auto" w:fill="auto"/>
            <w:vAlign w:val="center"/>
          </w:tcPr>
          <w:p w14:paraId="474CCB33" w14:textId="61D4DFBD"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DL RU</w:t>
            </w:r>
          </w:p>
        </w:tc>
        <w:tc>
          <w:tcPr>
            <w:tcW w:w="0" w:type="auto"/>
            <w:shd w:val="clear" w:color="auto" w:fill="auto"/>
            <w:vAlign w:val="center"/>
          </w:tcPr>
          <w:p w14:paraId="681C4741" w14:textId="4E1D2E93"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Type-1</w:t>
            </w:r>
          </w:p>
        </w:tc>
        <w:tc>
          <w:tcPr>
            <w:tcW w:w="0" w:type="auto"/>
            <w:shd w:val="clear" w:color="auto" w:fill="auto"/>
            <w:vAlign w:val="center"/>
          </w:tcPr>
          <w:p w14:paraId="1FE67FC0" w14:textId="77F4F13C"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6.73%</w:t>
            </w:r>
          </w:p>
        </w:tc>
        <w:tc>
          <w:tcPr>
            <w:tcW w:w="0" w:type="auto"/>
            <w:shd w:val="clear" w:color="auto" w:fill="auto"/>
            <w:vAlign w:val="center"/>
          </w:tcPr>
          <w:p w14:paraId="68BFBB3E" w14:textId="0AD78562"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24.72%</w:t>
            </w:r>
          </w:p>
        </w:tc>
        <w:tc>
          <w:tcPr>
            <w:tcW w:w="0" w:type="auto"/>
            <w:shd w:val="clear" w:color="auto" w:fill="auto"/>
            <w:vAlign w:val="center"/>
          </w:tcPr>
          <w:p w14:paraId="1E7F3934" w14:textId="0924BA60"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59.81%</w:t>
            </w:r>
          </w:p>
        </w:tc>
        <w:tc>
          <w:tcPr>
            <w:tcW w:w="0" w:type="auto"/>
            <w:shd w:val="clear" w:color="auto" w:fill="auto"/>
            <w:vAlign w:val="center"/>
          </w:tcPr>
          <w:p w14:paraId="11C24727" w14:textId="610EAA13"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6.91%</w:t>
            </w:r>
          </w:p>
        </w:tc>
        <w:tc>
          <w:tcPr>
            <w:tcW w:w="0" w:type="auto"/>
            <w:shd w:val="clear" w:color="auto" w:fill="auto"/>
            <w:vAlign w:val="center"/>
          </w:tcPr>
          <w:p w14:paraId="65304CAD" w14:textId="0A9F7365"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19.40%</w:t>
            </w:r>
          </w:p>
        </w:tc>
        <w:tc>
          <w:tcPr>
            <w:tcW w:w="0" w:type="auto"/>
            <w:shd w:val="clear" w:color="auto" w:fill="auto"/>
            <w:vAlign w:val="center"/>
          </w:tcPr>
          <w:p w14:paraId="08FA7AD1" w14:textId="221AB106"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45.47%</w:t>
            </w:r>
          </w:p>
        </w:tc>
      </w:tr>
      <w:tr w:rsidR="0004139F" w:rsidRPr="00DE4724" w14:paraId="0FCC2404" w14:textId="77777777" w:rsidTr="00807668">
        <w:trPr>
          <w:trHeight w:val="278"/>
        </w:trPr>
        <w:tc>
          <w:tcPr>
            <w:tcW w:w="0" w:type="auto"/>
            <w:vMerge/>
            <w:vAlign w:val="center"/>
          </w:tcPr>
          <w:p w14:paraId="6D699E14" w14:textId="77777777"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E716B8B" w14:textId="748D57AE"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0378792" w14:textId="5090A387"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Type-2</w:t>
            </w:r>
          </w:p>
        </w:tc>
        <w:tc>
          <w:tcPr>
            <w:tcW w:w="0" w:type="auto"/>
            <w:shd w:val="clear" w:color="auto" w:fill="auto"/>
            <w:vAlign w:val="center"/>
          </w:tcPr>
          <w:p w14:paraId="0D58A357" w14:textId="75060A05"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5.13%</w:t>
            </w:r>
          </w:p>
        </w:tc>
        <w:tc>
          <w:tcPr>
            <w:tcW w:w="0" w:type="auto"/>
            <w:shd w:val="clear" w:color="auto" w:fill="auto"/>
            <w:vAlign w:val="center"/>
          </w:tcPr>
          <w:p w14:paraId="1C7EF608" w14:textId="03BB4FAA"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18.83%</w:t>
            </w:r>
          </w:p>
        </w:tc>
        <w:tc>
          <w:tcPr>
            <w:tcW w:w="0" w:type="auto"/>
            <w:shd w:val="clear" w:color="auto" w:fill="auto"/>
            <w:vAlign w:val="center"/>
          </w:tcPr>
          <w:p w14:paraId="4DB157F0" w14:textId="43EBEB2C"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45.57%</w:t>
            </w:r>
          </w:p>
        </w:tc>
        <w:tc>
          <w:tcPr>
            <w:tcW w:w="0" w:type="auto"/>
            <w:shd w:val="clear" w:color="auto" w:fill="auto"/>
            <w:vAlign w:val="center"/>
          </w:tcPr>
          <w:p w14:paraId="27877385" w14:textId="4CA9DC96"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8.82%</w:t>
            </w:r>
          </w:p>
        </w:tc>
        <w:tc>
          <w:tcPr>
            <w:tcW w:w="0" w:type="auto"/>
            <w:shd w:val="clear" w:color="auto" w:fill="auto"/>
            <w:vAlign w:val="center"/>
          </w:tcPr>
          <w:p w14:paraId="12678D49" w14:textId="2B804C06"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24.75%</w:t>
            </w:r>
          </w:p>
        </w:tc>
        <w:tc>
          <w:tcPr>
            <w:tcW w:w="0" w:type="auto"/>
            <w:shd w:val="clear" w:color="auto" w:fill="auto"/>
            <w:vAlign w:val="center"/>
          </w:tcPr>
          <w:p w14:paraId="29A3E670" w14:textId="73F13A60"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58.01%</w:t>
            </w:r>
          </w:p>
        </w:tc>
      </w:tr>
      <w:tr w:rsidR="0004139F" w:rsidRPr="00DE4724" w14:paraId="3A1BEBE5" w14:textId="77777777" w:rsidTr="00807668">
        <w:trPr>
          <w:trHeight w:val="278"/>
        </w:trPr>
        <w:tc>
          <w:tcPr>
            <w:tcW w:w="0" w:type="auto"/>
            <w:vMerge/>
            <w:vAlign w:val="center"/>
          </w:tcPr>
          <w:p w14:paraId="0EB573E2" w14:textId="77777777" w:rsidR="0004139F" w:rsidRPr="00B92C06" w:rsidRDefault="0004139F"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A9A92AC" w14:textId="07E24674"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UL RU</w:t>
            </w:r>
          </w:p>
        </w:tc>
        <w:tc>
          <w:tcPr>
            <w:tcW w:w="0" w:type="auto"/>
            <w:shd w:val="clear" w:color="auto" w:fill="auto"/>
            <w:vAlign w:val="center"/>
          </w:tcPr>
          <w:p w14:paraId="06F98C81" w14:textId="0961E8A0"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Type-1</w:t>
            </w:r>
          </w:p>
        </w:tc>
        <w:tc>
          <w:tcPr>
            <w:tcW w:w="0" w:type="auto"/>
            <w:shd w:val="clear" w:color="auto" w:fill="auto"/>
            <w:vAlign w:val="center"/>
          </w:tcPr>
          <w:p w14:paraId="2E8FF74C" w14:textId="0859578F"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7.49%</w:t>
            </w:r>
          </w:p>
        </w:tc>
        <w:tc>
          <w:tcPr>
            <w:tcW w:w="0" w:type="auto"/>
            <w:shd w:val="clear" w:color="auto" w:fill="auto"/>
            <w:vAlign w:val="center"/>
          </w:tcPr>
          <w:p w14:paraId="640EEE8E" w14:textId="6680C4F7"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25.82%</w:t>
            </w:r>
          </w:p>
        </w:tc>
        <w:tc>
          <w:tcPr>
            <w:tcW w:w="0" w:type="auto"/>
            <w:shd w:val="clear" w:color="auto" w:fill="auto"/>
            <w:vAlign w:val="center"/>
          </w:tcPr>
          <w:p w14:paraId="2BE2B686" w14:textId="75112486"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64.19%</w:t>
            </w:r>
          </w:p>
        </w:tc>
        <w:tc>
          <w:tcPr>
            <w:tcW w:w="0" w:type="auto"/>
            <w:shd w:val="clear" w:color="auto" w:fill="auto"/>
            <w:vAlign w:val="center"/>
          </w:tcPr>
          <w:p w14:paraId="3380EC9A" w14:textId="2DB31EFE"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1.89%</w:t>
            </w:r>
          </w:p>
        </w:tc>
        <w:tc>
          <w:tcPr>
            <w:tcW w:w="0" w:type="auto"/>
            <w:shd w:val="clear" w:color="auto" w:fill="auto"/>
            <w:vAlign w:val="center"/>
          </w:tcPr>
          <w:p w14:paraId="74019314" w14:textId="4BB8C8EB"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5.21%</w:t>
            </w:r>
          </w:p>
        </w:tc>
        <w:tc>
          <w:tcPr>
            <w:tcW w:w="0" w:type="auto"/>
            <w:shd w:val="clear" w:color="auto" w:fill="auto"/>
            <w:vAlign w:val="center"/>
          </w:tcPr>
          <w:p w14:paraId="7B745CE0" w14:textId="0B00C6A0"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11.25%</w:t>
            </w:r>
          </w:p>
        </w:tc>
      </w:tr>
      <w:tr w:rsidR="0004139F" w:rsidRPr="00DE4724" w14:paraId="7F617497" w14:textId="77777777" w:rsidTr="00807668">
        <w:trPr>
          <w:trHeight w:val="278"/>
        </w:trPr>
        <w:tc>
          <w:tcPr>
            <w:tcW w:w="0" w:type="auto"/>
            <w:vMerge/>
            <w:vAlign w:val="center"/>
          </w:tcPr>
          <w:p w14:paraId="37A3ACE4" w14:textId="77777777"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588A69B" w14:textId="622B713A"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66C5291" w14:textId="0C260111"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Type-2</w:t>
            </w:r>
          </w:p>
        </w:tc>
        <w:tc>
          <w:tcPr>
            <w:tcW w:w="0" w:type="auto"/>
            <w:shd w:val="clear" w:color="auto" w:fill="auto"/>
            <w:vAlign w:val="center"/>
          </w:tcPr>
          <w:p w14:paraId="04A83861" w14:textId="37D0A724"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1.51%</w:t>
            </w:r>
          </w:p>
        </w:tc>
        <w:tc>
          <w:tcPr>
            <w:tcW w:w="0" w:type="auto"/>
            <w:shd w:val="clear" w:color="auto" w:fill="auto"/>
            <w:vAlign w:val="center"/>
          </w:tcPr>
          <w:p w14:paraId="4487A174" w14:textId="5AA8E0B3"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5.20%</w:t>
            </w:r>
          </w:p>
        </w:tc>
        <w:tc>
          <w:tcPr>
            <w:tcW w:w="0" w:type="auto"/>
            <w:shd w:val="clear" w:color="auto" w:fill="auto"/>
            <w:vAlign w:val="center"/>
          </w:tcPr>
          <w:p w14:paraId="2249AC2B" w14:textId="1BC11DF4"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12.93%</w:t>
            </w:r>
          </w:p>
        </w:tc>
        <w:tc>
          <w:tcPr>
            <w:tcW w:w="0" w:type="auto"/>
            <w:shd w:val="clear" w:color="auto" w:fill="auto"/>
            <w:vAlign w:val="center"/>
          </w:tcPr>
          <w:p w14:paraId="7F5EBCF7" w14:textId="5AA6D4D5"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9.53%</w:t>
            </w:r>
          </w:p>
        </w:tc>
        <w:tc>
          <w:tcPr>
            <w:tcW w:w="0" w:type="auto"/>
            <w:shd w:val="clear" w:color="auto" w:fill="auto"/>
            <w:vAlign w:val="center"/>
          </w:tcPr>
          <w:p w14:paraId="70845DA4" w14:textId="4D3FDC40"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26.34%</w:t>
            </w:r>
          </w:p>
        </w:tc>
        <w:tc>
          <w:tcPr>
            <w:tcW w:w="0" w:type="auto"/>
            <w:shd w:val="clear" w:color="auto" w:fill="auto"/>
            <w:vAlign w:val="center"/>
          </w:tcPr>
          <w:p w14:paraId="21095DD5" w14:textId="25F15A2B"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56.89%</w:t>
            </w:r>
          </w:p>
        </w:tc>
      </w:tr>
      <w:tr w:rsidR="0004139F" w:rsidRPr="00DE4724" w14:paraId="57C10D0E" w14:textId="77777777" w:rsidTr="00807668">
        <w:trPr>
          <w:trHeight w:val="278"/>
        </w:trPr>
        <w:tc>
          <w:tcPr>
            <w:tcW w:w="0" w:type="auto"/>
            <w:vMerge w:val="restart"/>
            <w:vAlign w:val="center"/>
          </w:tcPr>
          <w:p w14:paraId="4D48A933" w14:textId="643EBFF8" w:rsidR="0004139F" w:rsidRPr="00B92C06" w:rsidRDefault="0004139F" w:rsidP="00CD2A22">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Dynamic SBFD</w:t>
            </w:r>
          </w:p>
        </w:tc>
        <w:tc>
          <w:tcPr>
            <w:tcW w:w="0" w:type="auto"/>
            <w:vMerge w:val="restart"/>
            <w:shd w:val="clear" w:color="auto" w:fill="auto"/>
            <w:vAlign w:val="center"/>
          </w:tcPr>
          <w:p w14:paraId="08E05253" w14:textId="1D2C731C"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DL RU</w:t>
            </w:r>
          </w:p>
        </w:tc>
        <w:tc>
          <w:tcPr>
            <w:tcW w:w="0" w:type="auto"/>
            <w:shd w:val="clear" w:color="auto" w:fill="auto"/>
            <w:vAlign w:val="center"/>
          </w:tcPr>
          <w:p w14:paraId="20C2E6BD" w14:textId="0DF05E10"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Type-1</w:t>
            </w:r>
          </w:p>
        </w:tc>
        <w:tc>
          <w:tcPr>
            <w:tcW w:w="0" w:type="auto"/>
            <w:shd w:val="clear" w:color="auto" w:fill="auto"/>
            <w:vAlign w:val="center"/>
          </w:tcPr>
          <w:p w14:paraId="701A970E" w14:textId="371CF212"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5.11%</w:t>
            </w:r>
          </w:p>
        </w:tc>
        <w:tc>
          <w:tcPr>
            <w:tcW w:w="0" w:type="auto"/>
            <w:shd w:val="clear" w:color="auto" w:fill="auto"/>
            <w:vAlign w:val="center"/>
          </w:tcPr>
          <w:p w14:paraId="4721EF58" w14:textId="6C7F7D32"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17.78%</w:t>
            </w:r>
          </w:p>
        </w:tc>
        <w:tc>
          <w:tcPr>
            <w:tcW w:w="0" w:type="auto"/>
            <w:shd w:val="clear" w:color="auto" w:fill="auto"/>
            <w:vAlign w:val="center"/>
          </w:tcPr>
          <w:p w14:paraId="7BE7D529" w14:textId="71F2CD24"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40.92%</w:t>
            </w:r>
          </w:p>
        </w:tc>
        <w:tc>
          <w:tcPr>
            <w:tcW w:w="0" w:type="auto"/>
            <w:shd w:val="clear" w:color="auto" w:fill="auto"/>
            <w:vAlign w:val="center"/>
          </w:tcPr>
          <w:p w14:paraId="07E99011" w14:textId="0AB4C02A"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7.05%</w:t>
            </w:r>
          </w:p>
        </w:tc>
        <w:tc>
          <w:tcPr>
            <w:tcW w:w="0" w:type="auto"/>
            <w:shd w:val="clear" w:color="auto" w:fill="auto"/>
            <w:vAlign w:val="center"/>
          </w:tcPr>
          <w:p w14:paraId="26488D8E" w14:textId="533CB5E4"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19.70%</w:t>
            </w:r>
          </w:p>
        </w:tc>
        <w:tc>
          <w:tcPr>
            <w:tcW w:w="0" w:type="auto"/>
            <w:shd w:val="clear" w:color="auto" w:fill="auto"/>
            <w:vAlign w:val="center"/>
          </w:tcPr>
          <w:p w14:paraId="486B4EF6" w14:textId="5B1AD33A"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47.40%</w:t>
            </w:r>
          </w:p>
        </w:tc>
      </w:tr>
      <w:tr w:rsidR="0004139F" w:rsidRPr="00DE4724" w14:paraId="75E717D2" w14:textId="77777777" w:rsidTr="00B92C06">
        <w:trPr>
          <w:trHeight w:val="278"/>
        </w:trPr>
        <w:tc>
          <w:tcPr>
            <w:tcW w:w="0" w:type="auto"/>
            <w:vMerge/>
          </w:tcPr>
          <w:p w14:paraId="688DA23D" w14:textId="77777777"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E34C0A0" w14:textId="778FF3EC"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8CE98B0" w14:textId="595546A1"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Type-2</w:t>
            </w:r>
          </w:p>
        </w:tc>
        <w:tc>
          <w:tcPr>
            <w:tcW w:w="0" w:type="auto"/>
            <w:shd w:val="clear" w:color="auto" w:fill="auto"/>
            <w:vAlign w:val="center"/>
          </w:tcPr>
          <w:p w14:paraId="18C45442" w14:textId="2F264B63"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5.15%</w:t>
            </w:r>
          </w:p>
        </w:tc>
        <w:tc>
          <w:tcPr>
            <w:tcW w:w="0" w:type="auto"/>
            <w:shd w:val="clear" w:color="auto" w:fill="auto"/>
            <w:vAlign w:val="center"/>
          </w:tcPr>
          <w:p w14:paraId="3EE123EB" w14:textId="6B26DD58"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18.41%</w:t>
            </w:r>
          </w:p>
        </w:tc>
        <w:tc>
          <w:tcPr>
            <w:tcW w:w="0" w:type="auto"/>
            <w:shd w:val="clear" w:color="auto" w:fill="auto"/>
            <w:vAlign w:val="center"/>
          </w:tcPr>
          <w:p w14:paraId="5E2BD432" w14:textId="4D0664A4"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46.09%</w:t>
            </w:r>
          </w:p>
        </w:tc>
        <w:tc>
          <w:tcPr>
            <w:tcW w:w="0" w:type="auto"/>
            <w:shd w:val="clear" w:color="auto" w:fill="auto"/>
            <w:vAlign w:val="center"/>
          </w:tcPr>
          <w:p w14:paraId="52787C99" w14:textId="094FC22C"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9.17%</w:t>
            </w:r>
          </w:p>
        </w:tc>
        <w:tc>
          <w:tcPr>
            <w:tcW w:w="0" w:type="auto"/>
            <w:shd w:val="clear" w:color="auto" w:fill="auto"/>
            <w:vAlign w:val="center"/>
          </w:tcPr>
          <w:p w14:paraId="7350CBC7" w14:textId="53D8B640"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25.55%</w:t>
            </w:r>
          </w:p>
        </w:tc>
        <w:tc>
          <w:tcPr>
            <w:tcW w:w="0" w:type="auto"/>
            <w:shd w:val="clear" w:color="auto" w:fill="auto"/>
            <w:vAlign w:val="center"/>
          </w:tcPr>
          <w:p w14:paraId="7DA67518" w14:textId="3BD48BCB"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60.79%</w:t>
            </w:r>
          </w:p>
        </w:tc>
      </w:tr>
      <w:tr w:rsidR="0004139F" w:rsidRPr="00DE4724" w14:paraId="66BCDE0E" w14:textId="77777777" w:rsidTr="00B92C06">
        <w:trPr>
          <w:trHeight w:val="278"/>
        </w:trPr>
        <w:tc>
          <w:tcPr>
            <w:tcW w:w="0" w:type="auto"/>
            <w:vMerge/>
          </w:tcPr>
          <w:p w14:paraId="3CFC391E" w14:textId="77777777" w:rsidR="0004139F" w:rsidRPr="00B92C06" w:rsidRDefault="0004139F"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4D0890D3" w14:textId="1C95E198"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UL RU</w:t>
            </w:r>
          </w:p>
        </w:tc>
        <w:tc>
          <w:tcPr>
            <w:tcW w:w="0" w:type="auto"/>
            <w:shd w:val="clear" w:color="auto" w:fill="auto"/>
            <w:vAlign w:val="center"/>
          </w:tcPr>
          <w:p w14:paraId="5CA8D9B9" w14:textId="4AA76943"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Type-1</w:t>
            </w:r>
          </w:p>
        </w:tc>
        <w:tc>
          <w:tcPr>
            <w:tcW w:w="0" w:type="auto"/>
            <w:shd w:val="clear" w:color="auto" w:fill="auto"/>
            <w:vAlign w:val="center"/>
          </w:tcPr>
          <w:p w14:paraId="54B57DB3" w14:textId="6403BCB7"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1.51%</w:t>
            </w:r>
          </w:p>
        </w:tc>
        <w:tc>
          <w:tcPr>
            <w:tcW w:w="0" w:type="auto"/>
            <w:shd w:val="clear" w:color="auto" w:fill="auto"/>
            <w:vAlign w:val="center"/>
          </w:tcPr>
          <w:p w14:paraId="51A420A8" w14:textId="7E6BADBD"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5.20%</w:t>
            </w:r>
          </w:p>
        </w:tc>
        <w:tc>
          <w:tcPr>
            <w:tcW w:w="0" w:type="auto"/>
            <w:shd w:val="clear" w:color="auto" w:fill="auto"/>
            <w:vAlign w:val="center"/>
          </w:tcPr>
          <w:p w14:paraId="2085A4B3" w14:textId="03F53622"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12.91%</w:t>
            </w:r>
          </w:p>
        </w:tc>
        <w:tc>
          <w:tcPr>
            <w:tcW w:w="0" w:type="auto"/>
            <w:shd w:val="clear" w:color="auto" w:fill="auto"/>
            <w:vAlign w:val="center"/>
          </w:tcPr>
          <w:p w14:paraId="420C2E6F" w14:textId="712A5D3D"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1.77%</w:t>
            </w:r>
          </w:p>
        </w:tc>
        <w:tc>
          <w:tcPr>
            <w:tcW w:w="0" w:type="auto"/>
            <w:shd w:val="clear" w:color="auto" w:fill="auto"/>
            <w:vAlign w:val="center"/>
          </w:tcPr>
          <w:p w14:paraId="685E3622" w14:textId="0147D16B"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4.61%</w:t>
            </w:r>
          </w:p>
        </w:tc>
        <w:tc>
          <w:tcPr>
            <w:tcW w:w="0" w:type="auto"/>
            <w:shd w:val="clear" w:color="auto" w:fill="auto"/>
            <w:vAlign w:val="center"/>
          </w:tcPr>
          <w:p w14:paraId="014FA014" w14:textId="3B39AAB2"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10.62%</w:t>
            </w:r>
          </w:p>
        </w:tc>
      </w:tr>
      <w:tr w:rsidR="0004139F" w:rsidRPr="00DE4724" w14:paraId="13C6A0BD" w14:textId="77777777" w:rsidTr="00B92C06">
        <w:trPr>
          <w:trHeight w:val="278"/>
        </w:trPr>
        <w:tc>
          <w:tcPr>
            <w:tcW w:w="0" w:type="auto"/>
            <w:vMerge/>
          </w:tcPr>
          <w:p w14:paraId="24028D8E" w14:textId="77777777"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CE3BB27" w14:textId="332816E1" w:rsidR="0004139F" w:rsidRPr="00DE4724" w:rsidRDefault="0004139F"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78FBC48" w14:textId="137DFBEB" w:rsidR="0004139F" w:rsidRPr="00DE4724" w:rsidRDefault="0004139F"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Type-2</w:t>
            </w:r>
          </w:p>
        </w:tc>
        <w:tc>
          <w:tcPr>
            <w:tcW w:w="0" w:type="auto"/>
            <w:shd w:val="clear" w:color="auto" w:fill="auto"/>
            <w:vAlign w:val="center"/>
          </w:tcPr>
          <w:p w14:paraId="7036EC65" w14:textId="2E564AAE"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1.68%</w:t>
            </w:r>
          </w:p>
        </w:tc>
        <w:tc>
          <w:tcPr>
            <w:tcW w:w="0" w:type="auto"/>
            <w:shd w:val="clear" w:color="auto" w:fill="auto"/>
            <w:vAlign w:val="center"/>
          </w:tcPr>
          <w:p w14:paraId="0617E185" w14:textId="3F7BB640"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7.86%</w:t>
            </w:r>
          </w:p>
        </w:tc>
        <w:tc>
          <w:tcPr>
            <w:tcW w:w="0" w:type="auto"/>
            <w:shd w:val="clear" w:color="auto" w:fill="auto"/>
            <w:vAlign w:val="center"/>
          </w:tcPr>
          <w:p w14:paraId="5D336456" w14:textId="080B8235"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35.49%</w:t>
            </w:r>
          </w:p>
        </w:tc>
        <w:tc>
          <w:tcPr>
            <w:tcW w:w="0" w:type="auto"/>
            <w:shd w:val="clear" w:color="auto" w:fill="auto"/>
            <w:vAlign w:val="center"/>
          </w:tcPr>
          <w:p w14:paraId="179D19DA" w14:textId="3C8ECD46"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8.35%</w:t>
            </w:r>
          </w:p>
        </w:tc>
        <w:tc>
          <w:tcPr>
            <w:tcW w:w="0" w:type="auto"/>
            <w:shd w:val="clear" w:color="auto" w:fill="auto"/>
            <w:vAlign w:val="center"/>
          </w:tcPr>
          <w:p w14:paraId="00F5752C" w14:textId="4D65BBBD"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21.76%</w:t>
            </w:r>
          </w:p>
        </w:tc>
        <w:tc>
          <w:tcPr>
            <w:tcW w:w="0" w:type="auto"/>
            <w:shd w:val="clear" w:color="auto" w:fill="auto"/>
            <w:vAlign w:val="center"/>
          </w:tcPr>
          <w:p w14:paraId="639CDC91" w14:textId="52E01C2C" w:rsidR="0004139F" w:rsidRPr="00B92C06" w:rsidRDefault="0004139F"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51.53%</w:t>
            </w:r>
          </w:p>
        </w:tc>
      </w:tr>
      <w:tr w:rsidR="00947AD7" w:rsidRPr="00DE4724" w14:paraId="28CB0CF8" w14:textId="77777777" w:rsidTr="00807668">
        <w:trPr>
          <w:trHeight w:val="278"/>
        </w:trPr>
        <w:tc>
          <w:tcPr>
            <w:tcW w:w="0" w:type="auto"/>
            <w:vMerge w:val="restart"/>
            <w:vAlign w:val="center"/>
          </w:tcPr>
          <w:p w14:paraId="61D66107" w14:textId="565781B3" w:rsidR="00947AD7" w:rsidRPr="00B92C06" w:rsidRDefault="00947AD7" w:rsidP="00CD2A22">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Baseline</w:t>
            </w:r>
          </w:p>
        </w:tc>
        <w:tc>
          <w:tcPr>
            <w:tcW w:w="0" w:type="auto"/>
            <w:vMerge w:val="restart"/>
            <w:shd w:val="clear" w:color="auto" w:fill="auto"/>
            <w:vAlign w:val="center"/>
          </w:tcPr>
          <w:p w14:paraId="30990090" w14:textId="10FD55EF"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 xml:space="preserve">DL average-UPT </w:t>
            </w:r>
            <w:r w:rsidRPr="00B92C06">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78B7593E" w14:textId="377666F1"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Mean</w:t>
            </w:r>
          </w:p>
        </w:tc>
        <w:tc>
          <w:tcPr>
            <w:tcW w:w="0" w:type="auto"/>
            <w:shd w:val="clear" w:color="auto" w:fill="auto"/>
            <w:vAlign w:val="center"/>
          </w:tcPr>
          <w:p w14:paraId="2CE7A3EC" w14:textId="41A2F2D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618.23 </w:t>
            </w:r>
          </w:p>
        </w:tc>
        <w:tc>
          <w:tcPr>
            <w:tcW w:w="0" w:type="auto"/>
            <w:shd w:val="clear" w:color="auto" w:fill="auto"/>
            <w:vAlign w:val="center"/>
          </w:tcPr>
          <w:p w14:paraId="4D886D13" w14:textId="701A24DE"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515.66 </w:t>
            </w:r>
          </w:p>
        </w:tc>
        <w:tc>
          <w:tcPr>
            <w:tcW w:w="0" w:type="auto"/>
            <w:shd w:val="clear" w:color="auto" w:fill="auto"/>
            <w:vAlign w:val="center"/>
          </w:tcPr>
          <w:p w14:paraId="05CD51AA" w14:textId="03E9CF1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346.68 </w:t>
            </w:r>
          </w:p>
        </w:tc>
        <w:tc>
          <w:tcPr>
            <w:tcW w:w="0" w:type="auto"/>
            <w:shd w:val="clear" w:color="auto" w:fill="auto"/>
            <w:vAlign w:val="center"/>
          </w:tcPr>
          <w:p w14:paraId="30C29F7B" w14:textId="01FC5457"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654.93</w:t>
            </w:r>
          </w:p>
        </w:tc>
        <w:tc>
          <w:tcPr>
            <w:tcW w:w="0" w:type="auto"/>
            <w:shd w:val="clear" w:color="auto" w:fill="auto"/>
            <w:vAlign w:val="center"/>
          </w:tcPr>
          <w:p w14:paraId="356CF86B" w14:textId="483C3A7D"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534.46</w:t>
            </w:r>
          </w:p>
        </w:tc>
        <w:tc>
          <w:tcPr>
            <w:tcW w:w="0" w:type="auto"/>
            <w:shd w:val="clear" w:color="auto" w:fill="auto"/>
            <w:vAlign w:val="center"/>
          </w:tcPr>
          <w:p w14:paraId="3082E655" w14:textId="499C9FAF"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383.18</w:t>
            </w:r>
          </w:p>
        </w:tc>
      </w:tr>
      <w:tr w:rsidR="00947AD7" w:rsidRPr="00DE4724" w14:paraId="65D85E33" w14:textId="77777777" w:rsidTr="00807668">
        <w:trPr>
          <w:trHeight w:val="278"/>
        </w:trPr>
        <w:tc>
          <w:tcPr>
            <w:tcW w:w="0" w:type="auto"/>
            <w:vMerge/>
            <w:vAlign w:val="center"/>
          </w:tcPr>
          <w:p w14:paraId="77B95B8F"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0BD4184" w14:textId="78553403"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7871A01" w14:textId="4E247266"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w:t>
            </w:r>
          </w:p>
        </w:tc>
        <w:tc>
          <w:tcPr>
            <w:tcW w:w="0" w:type="auto"/>
            <w:shd w:val="clear" w:color="auto" w:fill="auto"/>
            <w:vAlign w:val="center"/>
          </w:tcPr>
          <w:p w14:paraId="24FD62EB" w14:textId="596F68C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560.60 </w:t>
            </w:r>
          </w:p>
        </w:tc>
        <w:tc>
          <w:tcPr>
            <w:tcW w:w="0" w:type="auto"/>
            <w:shd w:val="clear" w:color="auto" w:fill="auto"/>
            <w:vAlign w:val="center"/>
          </w:tcPr>
          <w:p w14:paraId="27C8A0F2" w14:textId="71AB5B17"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378.90 </w:t>
            </w:r>
          </w:p>
        </w:tc>
        <w:tc>
          <w:tcPr>
            <w:tcW w:w="0" w:type="auto"/>
            <w:shd w:val="clear" w:color="auto" w:fill="auto"/>
            <w:vAlign w:val="center"/>
          </w:tcPr>
          <w:p w14:paraId="56D33A01" w14:textId="06820AF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147.00 </w:t>
            </w:r>
          </w:p>
        </w:tc>
        <w:tc>
          <w:tcPr>
            <w:tcW w:w="0" w:type="auto"/>
            <w:shd w:val="clear" w:color="auto" w:fill="auto"/>
            <w:vAlign w:val="center"/>
          </w:tcPr>
          <w:p w14:paraId="00652D41" w14:textId="18A6D7FD"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493.56</w:t>
            </w:r>
          </w:p>
        </w:tc>
        <w:tc>
          <w:tcPr>
            <w:tcW w:w="0" w:type="auto"/>
            <w:shd w:val="clear" w:color="auto" w:fill="auto"/>
            <w:vAlign w:val="center"/>
          </w:tcPr>
          <w:p w14:paraId="4485D7E0" w14:textId="53B8CF77"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331.13</w:t>
            </w:r>
          </w:p>
        </w:tc>
        <w:tc>
          <w:tcPr>
            <w:tcW w:w="0" w:type="auto"/>
            <w:shd w:val="clear" w:color="auto" w:fill="auto"/>
            <w:vAlign w:val="center"/>
          </w:tcPr>
          <w:p w14:paraId="5DB78E3B" w14:textId="73FBD7CD"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160.99</w:t>
            </w:r>
          </w:p>
        </w:tc>
      </w:tr>
      <w:tr w:rsidR="00947AD7" w:rsidRPr="00DE4724" w14:paraId="4A471B55" w14:textId="77777777" w:rsidTr="00807668">
        <w:trPr>
          <w:trHeight w:val="278"/>
        </w:trPr>
        <w:tc>
          <w:tcPr>
            <w:tcW w:w="0" w:type="auto"/>
            <w:vMerge/>
            <w:vAlign w:val="center"/>
          </w:tcPr>
          <w:p w14:paraId="516F099A"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8A2B287" w14:textId="1CFA828D"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4A7C360" w14:textId="72D07823"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50%</w:t>
            </w:r>
          </w:p>
        </w:tc>
        <w:tc>
          <w:tcPr>
            <w:tcW w:w="0" w:type="auto"/>
            <w:shd w:val="clear" w:color="auto" w:fill="auto"/>
            <w:vAlign w:val="center"/>
          </w:tcPr>
          <w:p w14:paraId="42FF2E04" w14:textId="0747B4E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623.17 </w:t>
            </w:r>
          </w:p>
        </w:tc>
        <w:tc>
          <w:tcPr>
            <w:tcW w:w="0" w:type="auto"/>
            <w:shd w:val="clear" w:color="auto" w:fill="auto"/>
            <w:vAlign w:val="center"/>
          </w:tcPr>
          <w:p w14:paraId="529517C2" w14:textId="623DE7C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526.70 </w:t>
            </w:r>
          </w:p>
        </w:tc>
        <w:tc>
          <w:tcPr>
            <w:tcW w:w="0" w:type="auto"/>
            <w:shd w:val="clear" w:color="auto" w:fill="auto"/>
            <w:vAlign w:val="center"/>
          </w:tcPr>
          <w:p w14:paraId="3CBD522E" w14:textId="7CE3F4A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351.50 </w:t>
            </w:r>
          </w:p>
        </w:tc>
        <w:tc>
          <w:tcPr>
            <w:tcW w:w="0" w:type="auto"/>
            <w:shd w:val="clear" w:color="auto" w:fill="auto"/>
            <w:vAlign w:val="center"/>
          </w:tcPr>
          <w:p w14:paraId="46068D58" w14:textId="1F92CFEE"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677.10</w:t>
            </w:r>
          </w:p>
        </w:tc>
        <w:tc>
          <w:tcPr>
            <w:tcW w:w="0" w:type="auto"/>
            <w:shd w:val="clear" w:color="auto" w:fill="auto"/>
            <w:vAlign w:val="center"/>
          </w:tcPr>
          <w:p w14:paraId="0469529F" w14:textId="5E3FAC0F"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537.40</w:t>
            </w:r>
          </w:p>
        </w:tc>
        <w:tc>
          <w:tcPr>
            <w:tcW w:w="0" w:type="auto"/>
            <w:shd w:val="clear" w:color="auto" w:fill="auto"/>
            <w:vAlign w:val="center"/>
          </w:tcPr>
          <w:p w14:paraId="57935595" w14:textId="4BB8AA0B"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369.32</w:t>
            </w:r>
          </w:p>
        </w:tc>
      </w:tr>
      <w:tr w:rsidR="00947AD7" w:rsidRPr="00DE4724" w14:paraId="5706AE36" w14:textId="77777777" w:rsidTr="00807668">
        <w:trPr>
          <w:trHeight w:val="278"/>
        </w:trPr>
        <w:tc>
          <w:tcPr>
            <w:tcW w:w="0" w:type="auto"/>
            <w:vMerge/>
            <w:vAlign w:val="center"/>
          </w:tcPr>
          <w:p w14:paraId="6FBA1DD9"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4F05C6E" w14:textId="2BD0437F"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416A58E" w14:textId="38DB2EB1"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95%</w:t>
            </w:r>
          </w:p>
        </w:tc>
        <w:tc>
          <w:tcPr>
            <w:tcW w:w="0" w:type="auto"/>
            <w:shd w:val="clear" w:color="auto" w:fill="auto"/>
            <w:vAlign w:val="center"/>
          </w:tcPr>
          <w:p w14:paraId="63D9F7E6" w14:textId="19EEB6A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655.65 </w:t>
            </w:r>
          </w:p>
        </w:tc>
        <w:tc>
          <w:tcPr>
            <w:tcW w:w="0" w:type="auto"/>
            <w:shd w:val="clear" w:color="auto" w:fill="auto"/>
            <w:vAlign w:val="center"/>
          </w:tcPr>
          <w:p w14:paraId="3C081F0D" w14:textId="1B5AF1E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611.80 </w:t>
            </w:r>
          </w:p>
        </w:tc>
        <w:tc>
          <w:tcPr>
            <w:tcW w:w="0" w:type="auto"/>
            <w:shd w:val="clear" w:color="auto" w:fill="auto"/>
            <w:vAlign w:val="center"/>
          </w:tcPr>
          <w:p w14:paraId="1E9C102A" w14:textId="6A064FA5"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526.70 </w:t>
            </w:r>
          </w:p>
        </w:tc>
        <w:tc>
          <w:tcPr>
            <w:tcW w:w="0" w:type="auto"/>
            <w:shd w:val="clear" w:color="auto" w:fill="auto"/>
            <w:vAlign w:val="center"/>
          </w:tcPr>
          <w:p w14:paraId="6424D7F3" w14:textId="066045BC"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731.63</w:t>
            </w:r>
          </w:p>
        </w:tc>
        <w:tc>
          <w:tcPr>
            <w:tcW w:w="0" w:type="auto"/>
            <w:shd w:val="clear" w:color="auto" w:fill="auto"/>
            <w:vAlign w:val="center"/>
          </w:tcPr>
          <w:p w14:paraId="747D640F" w14:textId="365FF9B1"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685.88</w:t>
            </w:r>
          </w:p>
        </w:tc>
        <w:tc>
          <w:tcPr>
            <w:tcW w:w="0" w:type="auto"/>
            <w:shd w:val="clear" w:color="auto" w:fill="auto"/>
            <w:vAlign w:val="center"/>
          </w:tcPr>
          <w:p w14:paraId="09748B0A" w14:textId="1AFABE37"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622.66</w:t>
            </w:r>
          </w:p>
        </w:tc>
      </w:tr>
      <w:tr w:rsidR="00947AD7" w:rsidRPr="00DE4724" w14:paraId="55B263A0" w14:textId="77777777" w:rsidTr="00807668">
        <w:trPr>
          <w:trHeight w:val="278"/>
        </w:trPr>
        <w:tc>
          <w:tcPr>
            <w:tcW w:w="0" w:type="auto"/>
            <w:vMerge/>
            <w:vAlign w:val="center"/>
          </w:tcPr>
          <w:p w14:paraId="00101EBF" w14:textId="77777777" w:rsidR="00947AD7" w:rsidRPr="00B92C06" w:rsidRDefault="00947AD7"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36563492" w14:textId="52180F4F"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 xml:space="preserve">UL average-UPT </w:t>
            </w:r>
            <w:r w:rsidRPr="00B92C06">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242B8E8C" w14:textId="2E6F5E90"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Mean</w:t>
            </w:r>
          </w:p>
        </w:tc>
        <w:tc>
          <w:tcPr>
            <w:tcW w:w="0" w:type="auto"/>
            <w:shd w:val="clear" w:color="auto" w:fill="auto"/>
            <w:vAlign w:val="center"/>
          </w:tcPr>
          <w:p w14:paraId="36084B9B" w14:textId="65546808"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91.59 </w:t>
            </w:r>
          </w:p>
        </w:tc>
        <w:tc>
          <w:tcPr>
            <w:tcW w:w="0" w:type="auto"/>
            <w:shd w:val="clear" w:color="auto" w:fill="auto"/>
            <w:vAlign w:val="center"/>
          </w:tcPr>
          <w:p w14:paraId="77493C5E" w14:textId="7FB4570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83.12 </w:t>
            </w:r>
          </w:p>
        </w:tc>
        <w:tc>
          <w:tcPr>
            <w:tcW w:w="0" w:type="auto"/>
            <w:shd w:val="clear" w:color="auto" w:fill="auto"/>
            <w:vAlign w:val="center"/>
          </w:tcPr>
          <w:p w14:paraId="4F9DD1CA" w14:textId="79BF4A7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64.31 </w:t>
            </w:r>
          </w:p>
        </w:tc>
        <w:tc>
          <w:tcPr>
            <w:tcW w:w="0" w:type="auto"/>
            <w:shd w:val="clear" w:color="auto" w:fill="auto"/>
            <w:vAlign w:val="center"/>
          </w:tcPr>
          <w:p w14:paraId="748624F2" w14:textId="205FFF53"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166.85</w:t>
            </w:r>
          </w:p>
        </w:tc>
        <w:tc>
          <w:tcPr>
            <w:tcW w:w="0" w:type="auto"/>
            <w:shd w:val="clear" w:color="auto" w:fill="auto"/>
            <w:vAlign w:val="center"/>
          </w:tcPr>
          <w:p w14:paraId="59444DB3" w14:textId="1DD2E799"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137.36</w:t>
            </w:r>
          </w:p>
        </w:tc>
        <w:tc>
          <w:tcPr>
            <w:tcW w:w="0" w:type="auto"/>
            <w:shd w:val="clear" w:color="auto" w:fill="auto"/>
            <w:vAlign w:val="center"/>
          </w:tcPr>
          <w:p w14:paraId="2C65BA8C" w14:textId="3F0BA742"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95.39</w:t>
            </w:r>
          </w:p>
        </w:tc>
      </w:tr>
      <w:tr w:rsidR="00947AD7" w:rsidRPr="00DE4724" w14:paraId="7FF20295" w14:textId="77777777" w:rsidTr="00B92C06">
        <w:trPr>
          <w:trHeight w:val="278"/>
        </w:trPr>
        <w:tc>
          <w:tcPr>
            <w:tcW w:w="0" w:type="auto"/>
            <w:vMerge/>
          </w:tcPr>
          <w:p w14:paraId="7118DD39"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7A4D801" w14:textId="05783F16"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9FF60E6" w14:textId="6110413D"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w:t>
            </w:r>
          </w:p>
        </w:tc>
        <w:tc>
          <w:tcPr>
            <w:tcW w:w="0" w:type="auto"/>
            <w:shd w:val="clear" w:color="auto" w:fill="auto"/>
            <w:vAlign w:val="center"/>
          </w:tcPr>
          <w:p w14:paraId="65353CC8" w14:textId="703D3A0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79.70 </w:t>
            </w:r>
          </w:p>
        </w:tc>
        <w:tc>
          <w:tcPr>
            <w:tcW w:w="0" w:type="auto"/>
            <w:shd w:val="clear" w:color="auto" w:fill="auto"/>
            <w:vAlign w:val="center"/>
          </w:tcPr>
          <w:p w14:paraId="4669ADB5" w14:textId="05311F9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70.70 </w:t>
            </w:r>
          </w:p>
        </w:tc>
        <w:tc>
          <w:tcPr>
            <w:tcW w:w="0" w:type="auto"/>
            <w:shd w:val="clear" w:color="auto" w:fill="auto"/>
            <w:vAlign w:val="center"/>
          </w:tcPr>
          <w:p w14:paraId="5F39C58E" w14:textId="46A08C42"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49.40 </w:t>
            </w:r>
          </w:p>
        </w:tc>
        <w:tc>
          <w:tcPr>
            <w:tcW w:w="0" w:type="auto"/>
            <w:shd w:val="clear" w:color="auto" w:fill="auto"/>
            <w:vAlign w:val="center"/>
          </w:tcPr>
          <w:p w14:paraId="465CB965" w14:textId="3D1C5E2D"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149.65</w:t>
            </w:r>
          </w:p>
        </w:tc>
        <w:tc>
          <w:tcPr>
            <w:tcW w:w="0" w:type="auto"/>
            <w:shd w:val="clear" w:color="auto" w:fill="auto"/>
            <w:vAlign w:val="center"/>
          </w:tcPr>
          <w:p w14:paraId="6E41253D" w14:textId="0455BDF7"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112.38</w:t>
            </w:r>
          </w:p>
        </w:tc>
        <w:tc>
          <w:tcPr>
            <w:tcW w:w="0" w:type="auto"/>
            <w:shd w:val="clear" w:color="auto" w:fill="auto"/>
            <w:vAlign w:val="center"/>
          </w:tcPr>
          <w:p w14:paraId="543E9549" w14:textId="6865697F"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60.86</w:t>
            </w:r>
          </w:p>
        </w:tc>
      </w:tr>
      <w:tr w:rsidR="00947AD7" w:rsidRPr="00DE4724" w14:paraId="27BCB841" w14:textId="77777777" w:rsidTr="00B92C06">
        <w:trPr>
          <w:trHeight w:val="278"/>
        </w:trPr>
        <w:tc>
          <w:tcPr>
            <w:tcW w:w="0" w:type="auto"/>
            <w:vMerge/>
          </w:tcPr>
          <w:p w14:paraId="2BE3E13C"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25A1202" w14:textId="61EBBDF9"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4717E36" w14:textId="6B13A569"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50%</w:t>
            </w:r>
          </w:p>
        </w:tc>
        <w:tc>
          <w:tcPr>
            <w:tcW w:w="0" w:type="auto"/>
            <w:shd w:val="clear" w:color="auto" w:fill="auto"/>
            <w:vAlign w:val="center"/>
          </w:tcPr>
          <w:p w14:paraId="2103D342" w14:textId="41FDB790"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94.28 </w:t>
            </w:r>
          </w:p>
        </w:tc>
        <w:tc>
          <w:tcPr>
            <w:tcW w:w="0" w:type="auto"/>
            <w:shd w:val="clear" w:color="auto" w:fill="auto"/>
            <w:vAlign w:val="center"/>
          </w:tcPr>
          <w:p w14:paraId="2ACC5C33" w14:textId="3CF6064E"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83.50 </w:t>
            </w:r>
          </w:p>
        </w:tc>
        <w:tc>
          <w:tcPr>
            <w:tcW w:w="0" w:type="auto"/>
            <w:shd w:val="clear" w:color="auto" w:fill="auto"/>
            <w:vAlign w:val="center"/>
          </w:tcPr>
          <w:p w14:paraId="7CF9E677" w14:textId="107CEEBF"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63.83 </w:t>
            </w:r>
          </w:p>
        </w:tc>
        <w:tc>
          <w:tcPr>
            <w:tcW w:w="0" w:type="auto"/>
            <w:shd w:val="clear" w:color="auto" w:fill="auto"/>
            <w:vAlign w:val="center"/>
          </w:tcPr>
          <w:p w14:paraId="1A0B708C" w14:textId="158D12E4"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168.64</w:t>
            </w:r>
          </w:p>
        </w:tc>
        <w:tc>
          <w:tcPr>
            <w:tcW w:w="0" w:type="auto"/>
            <w:shd w:val="clear" w:color="auto" w:fill="auto"/>
            <w:vAlign w:val="center"/>
          </w:tcPr>
          <w:p w14:paraId="43E9745D" w14:textId="601A81ED"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137.40</w:t>
            </w:r>
          </w:p>
        </w:tc>
        <w:tc>
          <w:tcPr>
            <w:tcW w:w="0" w:type="auto"/>
            <w:shd w:val="clear" w:color="auto" w:fill="auto"/>
            <w:vAlign w:val="center"/>
          </w:tcPr>
          <w:p w14:paraId="6E21F4E4" w14:textId="73F75DC7"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92.89</w:t>
            </w:r>
          </w:p>
        </w:tc>
      </w:tr>
      <w:tr w:rsidR="00947AD7" w:rsidRPr="00DE4724" w14:paraId="26EE40DB" w14:textId="77777777" w:rsidTr="00B92C06">
        <w:trPr>
          <w:trHeight w:val="278"/>
        </w:trPr>
        <w:tc>
          <w:tcPr>
            <w:tcW w:w="0" w:type="auto"/>
            <w:vMerge/>
          </w:tcPr>
          <w:p w14:paraId="3F917F36"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DF55EF9" w14:textId="6044843A"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9492344" w14:textId="620CD66A"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95%</w:t>
            </w:r>
          </w:p>
        </w:tc>
        <w:tc>
          <w:tcPr>
            <w:tcW w:w="0" w:type="auto"/>
            <w:shd w:val="clear" w:color="auto" w:fill="auto"/>
            <w:vAlign w:val="center"/>
          </w:tcPr>
          <w:p w14:paraId="25DAB302" w14:textId="5E76B1E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97.23 </w:t>
            </w:r>
          </w:p>
        </w:tc>
        <w:tc>
          <w:tcPr>
            <w:tcW w:w="0" w:type="auto"/>
            <w:shd w:val="clear" w:color="auto" w:fill="auto"/>
            <w:vAlign w:val="center"/>
          </w:tcPr>
          <w:p w14:paraId="52121C42" w14:textId="1243EB8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94.10 </w:t>
            </w:r>
          </w:p>
        </w:tc>
        <w:tc>
          <w:tcPr>
            <w:tcW w:w="0" w:type="auto"/>
            <w:shd w:val="clear" w:color="auto" w:fill="auto"/>
            <w:vAlign w:val="center"/>
          </w:tcPr>
          <w:p w14:paraId="1BD2E339" w14:textId="33B20C19"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79.40 </w:t>
            </w:r>
          </w:p>
        </w:tc>
        <w:tc>
          <w:tcPr>
            <w:tcW w:w="0" w:type="auto"/>
            <w:shd w:val="clear" w:color="auto" w:fill="auto"/>
            <w:vAlign w:val="center"/>
          </w:tcPr>
          <w:p w14:paraId="0463D3FB" w14:textId="73D57EB8"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177.12</w:t>
            </w:r>
          </w:p>
        </w:tc>
        <w:tc>
          <w:tcPr>
            <w:tcW w:w="0" w:type="auto"/>
            <w:shd w:val="clear" w:color="auto" w:fill="auto"/>
            <w:vAlign w:val="center"/>
          </w:tcPr>
          <w:p w14:paraId="04C80899" w14:textId="606B5A8B"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161.09</w:t>
            </w:r>
          </w:p>
        </w:tc>
        <w:tc>
          <w:tcPr>
            <w:tcW w:w="0" w:type="auto"/>
            <w:shd w:val="clear" w:color="auto" w:fill="auto"/>
            <w:vAlign w:val="center"/>
          </w:tcPr>
          <w:p w14:paraId="08FE82D8" w14:textId="117D7086"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134.39</w:t>
            </w:r>
          </w:p>
        </w:tc>
      </w:tr>
      <w:tr w:rsidR="00947AD7" w:rsidRPr="00DE4724" w14:paraId="67548F8C" w14:textId="77777777" w:rsidTr="00807668">
        <w:trPr>
          <w:trHeight w:val="278"/>
        </w:trPr>
        <w:tc>
          <w:tcPr>
            <w:tcW w:w="0" w:type="auto"/>
            <w:vMerge w:val="restart"/>
            <w:vAlign w:val="center"/>
          </w:tcPr>
          <w:p w14:paraId="1FB3DE61" w14:textId="76179A46" w:rsidR="00947AD7" w:rsidRPr="00B92C06" w:rsidRDefault="00947AD7" w:rsidP="00CD2A22">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Dynamic SBFD</w:t>
            </w:r>
          </w:p>
        </w:tc>
        <w:tc>
          <w:tcPr>
            <w:tcW w:w="0" w:type="auto"/>
            <w:vMerge w:val="restart"/>
            <w:shd w:val="clear" w:color="auto" w:fill="auto"/>
            <w:vAlign w:val="center"/>
          </w:tcPr>
          <w:p w14:paraId="40BB0547" w14:textId="4BCA01CC"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 xml:space="preserve">DL average-UPT </w:t>
            </w:r>
            <w:r w:rsidRPr="00B92C06">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61C65E5D" w14:textId="5A8FA277"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Mean</w:t>
            </w:r>
          </w:p>
        </w:tc>
        <w:tc>
          <w:tcPr>
            <w:tcW w:w="0" w:type="auto"/>
            <w:shd w:val="clear" w:color="auto" w:fill="auto"/>
            <w:vAlign w:val="center"/>
          </w:tcPr>
          <w:p w14:paraId="121F135E" w14:textId="61C871E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820.12 </w:t>
            </w:r>
          </w:p>
        </w:tc>
        <w:tc>
          <w:tcPr>
            <w:tcW w:w="0" w:type="auto"/>
            <w:shd w:val="clear" w:color="auto" w:fill="auto"/>
            <w:vAlign w:val="center"/>
          </w:tcPr>
          <w:p w14:paraId="4D36C11C" w14:textId="3C52745B"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696.13 </w:t>
            </w:r>
          </w:p>
        </w:tc>
        <w:tc>
          <w:tcPr>
            <w:tcW w:w="0" w:type="auto"/>
            <w:shd w:val="clear" w:color="auto" w:fill="auto"/>
            <w:vAlign w:val="center"/>
          </w:tcPr>
          <w:p w14:paraId="489B1F58" w14:textId="2C4C559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457.49 </w:t>
            </w:r>
          </w:p>
        </w:tc>
        <w:tc>
          <w:tcPr>
            <w:tcW w:w="0" w:type="auto"/>
            <w:shd w:val="clear" w:color="auto" w:fill="auto"/>
            <w:vAlign w:val="center"/>
          </w:tcPr>
          <w:p w14:paraId="020E5A73" w14:textId="145278FC"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723.63</w:t>
            </w:r>
          </w:p>
        </w:tc>
        <w:tc>
          <w:tcPr>
            <w:tcW w:w="0" w:type="auto"/>
            <w:shd w:val="clear" w:color="auto" w:fill="auto"/>
            <w:vAlign w:val="center"/>
          </w:tcPr>
          <w:p w14:paraId="7BB09B55" w14:textId="3AF806C8"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587.23</w:t>
            </w:r>
          </w:p>
        </w:tc>
        <w:tc>
          <w:tcPr>
            <w:tcW w:w="0" w:type="auto"/>
            <w:shd w:val="clear" w:color="auto" w:fill="auto"/>
            <w:vAlign w:val="center"/>
          </w:tcPr>
          <w:p w14:paraId="4143F681" w14:textId="5828F914"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423.80</w:t>
            </w:r>
          </w:p>
        </w:tc>
      </w:tr>
      <w:tr w:rsidR="00947AD7" w:rsidRPr="00DE4724" w14:paraId="161BBCED" w14:textId="77777777" w:rsidTr="00B92C06">
        <w:trPr>
          <w:trHeight w:val="278"/>
        </w:trPr>
        <w:tc>
          <w:tcPr>
            <w:tcW w:w="0" w:type="auto"/>
            <w:vMerge/>
          </w:tcPr>
          <w:p w14:paraId="54500765"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F4E42A2" w14:textId="5266FEF6"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85F12E7" w14:textId="535899DA"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w:t>
            </w:r>
          </w:p>
        </w:tc>
        <w:tc>
          <w:tcPr>
            <w:tcW w:w="0" w:type="auto"/>
            <w:shd w:val="clear" w:color="auto" w:fill="auto"/>
            <w:vAlign w:val="center"/>
          </w:tcPr>
          <w:p w14:paraId="4264D76C" w14:textId="2A23AEE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746.90 </w:t>
            </w:r>
          </w:p>
        </w:tc>
        <w:tc>
          <w:tcPr>
            <w:tcW w:w="0" w:type="auto"/>
            <w:shd w:val="clear" w:color="auto" w:fill="auto"/>
            <w:vAlign w:val="center"/>
          </w:tcPr>
          <w:p w14:paraId="31A92A38" w14:textId="55F38BB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527.10 </w:t>
            </w:r>
          </w:p>
        </w:tc>
        <w:tc>
          <w:tcPr>
            <w:tcW w:w="0" w:type="auto"/>
            <w:shd w:val="clear" w:color="auto" w:fill="auto"/>
            <w:vAlign w:val="center"/>
          </w:tcPr>
          <w:p w14:paraId="41C573F8" w14:textId="6FB10695"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212.70 </w:t>
            </w:r>
          </w:p>
        </w:tc>
        <w:tc>
          <w:tcPr>
            <w:tcW w:w="0" w:type="auto"/>
            <w:shd w:val="clear" w:color="auto" w:fill="auto"/>
            <w:vAlign w:val="center"/>
          </w:tcPr>
          <w:p w14:paraId="4EFED1D3" w14:textId="36E8469D"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525.48</w:t>
            </w:r>
          </w:p>
        </w:tc>
        <w:tc>
          <w:tcPr>
            <w:tcW w:w="0" w:type="auto"/>
            <w:shd w:val="clear" w:color="auto" w:fill="auto"/>
            <w:vAlign w:val="center"/>
          </w:tcPr>
          <w:p w14:paraId="20C4789A" w14:textId="07E9C06B"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367.89</w:t>
            </w:r>
          </w:p>
        </w:tc>
        <w:tc>
          <w:tcPr>
            <w:tcW w:w="0" w:type="auto"/>
            <w:shd w:val="clear" w:color="auto" w:fill="auto"/>
            <w:vAlign w:val="center"/>
          </w:tcPr>
          <w:p w14:paraId="2C536378" w14:textId="2D877202"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175.00</w:t>
            </w:r>
          </w:p>
        </w:tc>
      </w:tr>
      <w:tr w:rsidR="00947AD7" w:rsidRPr="00DE4724" w14:paraId="56530CCE" w14:textId="77777777" w:rsidTr="00B92C06">
        <w:trPr>
          <w:trHeight w:val="278"/>
        </w:trPr>
        <w:tc>
          <w:tcPr>
            <w:tcW w:w="0" w:type="auto"/>
            <w:vMerge/>
          </w:tcPr>
          <w:p w14:paraId="1F85BD9F"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F5DB877" w14:textId="1D389A5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97A8917" w14:textId="09132C3F"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50%</w:t>
            </w:r>
          </w:p>
        </w:tc>
        <w:tc>
          <w:tcPr>
            <w:tcW w:w="0" w:type="auto"/>
            <w:shd w:val="clear" w:color="auto" w:fill="auto"/>
            <w:vAlign w:val="center"/>
          </w:tcPr>
          <w:p w14:paraId="4CEA2BB8" w14:textId="1106DD52"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825.00 </w:t>
            </w:r>
          </w:p>
        </w:tc>
        <w:tc>
          <w:tcPr>
            <w:tcW w:w="0" w:type="auto"/>
            <w:shd w:val="clear" w:color="auto" w:fill="auto"/>
            <w:vAlign w:val="center"/>
          </w:tcPr>
          <w:p w14:paraId="4E9C0F0E" w14:textId="7D56589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710.40 </w:t>
            </w:r>
          </w:p>
        </w:tc>
        <w:tc>
          <w:tcPr>
            <w:tcW w:w="0" w:type="auto"/>
            <w:shd w:val="clear" w:color="auto" w:fill="auto"/>
            <w:vAlign w:val="center"/>
          </w:tcPr>
          <w:p w14:paraId="53FA646D" w14:textId="7AF2604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463.10 </w:t>
            </w:r>
          </w:p>
        </w:tc>
        <w:tc>
          <w:tcPr>
            <w:tcW w:w="0" w:type="auto"/>
            <w:shd w:val="clear" w:color="auto" w:fill="auto"/>
            <w:vAlign w:val="center"/>
          </w:tcPr>
          <w:p w14:paraId="47EB895B" w14:textId="402D85DA"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736.23</w:t>
            </w:r>
          </w:p>
        </w:tc>
        <w:tc>
          <w:tcPr>
            <w:tcW w:w="0" w:type="auto"/>
            <w:shd w:val="clear" w:color="auto" w:fill="auto"/>
            <w:vAlign w:val="center"/>
          </w:tcPr>
          <w:p w14:paraId="32014725" w14:textId="2D74CED8"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587.52</w:t>
            </w:r>
          </w:p>
        </w:tc>
        <w:tc>
          <w:tcPr>
            <w:tcW w:w="0" w:type="auto"/>
            <w:shd w:val="clear" w:color="auto" w:fill="auto"/>
            <w:vAlign w:val="center"/>
          </w:tcPr>
          <w:p w14:paraId="76131D2C" w14:textId="752FF55B"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407.40</w:t>
            </w:r>
          </w:p>
        </w:tc>
      </w:tr>
      <w:tr w:rsidR="00947AD7" w:rsidRPr="00DE4724" w14:paraId="43E0FAC2" w14:textId="77777777" w:rsidTr="00B92C06">
        <w:trPr>
          <w:trHeight w:val="278"/>
        </w:trPr>
        <w:tc>
          <w:tcPr>
            <w:tcW w:w="0" w:type="auto"/>
            <w:vMerge/>
          </w:tcPr>
          <w:p w14:paraId="6314C426"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04DAD9A" w14:textId="68C83136"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F09B255" w14:textId="3F951D84"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95%</w:t>
            </w:r>
          </w:p>
        </w:tc>
        <w:tc>
          <w:tcPr>
            <w:tcW w:w="0" w:type="auto"/>
            <w:shd w:val="clear" w:color="auto" w:fill="auto"/>
            <w:vAlign w:val="center"/>
          </w:tcPr>
          <w:p w14:paraId="220B2200" w14:textId="3BB9529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868.75 </w:t>
            </w:r>
          </w:p>
        </w:tc>
        <w:tc>
          <w:tcPr>
            <w:tcW w:w="0" w:type="auto"/>
            <w:shd w:val="clear" w:color="auto" w:fill="auto"/>
            <w:vAlign w:val="center"/>
          </w:tcPr>
          <w:p w14:paraId="2024198B" w14:textId="0F65C84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808.90 </w:t>
            </w:r>
          </w:p>
        </w:tc>
        <w:tc>
          <w:tcPr>
            <w:tcW w:w="0" w:type="auto"/>
            <w:shd w:val="clear" w:color="auto" w:fill="auto"/>
            <w:vAlign w:val="center"/>
          </w:tcPr>
          <w:p w14:paraId="23F49E2C" w14:textId="004CD5C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669.00 </w:t>
            </w:r>
          </w:p>
        </w:tc>
        <w:tc>
          <w:tcPr>
            <w:tcW w:w="0" w:type="auto"/>
            <w:shd w:val="clear" w:color="auto" w:fill="auto"/>
            <w:vAlign w:val="center"/>
          </w:tcPr>
          <w:p w14:paraId="7A64CC0E" w14:textId="4BE48970"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848.71</w:t>
            </w:r>
          </w:p>
        </w:tc>
        <w:tc>
          <w:tcPr>
            <w:tcW w:w="0" w:type="auto"/>
            <w:shd w:val="clear" w:color="auto" w:fill="auto"/>
            <w:vAlign w:val="center"/>
          </w:tcPr>
          <w:p w14:paraId="07F53FA2" w14:textId="19795E63"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782.22</w:t>
            </w:r>
          </w:p>
        </w:tc>
        <w:tc>
          <w:tcPr>
            <w:tcW w:w="0" w:type="auto"/>
            <w:shd w:val="clear" w:color="auto" w:fill="auto"/>
            <w:vAlign w:val="center"/>
          </w:tcPr>
          <w:p w14:paraId="6696D7C8" w14:textId="6026C77E"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702.63</w:t>
            </w:r>
          </w:p>
        </w:tc>
      </w:tr>
      <w:tr w:rsidR="00947AD7" w:rsidRPr="00DE4724" w14:paraId="455E309A" w14:textId="77777777" w:rsidTr="00B92C06">
        <w:trPr>
          <w:trHeight w:val="278"/>
        </w:trPr>
        <w:tc>
          <w:tcPr>
            <w:tcW w:w="0" w:type="auto"/>
            <w:vMerge/>
          </w:tcPr>
          <w:p w14:paraId="10ECE76E" w14:textId="77777777" w:rsidR="00947AD7" w:rsidRPr="00B92C06" w:rsidRDefault="00947AD7"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48EF640A" w14:textId="2EB5D659"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 xml:space="preserve">UL average-UPT </w:t>
            </w:r>
            <w:r w:rsidRPr="00B92C06">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22DDA262" w14:textId="72BEE70C"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Mean</w:t>
            </w:r>
          </w:p>
        </w:tc>
        <w:tc>
          <w:tcPr>
            <w:tcW w:w="0" w:type="auto"/>
            <w:shd w:val="clear" w:color="auto" w:fill="auto"/>
            <w:vAlign w:val="center"/>
          </w:tcPr>
          <w:p w14:paraId="2BAB5FC5" w14:textId="39FA8C6F"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333.72 </w:t>
            </w:r>
          </w:p>
        </w:tc>
        <w:tc>
          <w:tcPr>
            <w:tcW w:w="0" w:type="auto"/>
            <w:shd w:val="clear" w:color="auto" w:fill="auto"/>
            <w:vAlign w:val="center"/>
          </w:tcPr>
          <w:p w14:paraId="6885DE0F" w14:textId="47733E5F"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293.84 </w:t>
            </w:r>
          </w:p>
        </w:tc>
        <w:tc>
          <w:tcPr>
            <w:tcW w:w="0" w:type="auto"/>
            <w:shd w:val="clear" w:color="auto" w:fill="auto"/>
            <w:vAlign w:val="center"/>
          </w:tcPr>
          <w:p w14:paraId="72A4C8F4" w14:textId="687CE59E"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193.82 </w:t>
            </w:r>
          </w:p>
        </w:tc>
        <w:tc>
          <w:tcPr>
            <w:tcW w:w="0" w:type="auto"/>
            <w:shd w:val="clear" w:color="auto" w:fill="auto"/>
            <w:vAlign w:val="center"/>
          </w:tcPr>
          <w:p w14:paraId="36BE1ADF" w14:textId="4AC00A35"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349.28</w:t>
            </w:r>
          </w:p>
        </w:tc>
        <w:tc>
          <w:tcPr>
            <w:tcW w:w="0" w:type="auto"/>
            <w:shd w:val="clear" w:color="auto" w:fill="auto"/>
            <w:vAlign w:val="center"/>
          </w:tcPr>
          <w:p w14:paraId="3619BBF2" w14:textId="44548080"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265.01</w:t>
            </w:r>
          </w:p>
        </w:tc>
        <w:tc>
          <w:tcPr>
            <w:tcW w:w="0" w:type="auto"/>
            <w:shd w:val="clear" w:color="auto" w:fill="auto"/>
            <w:vAlign w:val="center"/>
          </w:tcPr>
          <w:p w14:paraId="144C1213" w14:textId="78D281E4"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169.29</w:t>
            </w:r>
          </w:p>
        </w:tc>
      </w:tr>
      <w:tr w:rsidR="00947AD7" w:rsidRPr="00DE4724" w14:paraId="1F4DC686" w14:textId="77777777" w:rsidTr="00B92C06">
        <w:trPr>
          <w:trHeight w:val="278"/>
        </w:trPr>
        <w:tc>
          <w:tcPr>
            <w:tcW w:w="0" w:type="auto"/>
            <w:vMerge/>
          </w:tcPr>
          <w:p w14:paraId="55C4CF43"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A7EA48B" w14:textId="6B772B4B"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77B4A0D" w14:textId="20B29DB7"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w:t>
            </w:r>
          </w:p>
        </w:tc>
        <w:tc>
          <w:tcPr>
            <w:tcW w:w="0" w:type="auto"/>
            <w:shd w:val="clear" w:color="auto" w:fill="auto"/>
            <w:vAlign w:val="center"/>
          </w:tcPr>
          <w:p w14:paraId="4FD4C198" w14:textId="7F7157B7"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283.60 </w:t>
            </w:r>
          </w:p>
        </w:tc>
        <w:tc>
          <w:tcPr>
            <w:tcW w:w="0" w:type="auto"/>
            <w:shd w:val="clear" w:color="auto" w:fill="auto"/>
            <w:vAlign w:val="center"/>
          </w:tcPr>
          <w:p w14:paraId="3013BB36" w14:textId="1CE60F7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239.50 </w:t>
            </w:r>
          </w:p>
        </w:tc>
        <w:tc>
          <w:tcPr>
            <w:tcW w:w="0" w:type="auto"/>
            <w:shd w:val="clear" w:color="auto" w:fill="auto"/>
            <w:vAlign w:val="center"/>
          </w:tcPr>
          <w:p w14:paraId="0001DC0A" w14:textId="3D85027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129.00 </w:t>
            </w:r>
          </w:p>
        </w:tc>
        <w:tc>
          <w:tcPr>
            <w:tcW w:w="0" w:type="auto"/>
            <w:shd w:val="clear" w:color="auto" w:fill="auto"/>
            <w:vAlign w:val="center"/>
          </w:tcPr>
          <w:p w14:paraId="626321CE" w14:textId="3ECE0E66"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328.90</w:t>
            </w:r>
          </w:p>
        </w:tc>
        <w:tc>
          <w:tcPr>
            <w:tcW w:w="0" w:type="auto"/>
            <w:shd w:val="clear" w:color="auto" w:fill="auto"/>
            <w:vAlign w:val="center"/>
          </w:tcPr>
          <w:p w14:paraId="1014C231" w14:textId="020B4197"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238.59</w:t>
            </w:r>
          </w:p>
        </w:tc>
        <w:tc>
          <w:tcPr>
            <w:tcW w:w="0" w:type="auto"/>
            <w:shd w:val="clear" w:color="auto" w:fill="auto"/>
            <w:vAlign w:val="center"/>
          </w:tcPr>
          <w:p w14:paraId="076A97CA" w14:textId="04DFEBDE"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119.28</w:t>
            </w:r>
          </w:p>
        </w:tc>
      </w:tr>
      <w:tr w:rsidR="00947AD7" w:rsidRPr="00DE4724" w14:paraId="67192F74" w14:textId="77777777" w:rsidTr="00B92C06">
        <w:trPr>
          <w:trHeight w:val="278"/>
        </w:trPr>
        <w:tc>
          <w:tcPr>
            <w:tcW w:w="0" w:type="auto"/>
            <w:vMerge/>
          </w:tcPr>
          <w:p w14:paraId="6C8D9D47"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9893A7A" w14:textId="7A501048"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09520FA" w14:textId="7F592D99"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50%</w:t>
            </w:r>
          </w:p>
        </w:tc>
        <w:tc>
          <w:tcPr>
            <w:tcW w:w="0" w:type="auto"/>
            <w:shd w:val="clear" w:color="auto" w:fill="auto"/>
            <w:vAlign w:val="center"/>
          </w:tcPr>
          <w:p w14:paraId="541EFBAC" w14:textId="15679F4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341.41 </w:t>
            </w:r>
          </w:p>
        </w:tc>
        <w:tc>
          <w:tcPr>
            <w:tcW w:w="0" w:type="auto"/>
            <w:shd w:val="clear" w:color="auto" w:fill="auto"/>
            <w:vAlign w:val="center"/>
          </w:tcPr>
          <w:p w14:paraId="43A9E20E" w14:textId="460A17C2"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295.85 </w:t>
            </w:r>
          </w:p>
        </w:tc>
        <w:tc>
          <w:tcPr>
            <w:tcW w:w="0" w:type="auto"/>
            <w:shd w:val="clear" w:color="auto" w:fill="auto"/>
            <w:vAlign w:val="center"/>
          </w:tcPr>
          <w:p w14:paraId="6752147E" w14:textId="49CD3C6B"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194.07 </w:t>
            </w:r>
          </w:p>
        </w:tc>
        <w:tc>
          <w:tcPr>
            <w:tcW w:w="0" w:type="auto"/>
            <w:shd w:val="clear" w:color="auto" w:fill="auto"/>
            <w:vAlign w:val="center"/>
          </w:tcPr>
          <w:p w14:paraId="52E904B5" w14:textId="1D6844FF"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349.88</w:t>
            </w:r>
          </w:p>
        </w:tc>
        <w:tc>
          <w:tcPr>
            <w:tcW w:w="0" w:type="auto"/>
            <w:shd w:val="clear" w:color="auto" w:fill="auto"/>
            <w:vAlign w:val="center"/>
          </w:tcPr>
          <w:p w14:paraId="506672EA" w14:textId="442BAE98"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264.97</w:t>
            </w:r>
          </w:p>
        </w:tc>
        <w:tc>
          <w:tcPr>
            <w:tcW w:w="0" w:type="auto"/>
            <w:shd w:val="clear" w:color="auto" w:fill="auto"/>
            <w:vAlign w:val="center"/>
          </w:tcPr>
          <w:p w14:paraId="055348B6" w14:textId="5AD5C5BF"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169.32</w:t>
            </w:r>
          </w:p>
        </w:tc>
      </w:tr>
      <w:tr w:rsidR="00947AD7" w:rsidRPr="00DE4724" w14:paraId="1A8232D3" w14:textId="77777777" w:rsidTr="00B92C06">
        <w:trPr>
          <w:trHeight w:val="278"/>
        </w:trPr>
        <w:tc>
          <w:tcPr>
            <w:tcW w:w="0" w:type="auto"/>
            <w:vMerge/>
          </w:tcPr>
          <w:p w14:paraId="5F56CCEB"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A01101F" w14:textId="0FD7A80E"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5D4638E" w14:textId="1B3748A9"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95%</w:t>
            </w:r>
          </w:p>
        </w:tc>
        <w:tc>
          <w:tcPr>
            <w:tcW w:w="0" w:type="auto"/>
            <w:shd w:val="clear" w:color="auto" w:fill="auto"/>
            <w:vAlign w:val="center"/>
          </w:tcPr>
          <w:p w14:paraId="6FFC26CF" w14:textId="7C964BC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361.10 </w:t>
            </w:r>
          </w:p>
        </w:tc>
        <w:tc>
          <w:tcPr>
            <w:tcW w:w="0" w:type="auto"/>
            <w:shd w:val="clear" w:color="auto" w:fill="auto"/>
            <w:vAlign w:val="center"/>
          </w:tcPr>
          <w:p w14:paraId="3769C684" w14:textId="09F63A7C"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343.20 </w:t>
            </w:r>
          </w:p>
        </w:tc>
        <w:tc>
          <w:tcPr>
            <w:tcW w:w="0" w:type="auto"/>
            <w:shd w:val="clear" w:color="auto" w:fill="auto"/>
            <w:vAlign w:val="center"/>
          </w:tcPr>
          <w:p w14:paraId="6FF17E68" w14:textId="7E2517E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262.10 </w:t>
            </w:r>
          </w:p>
        </w:tc>
        <w:tc>
          <w:tcPr>
            <w:tcW w:w="0" w:type="auto"/>
            <w:shd w:val="clear" w:color="auto" w:fill="auto"/>
            <w:vAlign w:val="center"/>
          </w:tcPr>
          <w:p w14:paraId="1E8B4E6D" w14:textId="561029FF"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366.09</w:t>
            </w:r>
          </w:p>
        </w:tc>
        <w:tc>
          <w:tcPr>
            <w:tcW w:w="0" w:type="auto"/>
            <w:shd w:val="clear" w:color="auto" w:fill="auto"/>
            <w:vAlign w:val="center"/>
          </w:tcPr>
          <w:p w14:paraId="614C5BA0" w14:textId="4527EDE8"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289.76</w:t>
            </w:r>
          </w:p>
        </w:tc>
        <w:tc>
          <w:tcPr>
            <w:tcW w:w="0" w:type="auto"/>
            <w:shd w:val="clear" w:color="auto" w:fill="auto"/>
            <w:vAlign w:val="center"/>
          </w:tcPr>
          <w:p w14:paraId="4963F386" w14:textId="27DEC80E"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218.66</w:t>
            </w:r>
          </w:p>
        </w:tc>
      </w:tr>
      <w:tr w:rsidR="00947AD7" w:rsidRPr="00DE4724" w14:paraId="0D64E38F" w14:textId="77777777" w:rsidTr="00807668">
        <w:trPr>
          <w:trHeight w:val="278"/>
        </w:trPr>
        <w:tc>
          <w:tcPr>
            <w:tcW w:w="0" w:type="auto"/>
            <w:vMerge w:val="restart"/>
            <w:vAlign w:val="center"/>
          </w:tcPr>
          <w:p w14:paraId="43519117" w14:textId="02865F01" w:rsidR="00947AD7" w:rsidRPr="00B92C06" w:rsidRDefault="00947AD7" w:rsidP="00CD2A22">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Baseline</w:t>
            </w:r>
          </w:p>
        </w:tc>
        <w:tc>
          <w:tcPr>
            <w:tcW w:w="0" w:type="auto"/>
            <w:vMerge w:val="restart"/>
            <w:shd w:val="clear" w:color="auto" w:fill="auto"/>
            <w:vAlign w:val="center"/>
          </w:tcPr>
          <w:p w14:paraId="1D3AE7BB" w14:textId="2000372E"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 xml:space="preserve">DL packet-Latency </w:t>
            </w:r>
            <w:r w:rsidRPr="00B92C06">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77D8A00F" w14:textId="51450005"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Mean</w:t>
            </w:r>
          </w:p>
        </w:tc>
        <w:tc>
          <w:tcPr>
            <w:tcW w:w="0" w:type="auto"/>
            <w:shd w:val="clear" w:color="auto" w:fill="auto"/>
            <w:vAlign w:val="center"/>
          </w:tcPr>
          <w:p w14:paraId="4C816951" w14:textId="0C12531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6.68 </w:t>
            </w:r>
          </w:p>
        </w:tc>
        <w:tc>
          <w:tcPr>
            <w:tcW w:w="0" w:type="auto"/>
            <w:shd w:val="clear" w:color="auto" w:fill="auto"/>
            <w:vAlign w:val="center"/>
          </w:tcPr>
          <w:p w14:paraId="1BB22AA9" w14:textId="6A1AA47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9.38 </w:t>
            </w:r>
          </w:p>
        </w:tc>
        <w:tc>
          <w:tcPr>
            <w:tcW w:w="0" w:type="auto"/>
            <w:shd w:val="clear" w:color="auto" w:fill="auto"/>
            <w:vAlign w:val="center"/>
          </w:tcPr>
          <w:p w14:paraId="1D1B4DE5" w14:textId="3E57D04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20.82 </w:t>
            </w:r>
          </w:p>
        </w:tc>
        <w:tc>
          <w:tcPr>
            <w:tcW w:w="0" w:type="auto"/>
            <w:shd w:val="clear" w:color="auto" w:fill="auto"/>
            <w:vAlign w:val="center"/>
          </w:tcPr>
          <w:p w14:paraId="3B87FC05" w14:textId="28AD94B5"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6.64</w:t>
            </w:r>
          </w:p>
        </w:tc>
        <w:tc>
          <w:tcPr>
            <w:tcW w:w="0" w:type="auto"/>
            <w:shd w:val="clear" w:color="auto" w:fill="auto"/>
            <w:vAlign w:val="center"/>
          </w:tcPr>
          <w:p w14:paraId="6ADC1DA3" w14:textId="262EB281"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9.14</w:t>
            </w:r>
          </w:p>
        </w:tc>
        <w:tc>
          <w:tcPr>
            <w:tcW w:w="0" w:type="auto"/>
            <w:shd w:val="clear" w:color="auto" w:fill="auto"/>
            <w:vAlign w:val="center"/>
          </w:tcPr>
          <w:p w14:paraId="1969DD8B" w14:textId="6882D507"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18.06</w:t>
            </w:r>
          </w:p>
        </w:tc>
      </w:tr>
      <w:tr w:rsidR="00947AD7" w:rsidRPr="00DE4724" w14:paraId="762E5C84" w14:textId="77777777" w:rsidTr="00807668">
        <w:trPr>
          <w:trHeight w:val="278"/>
        </w:trPr>
        <w:tc>
          <w:tcPr>
            <w:tcW w:w="0" w:type="auto"/>
            <w:vMerge/>
            <w:vAlign w:val="center"/>
          </w:tcPr>
          <w:p w14:paraId="1BA7F8A0"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27A920E" w14:textId="2B37EDBB"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3420A43" w14:textId="353005BD"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w:t>
            </w:r>
          </w:p>
        </w:tc>
        <w:tc>
          <w:tcPr>
            <w:tcW w:w="0" w:type="auto"/>
            <w:shd w:val="clear" w:color="auto" w:fill="auto"/>
            <w:vAlign w:val="center"/>
          </w:tcPr>
          <w:p w14:paraId="77908AD2" w14:textId="07A9D658"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5.95 </w:t>
            </w:r>
          </w:p>
        </w:tc>
        <w:tc>
          <w:tcPr>
            <w:tcW w:w="0" w:type="auto"/>
            <w:shd w:val="clear" w:color="auto" w:fill="auto"/>
            <w:vAlign w:val="center"/>
          </w:tcPr>
          <w:p w14:paraId="7F2A9C5C" w14:textId="5CB6A246"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5.97 </w:t>
            </w:r>
          </w:p>
        </w:tc>
        <w:tc>
          <w:tcPr>
            <w:tcW w:w="0" w:type="auto"/>
            <w:shd w:val="clear" w:color="auto" w:fill="auto"/>
            <w:vAlign w:val="center"/>
          </w:tcPr>
          <w:p w14:paraId="20BD8237" w14:textId="6B43D5A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6.06 </w:t>
            </w:r>
          </w:p>
        </w:tc>
        <w:tc>
          <w:tcPr>
            <w:tcW w:w="0" w:type="auto"/>
            <w:shd w:val="clear" w:color="auto" w:fill="auto"/>
            <w:vAlign w:val="center"/>
          </w:tcPr>
          <w:p w14:paraId="21393726" w14:textId="7E336965"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5.04</w:t>
            </w:r>
          </w:p>
        </w:tc>
        <w:tc>
          <w:tcPr>
            <w:tcW w:w="0" w:type="auto"/>
            <w:shd w:val="clear" w:color="auto" w:fill="auto"/>
            <w:vAlign w:val="center"/>
          </w:tcPr>
          <w:p w14:paraId="2B056501" w14:textId="155F5190"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5.09</w:t>
            </w:r>
          </w:p>
        </w:tc>
        <w:tc>
          <w:tcPr>
            <w:tcW w:w="0" w:type="auto"/>
            <w:shd w:val="clear" w:color="auto" w:fill="auto"/>
            <w:vAlign w:val="center"/>
          </w:tcPr>
          <w:p w14:paraId="090093AF" w14:textId="04C8BD2F"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5.23</w:t>
            </w:r>
          </w:p>
        </w:tc>
      </w:tr>
      <w:tr w:rsidR="00947AD7" w:rsidRPr="00DE4724" w14:paraId="528408BA" w14:textId="77777777" w:rsidTr="00807668">
        <w:trPr>
          <w:trHeight w:val="278"/>
        </w:trPr>
        <w:tc>
          <w:tcPr>
            <w:tcW w:w="0" w:type="auto"/>
            <w:vMerge/>
            <w:vAlign w:val="center"/>
          </w:tcPr>
          <w:p w14:paraId="2C8E3A8E"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BA019C7" w14:textId="15F9D5DD"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809E1CC" w14:textId="037B51C9"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50%</w:t>
            </w:r>
          </w:p>
        </w:tc>
        <w:tc>
          <w:tcPr>
            <w:tcW w:w="0" w:type="auto"/>
            <w:shd w:val="clear" w:color="auto" w:fill="auto"/>
            <w:vAlign w:val="center"/>
          </w:tcPr>
          <w:p w14:paraId="2E284EB7" w14:textId="61E4CC4F"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6.21 </w:t>
            </w:r>
          </w:p>
        </w:tc>
        <w:tc>
          <w:tcPr>
            <w:tcW w:w="0" w:type="auto"/>
            <w:shd w:val="clear" w:color="auto" w:fill="auto"/>
            <w:vAlign w:val="center"/>
          </w:tcPr>
          <w:p w14:paraId="5B6082D8" w14:textId="18C1789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6.38 </w:t>
            </w:r>
          </w:p>
        </w:tc>
        <w:tc>
          <w:tcPr>
            <w:tcW w:w="0" w:type="auto"/>
            <w:shd w:val="clear" w:color="auto" w:fill="auto"/>
            <w:vAlign w:val="center"/>
          </w:tcPr>
          <w:p w14:paraId="2088736F" w14:textId="6DA4DF5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12.90 </w:t>
            </w:r>
          </w:p>
        </w:tc>
        <w:tc>
          <w:tcPr>
            <w:tcW w:w="0" w:type="auto"/>
            <w:shd w:val="clear" w:color="auto" w:fill="auto"/>
            <w:vAlign w:val="center"/>
          </w:tcPr>
          <w:p w14:paraId="2DC1306F" w14:textId="240E6C92"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5.43</w:t>
            </w:r>
          </w:p>
        </w:tc>
        <w:tc>
          <w:tcPr>
            <w:tcW w:w="0" w:type="auto"/>
            <w:shd w:val="clear" w:color="auto" w:fill="auto"/>
            <w:vAlign w:val="center"/>
          </w:tcPr>
          <w:p w14:paraId="676BD442" w14:textId="5867F53A"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7.31</w:t>
            </w:r>
          </w:p>
        </w:tc>
        <w:tc>
          <w:tcPr>
            <w:tcW w:w="0" w:type="auto"/>
            <w:shd w:val="clear" w:color="auto" w:fill="auto"/>
            <w:vAlign w:val="center"/>
          </w:tcPr>
          <w:p w14:paraId="2EBAE230" w14:textId="2737AA42"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11.17</w:t>
            </w:r>
          </w:p>
        </w:tc>
      </w:tr>
      <w:tr w:rsidR="00947AD7" w:rsidRPr="00DE4724" w14:paraId="6EF45F36" w14:textId="77777777" w:rsidTr="00807668">
        <w:trPr>
          <w:trHeight w:val="278"/>
        </w:trPr>
        <w:tc>
          <w:tcPr>
            <w:tcW w:w="0" w:type="auto"/>
            <w:vMerge/>
            <w:vAlign w:val="center"/>
          </w:tcPr>
          <w:p w14:paraId="480C639C"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E4FB7BD" w14:textId="6769270F"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348A447" w14:textId="08DBCF6F"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95%</w:t>
            </w:r>
          </w:p>
        </w:tc>
        <w:tc>
          <w:tcPr>
            <w:tcW w:w="0" w:type="auto"/>
            <w:shd w:val="clear" w:color="auto" w:fill="auto"/>
            <w:vAlign w:val="center"/>
          </w:tcPr>
          <w:p w14:paraId="54D310BB" w14:textId="1FBD316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10.83 </w:t>
            </w:r>
          </w:p>
        </w:tc>
        <w:tc>
          <w:tcPr>
            <w:tcW w:w="0" w:type="auto"/>
            <w:shd w:val="clear" w:color="auto" w:fill="auto"/>
            <w:vAlign w:val="center"/>
          </w:tcPr>
          <w:p w14:paraId="4035C713" w14:textId="6DFD6DC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20.65 </w:t>
            </w:r>
          </w:p>
        </w:tc>
        <w:tc>
          <w:tcPr>
            <w:tcW w:w="0" w:type="auto"/>
            <w:shd w:val="clear" w:color="auto" w:fill="auto"/>
            <w:vAlign w:val="center"/>
          </w:tcPr>
          <w:p w14:paraId="6A230861" w14:textId="3E5F1BF2"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63.67 </w:t>
            </w:r>
          </w:p>
        </w:tc>
        <w:tc>
          <w:tcPr>
            <w:tcW w:w="0" w:type="auto"/>
            <w:shd w:val="clear" w:color="auto" w:fill="auto"/>
            <w:vAlign w:val="center"/>
          </w:tcPr>
          <w:p w14:paraId="5D056154" w14:textId="1D8B66F1"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16.48</w:t>
            </w:r>
          </w:p>
        </w:tc>
        <w:tc>
          <w:tcPr>
            <w:tcW w:w="0" w:type="auto"/>
            <w:shd w:val="clear" w:color="auto" w:fill="auto"/>
            <w:vAlign w:val="center"/>
          </w:tcPr>
          <w:p w14:paraId="3273C987" w14:textId="07F8F18A"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30.48</w:t>
            </w:r>
          </w:p>
        </w:tc>
        <w:tc>
          <w:tcPr>
            <w:tcW w:w="0" w:type="auto"/>
            <w:shd w:val="clear" w:color="auto" w:fill="auto"/>
            <w:vAlign w:val="center"/>
          </w:tcPr>
          <w:p w14:paraId="1F071D1B" w14:textId="7456E145"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100.52</w:t>
            </w:r>
          </w:p>
        </w:tc>
      </w:tr>
      <w:tr w:rsidR="00947AD7" w:rsidRPr="00DE4724" w14:paraId="55EE61CC" w14:textId="77777777" w:rsidTr="00807668">
        <w:trPr>
          <w:trHeight w:val="278"/>
        </w:trPr>
        <w:tc>
          <w:tcPr>
            <w:tcW w:w="0" w:type="auto"/>
            <w:vMerge/>
            <w:vAlign w:val="center"/>
          </w:tcPr>
          <w:p w14:paraId="6A0FB345" w14:textId="77777777" w:rsidR="00947AD7" w:rsidRPr="00B92C06" w:rsidRDefault="00947AD7"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FF5829E" w14:textId="1E562680"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 xml:space="preserve">UL packet-Latency </w:t>
            </w:r>
            <w:r w:rsidRPr="00B92C06">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78A0C5BB" w14:textId="2C3D5F21"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Mean</w:t>
            </w:r>
          </w:p>
        </w:tc>
        <w:tc>
          <w:tcPr>
            <w:tcW w:w="0" w:type="auto"/>
            <w:shd w:val="clear" w:color="auto" w:fill="auto"/>
            <w:vAlign w:val="center"/>
          </w:tcPr>
          <w:p w14:paraId="4ACE8B12" w14:textId="18CB323B"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11.28 </w:t>
            </w:r>
          </w:p>
        </w:tc>
        <w:tc>
          <w:tcPr>
            <w:tcW w:w="0" w:type="auto"/>
            <w:shd w:val="clear" w:color="auto" w:fill="auto"/>
            <w:vAlign w:val="center"/>
          </w:tcPr>
          <w:p w14:paraId="70BA2035" w14:textId="6F9F6D0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13.47 </w:t>
            </w:r>
          </w:p>
        </w:tc>
        <w:tc>
          <w:tcPr>
            <w:tcW w:w="0" w:type="auto"/>
            <w:shd w:val="clear" w:color="auto" w:fill="auto"/>
            <w:vAlign w:val="center"/>
          </w:tcPr>
          <w:p w14:paraId="2F7275F5" w14:textId="46967A5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23.74 </w:t>
            </w:r>
          </w:p>
        </w:tc>
        <w:tc>
          <w:tcPr>
            <w:tcW w:w="0" w:type="auto"/>
            <w:shd w:val="clear" w:color="auto" w:fill="auto"/>
            <w:vAlign w:val="center"/>
          </w:tcPr>
          <w:p w14:paraId="552416A3" w14:textId="440CFF5D"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6.41</w:t>
            </w:r>
          </w:p>
        </w:tc>
        <w:tc>
          <w:tcPr>
            <w:tcW w:w="0" w:type="auto"/>
            <w:shd w:val="clear" w:color="auto" w:fill="auto"/>
            <w:vAlign w:val="center"/>
          </w:tcPr>
          <w:p w14:paraId="648554DD" w14:textId="41AD70D2"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8.66</w:t>
            </w:r>
          </w:p>
        </w:tc>
        <w:tc>
          <w:tcPr>
            <w:tcW w:w="0" w:type="auto"/>
            <w:shd w:val="clear" w:color="auto" w:fill="auto"/>
            <w:vAlign w:val="center"/>
          </w:tcPr>
          <w:p w14:paraId="6A158078" w14:textId="35CE008E"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18.04</w:t>
            </w:r>
          </w:p>
        </w:tc>
      </w:tr>
      <w:tr w:rsidR="00947AD7" w:rsidRPr="00DE4724" w14:paraId="38E7BE52" w14:textId="77777777" w:rsidTr="00B92C06">
        <w:trPr>
          <w:trHeight w:val="278"/>
        </w:trPr>
        <w:tc>
          <w:tcPr>
            <w:tcW w:w="0" w:type="auto"/>
            <w:vMerge/>
          </w:tcPr>
          <w:p w14:paraId="52B17D5A"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52A9FA9" w14:textId="775D55CC"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F3BD3FC" w14:textId="7D43B8C9"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w:t>
            </w:r>
          </w:p>
        </w:tc>
        <w:tc>
          <w:tcPr>
            <w:tcW w:w="0" w:type="auto"/>
            <w:shd w:val="clear" w:color="auto" w:fill="auto"/>
            <w:vAlign w:val="center"/>
          </w:tcPr>
          <w:p w14:paraId="75405039" w14:textId="77AB7DC5"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10.17 </w:t>
            </w:r>
          </w:p>
        </w:tc>
        <w:tc>
          <w:tcPr>
            <w:tcW w:w="0" w:type="auto"/>
            <w:shd w:val="clear" w:color="auto" w:fill="auto"/>
            <w:vAlign w:val="center"/>
          </w:tcPr>
          <w:p w14:paraId="3F528734" w14:textId="1A2C9110"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10.17 </w:t>
            </w:r>
          </w:p>
        </w:tc>
        <w:tc>
          <w:tcPr>
            <w:tcW w:w="0" w:type="auto"/>
            <w:shd w:val="clear" w:color="auto" w:fill="auto"/>
            <w:vAlign w:val="center"/>
          </w:tcPr>
          <w:p w14:paraId="5C19B054" w14:textId="549C054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10.20 </w:t>
            </w:r>
          </w:p>
        </w:tc>
        <w:tc>
          <w:tcPr>
            <w:tcW w:w="0" w:type="auto"/>
            <w:shd w:val="clear" w:color="auto" w:fill="auto"/>
            <w:vAlign w:val="center"/>
          </w:tcPr>
          <w:p w14:paraId="608E6992" w14:textId="3AF82060"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5.11</w:t>
            </w:r>
          </w:p>
        </w:tc>
        <w:tc>
          <w:tcPr>
            <w:tcW w:w="0" w:type="auto"/>
            <w:shd w:val="clear" w:color="auto" w:fill="auto"/>
            <w:vAlign w:val="center"/>
          </w:tcPr>
          <w:p w14:paraId="5274E4D3" w14:textId="5BFEE614"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5.16</w:t>
            </w:r>
          </w:p>
        </w:tc>
        <w:tc>
          <w:tcPr>
            <w:tcW w:w="0" w:type="auto"/>
            <w:shd w:val="clear" w:color="auto" w:fill="auto"/>
            <w:vAlign w:val="center"/>
          </w:tcPr>
          <w:p w14:paraId="697B43DF" w14:textId="5CCD79FC"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5.44</w:t>
            </w:r>
          </w:p>
        </w:tc>
      </w:tr>
      <w:tr w:rsidR="00947AD7" w:rsidRPr="00DE4724" w14:paraId="14A3987B" w14:textId="77777777" w:rsidTr="00B92C06">
        <w:trPr>
          <w:trHeight w:val="278"/>
        </w:trPr>
        <w:tc>
          <w:tcPr>
            <w:tcW w:w="0" w:type="auto"/>
            <w:vMerge/>
          </w:tcPr>
          <w:p w14:paraId="16D873E9"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D7D1061" w14:textId="7E22C47A"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1EA22BE" w14:textId="7F2C9098"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50%</w:t>
            </w:r>
          </w:p>
        </w:tc>
        <w:tc>
          <w:tcPr>
            <w:tcW w:w="0" w:type="auto"/>
            <w:shd w:val="clear" w:color="auto" w:fill="auto"/>
            <w:vAlign w:val="center"/>
          </w:tcPr>
          <w:p w14:paraId="7E43B421" w14:textId="4E85484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10.40 </w:t>
            </w:r>
          </w:p>
        </w:tc>
        <w:tc>
          <w:tcPr>
            <w:tcW w:w="0" w:type="auto"/>
            <w:shd w:val="clear" w:color="auto" w:fill="auto"/>
            <w:vAlign w:val="center"/>
          </w:tcPr>
          <w:p w14:paraId="06623F6B" w14:textId="54907E5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10.49 </w:t>
            </w:r>
          </w:p>
        </w:tc>
        <w:tc>
          <w:tcPr>
            <w:tcW w:w="0" w:type="auto"/>
            <w:shd w:val="clear" w:color="auto" w:fill="auto"/>
            <w:vAlign w:val="center"/>
          </w:tcPr>
          <w:p w14:paraId="02278EDE" w14:textId="51C3EC7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15.66 </w:t>
            </w:r>
          </w:p>
        </w:tc>
        <w:tc>
          <w:tcPr>
            <w:tcW w:w="0" w:type="auto"/>
            <w:shd w:val="clear" w:color="auto" w:fill="auto"/>
            <w:vAlign w:val="center"/>
          </w:tcPr>
          <w:p w14:paraId="42A08775" w14:textId="51CDA7E4"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5.45</w:t>
            </w:r>
          </w:p>
        </w:tc>
        <w:tc>
          <w:tcPr>
            <w:tcW w:w="0" w:type="auto"/>
            <w:shd w:val="clear" w:color="auto" w:fill="auto"/>
            <w:vAlign w:val="center"/>
          </w:tcPr>
          <w:p w14:paraId="23795ED0" w14:textId="59AEAC85"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6.87</w:t>
            </w:r>
          </w:p>
        </w:tc>
        <w:tc>
          <w:tcPr>
            <w:tcW w:w="0" w:type="auto"/>
            <w:shd w:val="clear" w:color="auto" w:fill="auto"/>
            <w:vAlign w:val="center"/>
          </w:tcPr>
          <w:p w14:paraId="02370ABD" w14:textId="1D1D4A3A"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10.96</w:t>
            </w:r>
          </w:p>
        </w:tc>
      </w:tr>
      <w:tr w:rsidR="00947AD7" w:rsidRPr="00DE4724" w14:paraId="49F7A5CC" w14:textId="77777777" w:rsidTr="00B92C06">
        <w:trPr>
          <w:trHeight w:val="278"/>
        </w:trPr>
        <w:tc>
          <w:tcPr>
            <w:tcW w:w="0" w:type="auto"/>
            <w:vMerge/>
          </w:tcPr>
          <w:p w14:paraId="1615AEA9"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31D536B" w14:textId="08E3613A"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7160B35" w14:textId="7694802C"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95%</w:t>
            </w:r>
          </w:p>
        </w:tc>
        <w:tc>
          <w:tcPr>
            <w:tcW w:w="0" w:type="auto"/>
            <w:shd w:val="clear" w:color="auto" w:fill="auto"/>
            <w:vAlign w:val="center"/>
          </w:tcPr>
          <w:p w14:paraId="23B8DA34" w14:textId="595A1F65"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19.01 </w:t>
            </w:r>
          </w:p>
        </w:tc>
        <w:tc>
          <w:tcPr>
            <w:tcW w:w="0" w:type="auto"/>
            <w:shd w:val="clear" w:color="auto" w:fill="auto"/>
            <w:vAlign w:val="center"/>
          </w:tcPr>
          <w:p w14:paraId="0597D097" w14:textId="6FFF778E"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26.41 </w:t>
            </w:r>
          </w:p>
        </w:tc>
        <w:tc>
          <w:tcPr>
            <w:tcW w:w="0" w:type="auto"/>
            <w:shd w:val="clear" w:color="auto" w:fill="auto"/>
            <w:vAlign w:val="center"/>
          </w:tcPr>
          <w:p w14:paraId="2C29E036" w14:textId="5E81A92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67.40 </w:t>
            </w:r>
          </w:p>
        </w:tc>
        <w:tc>
          <w:tcPr>
            <w:tcW w:w="0" w:type="auto"/>
            <w:shd w:val="clear" w:color="auto" w:fill="auto"/>
            <w:vAlign w:val="center"/>
          </w:tcPr>
          <w:p w14:paraId="5D8B49AA" w14:textId="07B559BB"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15.19</w:t>
            </w:r>
          </w:p>
        </w:tc>
        <w:tc>
          <w:tcPr>
            <w:tcW w:w="0" w:type="auto"/>
            <w:shd w:val="clear" w:color="auto" w:fill="auto"/>
            <w:vAlign w:val="center"/>
          </w:tcPr>
          <w:p w14:paraId="4395D4A0" w14:textId="5340196C"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27.89</w:t>
            </w:r>
          </w:p>
        </w:tc>
        <w:tc>
          <w:tcPr>
            <w:tcW w:w="0" w:type="auto"/>
            <w:shd w:val="clear" w:color="auto" w:fill="auto"/>
            <w:vAlign w:val="center"/>
          </w:tcPr>
          <w:p w14:paraId="660ADE1B" w14:textId="5D1C30CE"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99.17</w:t>
            </w:r>
          </w:p>
        </w:tc>
      </w:tr>
      <w:tr w:rsidR="00947AD7" w:rsidRPr="00DE4724" w14:paraId="12FF4343" w14:textId="77777777" w:rsidTr="00807668">
        <w:trPr>
          <w:trHeight w:val="278"/>
        </w:trPr>
        <w:tc>
          <w:tcPr>
            <w:tcW w:w="0" w:type="auto"/>
            <w:vMerge w:val="restart"/>
            <w:vAlign w:val="center"/>
          </w:tcPr>
          <w:p w14:paraId="4AAB22A9" w14:textId="77F7484E" w:rsidR="00947AD7" w:rsidRPr="00B92C06" w:rsidRDefault="00947AD7" w:rsidP="00CD2A22">
            <w:pPr>
              <w:widowControl/>
              <w:jc w:val="center"/>
              <w:rPr>
                <w:rFonts w:ascii="Times New Roman" w:eastAsia="等线" w:hAnsi="Times New Roman" w:cs="Times New Roman"/>
                <w:b/>
                <w:bCs/>
                <w:kern w:val="0"/>
                <w:sz w:val="20"/>
                <w:szCs w:val="20"/>
              </w:rPr>
            </w:pPr>
            <w:r w:rsidRPr="006F6D43">
              <w:rPr>
                <w:rFonts w:ascii="Times New Roman" w:eastAsia="等线" w:hAnsi="Times New Roman" w:cs="Times New Roman"/>
                <w:b/>
                <w:bCs/>
                <w:kern w:val="0"/>
                <w:sz w:val="18"/>
                <w:szCs w:val="18"/>
              </w:rPr>
              <w:t>Dynamic SBFD</w:t>
            </w:r>
          </w:p>
        </w:tc>
        <w:tc>
          <w:tcPr>
            <w:tcW w:w="0" w:type="auto"/>
            <w:vMerge w:val="restart"/>
            <w:shd w:val="clear" w:color="auto" w:fill="auto"/>
            <w:vAlign w:val="center"/>
          </w:tcPr>
          <w:p w14:paraId="78A884DE" w14:textId="58DA52E6"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 xml:space="preserve">DL packet-Latency </w:t>
            </w:r>
            <w:r w:rsidRPr="00B92C06">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73FE3C12" w14:textId="142E99F8"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Mean</w:t>
            </w:r>
          </w:p>
        </w:tc>
        <w:tc>
          <w:tcPr>
            <w:tcW w:w="0" w:type="auto"/>
            <w:shd w:val="clear" w:color="auto" w:fill="auto"/>
            <w:vAlign w:val="center"/>
          </w:tcPr>
          <w:p w14:paraId="7B536F4E" w14:textId="6AB1BDB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5.01 </w:t>
            </w:r>
          </w:p>
        </w:tc>
        <w:tc>
          <w:tcPr>
            <w:tcW w:w="0" w:type="auto"/>
            <w:shd w:val="clear" w:color="auto" w:fill="auto"/>
            <w:vAlign w:val="center"/>
          </w:tcPr>
          <w:p w14:paraId="4AE1EB69" w14:textId="7E139CC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6.77 </w:t>
            </w:r>
          </w:p>
        </w:tc>
        <w:tc>
          <w:tcPr>
            <w:tcW w:w="0" w:type="auto"/>
            <w:shd w:val="clear" w:color="auto" w:fill="auto"/>
            <w:vAlign w:val="center"/>
          </w:tcPr>
          <w:p w14:paraId="58110085" w14:textId="33AA5A6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15.44 </w:t>
            </w:r>
          </w:p>
        </w:tc>
        <w:tc>
          <w:tcPr>
            <w:tcW w:w="0" w:type="auto"/>
            <w:shd w:val="clear" w:color="auto" w:fill="auto"/>
            <w:vAlign w:val="center"/>
          </w:tcPr>
          <w:p w14:paraId="1F4DE54E" w14:textId="1D89303F"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6.11</w:t>
            </w:r>
          </w:p>
        </w:tc>
        <w:tc>
          <w:tcPr>
            <w:tcW w:w="0" w:type="auto"/>
            <w:shd w:val="clear" w:color="auto" w:fill="auto"/>
            <w:vAlign w:val="center"/>
          </w:tcPr>
          <w:p w14:paraId="0A62A5E6" w14:textId="330C9975"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8.27</w:t>
            </w:r>
          </w:p>
        </w:tc>
        <w:tc>
          <w:tcPr>
            <w:tcW w:w="0" w:type="auto"/>
            <w:shd w:val="clear" w:color="auto" w:fill="auto"/>
            <w:vAlign w:val="center"/>
          </w:tcPr>
          <w:p w14:paraId="058323C0" w14:textId="0567FCAB"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15.79</w:t>
            </w:r>
          </w:p>
        </w:tc>
      </w:tr>
      <w:tr w:rsidR="00947AD7" w:rsidRPr="00DE4724" w14:paraId="16AF1B1B" w14:textId="77777777" w:rsidTr="00B92C06">
        <w:trPr>
          <w:trHeight w:val="278"/>
        </w:trPr>
        <w:tc>
          <w:tcPr>
            <w:tcW w:w="0" w:type="auto"/>
            <w:vMerge/>
          </w:tcPr>
          <w:p w14:paraId="7B6FBF91"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56E31C0" w14:textId="225D96D2"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F77702F" w14:textId="5AD56874"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w:t>
            </w:r>
          </w:p>
        </w:tc>
        <w:tc>
          <w:tcPr>
            <w:tcW w:w="0" w:type="auto"/>
            <w:shd w:val="clear" w:color="auto" w:fill="auto"/>
            <w:vAlign w:val="center"/>
          </w:tcPr>
          <w:p w14:paraId="0417A853" w14:textId="501076AE"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4.45 </w:t>
            </w:r>
          </w:p>
        </w:tc>
        <w:tc>
          <w:tcPr>
            <w:tcW w:w="0" w:type="auto"/>
            <w:shd w:val="clear" w:color="auto" w:fill="auto"/>
            <w:vAlign w:val="center"/>
          </w:tcPr>
          <w:p w14:paraId="1AA12530" w14:textId="4E03DC8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4.47 </w:t>
            </w:r>
          </w:p>
        </w:tc>
        <w:tc>
          <w:tcPr>
            <w:tcW w:w="0" w:type="auto"/>
            <w:shd w:val="clear" w:color="auto" w:fill="auto"/>
            <w:vAlign w:val="center"/>
          </w:tcPr>
          <w:p w14:paraId="331C5C49" w14:textId="308FF59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4.61 </w:t>
            </w:r>
          </w:p>
        </w:tc>
        <w:tc>
          <w:tcPr>
            <w:tcW w:w="0" w:type="auto"/>
            <w:shd w:val="clear" w:color="auto" w:fill="auto"/>
            <w:vAlign w:val="center"/>
          </w:tcPr>
          <w:p w14:paraId="620D18AF" w14:textId="0154D376"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4.14</w:t>
            </w:r>
          </w:p>
        </w:tc>
        <w:tc>
          <w:tcPr>
            <w:tcW w:w="0" w:type="auto"/>
            <w:shd w:val="clear" w:color="auto" w:fill="auto"/>
            <w:vAlign w:val="center"/>
          </w:tcPr>
          <w:p w14:paraId="2B78EC4F" w14:textId="2E411735"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4.30</w:t>
            </w:r>
          </w:p>
        </w:tc>
        <w:tc>
          <w:tcPr>
            <w:tcW w:w="0" w:type="auto"/>
            <w:shd w:val="clear" w:color="auto" w:fill="auto"/>
            <w:vAlign w:val="center"/>
          </w:tcPr>
          <w:p w14:paraId="590E5A68" w14:textId="12240EB8"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4.69</w:t>
            </w:r>
          </w:p>
        </w:tc>
      </w:tr>
      <w:tr w:rsidR="00947AD7" w:rsidRPr="00DE4724" w14:paraId="25FE62CE" w14:textId="77777777" w:rsidTr="00B92C06">
        <w:trPr>
          <w:trHeight w:val="278"/>
        </w:trPr>
        <w:tc>
          <w:tcPr>
            <w:tcW w:w="0" w:type="auto"/>
            <w:vMerge/>
          </w:tcPr>
          <w:p w14:paraId="081CEA07"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DFAA9F4" w14:textId="0915103F"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456C285" w14:textId="48150E2B"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50%</w:t>
            </w:r>
          </w:p>
        </w:tc>
        <w:tc>
          <w:tcPr>
            <w:tcW w:w="0" w:type="auto"/>
            <w:shd w:val="clear" w:color="auto" w:fill="auto"/>
            <w:vAlign w:val="center"/>
          </w:tcPr>
          <w:p w14:paraId="7F7129BA" w14:textId="7EF8561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4.71 </w:t>
            </w:r>
          </w:p>
        </w:tc>
        <w:tc>
          <w:tcPr>
            <w:tcW w:w="0" w:type="auto"/>
            <w:shd w:val="clear" w:color="auto" w:fill="auto"/>
            <w:vAlign w:val="center"/>
          </w:tcPr>
          <w:p w14:paraId="335AB45D" w14:textId="00F1A567"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4.89 </w:t>
            </w:r>
          </w:p>
        </w:tc>
        <w:tc>
          <w:tcPr>
            <w:tcW w:w="0" w:type="auto"/>
            <w:shd w:val="clear" w:color="auto" w:fill="auto"/>
            <w:vAlign w:val="center"/>
          </w:tcPr>
          <w:p w14:paraId="39C62DED" w14:textId="5E72873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9.30 </w:t>
            </w:r>
          </w:p>
        </w:tc>
        <w:tc>
          <w:tcPr>
            <w:tcW w:w="0" w:type="auto"/>
            <w:shd w:val="clear" w:color="auto" w:fill="auto"/>
            <w:vAlign w:val="center"/>
          </w:tcPr>
          <w:p w14:paraId="02DCA449" w14:textId="0C556C3F"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5.00</w:t>
            </w:r>
          </w:p>
        </w:tc>
        <w:tc>
          <w:tcPr>
            <w:tcW w:w="0" w:type="auto"/>
            <w:shd w:val="clear" w:color="auto" w:fill="auto"/>
            <w:vAlign w:val="center"/>
          </w:tcPr>
          <w:p w14:paraId="6597270F" w14:textId="44265BFB"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6.85</w:t>
            </w:r>
          </w:p>
        </w:tc>
        <w:tc>
          <w:tcPr>
            <w:tcW w:w="0" w:type="auto"/>
            <w:shd w:val="clear" w:color="auto" w:fill="auto"/>
            <w:vAlign w:val="center"/>
          </w:tcPr>
          <w:p w14:paraId="72C26089" w14:textId="0EA37907"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10.20</w:t>
            </w:r>
          </w:p>
        </w:tc>
      </w:tr>
      <w:tr w:rsidR="00947AD7" w:rsidRPr="00DE4724" w14:paraId="451E8900" w14:textId="77777777" w:rsidTr="00B92C06">
        <w:trPr>
          <w:trHeight w:val="278"/>
        </w:trPr>
        <w:tc>
          <w:tcPr>
            <w:tcW w:w="0" w:type="auto"/>
            <w:vMerge/>
          </w:tcPr>
          <w:p w14:paraId="4566FDFB"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247D475" w14:textId="584AB74E"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8AE4D8B" w14:textId="6ACD7444"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95%</w:t>
            </w:r>
          </w:p>
        </w:tc>
        <w:tc>
          <w:tcPr>
            <w:tcW w:w="0" w:type="auto"/>
            <w:shd w:val="clear" w:color="auto" w:fill="auto"/>
            <w:vAlign w:val="center"/>
          </w:tcPr>
          <w:p w14:paraId="71E19A72" w14:textId="0B73354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7.66 </w:t>
            </w:r>
          </w:p>
        </w:tc>
        <w:tc>
          <w:tcPr>
            <w:tcW w:w="0" w:type="auto"/>
            <w:shd w:val="clear" w:color="auto" w:fill="auto"/>
            <w:vAlign w:val="center"/>
          </w:tcPr>
          <w:p w14:paraId="76EF0D28" w14:textId="6946274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14.62 </w:t>
            </w:r>
          </w:p>
        </w:tc>
        <w:tc>
          <w:tcPr>
            <w:tcW w:w="0" w:type="auto"/>
            <w:shd w:val="clear" w:color="auto" w:fill="auto"/>
            <w:vAlign w:val="center"/>
          </w:tcPr>
          <w:p w14:paraId="4BD8C093" w14:textId="6FEC215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45.74 </w:t>
            </w:r>
          </w:p>
        </w:tc>
        <w:tc>
          <w:tcPr>
            <w:tcW w:w="0" w:type="auto"/>
            <w:shd w:val="clear" w:color="auto" w:fill="auto"/>
            <w:vAlign w:val="center"/>
          </w:tcPr>
          <w:p w14:paraId="5560A9C8" w14:textId="3066AC54"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14.65</w:t>
            </w:r>
          </w:p>
        </w:tc>
        <w:tc>
          <w:tcPr>
            <w:tcW w:w="0" w:type="auto"/>
            <w:shd w:val="clear" w:color="auto" w:fill="auto"/>
            <w:vAlign w:val="center"/>
          </w:tcPr>
          <w:p w14:paraId="785E4A73" w14:textId="6DEDE17D"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25.57</w:t>
            </w:r>
          </w:p>
        </w:tc>
        <w:tc>
          <w:tcPr>
            <w:tcW w:w="0" w:type="auto"/>
            <w:shd w:val="clear" w:color="auto" w:fill="auto"/>
            <w:vAlign w:val="center"/>
          </w:tcPr>
          <w:p w14:paraId="545B1417" w14:textId="59F0637B"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86.06</w:t>
            </w:r>
          </w:p>
        </w:tc>
      </w:tr>
      <w:tr w:rsidR="00947AD7" w:rsidRPr="00DE4724" w14:paraId="412041FC" w14:textId="77777777" w:rsidTr="00B92C06">
        <w:trPr>
          <w:trHeight w:val="278"/>
        </w:trPr>
        <w:tc>
          <w:tcPr>
            <w:tcW w:w="0" w:type="auto"/>
            <w:vMerge/>
          </w:tcPr>
          <w:p w14:paraId="45B520B4" w14:textId="77777777" w:rsidR="00947AD7" w:rsidRPr="00B92C06" w:rsidRDefault="00947AD7"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AE1BF74" w14:textId="1B2A6D70"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 xml:space="preserve">UL packet-Latency </w:t>
            </w:r>
            <w:r w:rsidRPr="00B92C06">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617A84C1" w14:textId="761E0327"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Mean</w:t>
            </w:r>
          </w:p>
        </w:tc>
        <w:tc>
          <w:tcPr>
            <w:tcW w:w="0" w:type="auto"/>
            <w:shd w:val="clear" w:color="auto" w:fill="auto"/>
            <w:vAlign w:val="center"/>
          </w:tcPr>
          <w:p w14:paraId="3443C21F" w14:textId="135E0CE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3.14 </w:t>
            </w:r>
          </w:p>
        </w:tc>
        <w:tc>
          <w:tcPr>
            <w:tcW w:w="0" w:type="auto"/>
            <w:shd w:val="clear" w:color="auto" w:fill="auto"/>
            <w:vAlign w:val="center"/>
          </w:tcPr>
          <w:p w14:paraId="267AE938" w14:textId="036E2610"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4.18 </w:t>
            </w:r>
          </w:p>
        </w:tc>
        <w:tc>
          <w:tcPr>
            <w:tcW w:w="0" w:type="auto"/>
            <w:shd w:val="clear" w:color="auto" w:fill="auto"/>
            <w:vAlign w:val="center"/>
          </w:tcPr>
          <w:p w14:paraId="5451C789" w14:textId="084D10A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10.91 </w:t>
            </w:r>
          </w:p>
        </w:tc>
        <w:tc>
          <w:tcPr>
            <w:tcW w:w="0" w:type="auto"/>
            <w:shd w:val="clear" w:color="auto" w:fill="auto"/>
            <w:vAlign w:val="center"/>
          </w:tcPr>
          <w:p w14:paraId="6060A377" w14:textId="76255540"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3.30</w:t>
            </w:r>
          </w:p>
        </w:tc>
        <w:tc>
          <w:tcPr>
            <w:tcW w:w="0" w:type="auto"/>
            <w:shd w:val="clear" w:color="auto" w:fill="auto"/>
            <w:vAlign w:val="center"/>
          </w:tcPr>
          <w:p w14:paraId="766BFE1E" w14:textId="114463DA"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4.69</w:t>
            </w:r>
          </w:p>
        </w:tc>
        <w:tc>
          <w:tcPr>
            <w:tcW w:w="0" w:type="auto"/>
            <w:shd w:val="clear" w:color="auto" w:fill="auto"/>
            <w:vAlign w:val="center"/>
          </w:tcPr>
          <w:p w14:paraId="2800C8B3" w14:textId="07B74F61"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10.75</w:t>
            </w:r>
          </w:p>
        </w:tc>
      </w:tr>
      <w:tr w:rsidR="00947AD7" w:rsidRPr="00DE4724" w14:paraId="5F4C0F6F" w14:textId="77777777" w:rsidTr="00B92C06">
        <w:trPr>
          <w:trHeight w:val="278"/>
        </w:trPr>
        <w:tc>
          <w:tcPr>
            <w:tcW w:w="0" w:type="auto"/>
            <w:vMerge/>
          </w:tcPr>
          <w:p w14:paraId="3453E003"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19924A4" w14:textId="50B46A03"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B1F7941" w14:textId="786BD5AB"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w:t>
            </w:r>
          </w:p>
        </w:tc>
        <w:tc>
          <w:tcPr>
            <w:tcW w:w="0" w:type="auto"/>
            <w:shd w:val="clear" w:color="auto" w:fill="auto"/>
            <w:vAlign w:val="center"/>
          </w:tcPr>
          <w:p w14:paraId="517B65A4" w14:textId="715D126C"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2.66 </w:t>
            </w:r>
          </w:p>
        </w:tc>
        <w:tc>
          <w:tcPr>
            <w:tcW w:w="0" w:type="auto"/>
            <w:shd w:val="clear" w:color="auto" w:fill="auto"/>
            <w:vAlign w:val="center"/>
          </w:tcPr>
          <w:p w14:paraId="05F712CF" w14:textId="6BF59E90"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2.67 </w:t>
            </w:r>
          </w:p>
        </w:tc>
        <w:tc>
          <w:tcPr>
            <w:tcW w:w="0" w:type="auto"/>
            <w:shd w:val="clear" w:color="auto" w:fill="auto"/>
            <w:vAlign w:val="center"/>
          </w:tcPr>
          <w:p w14:paraId="72993496" w14:textId="0F8A00C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2.70 </w:t>
            </w:r>
          </w:p>
        </w:tc>
        <w:tc>
          <w:tcPr>
            <w:tcW w:w="0" w:type="auto"/>
            <w:shd w:val="clear" w:color="auto" w:fill="auto"/>
            <w:vAlign w:val="center"/>
          </w:tcPr>
          <w:p w14:paraId="7A8350D4" w14:textId="1E6D0406"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1.72</w:t>
            </w:r>
          </w:p>
        </w:tc>
        <w:tc>
          <w:tcPr>
            <w:tcW w:w="0" w:type="auto"/>
            <w:shd w:val="clear" w:color="auto" w:fill="auto"/>
            <w:vAlign w:val="center"/>
          </w:tcPr>
          <w:p w14:paraId="1AC0DC44" w14:textId="57400E1B"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2.23</w:t>
            </w:r>
          </w:p>
        </w:tc>
        <w:tc>
          <w:tcPr>
            <w:tcW w:w="0" w:type="auto"/>
            <w:shd w:val="clear" w:color="auto" w:fill="auto"/>
            <w:vAlign w:val="center"/>
          </w:tcPr>
          <w:p w14:paraId="73CECAEE" w14:textId="4F69F6ED"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2.82</w:t>
            </w:r>
          </w:p>
        </w:tc>
      </w:tr>
      <w:tr w:rsidR="00947AD7" w:rsidRPr="00DE4724" w14:paraId="3E5AEF9C" w14:textId="77777777" w:rsidTr="00B92C06">
        <w:trPr>
          <w:trHeight w:val="278"/>
        </w:trPr>
        <w:tc>
          <w:tcPr>
            <w:tcW w:w="0" w:type="auto"/>
            <w:vMerge/>
          </w:tcPr>
          <w:p w14:paraId="0BB00AD1"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D99702F" w14:textId="10C5B4A6"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271B13C" w14:textId="5BF0ED8A"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50%</w:t>
            </w:r>
          </w:p>
        </w:tc>
        <w:tc>
          <w:tcPr>
            <w:tcW w:w="0" w:type="auto"/>
            <w:shd w:val="clear" w:color="auto" w:fill="auto"/>
            <w:vAlign w:val="center"/>
          </w:tcPr>
          <w:p w14:paraId="3EA935CB" w14:textId="65407CD7"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2.88 </w:t>
            </w:r>
          </w:p>
        </w:tc>
        <w:tc>
          <w:tcPr>
            <w:tcW w:w="0" w:type="auto"/>
            <w:shd w:val="clear" w:color="auto" w:fill="auto"/>
            <w:vAlign w:val="center"/>
          </w:tcPr>
          <w:p w14:paraId="7C819545" w14:textId="4C5766A9"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2.97 </w:t>
            </w:r>
          </w:p>
        </w:tc>
        <w:tc>
          <w:tcPr>
            <w:tcW w:w="0" w:type="auto"/>
            <w:shd w:val="clear" w:color="auto" w:fill="auto"/>
            <w:vAlign w:val="center"/>
          </w:tcPr>
          <w:p w14:paraId="124860D2" w14:textId="343BB6B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6.64 </w:t>
            </w:r>
          </w:p>
        </w:tc>
        <w:tc>
          <w:tcPr>
            <w:tcW w:w="0" w:type="auto"/>
            <w:shd w:val="clear" w:color="auto" w:fill="auto"/>
            <w:vAlign w:val="center"/>
          </w:tcPr>
          <w:p w14:paraId="7DB70937" w14:textId="2F32C920"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3.09</w:t>
            </w:r>
          </w:p>
        </w:tc>
        <w:tc>
          <w:tcPr>
            <w:tcW w:w="0" w:type="auto"/>
            <w:shd w:val="clear" w:color="auto" w:fill="auto"/>
            <w:vAlign w:val="center"/>
          </w:tcPr>
          <w:p w14:paraId="71E97445" w14:textId="4A5AA119"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3.72</w:t>
            </w:r>
          </w:p>
        </w:tc>
        <w:tc>
          <w:tcPr>
            <w:tcW w:w="0" w:type="auto"/>
            <w:shd w:val="clear" w:color="auto" w:fill="auto"/>
            <w:vAlign w:val="center"/>
          </w:tcPr>
          <w:p w14:paraId="241E6D7C" w14:textId="11E31912"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6.45</w:t>
            </w:r>
          </w:p>
        </w:tc>
      </w:tr>
      <w:tr w:rsidR="00947AD7" w:rsidRPr="00DE4724" w14:paraId="79942DC5" w14:textId="77777777" w:rsidTr="00B92C06">
        <w:trPr>
          <w:trHeight w:val="278"/>
        </w:trPr>
        <w:tc>
          <w:tcPr>
            <w:tcW w:w="0" w:type="auto"/>
            <w:vMerge/>
          </w:tcPr>
          <w:p w14:paraId="1D01D123" w14:textId="77777777"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7122C7C" w14:textId="7B9BA47A" w:rsidR="00947AD7" w:rsidRPr="00DE4724" w:rsidRDefault="00947AD7"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F4159F4" w14:textId="44D5C10B" w:rsidR="00947AD7" w:rsidRPr="00DE4724" w:rsidRDefault="00947AD7" w:rsidP="00CD2A22">
            <w:pPr>
              <w:widowControl/>
              <w:jc w:val="center"/>
              <w:rPr>
                <w:rFonts w:ascii="Times New Roman" w:eastAsia="等线" w:hAnsi="Times New Roman" w:cs="Times New Roman"/>
                <w:b/>
                <w:bCs/>
                <w:kern w:val="0"/>
                <w:sz w:val="20"/>
                <w:szCs w:val="20"/>
              </w:rPr>
            </w:pPr>
            <w:r w:rsidRPr="00B92C06">
              <w:rPr>
                <w:rFonts w:ascii="Times New Roman" w:eastAsia="等线" w:hAnsi="Times New Roman" w:cs="Times New Roman"/>
                <w:b/>
                <w:bCs/>
                <w:kern w:val="0"/>
                <w:sz w:val="20"/>
                <w:szCs w:val="20"/>
              </w:rPr>
              <w:t>95%</w:t>
            </w:r>
          </w:p>
        </w:tc>
        <w:tc>
          <w:tcPr>
            <w:tcW w:w="0" w:type="auto"/>
            <w:shd w:val="clear" w:color="auto" w:fill="auto"/>
            <w:vAlign w:val="center"/>
          </w:tcPr>
          <w:p w14:paraId="7924B55C" w14:textId="4CFE0FF0"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5.21 </w:t>
            </w:r>
          </w:p>
        </w:tc>
        <w:tc>
          <w:tcPr>
            <w:tcW w:w="0" w:type="auto"/>
            <w:shd w:val="clear" w:color="auto" w:fill="auto"/>
            <w:vAlign w:val="center"/>
          </w:tcPr>
          <w:p w14:paraId="104E94D1" w14:textId="711489E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10.31 </w:t>
            </w:r>
          </w:p>
        </w:tc>
        <w:tc>
          <w:tcPr>
            <w:tcW w:w="0" w:type="auto"/>
            <w:shd w:val="clear" w:color="auto" w:fill="auto"/>
            <w:vAlign w:val="center"/>
          </w:tcPr>
          <w:p w14:paraId="31AFDC49" w14:textId="64BB14C9"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34.58 </w:t>
            </w:r>
          </w:p>
        </w:tc>
        <w:tc>
          <w:tcPr>
            <w:tcW w:w="0" w:type="auto"/>
            <w:shd w:val="clear" w:color="auto" w:fill="auto"/>
            <w:vAlign w:val="center"/>
          </w:tcPr>
          <w:p w14:paraId="42A2A580" w14:textId="50458AF9"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9.11</w:t>
            </w:r>
          </w:p>
        </w:tc>
        <w:tc>
          <w:tcPr>
            <w:tcW w:w="0" w:type="auto"/>
            <w:shd w:val="clear" w:color="auto" w:fill="auto"/>
            <w:vAlign w:val="center"/>
          </w:tcPr>
          <w:p w14:paraId="74B3F630" w14:textId="16F15E95"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17.56</w:t>
            </w:r>
          </w:p>
        </w:tc>
        <w:tc>
          <w:tcPr>
            <w:tcW w:w="0" w:type="auto"/>
            <w:shd w:val="clear" w:color="auto" w:fill="auto"/>
            <w:vAlign w:val="center"/>
          </w:tcPr>
          <w:p w14:paraId="36F895B6" w14:textId="44C631BA" w:rsidR="00947AD7" w:rsidRPr="00B92C06" w:rsidRDefault="00947AD7" w:rsidP="00B92C06">
            <w:pPr>
              <w:jc w:val="center"/>
              <w:rPr>
                <w:rFonts w:ascii="Times New Roman" w:hAnsi="Times New Roman" w:cs="Times New Roman"/>
                <w:sz w:val="20"/>
                <w:szCs w:val="20"/>
              </w:rPr>
            </w:pPr>
            <w:r w:rsidRPr="00B92C06">
              <w:rPr>
                <w:rFonts w:ascii="Times New Roman" w:eastAsia="等线" w:hAnsi="Times New Roman" w:cs="Times New Roman"/>
                <w:color w:val="000000"/>
                <w:sz w:val="20"/>
                <w:szCs w:val="20"/>
              </w:rPr>
              <w:t>71.46</w:t>
            </w:r>
          </w:p>
        </w:tc>
      </w:tr>
    </w:tbl>
    <w:p w14:paraId="3CA063D8" w14:textId="77777777" w:rsidR="00CD2A22" w:rsidRDefault="00CD2A22" w:rsidP="00CD2A22">
      <w:pPr>
        <w:rPr>
          <w:rFonts w:ascii="Times New Roman" w:eastAsia="等线" w:hAnsi="Times New Roman" w:cs="Times New Roman"/>
          <w:kern w:val="0"/>
          <w:sz w:val="20"/>
          <w:szCs w:val="20"/>
          <w:lang w:val="en-GB"/>
        </w:rPr>
      </w:pPr>
    </w:p>
    <w:p w14:paraId="70231C0C" w14:textId="0D17D7CE" w:rsidR="00CD2A22" w:rsidRDefault="00440633" w:rsidP="00CD2A22">
      <w:pPr>
        <w:jc w:val="center"/>
        <w:rPr>
          <w:rFonts w:ascii="Times New Roman" w:eastAsia="等线" w:hAnsi="Times New Roman" w:cs="Times New Roman"/>
          <w:b/>
          <w:kern w:val="0"/>
          <w:sz w:val="20"/>
          <w:szCs w:val="20"/>
          <w:lang w:val="en-GB"/>
        </w:rPr>
      </w:pPr>
      <w:r w:rsidRPr="005D073D">
        <w:rPr>
          <w:rFonts w:ascii="Times New Roman" w:eastAsia="等线" w:hAnsi="Times New Roman" w:cs="Times New Roman"/>
          <w:b/>
          <w:kern w:val="0"/>
          <w:sz w:val="20"/>
          <w:szCs w:val="20"/>
          <w:lang w:val="en-GB" w:eastAsia="en-US"/>
        </w:rPr>
        <w:t xml:space="preserve">Table </w:t>
      </w:r>
      <w:r w:rsidRPr="005D073D">
        <w:rPr>
          <w:rFonts w:ascii="Times New Roman" w:eastAsia="等线" w:hAnsi="Times New Roman" w:cs="Times New Roman" w:hint="eastAsia"/>
          <w:b/>
          <w:kern w:val="0"/>
          <w:sz w:val="20"/>
          <w:szCs w:val="20"/>
          <w:lang w:val="en-GB"/>
        </w:rPr>
        <w:t>B</w:t>
      </w:r>
      <w:r w:rsidRPr="005D073D">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3</w:t>
      </w:r>
      <w:r w:rsidRPr="005D073D">
        <w:rPr>
          <w:rFonts w:ascii="Times New Roman" w:eastAsia="等线" w:hAnsi="Times New Roman" w:cs="Times New Roman"/>
          <w:b/>
          <w:kern w:val="0"/>
          <w:sz w:val="20"/>
          <w:szCs w:val="20"/>
          <w:lang w:val="en-GB"/>
        </w:rPr>
        <w:t>.1.1</w:t>
      </w:r>
      <w:r>
        <w:rPr>
          <w:rFonts w:ascii="Times New Roman" w:eastAsia="等线" w:hAnsi="Times New Roman" w:cs="Times New Roman" w:hint="eastAsia"/>
          <w:b/>
          <w:kern w:val="0"/>
          <w:sz w:val="20"/>
          <w:szCs w:val="20"/>
          <w:lang w:val="en-GB"/>
        </w:rPr>
        <w:t>.2-5</w:t>
      </w:r>
      <w:r w:rsidRPr="005D073D">
        <w:rPr>
          <w:rFonts w:ascii="Times New Roman" w:eastAsia="等线" w:hAnsi="Times New Roman" w:cs="Times New Roman"/>
          <w:b/>
          <w:kern w:val="0"/>
          <w:sz w:val="20"/>
          <w:szCs w:val="20"/>
          <w:lang w:val="en-GB" w:eastAsia="en-US"/>
        </w:rPr>
        <w:t xml:space="preserve">: </w:t>
      </w:r>
      <w:r>
        <w:rPr>
          <w:rFonts w:ascii="Times New Roman" w:eastAsia="等线" w:hAnsi="Times New Roman" w:cs="Times New Roman" w:hint="eastAsia"/>
          <w:b/>
          <w:kern w:val="0"/>
          <w:sz w:val="20"/>
          <w:szCs w:val="20"/>
          <w:lang w:val="en-GB"/>
        </w:rPr>
        <w:t>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of</w:t>
      </w:r>
      <w:r w:rsidR="00CD2A22">
        <w:rPr>
          <w:rFonts w:ascii="Times New Roman" w:eastAsia="等线" w:hAnsi="Times New Roman" w:cs="Times New Roman" w:hint="eastAsia"/>
          <w:b/>
          <w:kern w:val="0"/>
          <w:sz w:val="20"/>
          <w:szCs w:val="20"/>
          <w:lang w:val="en-GB"/>
        </w:rPr>
        <w:t xml:space="preserve"> Indoor (FR1) dynamic SBFD vs. semi-static SBFD, </w:t>
      </w:r>
      <w:r w:rsidR="00CD2A22" w:rsidRPr="005B61E5">
        <w:rPr>
          <w:rFonts w:ascii="Times New Roman" w:eastAsia="等线" w:hAnsi="Times New Roman" w:cs="Times New Roman"/>
          <w:b/>
          <w:kern w:val="0"/>
          <w:sz w:val="20"/>
          <w:szCs w:val="20"/>
          <w:lang w:val="en-GB"/>
        </w:rPr>
        <w:t>{XXXX</w:t>
      </w:r>
      <w:r w:rsidR="00CD2A22">
        <w:rPr>
          <w:rFonts w:ascii="Times New Roman" w:eastAsia="等线" w:hAnsi="Times New Roman" w:cs="Times New Roman" w:hint="eastAsia"/>
          <w:b/>
          <w:kern w:val="0"/>
          <w:sz w:val="20"/>
          <w:szCs w:val="20"/>
          <w:lang w:val="en-GB"/>
        </w:rPr>
        <w:t>X</w:t>
      </w:r>
      <w:r w:rsidR="00CD2A22" w:rsidRPr="005B61E5">
        <w:rPr>
          <w:rFonts w:ascii="Times New Roman" w:eastAsia="等线" w:hAnsi="Times New Roman" w:cs="Times New Roman"/>
          <w:b/>
          <w:kern w:val="0"/>
          <w:sz w:val="20"/>
          <w:szCs w:val="20"/>
          <w:lang w:val="en-GB"/>
        </w:rPr>
        <w:t>}</w:t>
      </w:r>
      <w:r w:rsidR="00CD2A22">
        <w:rPr>
          <w:rFonts w:ascii="Times New Roman" w:eastAsia="等线" w:hAnsi="Times New Roman" w:cs="Times New Roman" w:hint="eastAsia"/>
          <w:b/>
          <w:kern w:val="0"/>
          <w:sz w:val="20"/>
          <w:szCs w:val="20"/>
          <w:lang w:val="en-GB"/>
        </w:rPr>
        <w:t xml:space="preserve"> </w:t>
      </w:r>
    </w:p>
    <w:p w14:paraId="0DF7FC9C" w14:textId="77777777" w:rsidR="00CD2A22" w:rsidRPr="005B61E5" w:rsidRDefault="00CD2A22" w:rsidP="00CD2A22">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2724"/>
        <w:gridCol w:w="1127"/>
        <w:gridCol w:w="1286"/>
        <w:gridCol w:w="1613"/>
        <w:gridCol w:w="1320"/>
      </w:tblGrid>
      <w:tr w:rsidR="008614F5" w:rsidRPr="008614F5" w14:paraId="66563BE7" w14:textId="77777777" w:rsidTr="00807668">
        <w:trPr>
          <w:trHeight w:val="278"/>
        </w:trPr>
        <w:tc>
          <w:tcPr>
            <w:tcW w:w="0" w:type="auto"/>
            <w:gridSpan w:val="6"/>
          </w:tcPr>
          <w:p w14:paraId="7DA2B712" w14:textId="4337BFC6" w:rsidR="008614F5" w:rsidRPr="008614F5" w:rsidRDefault="008614F5" w:rsidP="00CD2A22">
            <w:pPr>
              <w:widowControl/>
              <w:jc w:val="center"/>
              <w:rPr>
                <w:rFonts w:ascii="Times New Roman" w:eastAsia="等线" w:hAnsi="Times New Roman" w:cs="Times New Roman"/>
                <w:b/>
                <w:color w:val="000000"/>
                <w:kern w:val="0"/>
                <w:sz w:val="20"/>
                <w:szCs w:val="20"/>
              </w:rPr>
            </w:pPr>
            <w:r w:rsidRPr="008614F5">
              <w:rPr>
                <w:rFonts w:ascii="Times New Roman" w:eastAsia="等线" w:hAnsi="Times New Roman" w:cs="Times New Roman"/>
                <w:b/>
                <w:i/>
                <w:kern w:val="0"/>
                <w:sz w:val="20"/>
                <w:szCs w:val="20"/>
              </w:rPr>
              <w:t xml:space="preserve">Simple description of key assumptions (RSI based on 1dB </w:t>
            </w:r>
            <w:proofErr w:type="spellStart"/>
            <w:r w:rsidRPr="008614F5">
              <w:rPr>
                <w:rFonts w:ascii="Times New Roman" w:eastAsia="等线" w:hAnsi="Times New Roman" w:cs="Times New Roman"/>
                <w:b/>
                <w:i/>
                <w:kern w:val="0"/>
                <w:sz w:val="20"/>
                <w:szCs w:val="20"/>
              </w:rPr>
              <w:t>desense</w:t>
            </w:r>
            <w:proofErr w:type="spellEnd"/>
            <w:r w:rsidRPr="008614F5">
              <w:rPr>
                <w:rFonts w:ascii="Times New Roman" w:eastAsia="等线" w:hAnsi="Times New Roman" w:cs="Times New Roman"/>
                <w:b/>
                <w:i/>
                <w:kern w:val="0"/>
                <w:sz w:val="20"/>
                <w:szCs w:val="20"/>
              </w:rPr>
              <w:t xml:space="preserve">, </w:t>
            </w:r>
            <w:r w:rsidRPr="008614F5">
              <w:rPr>
                <w:rFonts w:ascii="Times New Roman" w:hAnsi="Times New Roman" w:cs="Times New Roman"/>
                <w:b/>
                <w:bCs/>
                <w:i/>
                <w:iCs/>
                <w:sz w:val="20"/>
                <w:szCs w:val="20"/>
              </w:rPr>
              <w:t xml:space="preserve">Twice area &amp; same </w:t>
            </w:r>
            <w:proofErr w:type="spellStart"/>
            <w:r w:rsidRPr="008614F5">
              <w:rPr>
                <w:rFonts w:ascii="Times New Roman" w:hAnsi="Times New Roman" w:cs="Times New Roman"/>
                <w:b/>
                <w:bCs/>
                <w:i/>
                <w:iCs/>
                <w:sz w:val="20"/>
                <w:szCs w:val="20"/>
              </w:rPr>
              <w:t>TxRUs</w:t>
            </w:r>
            <w:proofErr w:type="spellEnd"/>
            <w:r w:rsidRPr="008614F5">
              <w:rPr>
                <w:rFonts w:ascii="Times New Roman" w:hAnsi="Times New Roman" w:cs="Times New Roman"/>
                <w:b/>
                <w:bCs/>
                <w:i/>
                <w:iCs/>
                <w:sz w:val="20"/>
                <w:szCs w:val="20"/>
              </w:rPr>
              <w:t xml:space="preserve"> (Option 2), SBFD slot configuration {XXXXX}, dynamic SBFD Option 3, DL: 4Kbytes, UL: 1Kbyte</w:t>
            </w:r>
            <w:r w:rsidRPr="008614F5">
              <w:rPr>
                <w:rFonts w:ascii="Times New Roman" w:eastAsia="等线" w:hAnsi="Times New Roman" w:cs="Times New Roman"/>
                <w:b/>
                <w:i/>
                <w:kern w:val="0"/>
                <w:sz w:val="20"/>
                <w:szCs w:val="20"/>
              </w:rPr>
              <w:t>)</w:t>
            </w:r>
          </w:p>
        </w:tc>
      </w:tr>
      <w:tr w:rsidR="008614F5" w:rsidRPr="008614F5" w14:paraId="3489C6A3" w14:textId="77777777" w:rsidTr="00807668">
        <w:trPr>
          <w:trHeight w:val="278"/>
        </w:trPr>
        <w:tc>
          <w:tcPr>
            <w:tcW w:w="0" w:type="auto"/>
            <w:gridSpan w:val="3"/>
            <w:vMerge w:val="restart"/>
          </w:tcPr>
          <w:p w14:paraId="1544EB41" w14:textId="3B0E2920"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1001EA64" w14:textId="77777777" w:rsidR="008614F5" w:rsidRPr="008614F5" w:rsidRDefault="008614F5" w:rsidP="00CD2A22">
            <w:pPr>
              <w:widowControl/>
              <w:jc w:val="center"/>
              <w:rPr>
                <w:rFonts w:ascii="Times New Roman" w:eastAsia="等线" w:hAnsi="Times New Roman" w:cs="Times New Roman"/>
                <w:b/>
                <w:color w:val="000000"/>
                <w:kern w:val="0"/>
                <w:sz w:val="20"/>
                <w:szCs w:val="20"/>
              </w:rPr>
            </w:pPr>
            <w:r w:rsidRPr="008614F5">
              <w:rPr>
                <w:rFonts w:ascii="Times New Roman" w:eastAsia="等线" w:hAnsi="Times New Roman" w:cs="Times New Roman"/>
                <w:b/>
                <w:color w:val="000000"/>
                <w:kern w:val="0"/>
                <w:sz w:val="20"/>
                <w:szCs w:val="20"/>
              </w:rPr>
              <w:t>[vivo]</w:t>
            </w:r>
          </w:p>
        </w:tc>
      </w:tr>
      <w:tr w:rsidR="008614F5" w:rsidRPr="008614F5" w14:paraId="667980B4" w14:textId="77777777" w:rsidTr="00807668">
        <w:trPr>
          <w:trHeight w:val="278"/>
        </w:trPr>
        <w:tc>
          <w:tcPr>
            <w:tcW w:w="0" w:type="auto"/>
            <w:gridSpan w:val="3"/>
            <w:vMerge/>
          </w:tcPr>
          <w:p w14:paraId="2496198F" w14:textId="7638421E"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D5F3B39" w14:textId="77777777" w:rsidR="008614F5" w:rsidRPr="008614F5" w:rsidRDefault="008614F5" w:rsidP="00CD2A22">
            <w:pPr>
              <w:widowControl/>
              <w:jc w:val="center"/>
              <w:rPr>
                <w:rFonts w:ascii="Times New Roman" w:eastAsia="等线" w:hAnsi="Times New Roman" w:cs="Times New Roman"/>
                <w:b/>
                <w:color w:val="000000"/>
                <w:kern w:val="0"/>
                <w:sz w:val="20"/>
                <w:szCs w:val="20"/>
              </w:rPr>
            </w:pPr>
            <w:r w:rsidRPr="008614F5">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396FBCFE" w14:textId="77777777" w:rsidR="008614F5" w:rsidRPr="008614F5" w:rsidRDefault="008614F5" w:rsidP="00CD2A22">
            <w:pPr>
              <w:widowControl/>
              <w:jc w:val="center"/>
              <w:rPr>
                <w:rFonts w:ascii="Times New Roman" w:eastAsia="等线" w:hAnsi="Times New Roman" w:cs="Times New Roman"/>
                <w:b/>
                <w:color w:val="000000"/>
                <w:kern w:val="0"/>
                <w:sz w:val="20"/>
                <w:szCs w:val="20"/>
              </w:rPr>
            </w:pPr>
            <w:r w:rsidRPr="008614F5">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0EB23A76" w14:textId="77777777" w:rsidR="008614F5" w:rsidRPr="008614F5" w:rsidRDefault="008614F5" w:rsidP="00CD2A22">
            <w:pPr>
              <w:widowControl/>
              <w:jc w:val="center"/>
              <w:rPr>
                <w:rFonts w:ascii="Times New Roman" w:eastAsia="等线" w:hAnsi="Times New Roman" w:cs="Times New Roman"/>
                <w:b/>
                <w:color w:val="000000"/>
                <w:kern w:val="0"/>
                <w:sz w:val="20"/>
                <w:szCs w:val="20"/>
              </w:rPr>
            </w:pPr>
            <w:r w:rsidRPr="008614F5">
              <w:rPr>
                <w:rFonts w:ascii="Times New Roman" w:eastAsia="等线" w:hAnsi="Times New Roman" w:cs="Times New Roman"/>
                <w:b/>
                <w:color w:val="000000"/>
                <w:kern w:val="0"/>
                <w:sz w:val="20"/>
                <w:szCs w:val="20"/>
              </w:rPr>
              <w:t>High load</w:t>
            </w:r>
          </w:p>
        </w:tc>
      </w:tr>
      <w:tr w:rsidR="008614F5" w:rsidRPr="008614F5" w14:paraId="45B518C5" w14:textId="77777777" w:rsidTr="00807668">
        <w:trPr>
          <w:trHeight w:val="278"/>
        </w:trPr>
        <w:tc>
          <w:tcPr>
            <w:tcW w:w="0" w:type="auto"/>
            <w:vMerge w:val="restart"/>
            <w:vAlign w:val="center"/>
          </w:tcPr>
          <w:p w14:paraId="49632DE5" w14:textId="4DD4DF13"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266C4088" w14:textId="21CCD063"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DL RU</w:t>
            </w:r>
          </w:p>
        </w:tc>
        <w:tc>
          <w:tcPr>
            <w:tcW w:w="0" w:type="auto"/>
            <w:shd w:val="clear" w:color="auto" w:fill="auto"/>
            <w:vAlign w:val="center"/>
          </w:tcPr>
          <w:p w14:paraId="21F46E96" w14:textId="590E939E"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Type-1</w:t>
            </w:r>
          </w:p>
        </w:tc>
        <w:tc>
          <w:tcPr>
            <w:tcW w:w="0" w:type="auto"/>
            <w:shd w:val="clear" w:color="auto" w:fill="auto"/>
          </w:tcPr>
          <w:p w14:paraId="3943276A" w14:textId="64D01CE9"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6.71%</w:t>
            </w:r>
          </w:p>
        </w:tc>
        <w:tc>
          <w:tcPr>
            <w:tcW w:w="0" w:type="auto"/>
            <w:shd w:val="clear" w:color="auto" w:fill="auto"/>
          </w:tcPr>
          <w:p w14:paraId="604BECD1" w14:textId="1EF1FDC0"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19.11%</w:t>
            </w:r>
          </w:p>
        </w:tc>
        <w:tc>
          <w:tcPr>
            <w:tcW w:w="0" w:type="auto"/>
            <w:shd w:val="clear" w:color="auto" w:fill="auto"/>
          </w:tcPr>
          <w:p w14:paraId="5BC8E990" w14:textId="44A05FD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39.72%</w:t>
            </w:r>
          </w:p>
        </w:tc>
      </w:tr>
      <w:tr w:rsidR="008614F5" w:rsidRPr="008614F5" w14:paraId="7FE9BFED" w14:textId="77777777" w:rsidTr="00807668">
        <w:trPr>
          <w:trHeight w:val="278"/>
        </w:trPr>
        <w:tc>
          <w:tcPr>
            <w:tcW w:w="0" w:type="auto"/>
            <w:vMerge/>
            <w:vAlign w:val="center"/>
          </w:tcPr>
          <w:p w14:paraId="67D1DFBF"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00098CD" w14:textId="7CE4926A"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1F2E8F6" w14:textId="1F420C96"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Type-2</w:t>
            </w:r>
          </w:p>
        </w:tc>
        <w:tc>
          <w:tcPr>
            <w:tcW w:w="0" w:type="auto"/>
            <w:shd w:val="clear" w:color="auto" w:fill="auto"/>
          </w:tcPr>
          <w:p w14:paraId="2EDFDBD7" w14:textId="578920E1"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8.56%</w:t>
            </w:r>
          </w:p>
        </w:tc>
        <w:tc>
          <w:tcPr>
            <w:tcW w:w="0" w:type="auto"/>
            <w:shd w:val="clear" w:color="auto" w:fill="auto"/>
          </w:tcPr>
          <w:p w14:paraId="5D01A2F7" w14:textId="42BF41E9"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24.38%</w:t>
            </w:r>
          </w:p>
        </w:tc>
        <w:tc>
          <w:tcPr>
            <w:tcW w:w="0" w:type="auto"/>
            <w:shd w:val="clear" w:color="auto" w:fill="auto"/>
          </w:tcPr>
          <w:p w14:paraId="22D5D219" w14:textId="3E50703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50.67%</w:t>
            </w:r>
          </w:p>
        </w:tc>
      </w:tr>
      <w:tr w:rsidR="008614F5" w:rsidRPr="008614F5" w14:paraId="11401225" w14:textId="77777777" w:rsidTr="00807668">
        <w:trPr>
          <w:trHeight w:val="278"/>
        </w:trPr>
        <w:tc>
          <w:tcPr>
            <w:tcW w:w="0" w:type="auto"/>
            <w:vMerge/>
            <w:vAlign w:val="center"/>
          </w:tcPr>
          <w:p w14:paraId="799E36AF"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3E9EFF62" w14:textId="79818A29"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UL RU</w:t>
            </w:r>
          </w:p>
        </w:tc>
        <w:tc>
          <w:tcPr>
            <w:tcW w:w="0" w:type="auto"/>
            <w:shd w:val="clear" w:color="auto" w:fill="auto"/>
            <w:vAlign w:val="center"/>
          </w:tcPr>
          <w:p w14:paraId="74B82A44" w14:textId="7364297C"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Type-1</w:t>
            </w:r>
          </w:p>
        </w:tc>
        <w:tc>
          <w:tcPr>
            <w:tcW w:w="0" w:type="auto"/>
            <w:shd w:val="clear" w:color="auto" w:fill="auto"/>
          </w:tcPr>
          <w:p w14:paraId="583A6079" w14:textId="2EEEEA3E"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1.98%</w:t>
            </w:r>
          </w:p>
        </w:tc>
        <w:tc>
          <w:tcPr>
            <w:tcW w:w="0" w:type="auto"/>
            <w:shd w:val="clear" w:color="auto" w:fill="auto"/>
          </w:tcPr>
          <w:p w14:paraId="5293DFD7" w14:textId="1E9D1FB2"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5.90%</w:t>
            </w:r>
          </w:p>
        </w:tc>
        <w:tc>
          <w:tcPr>
            <w:tcW w:w="0" w:type="auto"/>
            <w:shd w:val="clear" w:color="auto" w:fill="auto"/>
          </w:tcPr>
          <w:p w14:paraId="0DFF2BCD" w14:textId="0CD5BAF8"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11.77%</w:t>
            </w:r>
          </w:p>
        </w:tc>
      </w:tr>
      <w:tr w:rsidR="008614F5" w:rsidRPr="008614F5" w14:paraId="05D0F81B" w14:textId="77777777" w:rsidTr="00807668">
        <w:trPr>
          <w:trHeight w:val="278"/>
        </w:trPr>
        <w:tc>
          <w:tcPr>
            <w:tcW w:w="0" w:type="auto"/>
            <w:vMerge/>
            <w:vAlign w:val="center"/>
          </w:tcPr>
          <w:p w14:paraId="60023E85"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ACBF2D6" w14:textId="45A4D814"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D2FB643" w14:textId="64986CE9"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Type-2</w:t>
            </w:r>
          </w:p>
        </w:tc>
        <w:tc>
          <w:tcPr>
            <w:tcW w:w="0" w:type="auto"/>
            <w:shd w:val="clear" w:color="auto" w:fill="auto"/>
          </w:tcPr>
          <w:p w14:paraId="3A6FFCDC" w14:textId="7E72849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10.02%</w:t>
            </w:r>
          </w:p>
        </w:tc>
        <w:tc>
          <w:tcPr>
            <w:tcW w:w="0" w:type="auto"/>
            <w:shd w:val="clear" w:color="auto" w:fill="auto"/>
          </w:tcPr>
          <w:p w14:paraId="75445990" w14:textId="0A56C160"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29.81%</w:t>
            </w:r>
          </w:p>
        </w:tc>
        <w:tc>
          <w:tcPr>
            <w:tcW w:w="0" w:type="auto"/>
            <w:shd w:val="clear" w:color="auto" w:fill="auto"/>
          </w:tcPr>
          <w:p w14:paraId="5A2CDAC1" w14:textId="3D452BD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59.53%</w:t>
            </w:r>
          </w:p>
        </w:tc>
      </w:tr>
      <w:tr w:rsidR="008614F5" w:rsidRPr="008614F5" w14:paraId="204DCEEC" w14:textId="77777777" w:rsidTr="00807668">
        <w:trPr>
          <w:trHeight w:val="278"/>
        </w:trPr>
        <w:tc>
          <w:tcPr>
            <w:tcW w:w="0" w:type="auto"/>
            <w:vMerge w:val="restart"/>
            <w:vAlign w:val="center"/>
          </w:tcPr>
          <w:p w14:paraId="23759531" w14:textId="7A7EAFE5"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27AD02ED" w14:textId="51256A8D"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DL RU</w:t>
            </w:r>
          </w:p>
        </w:tc>
        <w:tc>
          <w:tcPr>
            <w:tcW w:w="0" w:type="auto"/>
            <w:shd w:val="clear" w:color="auto" w:fill="auto"/>
            <w:vAlign w:val="center"/>
          </w:tcPr>
          <w:p w14:paraId="335610AB" w14:textId="2C9B0875"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Type-1</w:t>
            </w:r>
          </w:p>
        </w:tc>
        <w:tc>
          <w:tcPr>
            <w:tcW w:w="0" w:type="auto"/>
            <w:shd w:val="clear" w:color="auto" w:fill="auto"/>
            <w:vAlign w:val="center"/>
          </w:tcPr>
          <w:p w14:paraId="07CA5068" w14:textId="21B0624D"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6.62%</w:t>
            </w:r>
          </w:p>
        </w:tc>
        <w:tc>
          <w:tcPr>
            <w:tcW w:w="0" w:type="auto"/>
            <w:shd w:val="clear" w:color="auto" w:fill="auto"/>
            <w:vAlign w:val="center"/>
          </w:tcPr>
          <w:p w14:paraId="777B68EA" w14:textId="06B7F37A"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19.32%</w:t>
            </w:r>
          </w:p>
        </w:tc>
        <w:tc>
          <w:tcPr>
            <w:tcW w:w="0" w:type="auto"/>
            <w:shd w:val="clear" w:color="auto" w:fill="auto"/>
          </w:tcPr>
          <w:p w14:paraId="5474CF9E" w14:textId="5A04381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40.77%</w:t>
            </w:r>
          </w:p>
        </w:tc>
      </w:tr>
      <w:tr w:rsidR="008614F5" w:rsidRPr="008614F5" w14:paraId="38B211DE" w14:textId="77777777" w:rsidTr="001F094F">
        <w:trPr>
          <w:trHeight w:val="278"/>
        </w:trPr>
        <w:tc>
          <w:tcPr>
            <w:tcW w:w="0" w:type="auto"/>
            <w:vMerge/>
          </w:tcPr>
          <w:p w14:paraId="3DE9BF3B"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6B402D1" w14:textId="70E936D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2DCD8F4" w14:textId="52A044A6"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Type-2</w:t>
            </w:r>
          </w:p>
        </w:tc>
        <w:tc>
          <w:tcPr>
            <w:tcW w:w="0" w:type="auto"/>
            <w:shd w:val="clear" w:color="auto" w:fill="auto"/>
            <w:vAlign w:val="center"/>
          </w:tcPr>
          <w:p w14:paraId="4D7BEEFE" w14:textId="6EE85046"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8.51%</w:t>
            </w:r>
          </w:p>
        </w:tc>
        <w:tc>
          <w:tcPr>
            <w:tcW w:w="0" w:type="auto"/>
            <w:shd w:val="clear" w:color="auto" w:fill="auto"/>
            <w:vAlign w:val="center"/>
          </w:tcPr>
          <w:p w14:paraId="268C64C3" w14:textId="615C74AE"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25.96%</w:t>
            </w:r>
          </w:p>
        </w:tc>
        <w:tc>
          <w:tcPr>
            <w:tcW w:w="0" w:type="auto"/>
            <w:shd w:val="clear" w:color="auto" w:fill="auto"/>
          </w:tcPr>
          <w:p w14:paraId="73024230" w14:textId="32F51C9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58.08%</w:t>
            </w:r>
          </w:p>
        </w:tc>
      </w:tr>
      <w:tr w:rsidR="008614F5" w:rsidRPr="008614F5" w14:paraId="44765602" w14:textId="77777777" w:rsidTr="001F094F">
        <w:trPr>
          <w:trHeight w:val="278"/>
        </w:trPr>
        <w:tc>
          <w:tcPr>
            <w:tcW w:w="0" w:type="auto"/>
            <w:vMerge/>
          </w:tcPr>
          <w:p w14:paraId="58E29D72"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70A7E9A2" w14:textId="4B5A0E47"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UL RU</w:t>
            </w:r>
          </w:p>
        </w:tc>
        <w:tc>
          <w:tcPr>
            <w:tcW w:w="0" w:type="auto"/>
            <w:shd w:val="clear" w:color="auto" w:fill="auto"/>
            <w:vAlign w:val="center"/>
          </w:tcPr>
          <w:p w14:paraId="74BAEB9A" w14:textId="7F527446"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Type-1</w:t>
            </w:r>
          </w:p>
        </w:tc>
        <w:tc>
          <w:tcPr>
            <w:tcW w:w="0" w:type="auto"/>
            <w:shd w:val="clear" w:color="auto" w:fill="auto"/>
            <w:vAlign w:val="center"/>
          </w:tcPr>
          <w:p w14:paraId="41ED679C" w14:textId="00569D7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2.02%</w:t>
            </w:r>
          </w:p>
        </w:tc>
        <w:tc>
          <w:tcPr>
            <w:tcW w:w="0" w:type="auto"/>
            <w:shd w:val="clear" w:color="auto" w:fill="auto"/>
            <w:vAlign w:val="center"/>
          </w:tcPr>
          <w:p w14:paraId="4BAC9E78" w14:textId="15E43C3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5.97%</w:t>
            </w:r>
          </w:p>
        </w:tc>
        <w:tc>
          <w:tcPr>
            <w:tcW w:w="0" w:type="auto"/>
            <w:shd w:val="clear" w:color="auto" w:fill="auto"/>
          </w:tcPr>
          <w:p w14:paraId="3848306B" w14:textId="6FE7F81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11.86%</w:t>
            </w:r>
          </w:p>
        </w:tc>
      </w:tr>
      <w:tr w:rsidR="008614F5" w:rsidRPr="008614F5" w14:paraId="7BB3A60A" w14:textId="77777777" w:rsidTr="001F094F">
        <w:trPr>
          <w:trHeight w:val="278"/>
        </w:trPr>
        <w:tc>
          <w:tcPr>
            <w:tcW w:w="0" w:type="auto"/>
            <w:vMerge/>
          </w:tcPr>
          <w:p w14:paraId="249F40BF"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09867E4" w14:textId="08BF0E96"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1D64D81" w14:textId="19439FE9"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Type-2</w:t>
            </w:r>
          </w:p>
        </w:tc>
        <w:tc>
          <w:tcPr>
            <w:tcW w:w="0" w:type="auto"/>
            <w:shd w:val="clear" w:color="auto" w:fill="auto"/>
            <w:vAlign w:val="center"/>
          </w:tcPr>
          <w:p w14:paraId="6567FFC3" w14:textId="31251281"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9.83%</w:t>
            </w:r>
          </w:p>
        </w:tc>
        <w:tc>
          <w:tcPr>
            <w:tcW w:w="0" w:type="auto"/>
            <w:shd w:val="clear" w:color="auto" w:fill="auto"/>
            <w:vAlign w:val="center"/>
          </w:tcPr>
          <w:p w14:paraId="61CBDAFE" w14:textId="7643B8D9"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25.03%</w:t>
            </w:r>
          </w:p>
        </w:tc>
        <w:tc>
          <w:tcPr>
            <w:tcW w:w="0" w:type="auto"/>
            <w:shd w:val="clear" w:color="auto" w:fill="auto"/>
          </w:tcPr>
          <w:p w14:paraId="649D257A" w14:textId="1F1762CE"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42.16%</w:t>
            </w:r>
          </w:p>
        </w:tc>
      </w:tr>
      <w:tr w:rsidR="008614F5" w:rsidRPr="008614F5" w14:paraId="424EBE53" w14:textId="77777777" w:rsidTr="00807668">
        <w:trPr>
          <w:trHeight w:val="278"/>
        </w:trPr>
        <w:tc>
          <w:tcPr>
            <w:tcW w:w="0" w:type="auto"/>
            <w:vMerge w:val="restart"/>
            <w:vAlign w:val="center"/>
          </w:tcPr>
          <w:p w14:paraId="3443394C" w14:textId="692ED5C8"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5E4B704D" w14:textId="0C83B854"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 xml:space="preserve">DL average-UPT </w:t>
            </w:r>
            <w:r w:rsidRPr="008614F5">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0F201DEE" w14:textId="1360188C"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Mean</w:t>
            </w:r>
          </w:p>
        </w:tc>
        <w:tc>
          <w:tcPr>
            <w:tcW w:w="0" w:type="auto"/>
            <w:shd w:val="clear" w:color="auto" w:fill="auto"/>
            <w:vAlign w:val="center"/>
          </w:tcPr>
          <w:p w14:paraId="5E28F2C6" w14:textId="5F3649FB"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41.85 </w:t>
            </w:r>
          </w:p>
        </w:tc>
        <w:tc>
          <w:tcPr>
            <w:tcW w:w="0" w:type="auto"/>
            <w:shd w:val="clear" w:color="auto" w:fill="auto"/>
            <w:vAlign w:val="center"/>
          </w:tcPr>
          <w:p w14:paraId="63F6826D" w14:textId="40C11786"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41.24 </w:t>
            </w:r>
          </w:p>
        </w:tc>
        <w:tc>
          <w:tcPr>
            <w:tcW w:w="0" w:type="auto"/>
            <w:shd w:val="clear" w:color="auto" w:fill="auto"/>
            <w:vAlign w:val="center"/>
          </w:tcPr>
          <w:p w14:paraId="02F66A0A" w14:textId="4AB03463"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39.97 </w:t>
            </w:r>
          </w:p>
        </w:tc>
      </w:tr>
      <w:tr w:rsidR="008614F5" w:rsidRPr="008614F5" w14:paraId="16101143" w14:textId="77777777" w:rsidTr="00807668">
        <w:trPr>
          <w:trHeight w:val="278"/>
        </w:trPr>
        <w:tc>
          <w:tcPr>
            <w:tcW w:w="0" w:type="auto"/>
            <w:vMerge/>
            <w:vAlign w:val="center"/>
          </w:tcPr>
          <w:p w14:paraId="38AF674D"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1E854F0" w14:textId="11F9D6BA"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90F636A" w14:textId="07549768"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w:t>
            </w:r>
          </w:p>
        </w:tc>
        <w:tc>
          <w:tcPr>
            <w:tcW w:w="0" w:type="auto"/>
            <w:shd w:val="clear" w:color="auto" w:fill="auto"/>
            <w:vAlign w:val="center"/>
          </w:tcPr>
          <w:p w14:paraId="4E65A662" w14:textId="64D6A975"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40.06 </w:t>
            </w:r>
          </w:p>
        </w:tc>
        <w:tc>
          <w:tcPr>
            <w:tcW w:w="0" w:type="auto"/>
            <w:shd w:val="clear" w:color="auto" w:fill="auto"/>
            <w:vAlign w:val="center"/>
          </w:tcPr>
          <w:p w14:paraId="2CACE561" w14:textId="1A2FD223"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39.90 </w:t>
            </w:r>
          </w:p>
        </w:tc>
        <w:tc>
          <w:tcPr>
            <w:tcW w:w="0" w:type="auto"/>
            <w:shd w:val="clear" w:color="auto" w:fill="auto"/>
            <w:vAlign w:val="center"/>
          </w:tcPr>
          <w:p w14:paraId="7FE883AA" w14:textId="379D3A05"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37.82 </w:t>
            </w:r>
          </w:p>
        </w:tc>
      </w:tr>
      <w:tr w:rsidR="008614F5" w:rsidRPr="008614F5" w14:paraId="0CEDC1F3" w14:textId="77777777" w:rsidTr="00807668">
        <w:trPr>
          <w:trHeight w:val="278"/>
        </w:trPr>
        <w:tc>
          <w:tcPr>
            <w:tcW w:w="0" w:type="auto"/>
            <w:vMerge/>
            <w:vAlign w:val="center"/>
          </w:tcPr>
          <w:p w14:paraId="69F5E4D2"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172FE9A" w14:textId="3C1AC49F"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39E0375" w14:textId="078E4D54"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50%</w:t>
            </w:r>
          </w:p>
        </w:tc>
        <w:tc>
          <w:tcPr>
            <w:tcW w:w="0" w:type="auto"/>
            <w:shd w:val="clear" w:color="auto" w:fill="auto"/>
            <w:vAlign w:val="center"/>
          </w:tcPr>
          <w:p w14:paraId="4FF76B1B" w14:textId="25C7993A"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41.55 </w:t>
            </w:r>
          </w:p>
        </w:tc>
        <w:tc>
          <w:tcPr>
            <w:tcW w:w="0" w:type="auto"/>
            <w:shd w:val="clear" w:color="auto" w:fill="auto"/>
            <w:vAlign w:val="center"/>
          </w:tcPr>
          <w:p w14:paraId="61D4DAB6" w14:textId="754DFD8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40.87 </w:t>
            </w:r>
          </w:p>
        </w:tc>
        <w:tc>
          <w:tcPr>
            <w:tcW w:w="0" w:type="auto"/>
            <w:shd w:val="clear" w:color="auto" w:fill="auto"/>
            <w:vAlign w:val="center"/>
          </w:tcPr>
          <w:p w14:paraId="3DD76FEE" w14:textId="4C039AAD"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39.83 </w:t>
            </w:r>
          </w:p>
        </w:tc>
      </w:tr>
      <w:tr w:rsidR="008614F5" w:rsidRPr="008614F5" w14:paraId="4D291CA3" w14:textId="77777777" w:rsidTr="00807668">
        <w:trPr>
          <w:trHeight w:val="278"/>
        </w:trPr>
        <w:tc>
          <w:tcPr>
            <w:tcW w:w="0" w:type="auto"/>
            <w:vMerge/>
            <w:vAlign w:val="center"/>
          </w:tcPr>
          <w:p w14:paraId="692B2A16"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8363B81" w14:textId="19583D0F"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3958E7D" w14:textId="27751D4C"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95%</w:t>
            </w:r>
          </w:p>
        </w:tc>
        <w:tc>
          <w:tcPr>
            <w:tcW w:w="0" w:type="auto"/>
            <w:shd w:val="clear" w:color="auto" w:fill="auto"/>
            <w:vAlign w:val="center"/>
          </w:tcPr>
          <w:p w14:paraId="4B884E51" w14:textId="4151C413"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44.42 </w:t>
            </w:r>
          </w:p>
        </w:tc>
        <w:tc>
          <w:tcPr>
            <w:tcW w:w="0" w:type="auto"/>
            <w:shd w:val="clear" w:color="auto" w:fill="auto"/>
            <w:vAlign w:val="center"/>
          </w:tcPr>
          <w:p w14:paraId="47314B79" w14:textId="78DBF5F3"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43.78 </w:t>
            </w:r>
          </w:p>
        </w:tc>
        <w:tc>
          <w:tcPr>
            <w:tcW w:w="0" w:type="auto"/>
            <w:shd w:val="clear" w:color="auto" w:fill="auto"/>
            <w:vAlign w:val="center"/>
          </w:tcPr>
          <w:p w14:paraId="492936D3" w14:textId="29775E72"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42.89 </w:t>
            </w:r>
          </w:p>
        </w:tc>
      </w:tr>
      <w:tr w:rsidR="008614F5" w:rsidRPr="008614F5" w14:paraId="1B3B0717" w14:textId="77777777" w:rsidTr="00807668">
        <w:trPr>
          <w:trHeight w:val="278"/>
        </w:trPr>
        <w:tc>
          <w:tcPr>
            <w:tcW w:w="0" w:type="auto"/>
            <w:vMerge/>
            <w:vAlign w:val="center"/>
          </w:tcPr>
          <w:p w14:paraId="1D1AA04B"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3D3C66D7" w14:textId="37FA6C54"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 xml:space="preserve">UL average-UPT </w:t>
            </w:r>
            <w:r w:rsidRPr="008614F5">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514226D6" w14:textId="352DC32F"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Mean</w:t>
            </w:r>
          </w:p>
        </w:tc>
        <w:tc>
          <w:tcPr>
            <w:tcW w:w="0" w:type="auto"/>
            <w:shd w:val="clear" w:color="auto" w:fill="auto"/>
            <w:vAlign w:val="center"/>
          </w:tcPr>
          <w:p w14:paraId="71D8CCAF" w14:textId="636EF5EE"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5.35 </w:t>
            </w:r>
          </w:p>
        </w:tc>
        <w:tc>
          <w:tcPr>
            <w:tcW w:w="0" w:type="auto"/>
            <w:shd w:val="clear" w:color="auto" w:fill="auto"/>
            <w:vAlign w:val="center"/>
          </w:tcPr>
          <w:p w14:paraId="253159D3" w14:textId="32DDA658"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4.47 </w:t>
            </w:r>
          </w:p>
        </w:tc>
        <w:tc>
          <w:tcPr>
            <w:tcW w:w="0" w:type="auto"/>
            <w:shd w:val="clear" w:color="auto" w:fill="auto"/>
            <w:vAlign w:val="center"/>
          </w:tcPr>
          <w:p w14:paraId="714FBE0E" w14:textId="7C43539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3.28 </w:t>
            </w:r>
          </w:p>
        </w:tc>
      </w:tr>
      <w:tr w:rsidR="008614F5" w:rsidRPr="008614F5" w14:paraId="4C48C495" w14:textId="77777777" w:rsidTr="001F094F">
        <w:trPr>
          <w:trHeight w:val="278"/>
        </w:trPr>
        <w:tc>
          <w:tcPr>
            <w:tcW w:w="0" w:type="auto"/>
            <w:vMerge/>
          </w:tcPr>
          <w:p w14:paraId="65A176ED"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28BB554" w14:textId="2184258E"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4B8254C" w14:textId="6A3867EC"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w:t>
            </w:r>
          </w:p>
        </w:tc>
        <w:tc>
          <w:tcPr>
            <w:tcW w:w="0" w:type="auto"/>
            <w:shd w:val="clear" w:color="auto" w:fill="auto"/>
            <w:vAlign w:val="center"/>
          </w:tcPr>
          <w:p w14:paraId="277B768E" w14:textId="3DEB791D"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5.05 </w:t>
            </w:r>
          </w:p>
        </w:tc>
        <w:tc>
          <w:tcPr>
            <w:tcW w:w="0" w:type="auto"/>
            <w:shd w:val="clear" w:color="auto" w:fill="auto"/>
            <w:vAlign w:val="center"/>
          </w:tcPr>
          <w:p w14:paraId="467FE3ED" w14:textId="0D92278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4.24 </w:t>
            </w:r>
          </w:p>
        </w:tc>
        <w:tc>
          <w:tcPr>
            <w:tcW w:w="0" w:type="auto"/>
            <w:shd w:val="clear" w:color="auto" w:fill="auto"/>
            <w:vAlign w:val="center"/>
          </w:tcPr>
          <w:p w14:paraId="3357D9BC" w14:textId="3B031F4A"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2.63 </w:t>
            </w:r>
          </w:p>
        </w:tc>
      </w:tr>
      <w:tr w:rsidR="008614F5" w:rsidRPr="008614F5" w14:paraId="56C5F02C" w14:textId="77777777" w:rsidTr="001F094F">
        <w:trPr>
          <w:trHeight w:val="278"/>
        </w:trPr>
        <w:tc>
          <w:tcPr>
            <w:tcW w:w="0" w:type="auto"/>
            <w:vMerge/>
          </w:tcPr>
          <w:p w14:paraId="342C2F95"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EAA6651" w14:textId="7E5C40BB"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A23F145" w14:textId="09D0D44C"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50%</w:t>
            </w:r>
          </w:p>
        </w:tc>
        <w:tc>
          <w:tcPr>
            <w:tcW w:w="0" w:type="auto"/>
            <w:shd w:val="clear" w:color="auto" w:fill="auto"/>
            <w:vAlign w:val="center"/>
          </w:tcPr>
          <w:p w14:paraId="1FEB8E41" w14:textId="01D42B09"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5.33 </w:t>
            </w:r>
          </w:p>
        </w:tc>
        <w:tc>
          <w:tcPr>
            <w:tcW w:w="0" w:type="auto"/>
            <w:shd w:val="clear" w:color="auto" w:fill="auto"/>
            <w:vAlign w:val="center"/>
          </w:tcPr>
          <w:p w14:paraId="2ABD1135" w14:textId="4383A0E1"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4.45 </w:t>
            </w:r>
          </w:p>
        </w:tc>
        <w:tc>
          <w:tcPr>
            <w:tcW w:w="0" w:type="auto"/>
            <w:shd w:val="clear" w:color="auto" w:fill="auto"/>
            <w:vAlign w:val="center"/>
          </w:tcPr>
          <w:p w14:paraId="3249DD92" w14:textId="2BBFC2D1"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3.32 </w:t>
            </w:r>
          </w:p>
        </w:tc>
      </w:tr>
      <w:tr w:rsidR="008614F5" w:rsidRPr="008614F5" w14:paraId="2454CD08" w14:textId="77777777" w:rsidTr="001F094F">
        <w:trPr>
          <w:trHeight w:val="278"/>
        </w:trPr>
        <w:tc>
          <w:tcPr>
            <w:tcW w:w="0" w:type="auto"/>
            <w:vMerge/>
          </w:tcPr>
          <w:p w14:paraId="56B1F443"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29BA26D" w14:textId="1E2A4551"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7B2EC4B" w14:textId="1621D0BC"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95%</w:t>
            </w:r>
          </w:p>
        </w:tc>
        <w:tc>
          <w:tcPr>
            <w:tcW w:w="0" w:type="auto"/>
            <w:shd w:val="clear" w:color="auto" w:fill="auto"/>
            <w:vAlign w:val="center"/>
          </w:tcPr>
          <w:p w14:paraId="161FB1AC" w14:textId="76A185B1"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5.66 </w:t>
            </w:r>
          </w:p>
        </w:tc>
        <w:tc>
          <w:tcPr>
            <w:tcW w:w="0" w:type="auto"/>
            <w:shd w:val="clear" w:color="auto" w:fill="auto"/>
            <w:vAlign w:val="center"/>
          </w:tcPr>
          <w:p w14:paraId="58EFD558" w14:textId="2D92D93A"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4.75 </w:t>
            </w:r>
          </w:p>
        </w:tc>
        <w:tc>
          <w:tcPr>
            <w:tcW w:w="0" w:type="auto"/>
            <w:shd w:val="clear" w:color="auto" w:fill="auto"/>
            <w:vAlign w:val="center"/>
          </w:tcPr>
          <w:p w14:paraId="03D88436" w14:textId="75A45E8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3.85 </w:t>
            </w:r>
          </w:p>
        </w:tc>
      </w:tr>
      <w:tr w:rsidR="008614F5" w:rsidRPr="008614F5" w14:paraId="7BB33D24" w14:textId="77777777" w:rsidTr="00807668">
        <w:trPr>
          <w:trHeight w:val="278"/>
        </w:trPr>
        <w:tc>
          <w:tcPr>
            <w:tcW w:w="0" w:type="auto"/>
            <w:vMerge w:val="restart"/>
            <w:vAlign w:val="center"/>
          </w:tcPr>
          <w:p w14:paraId="5B746C34" w14:textId="44CC4195"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3068E2B7" w14:textId="03F4A541"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 xml:space="preserve">DL average-UPT </w:t>
            </w:r>
            <w:r w:rsidRPr="008614F5">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42CE51B6" w14:textId="0FFD9ED5"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Mean</w:t>
            </w:r>
          </w:p>
        </w:tc>
        <w:tc>
          <w:tcPr>
            <w:tcW w:w="0" w:type="auto"/>
            <w:shd w:val="clear" w:color="auto" w:fill="auto"/>
            <w:vAlign w:val="center"/>
          </w:tcPr>
          <w:p w14:paraId="0021802F" w14:textId="3DCC81A5"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41.36 </w:t>
            </w:r>
          </w:p>
        </w:tc>
        <w:tc>
          <w:tcPr>
            <w:tcW w:w="0" w:type="auto"/>
            <w:shd w:val="clear" w:color="auto" w:fill="auto"/>
            <w:vAlign w:val="center"/>
          </w:tcPr>
          <w:p w14:paraId="203F4AC4" w14:textId="69966DC8"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40.41 </w:t>
            </w:r>
          </w:p>
        </w:tc>
        <w:tc>
          <w:tcPr>
            <w:tcW w:w="0" w:type="auto"/>
            <w:shd w:val="clear" w:color="auto" w:fill="auto"/>
            <w:vAlign w:val="center"/>
          </w:tcPr>
          <w:p w14:paraId="372403D1" w14:textId="4AFE7F80"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37.87 </w:t>
            </w:r>
          </w:p>
        </w:tc>
      </w:tr>
      <w:tr w:rsidR="008614F5" w:rsidRPr="008614F5" w14:paraId="7406D6BA" w14:textId="77777777" w:rsidTr="001F094F">
        <w:trPr>
          <w:trHeight w:val="278"/>
        </w:trPr>
        <w:tc>
          <w:tcPr>
            <w:tcW w:w="0" w:type="auto"/>
            <w:vMerge/>
          </w:tcPr>
          <w:p w14:paraId="59EB632C"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DF4592C" w14:textId="1C67EC92"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20DBD3B" w14:textId="0FC2FD5D"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w:t>
            </w:r>
          </w:p>
        </w:tc>
        <w:tc>
          <w:tcPr>
            <w:tcW w:w="0" w:type="auto"/>
            <w:shd w:val="clear" w:color="auto" w:fill="auto"/>
            <w:vAlign w:val="center"/>
          </w:tcPr>
          <w:p w14:paraId="44216EE1" w14:textId="206E3648"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39.38 </w:t>
            </w:r>
          </w:p>
        </w:tc>
        <w:tc>
          <w:tcPr>
            <w:tcW w:w="0" w:type="auto"/>
            <w:shd w:val="clear" w:color="auto" w:fill="auto"/>
            <w:vAlign w:val="center"/>
          </w:tcPr>
          <w:p w14:paraId="51A77D89" w14:textId="3F252765"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39.09 </w:t>
            </w:r>
          </w:p>
        </w:tc>
        <w:tc>
          <w:tcPr>
            <w:tcW w:w="0" w:type="auto"/>
            <w:shd w:val="clear" w:color="auto" w:fill="auto"/>
            <w:vAlign w:val="center"/>
          </w:tcPr>
          <w:p w14:paraId="2187DBC5" w14:textId="0F653339"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34.34 </w:t>
            </w:r>
          </w:p>
        </w:tc>
      </w:tr>
      <w:tr w:rsidR="008614F5" w:rsidRPr="008614F5" w14:paraId="760447B2" w14:textId="77777777" w:rsidTr="001F094F">
        <w:trPr>
          <w:trHeight w:val="278"/>
        </w:trPr>
        <w:tc>
          <w:tcPr>
            <w:tcW w:w="0" w:type="auto"/>
            <w:vMerge/>
          </w:tcPr>
          <w:p w14:paraId="1301374B"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09F9F97" w14:textId="3648696C"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6BA6050" w14:textId="467EA42A"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50%</w:t>
            </w:r>
          </w:p>
        </w:tc>
        <w:tc>
          <w:tcPr>
            <w:tcW w:w="0" w:type="auto"/>
            <w:shd w:val="clear" w:color="auto" w:fill="auto"/>
            <w:vAlign w:val="center"/>
          </w:tcPr>
          <w:p w14:paraId="270DABAA" w14:textId="386AC9E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41.18 </w:t>
            </w:r>
          </w:p>
        </w:tc>
        <w:tc>
          <w:tcPr>
            <w:tcW w:w="0" w:type="auto"/>
            <w:shd w:val="clear" w:color="auto" w:fill="auto"/>
            <w:vAlign w:val="center"/>
          </w:tcPr>
          <w:p w14:paraId="527F60FD" w14:textId="73D08598"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40.09 </w:t>
            </w:r>
          </w:p>
        </w:tc>
        <w:tc>
          <w:tcPr>
            <w:tcW w:w="0" w:type="auto"/>
            <w:shd w:val="clear" w:color="auto" w:fill="auto"/>
            <w:vAlign w:val="center"/>
          </w:tcPr>
          <w:p w14:paraId="7BB8A7A4" w14:textId="21A220E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38.05 </w:t>
            </w:r>
          </w:p>
        </w:tc>
      </w:tr>
      <w:tr w:rsidR="008614F5" w:rsidRPr="008614F5" w14:paraId="2F050161" w14:textId="77777777" w:rsidTr="001F094F">
        <w:trPr>
          <w:trHeight w:val="278"/>
        </w:trPr>
        <w:tc>
          <w:tcPr>
            <w:tcW w:w="0" w:type="auto"/>
            <w:vMerge/>
          </w:tcPr>
          <w:p w14:paraId="5BC7A158"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06DD386" w14:textId="30B2F0AB"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058B091" w14:textId="036CAEC3"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95%</w:t>
            </w:r>
          </w:p>
        </w:tc>
        <w:tc>
          <w:tcPr>
            <w:tcW w:w="0" w:type="auto"/>
            <w:shd w:val="clear" w:color="auto" w:fill="auto"/>
            <w:vAlign w:val="center"/>
          </w:tcPr>
          <w:p w14:paraId="157A924E" w14:textId="63D48A4A"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43.82 </w:t>
            </w:r>
          </w:p>
        </w:tc>
        <w:tc>
          <w:tcPr>
            <w:tcW w:w="0" w:type="auto"/>
            <w:shd w:val="clear" w:color="auto" w:fill="auto"/>
            <w:vAlign w:val="center"/>
          </w:tcPr>
          <w:p w14:paraId="1A4B75E8" w14:textId="6BCA3350"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42.80 </w:t>
            </w:r>
          </w:p>
        </w:tc>
        <w:tc>
          <w:tcPr>
            <w:tcW w:w="0" w:type="auto"/>
            <w:shd w:val="clear" w:color="auto" w:fill="auto"/>
            <w:vAlign w:val="center"/>
          </w:tcPr>
          <w:p w14:paraId="5BF70844" w14:textId="471F7C9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41.22 </w:t>
            </w:r>
          </w:p>
        </w:tc>
      </w:tr>
      <w:tr w:rsidR="008614F5" w:rsidRPr="008614F5" w14:paraId="4C6DACEE" w14:textId="77777777" w:rsidTr="001F094F">
        <w:trPr>
          <w:trHeight w:val="278"/>
        </w:trPr>
        <w:tc>
          <w:tcPr>
            <w:tcW w:w="0" w:type="auto"/>
            <w:vMerge/>
          </w:tcPr>
          <w:p w14:paraId="60FC0B98"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43EF969B" w14:textId="148582EA"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 xml:space="preserve">UL average-UPT </w:t>
            </w:r>
            <w:r w:rsidRPr="008614F5">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59718DF3" w14:textId="6F8B4197"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Mean</w:t>
            </w:r>
          </w:p>
        </w:tc>
        <w:tc>
          <w:tcPr>
            <w:tcW w:w="0" w:type="auto"/>
            <w:shd w:val="clear" w:color="auto" w:fill="auto"/>
            <w:vAlign w:val="center"/>
          </w:tcPr>
          <w:p w14:paraId="745F94B7" w14:textId="1DFCC3A5"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5.00 </w:t>
            </w:r>
          </w:p>
        </w:tc>
        <w:tc>
          <w:tcPr>
            <w:tcW w:w="0" w:type="auto"/>
            <w:shd w:val="clear" w:color="auto" w:fill="auto"/>
            <w:vAlign w:val="center"/>
          </w:tcPr>
          <w:p w14:paraId="11D930D6" w14:textId="04EA494B"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4.53 </w:t>
            </w:r>
          </w:p>
        </w:tc>
        <w:tc>
          <w:tcPr>
            <w:tcW w:w="0" w:type="auto"/>
            <w:shd w:val="clear" w:color="auto" w:fill="auto"/>
            <w:vAlign w:val="center"/>
          </w:tcPr>
          <w:p w14:paraId="54333B10" w14:textId="2B0A6623"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3.85 </w:t>
            </w:r>
          </w:p>
        </w:tc>
      </w:tr>
      <w:tr w:rsidR="008614F5" w:rsidRPr="008614F5" w14:paraId="0A10F201" w14:textId="77777777" w:rsidTr="001F094F">
        <w:trPr>
          <w:trHeight w:val="278"/>
        </w:trPr>
        <w:tc>
          <w:tcPr>
            <w:tcW w:w="0" w:type="auto"/>
            <w:vMerge/>
          </w:tcPr>
          <w:p w14:paraId="33374B1A"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09CF85B" w14:textId="4055B616"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0F09D4A" w14:textId="4C60252E"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w:t>
            </w:r>
          </w:p>
        </w:tc>
        <w:tc>
          <w:tcPr>
            <w:tcW w:w="0" w:type="auto"/>
            <w:shd w:val="clear" w:color="auto" w:fill="auto"/>
            <w:vAlign w:val="center"/>
          </w:tcPr>
          <w:p w14:paraId="39CEFED1" w14:textId="48FD26C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4.73 </w:t>
            </w:r>
          </w:p>
        </w:tc>
        <w:tc>
          <w:tcPr>
            <w:tcW w:w="0" w:type="auto"/>
            <w:shd w:val="clear" w:color="auto" w:fill="auto"/>
            <w:vAlign w:val="center"/>
          </w:tcPr>
          <w:p w14:paraId="55127715" w14:textId="32C586D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4.31 </w:t>
            </w:r>
          </w:p>
        </w:tc>
        <w:tc>
          <w:tcPr>
            <w:tcW w:w="0" w:type="auto"/>
            <w:shd w:val="clear" w:color="auto" w:fill="auto"/>
            <w:vAlign w:val="center"/>
          </w:tcPr>
          <w:p w14:paraId="406F54B1" w14:textId="5ED3E609"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3.41 </w:t>
            </w:r>
          </w:p>
        </w:tc>
      </w:tr>
      <w:tr w:rsidR="008614F5" w:rsidRPr="008614F5" w14:paraId="3BBE3C40" w14:textId="77777777" w:rsidTr="001F094F">
        <w:trPr>
          <w:trHeight w:val="278"/>
        </w:trPr>
        <w:tc>
          <w:tcPr>
            <w:tcW w:w="0" w:type="auto"/>
            <w:vMerge/>
          </w:tcPr>
          <w:p w14:paraId="66E62F81"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9896C57" w14:textId="6B48E781"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80DF721" w14:textId="1F7F4222"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50%</w:t>
            </w:r>
          </w:p>
        </w:tc>
        <w:tc>
          <w:tcPr>
            <w:tcW w:w="0" w:type="auto"/>
            <w:shd w:val="clear" w:color="auto" w:fill="auto"/>
            <w:vAlign w:val="center"/>
          </w:tcPr>
          <w:p w14:paraId="4ACEAFAA" w14:textId="022CDCF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4.98 </w:t>
            </w:r>
          </w:p>
        </w:tc>
        <w:tc>
          <w:tcPr>
            <w:tcW w:w="0" w:type="auto"/>
            <w:shd w:val="clear" w:color="auto" w:fill="auto"/>
            <w:vAlign w:val="center"/>
          </w:tcPr>
          <w:p w14:paraId="7635DE34" w14:textId="0E2670BD"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4.49 </w:t>
            </w:r>
          </w:p>
        </w:tc>
        <w:tc>
          <w:tcPr>
            <w:tcW w:w="0" w:type="auto"/>
            <w:shd w:val="clear" w:color="auto" w:fill="auto"/>
            <w:vAlign w:val="center"/>
          </w:tcPr>
          <w:p w14:paraId="0B9A5BBE" w14:textId="73BFB72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3.86 </w:t>
            </w:r>
          </w:p>
        </w:tc>
      </w:tr>
      <w:tr w:rsidR="008614F5" w:rsidRPr="008614F5" w14:paraId="5C539A06" w14:textId="77777777" w:rsidTr="001F094F">
        <w:trPr>
          <w:trHeight w:val="278"/>
        </w:trPr>
        <w:tc>
          <w:tcPr>
            <w:tcW w:w="0" w:type="auto"/>
            <w:vMerge/>
          </w:tcPr>
          <w:p w14:paraId="0CCEFD63"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A0E594A" w14:textId="27B95A6E"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3845024" w14:textId="7018E5D2"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95%</w:t>
            </w:r>
          </w:p>
        </w:tc>
        <w:tc>
          <w:tcPr>
            <w:tcW w:w="0" w:type="auto"/>
            <w:shd w:val="clear" w:color="auto" w:fill="auto"/>
            <w:vAlign w:val="center"/>
          </w:tcPr>
          <w:p w14:paraId="260329E8" w14:textId="1CE38395"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5.33 </w:t>
            </w:r>
          </w:p>
        </w:tc>
        <w:tc>
          <w:tcPr>
            <w:tcW w:w="0" w:type="auto"/>
            <w:shd w:val="clear" w:color="auto" w:fill="auto"/>
            <w:vAlign w:val="center"/>
          </w:tcPr>
          <w:p w14:paraId="626B5EEE" w14:textId="5F3BA832"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4.83 </w:t>
            </w:r>
          </w:p>
        </w:tc>
        <w:tc>
          <w:tcPr>
            <w:tcW w:w="0" w:type="auto"/>
            <w:shd w:val="clear" w:color="auto" w:fill="auto"/>
            <w:vAlign w:val="center"/>
          </w:tcPr>
          <w:p w14:paraId="4C25AC66" w14:textId="0EB0616E"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4.20 </w:t>
            </w:r>
          </w:p>
        </w:tc>
      </w:tr>
      <w:tr w:rsidR="008614F5" w:rsidRPr="008614F5" w14:paraId="67E8CE51" w14:textId="77777777" w:rsidTr="00807668">
        <w:trPr>
          <w:trHeight w:val="278"/>
        </w:trPr>
        <w:tc>
          <w:tcPr>
            <w:tcW w:w="0" w:type="auto"/>
            <w:vMerge w:val="restart"/>
            <w:vAlign w:val="center"/>
          </w:tcPr>
          <w:p w14:paraId="2FDB8708" w14:textId="6AFCC87E"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644A7556" w14:textId="7BDB871E"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 xml:space="preserve">DL packet-Latency </w:t>
            </w:r>
            <w:r w:rsidRPr="008614F5">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17843E62" w14:textId="1D33C13B"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Mean</w:t>
            </w:r>
          </w:p>
        </w:tc>
        <w:tc>
          <w:tcPr>
            <w:tcW w:w="0" w:type="auto"/>
            <w:shd w:val="clear" w:color="auto" w:fill="auto"/>
            <w:vAlign w:val="center"/>
          </w:tcPr>
          <w:p w14:paraId="4759FCC9" w14:textId="1F967595"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0.85 </w:t>
            </w:r>
          </w:p>
        </w:tc>
        <w:tc>
          <w:tcPr>
            <w:tcW w:w="0" w:type="auto"/>
            <w:shd w:val="clear" w:color="auto" w:fill="auto"/>
            <w:vAlign w:val="center"/>
          </w:tcPr>
          <w:p w14:paraId="624373EC" w14:textId="6A29869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0.87 </w:t>
            </w:r>
          </w:p>
        </w:tc>
        <w:tc>
          <w:tcPr>
            <w:tcW w:w="0" w:type="auto"/>
            <w:shd w:val="clear" w:color="auto" w:fill="auto"/>
            <w:vAlign w:val="center"/>
          </w:tcPr>
          <w:p w14:paraId="50C31AD2" w14:textId="561CD779"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0.92 </w:t>
            </w:r>
          </w:p>
        </w:tc>
      </w:tr>
      <w:tr w:rsidR="008614F5" w:rsidRPr="008614F5" w14:paraId="0514147A" w14:textId="77777777" w:rsidTr="00807668">
        <w:trPr>
          <w:trHeight w:val="278"/>
        </w:trPr>
        <w:tc>
          <w:tcPr>
            <w:tcW w:w="0" w:type="auto"/>
            <w:vMerge/>
            <w:vAlign w:val="center"/>
          </w:tcPr>
          <w:p w14:paraId="604837C5"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93FE612" w14:textId="13D7FE6C"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6A28EA" w14:textId="485BF345"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w:t>
            </w:r>
          </w:p>
        </w:tc>
        <w:tc>
          <w:tcPr>
            <w:tcW w:w="0" w:type="auto"/>
            <w:shd w:val="clear" w:color="auto" w:fill="auto"/>
            <w:vAlign w:val="center"/>
          </w:tcPr>
          <w:p w14:paraId="2AB073D3" w14:textId="2B83128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0.53 </w:t>
            </w:r>
          </w:p>
        </w:tc>
        <w:tc>
          <w:tcPr>
            <w:tcW w:w="0" w:type="auto"/>
            <w:shd w:val="clear" w:color="auto" w:fill="auto"/>
            <w:vAlign w:val="center"/>
          </w:tcPr>
          <w:p w14:paraId="4E581ED2" w14:textId="5E6A892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0.53 </w:t>
            </w:r>
          </w:p>
        </w:tc>
        <w:tc>
          <w:tcPr>
            <w:tcW w:w="0" w:type="auto"/>
            <w:shd w:val="clear" w:color="auto" w:fill="auto"/>
            <w:vAlign w:val="center"/>
          </w:tcPr>
          <w:p w14:paraId="25A34ED5" w14:textId="381C7B4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0.53 </w:t>
            </w:r>
          </w:p>
        </w:tc>
      </w:tr>
      <w:tr w:rsidR="008614F5" w:rsidRPr="008614F5" w14:paraId="02FFF305" w14:textId="77777777" w:rsidTr="00807668">
        <w:trPr>
          <w:trHeight w:val="278"/>
        </w:trPr>
        <w:tc>
          <w:tcPr>
            <w:tcW w:w="0" w:type="auto"/>
            <w:vMerge/>
            <w:vAlign w:val="center"/>
          </w:tcPr>
          <w:p w14:paraId="379E05CC"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E6250A7" w14:textId="4D9065CB"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CBD09AF" w14:textId="65461A94"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50%</w:t>
            </w:r>
          </w:p>
        </w:tc>
        <w:tc>
          <w:tcPr>
            <w:tcW w:w="0" w:type="auto"/>
            <w:shd w:val="clear" w:color="auto" w:fill="auto"/>
            <w:vAlign w:val="center"/>
          </w:tcPr>
          <w:p w14:paraId="0B295186" w14:textId="37B2320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0.78 </w:t>
            </w:r>
          </w:p>
        </w:tc>
        <w:tc>
          <w:tcPr>
            <w:tcW w:w="0" w:type="auto"/>
            <w:shd w:val="clear" w:color="auto" w:fill="auto"/>
            <w:vAlign w:val="center"/>
          </w:tcPr>
          <w:p w14:paraId="4B293814" w14:textId="4A360B36"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0.79 </w:t>
            </w:r>
          </w:p>
        </w:tc>
        <w:tc>
          <w:tcPr>
            <w:tcW w:w="0" w:type="auto"/>
            <w:shd w:val="clear" w:color="auto" w:fill="auto"/>
            <w:vAlign w:val="center"/>
          </w:tcPr>
          <w:p w14:paraId="07592C2A" w14:textId="1658FA33"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0.81 </w:t>
            </w:r>
          </w:p>
        </w:tc>
      </w:tr>
      <w:tr w:rsidR="008614F5" w:rsidRPr="008614F5" w14:paraId="756222F1" w14:textId="77777777" w:rsidTr="00807668">
        <w:trPr>
          <w:trHeight w:val="278"/>
        </w:trPr>
        <w:tc>
          <w:tcPr>
            <w:tcW w:w="0" w:type="auto"/>
            <w:vMerge/>
            <w:vAlign w:val="center"/>
          </w:tcPr>
          <w:p w14:paraId="79A7DE73"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01ABD4A" w14:textId="44512FE9"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CDC9BC0" w14:textId="57770635"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95%</w:t>
            </w:r>
          </w:p>
        </w:tc>
        <w:tc>
          <w:tcPr>
            <w:tcW w:w="0" w:type="auto"/>
            <w:shd w:val="clear" w:color="auto" w:fill="auto"/>
            <w:vAlign w:val="center"/>
          </w:tcPr>
          <w:p w14:paraId="064FD365" w14:textId="6E83395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2.09 </w:t>
            </w:r>
          </w:p>
        </w:tc>
        <w:tc>
          <w:tcPr>
            <w:tcW w:w="0" w:type="auto"/>
            <w:shd w:val="clear" w:color="auto" w:fill="auto"/>
            <w:vAlign w:val="center"/>
          </w:tcPr>
          <w:p w14:paraId="3F6D7779" w14:textId="3B3C7F86"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2.26 </w:t>
            </w:r>
          </w:p>
        </w:tc>
        <w:tc>
          <w:tcPr>
            <w:tcW w:w="0" w:type="auto"/>
            <w:shd w:val="clear" w:color="auto" w:fill="auto"/>
            <w:vAlign w:val="center"/>
          </w:tcPr>
          <w:p w14:paraId="658D361F" w14:textId="1AF51053"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2.45 </w:t>
            </w:r>
          </w:p>
        </w:tc>
      </w:tr>
      <w:tr w:rsidR="008614F5" w:rsidRPr="008614F5" w14:paraId="30E46BB4" w14:textId="77777777" w:rsidTr="00807668">
        <w:trPr>
          <w:trHeight w:val="278"/>
        </w:trPr>
        <w:tc>
          <w:tcPr>
            <w:tcW w:w="0" w:type="auto"/>
            <w:vMerge/>
            <w:vAlign w:val="center"/>
          </w:tcPr>
          <w:p w14:paraId="05CBC125"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50E37607" w14:textId="380DD5B1"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 xml:space="preserve">UL packet-Latency </w:t>
            </w:r>
            <w:r w:rsidRPr="008614F5">
              <w:rPr>
                <w:rFonts w:ascii="Times New Roman" w:eastAsia="等线" w:hAnsi="Times New Roman" w:cs="Times New Roman"/>
                <w:b/>
                <w:bCs/>
                <w:color w:val="000000"/>
                <w:kern w:val="0"/>
                <w:sz w:val="20"/>
                <w:szCs w:val="20"/>
              </w:rPr>
              <w:t>CDF</w:t>
            </w:r>
          </w:p>
        </w:tc>
        <w:tc>
          <w:tcPr>
            <w:tcW w:w="0" w:type="auto"/>
            <w:shd w:val="clear" w:color="auto" w:fill="auto"/>
            <w:vAlign w:val="center"/>
            <w:hideMark/>
          </w:tcPr>
          <w:p w14:paraId="4133DBC3" w14:textId="22627723"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Mean</w:t>
            </w:r>
          </w:p>
        </w:tc>
        <w:tc>
          <w:tcPr>
            <w:tcW w:w="0" w:type="auto"/>
            <w:shd w:val="clear" w:color="auto" w:fill="auto"/>
            <w:vAlign w:val="center"/>
          </w:tcPr>
          <w:p w14:paraId="7D828CEC" w14:textId="467FEF0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1.68 </w:t>
            </w:r>
          </w:p>
        </w:tc>
        <w:tc>
          <w:tcPr>
            <w:tcW w:w="0" w:type="auto"/>
            <w:shd w:val="clear" w:color="auto" w:fill="auto"/>
            <w:vAlign w:val="center"/>
          </w:tcPr>
          <w:p w14:paraId="146525B6" w14:textId="3502E10D"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2.27 </w:t>
            </w:r>
          </w:p>
        </w:tc>
        <w:tc>
          <w:tcPr>
            <w:tcW w:w="0" w:type="auto"/>
            <w:shd w:val="clear" w:color="auto" w:fill="auto"/>
            <w:vAlign w:val="center"/>
          </w:tcPr>
          <w:p w14:paraId="076460DB" w14:textId="4A8077F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3.79 </w:t>
            </w:r>
          </w:p>
        </w:tc>
      </w:tr>
      <w:tr w:rsidR="008614F5" w:rsidRPr="008614F5" w14:paraId="781C03DE" w14:textId="77777777" w:rsidTr="001F094F">
        <w:trPr>
          <w:trHeight w:val="278"/>
        </w:trPr>
        <w:tc>
          <w:tcPr>
            <w:tcW w:w="0" w:type="auto"/>
            <w:vMerge/>
          </w:tcPr>
          <w:p w14:paraId="1E42C624"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604B06E" w14:textId="74BD53BF"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CF15636" w14:textId="165EAF14"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w:t>
            </w:r>
          </w:p>
        </w:tc>
        <w:tc>
          <w:tcPr>
            <w:tcW w:w="0" w:type="auto"/>
            <w:shd w:val="clear" w:color="auto" w:fill="auto"/>
            <w:vAlign w:val="center"/>
          </w:tcPr>
          <w:p w14:paraId="11851ED3" w14:textId="3D86A960"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1.10 </w:t>
            </w:r>
          </w:p>
        </w:tc>
        <w:tc>
          <w:tcPr>
            <w:tcW w:w="0" w:type="auto"/>
            <w:shd w:val="clear" w:color="auto" w:fill="auto"/>
            <w:vAlign w:val="center"/>
          </w:tcPr>
          <w:p w14:paraId="3AFC49E3" w14:textId="721CAAA1"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1.12 </w:t>
            </w:r>
          </w:p>
        </w:tc>
        <w:tc>
          <w:tcPr>
            <w:tcW w:w="0" w:type="auto"/>
            <w:shd w:val="clear" w:color="auto" w:fill="auto"/>
            <w:vAlign w:val="center"/>
          </w:tcPr>
          <w:p w14:paraId="7BAB5D02" w14:textId="50CACBC3"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1.17 </w:t>
            </w:r>
          </w:p>
        </w:tc>
      </w:tr>
      <w:tr w:rsidR="008614F5" w:rsidRPr="008614F5" w14:paraId="6D207EA1" w14:textId="77777777" w:rsidTr="001F094F">
        <w:trPr>
          <w:trHeight w:val="278"/>
        </w:trPr>
        <w:tc>
          <w:tcPr>
            <w:tcW w:w="0" w:type="auto"/>
            <w:vMerge/>
          </w:tcPr>
          <w:p w14:paraId="6CE558F5"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5CD5C4C" w14:textId="02B82162"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25ACB2B" w14:textId="4C1B63F9"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50%</w:t>
            </w:r>
          </w:p>
        </w:tc>
        <w:tc>
          <w:tcPr>
            <w:tcW w:w="0" w:type="auto"/>
            <w:shd w:val="clear" w:color="auto" w:fill="auto"/>
            <w:vAlign w:val="center"/>
          </w:tcPr>
          <w:p w14:paraId="4030F841" w14:textId="0EF7D9A0"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1.42 </w:t>
            </w:r>
          </w:p>
        </w:tc>
        <w:tc>
          <w:tcPr>
            <w:tcW w:w="0" w:type="auto"/>
            <w:shd w:val="clear" w:color="auto" w:fill="auto"/>
            <w:vAlign w:val="center"/>
          </w:tcPr>
          <w:p w14:paraId="31B0A1F7" w14:textId="5564842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1.72 </w:t>
            </w:r>
          </w:p>
        </w:tc>
        <w:tc>
          <w:tcPr>
            <w:tcW w:w="0" w:type="auto"/>
            <w:shd w:val="clear" w:color="auto" w:fill="auto"/>
            <w:vAlign w:val="center"/>
          </w:tcPr>
          <w:p w14:paraId="60425E17" w14:textId="0C2F7CE8"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2.84 </w:t>
            </w:r>
          </w:p>
        </w:tc>
      </w:tr>
      <w:tr w:rsidR="008614F5" w:rsidRPr="008614F5" w14:paraId="2C3848A4" w14:textId="77777777" w:rsidTr="001F094F">
        <w:trPr>
          <w:trHeight w:val="278"/>
        </w:trPr>
        <w:tc>
          <w:tcPr>
            <w:tcW w:w="0" w:type="auto"/>
            <w:vMerge/>
          </w:tcPr>
          <w:p w14:paraId="54A68BF7"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2A6E45F" w14:textId="35929D3A"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793C9FC" w14:textId="445BFB56"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95%</w:t>
            </w:r>
          </w:p>
        </w:tc>
        <w:tc>
          <w:tcPr>
            <w:tcW w:w="0" w:type="auto"/>
            <w:shd w:val="clear" w:color="auto" w:fill="auto"/>
            <w:vAlign w:val="center"/>
          </w:tcPr>
          <w:p w14:paraId="6BB8883C" w14:textId="14D7797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4.53 </w:t>
            </w:r>
          </w:p>
        </w:tc>
        <w:tc>
          <w:tcPr>
            <w:tcW w:w="0" w:type="auto"/>
            <w:shd w:val="clear" w:color="auto" w:fill="auto"/>
            <w:vAlign w:val="center"/>
          </w:tcPr>
          <w:p w14:paraId="214F4EC6" w14:textId="295CACDE"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7.36 </w:t>
            </w:r>
          </w:p>
        </w:tc>
        <w:tc>
          <w:tcPr>
            <w:tcW w:w="0" w:type="auto"/>
            <w:shd w:val="clear" w:color="auto" w:fill="auto"/>
            <w:vAlign w:val="center"/>
          </w:tcPr>
          <w:p w14:paraId="7A8DC7D6" w14:textId="63608F2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15.79 </w:t>
            </w:r>
          </w:p>
        </w:tc>
      </w:tr>
      <w:tr w:rsidR="008614F5" w:rsidRPr="008614F5" w14:paraId="6BE9C213" w14:textId="77777777" w:rsidTr="00807668">
        <w:trPr>
          <w:trHeight w:val="278"/>
        </w:trPr>
        <w:tc>
          <w:tcPr>
            <w:tcW w:w="0" w:type="auto"/>
            <w:vMerge w:val="restart"/>
            <w:vAlign w:val="center"/>
          </w:tcPr>
          <w:p w14:paraId="0680DB69" w14:textId="7EA48208"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69CBD291" w14:textId="14547107"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 xml:space="preserve">DL packet-Latency </w:t>
            </w:r>
            <w:r w:rsidRPr="008614F5">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4B59F931" w14:textId="1C2A53E5"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Mean</w:t>
            </w:r>
          </w:p>
        </w:tc>
        <w:tc>
          <w:tcPr>
            <w:tcW w:w="0" w:type="auto"/>
            <w:shd w:val="clear" w:color="auto" w:fill="auto"/>
            <w:vAlign w:val="center"/>
          </w:tcPr>
          <w:p w14:paraId="55B9A896" w14:textId="0A61729D"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0.88 </w:t>
            </w:r>
          </w:p>
        </w:tc>
        <w:tc>
          <w:tcPr>
            <w:tcW w:w="0" w:type="auto"/>
            <w:shd w:val="clear" w:color="auto" w:fill="auto"/>
            <w:vAlign w:val="center"/>
          </w:tcPr>
          <w:p w14:paraId="4E856FE3" w14:textId="5776AC8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0.90 </w:t>
            </w:r>
          </w:p>
        </w:tc>
        <w:tc>
          <w:tcPr>
            <w:tcW w:w="0" w:type="auto"/>
            <w:shd w:val="clear" w:color="auto" w:fill="auto"/>
            <w:vAlign w:val="center"/>
          </w:tcPr>
          <w:p w14:paraId="702238CB" w14:textId="7EC5996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1.00 </w:t>
            </w:r>
          </w:p>
        </w:tc>
      </w:tr>
      <w:tr w:rsidR="008614F5" w:rsidRPr="008614F5" w14:paraId="7C8AF968" w14:textId="77777777" w:rsidTr="001F094F">
        <w:trPr>
          <w:trHeight w:val="278"/>
        </w:trPr>
        <w:tc>
          <w:tcPr>
            <w:tcW w:w="0" w:type="auto"/>
            <w:vMerge/>
          </w:tcPr>
          <w:p w14:paraId="4CDCA1CE"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626AAEB" w14:textId="186DF1A9"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477CB6B" w14:textId="1EE12DEB"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w:t>
            </w:r>
          </w:p>
        </w:tc>
        <w:tc>
          <w:tcPr>
            <w:tcW w:w="0" w:type="auto"/>
            <w:shd w:val="clear" w:color="auto" w:fill="auto"/>
            <w:vAlign w:val="center"/>
          </w:tcPr>
          <w:p w14:paraId="22C39DBE" w14:textId="7D9BB10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0.53 </w:t>
            </w:r>
          </w:p>
        </w:tc>
        <w:tc>
          <w:tcPr>
            <w:tcW w:w="0" w:type="auto"/>
            <w:shd w:val="clear" w:color="auto" w:fill="auto"/>
            <w:vAlign w:val="center"/>
          </w:tcPr>
          <w:p w14:paraId="45873BA5" w14:textId="58E34FDB"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0.53 </w:t>
            </w:r>
          </w:p>
        </w:tc>
        <w:tc>
          <w:tcPr>
            <w:tcW w:w="0" w:type="auto"/>
            <w:shd w:val="clear" w:color="auto" w:fill="auto"/>
            <w:vAlign w:val="center"/>
          </w:tcPr>
          <w:p w14:paraId="7007F691" w14:textId="237B5735"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0.54 </w:t>
            </w:r>
          </w:p>
        </w:tc>
      </w:tr>
      <w:tr w:rsidR="008614F5" w:rsidRPr="008614F5" w14:paraId="6DDDED2C" w14:textId="77777777" w:rsidTr="001F094F">
        <w:trPr>
          <w:trHeight w:val="278"/>
        </w:trPr>
        <w:tc>
          <w:tcPr>
            <w:tcW w:w="0" w:type="auto"/>
            <w:vMerge/>
          </w:tcPr>
          <w:p w14:paraId="55BA39A0"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6CC86D3" w14:textId="47384BA1"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F5D45E3" w14:textId="3FAB4CEA"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50%</w:t>
            </w:r>
          </w:p>
        </w:tc>
        <w:tc>
          <w:tcPr>
            <w:tcW w:w="0" w:type="auto"/>
            <w:shd w:val="clear" w:color="auto" w:fill="auto"/>
            <w:vAlign w:val="center"/>
          </w:tcPr>
          <w:p w14:paraId="584EEB42" w14:textId="4DCD4D2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0.79 </w:t>
            </w:r>
          </w:p>
        </w:tc>
        <w:tc>
          <w:tcPr>
            <w:tcW w:w="0" w:type="auto"/>
            <w:shd w:val="clear" w:color="auto" w:fill="auto"/>
            <w:vAlign w:val="center"/>
          </w:tcPr>
          <w:p w14:paraId="66A41BFD" w14:textId="5815437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0.80 </w:t>
            </w:r>
          </w:p>
        </w:tc>
        <w:tc>
          <w:tcPr>
            <w:tcW w:w="0" w:type="auto"/>
            <w:shd w:val="clear" w:color="auto" w:fill="auto"/>
            <w:vAlign w:val="center"/>
          </w:tcPr>
          <w:p w14:paraId="40D2B105" w14:textId="42C9B020"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0.85 </w:t>
            </w:r>
          </w:p>
        </w:tc>
      </w:tr>
      <w:tr w:rsidR="008614F5" w:rsidRPr="008614F5" w14:paraId="16963683" w14:textId="77777777" w:rsidTr="001F094F">
        <w:trPr>
          <w:trHeight w:val="278"/>
        </w:trPr>
        <w:tc>
          <w:tcPr>
            <w:tcW w:w="0" w:type="auto"/>
            <w:vMerge/>
          </w:tcPr>
          <w:p w14:paraId="44243B64"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52983A9" w14:textId="64419CAB"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4ACCFC5" w14:textId="29B27DDB"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95%</w:t>
            </w:r>
          </w:p>
        </w:tc>
        <w:tc>
          <w:tcPr>
            <w:tcW w:w="0" w:type="auto"/>
            <w:shd w:val="clear" w:color="auto" w:fill="auto"/>
            <w:vAlign w:val="center"/>
          </w:tcPr>
          <w:p w14:paraId="54ABAF8D" w14:textId="4E76A68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2.66 </w:t>
            </w:r>
          </w:p>
        </w:tc>
        <w:tc>
          <w:tcPr>
            <w:tcW w:w="0" w:type="auto"/>
            <w:shd w:val="clear" w:color="auto" w:fill="auto"/>
            <w:vAlign w:val="center"/>
          </w:tcPr>
          <w:p w14:paraId="597A9F25" w14:textId="38E02A6B"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2.43 </w:t>
            </w:r>
          </w:p>
        </w:tc>
        <w:tc>
          <w:tcPr>
            <w:tcW w:w="0" w:type="auto"/>
            <w:shd w:val="clear" w:color="auto" w:fill="auto"/>
            <w:vAlign w:val="center"/>
          </w:tcPr>
          <w:p w14:paraId="50382FFF" w14:textId="0AC81162"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2.74 </w:t>
            </w:r>
          </w:p>
        </w:tc>
      </w:tr>
      <w:tr w:rsidR="008614F5" w:rsidRPr="008614F5" w14:paraId="76E367F0" w14:textId="77777777" w:rsidTr="001F094F">
        <w:trPr>
          <w:trHeight w:val="278"/>
        </w:trPr>
        <w:tc>
          <w:tcPr>
            <w:tcW w:w="0" w:type="auto"/>
            <w:vMerge/>
          </w:tcPr>
          <w:p w14:paraId="597145C0"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2484665" w14:textId="3D073B0D"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 xml:space="preserve">UL packet-Latency </w:t>
            </w:r>
            <w:r w:rsidRPr="008614F5">
              <w:rPr>
                <w:rFonts w:ascii="Times New Roman" w:eastAsia="等线" w:hAnsi="Times New Roman" w:cs="Times New Roman"/>
                <w:b/>
                <w:bCs/>
                <w:color w:val="000000"/>
                <w:kern w:val="0"/>
                <w:sz w:val="20"/>
                <w:szCs w:val="20"/>
              </w:rPr>
              <w:t>CDF</w:t>
            </w:r>
          </w:p>
        </w:tc>
        <w:tc>
          <w:tcPr>
            <w:tcW w:w="0" w:type="auto"/>
            <w:shd w:val="clear" w:color="auto" w:fill="auto"/>
            <w:vAlign w:val="center"/>
          </w:tcPr>
          <w:p w14:paraId="49C14EF5" w14:textId="0873FF60"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Mean</w:t>
            </w:r>
          </w:p>
        </w:tc>
        <w:tc>
          <w:tcPr>
            <w:tcW w:w="0" w:type="auto"/>
            <w:shd w:val="clear" w:color="auto" w:fill="auto"/>
            <w:vAlign w:val="center"/>
          </w:tcPr>
          <w:p w14:paraId="17FEE4AC" w14:textId="384F8D28"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1.84 </w:t>
            </w:r>
          </w:p>
        </w:tc>
        <w:tc>
          <w:tcPr>
            <w:tcW w:w="0" w:type="auto"/>
            <w:shd w:val="clear" w:color="auto" w:fill="auto"/>
            <w:vAlign w:val="center"/>
          </w:tcPr>
          <w:p w14:paraId="289761E5" w14:textId="5EE705FB"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2.18 </w:t>
            </w:r>
          </w:p>
        </w:tc>
        <w:tc>
          <w:tcPr>
            <w:tcW w:w="0" w:type="auto"/>
            <w:shd w:val="clear" w:color="auto" w:fill="auto"/>
            <w:vAlign w:val="center"/>
          </w:tcPr>
          <w:p w14:paraId="529345A3" w14:textId="5FDD4ED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2.70 </w:t>
            </w:r>
          </w:p>
        </w:tc>
      </w:tr>
      <w:tr w:rsidR="008614F5" w:rsidRPr="008614F5" w14:paraId="0D971A1A" w14:textId="77777777" w:rsidTr="001F094F">
        <w:trPr>
          <w:trHeight w:val="278"/>
        </w:trPr>
        <w:tc>
          <w:tcPr>
            <w:tcW w:w="0" w:type="auto"/>
            <w:vMerge/>
          </w:tcPr>
          <w:p w14:paraId="7E8DE210"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407225B" w14:textId="698DC365"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0BDEC41" w14:textId="6518CD81"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w:t>
            </w:r>
          </w:p>
        </w:tc>
        <w:tc>
          <w:tcPr>
            <w:tcW w:w="0" w:type="auto"/>
            <w:shd w:val="clear" w:color="auto" w:fill="auto"/>
            <w:vAlign w:val="center"/>
          </w:tcPr>
          <w:p w14:paraId="011D425F" w14:textId="48267415"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1.11 </w:t>
            </w:r>
          </w:p>
        </w:tc>
        <w:tc>
          <w:tcPr>
            <w:tcW w:w="0" w:type="auto"/>
            <w:shd w:val="clear" w:color="auto" w:fill="auto"/>
            <w:vAlign w:val="center"/>
          </w:tcPr>
          <w:p w14:paraId="5A87F84C" w14:textId="06402BA4"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1.12 </w:t>
            </w:r>
          </w:p>
        </w:tc>
        <w:tc>
          <w:tcPr>
            <w:tcW w:w="0" w:type="auto"/>
            <w:shd w:val="clear" w:color="auto" w:fill="auto"/>
            <w:vAlign w:val="center"/>
          </w:tcPr>
          <w:p w14:paraId="2D4D67E2" w14:textId="66D6D62B"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1.15 </w:t>
            </w:r>
          </w:p>
        </w:tc>
      </w:tr>
      <w:tr w:rsidR="008614F5" w:rsidRPr="008614F5" w14:paraId="57899D8B" w14:textId="77777777" w:rsidTr="001F094F">
        <w:trPr>
          <w:trHeight w:val="278"/>
        </w:trPr>
        <w:tc>
          <w:tcPr>
            <w:tcW w:w="0" w:type="auto"/>
            <w:vMerge/>
          </w:tcPr>
          <w:p w14:paraId="742F4971"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6E9FFC2" w14:textId="242680FE"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A058C9F" w14:textId="0390C095"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50%</w:t>
            </w:r>
          </w:p>
        </w:tc>
        <w:tc>
          <w:tcPr>
            <w:tcW w:w="0" w:type="auto"/>
            <w:shd w:val="clear" w:color="auto" w:fill="auto"/>
            <w:vAlign w:val="center"/>
          </w:tcPr>
          <w:p w14:paraId="61F06CC0" w14:textId="5AE3142C"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1.51 </w:t>
            </w:r>
          </w:p>
        </w:tc>
        <w:tc>
          <w:tcPr>
            <w:tcW w:w="0" w:type="auto"/>
            <w:shd w:val="clear" w:color="auto" w:fill="auto"/>
            <w:vAlign w:val="center"/>
          </w:tcPr>
          <w:p w14:paraId="5F88FC68" w14:textId="5489D30B"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1.72 </w:t>
            </w:r>
          </w:p>
        </w:tc>
        <w:tc>
          <w:tcPr>
            <w:tcW w:w="0" w:type="auto"/>
            <w:shd w:val="clear" w:color="auto" w:fill="auto"/>
            <w:vAlign w:val="center"/>
          </w:tcPr>
          <w:p w14:paraId="254808E2" w14:textId="46723EE3"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2.24 </w:t>
            </w:r>
          </w:p>
        </w:tc>
      </w:tr>
      <w:tr w:rsidR="008614F5" w:rsidRPr="008614F5" w14:paraId="631E9A07" w14:textId="77777777" w:rsidTr="001F094F">
        <w:trPr>
          <w:trHeight w:val="278"/>
        </w:trPr>
        <w:tc>
          <w:tcPr>
            <w:tcW w:w="0" w:type="auto"/>
            <w:vMerge/>
          </w:tcPr>
          <w:p w14:paraId="7D1CEE50" w14:textId="77777777"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BD471D6" w14:textId="55216498" w:rsidR="008614F5" w:rsidRPr="008614F5" w:rsidRDefault="008614F5" w:rsidP="00CD2A22">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0200DA3" w14:textId="6338CB20" w:rsidR="008614F5" w:rsidRPr="008614F5" w:rsidRDefault="008614F5" w:rsidP="00CD2A22">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95%</w:t>
            </w:r>
          </w:p>
        </w:tc>
        <w:tc>
          <w:tcPr>
            <w:tcW w:w="0" w:type="auto"/>
            <w:shd w:val="clear" w:color="auto" w:fill="auto"/>
            <w:vAlign w:val="center"/>
          </w:tcPr>
          <w:p w14:paraId="58B7F976" w14:textId="27E367E7"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5.05 </w:t>
            </w:r>
          </w:p>
        </w:tc>
        <w:tc>
          <w:tcPr>
            <w:tcW w:w="0" w:type="auto"/>
            <w:shd w:val="clear" w:color="auto" w:fill="auto"/>
            <w:vAlign w:val="center"/>
          </w:tcPr>
          <w:p w14:paraId="24E9F624" w14:textId="5A15CFCD"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6.78 </w:t>
            </w:r>
          </w:p>
        </w:tc>
        <w:tc>
          <w:tcPr>
            <w:tcW w:w="0" w:type="auto"/>
            <w:shd w:val="clear" w:color="auto" w:fill="auto"/>
            <w:vAlign w:val="center"/>
          </w:tcPr>
          <w:p w14:paraId="3E94877D" w14:textId="11D1BEDF" w:rsidR="008614F5" w:rsidRPr="008614F5" w:rsidRDefault="008614F5" w:rsidP="00CD2A22">
            <w:pPr>
              <w:jc w:val="center"/>
              <w:rPr>
                <w:rFonts w:ascii="Times New Roman" w:eastAsia="等线" w:hAnsi="Times New Roman" w:cs="Times New Roman"/>
                <w:color w:val="000000"/>
                <w:sz w:val="20"/>
                <w:szCs w:val="20"/>
              </w:rPr>
            </w:pPr>
            <w:r w:rsidRPr="008614F5">
              <w:rPr>
                <w:rFonts w:ascii="Times New Roman" w:eastAsia="等线" w:hAnsi="Times New Roman" w:cs="Times New Roman"/>
                <w:color w:val="000000"/>
                <w:sz w:val="20"/>
                <w:szCs w:val="20"/>
              </w:rPr>
              <w:t xml:space="preserve">8.53 </w:t>
            </w:r>
          </w:p>
        </w:tc>
      </w:tr>
    </w:tbl>
    <w:p w14:paraId="36F4A30D" w14:textId="77777777" w:rsidR="002403D0" w:rsidRDefault="002403D0" w:rsidP="00CD2A22">
      <w:pPr>
        <w:jc w:val="left"/>
        <w:rPr>
          <w:rFonts w:ascii="Times New Roman" w:eastAsia="等线" w:hAnsi="Times New Roman" w:cs="Times New Roman"/>
          <w:b/>
          <w:kern w:val="0"/>
          <w:sz w:val="20"/>
          <w:szCs w:val="20"/>
        </w:rPr>
      </w:pPr>
    </w:p>
    <w:p w14:paraId="7A161841" w14:textId="15C89DCB" w:rsidR="00504B26" w:rsidRDefault="00504B26" w:rsidP="00504B26">
      <w:pPr>
        <w:keepNext/>
        <w:keepLines/>
        <w:widowControl/>
        <w:spacing w:before="120" w:after="180"/>
        <w:ind w:left="1418" w:hanging="1418"/>
        <w:jc w:val="left"/>
        <w:outlineLvl w:val="3"/>
        <w:rPr>
          <w:rFonts w:ascii="Arial" w:eastAsia="等线" w:hAnsi="Arial" w:cs="Times New Roman"/>
          <w:kern w:val="0"/>
          <w:sz w:val="24"/>
          <w:szCs w:val="20"/>
        </w:rPr>
      </w:pPr>
      <w:r w:rsidRPr="005D073D">
        <w:rPr>
          <w:rFonts w:ascii="Arial" w:eastAsia="等线" w:hAnsi="Arial" w:cs="Times New Roman"/>
          <w:kern w:val="0"/>
          <w:sz w:val="24"/>
          <w:szCs w:val="20"/>
          <w:lang w:eastAsia="en-US"/>
        </w:rPr>
        <w:t>B.</w:t>
      </w:r>
      <w:r>
        <w:rPr>
          <w:rFonts w:ascii="Arial" w:eastAsia="等线" w:hAnsi="Arial" w:cs="Times New Roman" w:hint="eastAsia"/>
          <w:kern w:val="0"/>
          <w:sz w:val="24"/>
          <w:szCs w:val="20"/>
        </w:rPr>
        <w:t>3</w:t>
      </w:r>
      <w:r w:rsidRPr="005D073D">
        <w:rPr>
          <w:rFonts w:ascii="Arial" w:eastAsia="等线" w:hAnsi="Arial" w:cs="Times New Roman"/>
          <w:kern w:val="0"/>
          <w:sz w:val="24"/>
          <w:szCs w:val="20"/>
          <w:lang w:eastAsia="en-US"/>
        </w:rPr>
        <w:t>.1.</w:t>
      </w:r>
      <w:r w:rsidR="00873470">
        <w:rPr>
          <w:rFonts w:ascii="Arial" w:eastAsia="等线" w:hAnsi="Arial" w:cs="Times New Roman" w:hint="eastAsia"/>
          <w:kern w:val="0"/>
          <w:sz w:val="24"/>
          <w:szCs w:val="20"/>
        </w:rPr>
        <w:t>2</w:t>
      </w:r>
      <w:r w:rsidRPr="005D073D">
        <w:rPr>
          <w:rFonts w:ascii="Arial" w:eastAsia="等线" w:hAnsi="Arial" w:cs="Times New Roman"/>
          <w:kern w:val="0"/>
          <w:sz w:val="24"/>
          <w:szCs w:val="20"/>
          <w:lang w:eastAsia="en-US"/>
        </w:rPr>
        <w:tab/>
      </w:r>
      <w:r w:rsidR="00873470">
        <w:rPr>
          <w:rFonts w:ascii="Arial" w:eastAsia="等线" w:hAnsi="Arial" w:cs="Times New Roman" w:hint="eastAsia"/>
          <w:kern w:val="0"/>
          <w:sz w:val="24"/>
          <w:szCs w:val="20"/>
        </w:rPr>
        <w:t>Urban Macro</w:t>
      </w:r>
      <w:r w:rsidRPr="00C82F54">
        <w:rPr>
          <w:rFonts w:ascii="Arial" w:eastAsia="等线" w:hAnsi="Arial" w:cs="Times New Roman"/>
          <w:kern w:val="0"/>
          <w:sz w:val="24"/>
          <w:szCs w:val="20"/>
          <w:lang w:eastAsia="en-US"/>
        </w:rPr>
        <w:t xml:space="preserve"> (FR1)</w:t>
      </w:r>
    </w:p>
    <w:p w14:paraId="3CAD725F" w14:textId="386CF3E6" w:rsidR="00504B26" w:rsidRPr="005C07D0" w:rsidRDefault="00504B26" w:rsidP="00504B26">
      <w:pPr>
        <w:pStyle w:val="51"/>
        <w:rPr>
          <w:lang w:val="en-US"/>
        </w:rPr>
      </w:pPr>
      <w:r>
        <w:rPr>
          <w:lang w:val="en-US"/>
        </w:rPr>
        <w:t>B.</w:t>
      </w:r>
      <w:r>
        <w:rPr>
          <w:rFonts w:hint="eastAsia"/>
          <w:lang w:val="en-US" w:eastAsia="zh-CN"/>
        </w:rPr>
        <w:t>3</w:t>
      </w:r>
      <w:r>
        <w:rPr>
          <w:lang w:val="en-US"/>
        </w:rPr>
        <w:t>.1.</w:t>
      </w:r>
      <w:r w:rsidR="00873470">
        <w:rPr>
          <w:rFonts w:hint="eastAsia"/>
          <w:lang w:val="en-US" w:eastAsia="zh-CN"/>
        </w:rPr>
        <w:t>2</w:t>
      </w:r>
      <w:r>
        <w:rPr>
          <w:lang w:val="en-US"/>
        </w:rPr>
        <w:t>.1</w:t>
      </w:r>
      <w:r w:rsidRPr="005C07D0">
        <w:rPr>
          <w:lang w:val="en-US"/>
        </w:rPr>
        <w:tab/>
      </w:r>
      <w:r>
        <w:rPr>
          <w:rFonts w:hint="eastAsia"/>
          <w:sz w:val="24"/>
          <w:lang w:eastAsia="zh-CN"/>
        </w:rPr>
        <w:t xml:space="preserve">Dynamic SBFD vs. </w:t>
      </w:r>
      <w:r>
        <w:rPr>
          <w:rFonts w:hint="eastAsia"/>
          <w:sz w:val="24"/>
        </w:rPr>
        <w:t>dynamic TDD</w:t>
      </w:r>
    </w:p>
    <w:p w14:paraId="266C0D85" w14:textId="31902B89" w:rsidR="00873470" w:rsidRDefault="00873470" w:rsidP="0087347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 xml:space="preserve">Table </w:t>
      </w:r>
      <w:r>
        <w:rPr>
          <w:rFonts w:ascii="Times New Roman" w:eastAsia="等线" w:hAnsi="Times New Roman" w:cs="Times New Roman" w:hint="eastAsia"/>
          <w:b/>
          <w:kern w:val="0"/>
          <w:sz w:val="20"/>
          <w:szCs w:val="20"/>
          <w:lang w:val="en-GB"/>
        </w:rPr>
        <w:t>B.3.1.2.1-1: 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Urban Macro (FR1) dynamic SBFD vs. dynamic TDD, </w:t>
      </w:r>
      <w:r w:rsidRPr="005B61E5">
        <w:rPr>
          <w:rFonts w:ascii="Times New Roman" w:eastAsia="等线" w:hAnsi="Times New Roman" w:cs="Times New Roman"/>
          <w:b/>
          <w:kern w:val="0"/>
          <w:sz w:val="20"/>
          <w:szCs w:val="20"/>
          <w:lang w:val="en-GB"/>
        </w:rPr>
        <w:t>{XXXXU}</w:t>
      </w:r>
      <w:r>
        <w:rPr>
          <w:rFonts w:ascii="Times New Roman" w:eastAsia="等线" w:hAnsi="Times New Roman" w:cs="Times New Roman" w:hint="eastAsia"/>
          <w:b/>
          <w:kern w:val="0"/>
          <w:sz w:val="20"/>
          <w:szCs w:val="20"/>
          <w:lang w:val="en-GB"/>
        </w:rPr>
        <w:t xml:space="preserve"> vs. </w:t>
      </w:r>
      <w:r w:rsidRPr="005B61E5">
        <w:rPr>
          <w:rFonts w:ascii="Times New Roman" w:eastAsia="等线" w:hAnsi="Times New Roman" w:cs="Times New Roman"/>
          <w:b/>
          <w:kern w:val="0"/>
          <w:sz w:val="20"/>
          <w:szCs w:val="20"/>
          <w:lang w:val="en-GB"/>
        </w:rPr>
        <w:t>{FFFFU}</w:t>
      </w:r>
    </w:p>
    <w:p w14:paraId="1A4F6476" w14:textId="77777777" w:rsidR="00873470" w:rsidRPr="005B61E5" w:rsidRDefault="00873470" w:rsidP="00873470">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2718"/>
        <w:gridCol w:w="1158"/>
        <w:gridCol w:w="1253"/>
        <w:gridCol w:w="1615"/>
        <w:gridCol w:w="1334"/>
      </w:tblGrid>
      <w:tr w:rsidR="00A135F8" w:rsidRPr="00A135F8" w14:paraId="5A1B1128" w14:textId="77777777" w:rsidTr="00A135F8">
        <w:trPr>
          <w:trHeight w:val="278"/>
        </w:trPr>
        <w:tc>
          <w:tcPr>
            <w:tcW w:w="0" w:type="auto"/>
            <w:gridSpan w:val="6"/>
          </w:tcPr>
          <w:p w14:paraId="72CDBEBB" w14:textId="00D9511F" w:rsidR="00A135F8" w:rsidRPr="00A135F8" w:rsidRDefault="00A135F8" w:rsidP="00807668">
            <w:pPr>
              <w:widowControl/>
              <w:jc w:val="center"/>
              <w:rPr>
                <w:rFonts w:ascii="Times New Roman" w:eastAsia="等线" w:hAnsi="Times New Roman" w:cs="Times New Roman"/>
                <w:b/>
                <w:color w:val="000000"/>
                <w:kern w:val="0"/>
                <w:sz w:val="20"/>
                <w:szCs w:val="20"/>
              </w:rPr>
            </w:pPr>
            <w:r w:rsidRPr="00A135F8">
              <w:rPr>
                <w:rFonts w:ascii="Times New Roman" w:eastAsia="等线" w:hAnsi="Times New Roman" w:cs="Times New Roman"/>
                <w:b/>
                <w:i/>
                <w:kern w:val="0"/>
                <w:sz w:val="20"/>
                <w:szCs w:val="20"/>
              </w:rPr>
              <w:t xml:space="preserve">Simple description of key assumptions (RSI based on 1dB </w:t>
            </w:r>
            <w:proofErr w:type="spellStart"/>
            <w:r w:rsidRPr="00A135F8">
              <w:rPr>
                <w:rFonts w:ascii="Times New Roman" w:eastAsia="等线" w:hAnsi="Times New Roman" w:cs="Times New Roman"/>
                <w:b/>
                <w:i/>
                <w:kern w:val="0"/>
                <w:sz w:val="20"/>
                <w:szCs w:val="20"/>
              </w:rPr>
              <w:t>desense</w:t>
            </w:r>
            <w:proofErr w:type="spellEnd"/>
            <w:r w:rsidRPr="00A135F8">
              <w:rPr>
                <w:rFonts w:ascii="Times New Roman" w:eastAsia="等线" w:hAnsi="Times New Roman" w:cs="Times New Roman"/>
                <w:b/>
                <w:i/>
                <w:kern w:val="0"/>
                <w:sz w:val="20"/>
                <w:szCs w:val="20"/>
              </w:rPr>
              <w:t xml:space="preserve">, </w:t>
            </w:r>
            <w:r w:rsidRPr="00A135F8">
              <w:rPr>
                <w:rFonts w:ascii="Times New Roman" w:hAnsi="Times New Roman" w:cs="Times New Roman"/>
                <w:b/>
                <w:bCs/>
                <w:i/>
                <w:iCs/>
                <w:sz w:val="20"/>
                <w:szCs w:val="20"/>
              </w:rPr>
              <w:t xml:space="preserve">Twice area &amp; same </w:t>
            </w:r>
            <w:proofErr w:type="spellStart"/>
            <w:r w:rsidRPr="00A135F8">
              <w:rPr>
                <w:rFonts w:ascii="Times New Roman" w:hAnsi="Times New Roman" w:cs="Times New Roman"/>
                <w:b/>
                <w:bCs/>
                <w:i/>
                <w:iCs/>
                <w:sz w:val="20"/>
                <w:szCs w:val="20"/>
              </w:rPr>
              <w:t>TxRUs</w:t>
            </w:r>
            <w:proofErr w:type="spellEnd"/>
            <w:r w:rsidRPr="00A135F8">
              <w:rPr>
                <w:rFonts w:ascii="Times New Roman" w:hAnsi="Times New Roman" w:cs="Times New Roman"/>
                <w:b/>
                <w:bCs/>
                <w:i/>
                <w:iCs/>
                <w:sz w:val="20"/>
                <w:szCs w:val="20"/>
              </w:rPr>
              <w:t xml:space="preserve"> (Option 2), dynamic SBFD slot configuration {XXXXU}, dynamic TDD slot configuration {FFFFU}, dynamic SBFD Option </w:t>
            </w:r>
            <w:r w:rsidRPr="00A135F8">
              <w:rPr>
                <w:rFonts w:ascii="Times New Roman" w:hAnsi="Times New Roman" w:cs="Times New Roman" w:hint="eastAsia"/>
                <w:b/>
                <w:bCs/>
                <w:i/>
                <w:iCs/>
                <w:sz w:val="20"/>
                <w:szCs w:val="20"/>
              </w:rPr>
              <w:t>2</w:t>
            </w:r>
            <w:r w:rsidRPr="00A135F8">
              <w:rPr>
                <w:rFonts w:ascii="Times New Roman" w:hAnsi="Times New Roman" w:cs="Times New Roman"/>
                <w:b/>
                <w:bCs/>
                <w:i/>
                <w:iCs/>
                <w:sz w:val="20"/>
                <w:szCs w:val="20"/>
              </w:rPr>
              <w:t>, DL: 0.5Mbytes, UL: 0.125Mbyte</w:t>
            </w:r>
            <w:r w:rsidRPr="00A135F8">
              <w:rPr>
                <w:rFonts w:ascii="Times New Roman" w:eastAsia="等线" w:hAnsi="Times New Roman" w:cs="Times New Roman"/>
                <w:b/>
                <w:i/>
                <w:kern w:val="0"/>
                <w:sz w:val="20"/>
                <w:szCs w:val="20"/>
              </w:rPr>
              <w:t>)</w:t>
            </w:r>
          </w:p>
        </w:tc>
      </w:tr>
      <w:tr w:rsidR="00A135F8" w:rsidRPr="00A135F8" w14:paraId="3C01CDDF" w14:textId="77777777" w:rsidTr="00A135F8">
        <w:trPr>
          <w:trHeight w:val="278"/>
        </w:trPr>
        <w:tc>
          <w:tcPr>
            <w:tcW w:w="0" w:type="auto"/>
            <w:gridSpan w:val="3"/>
            <w:vMerge w:val="restart"/>
          </w:tcPr>
          <w:p w14:paraId="5B6E03B8" w14:textId="0EFC2970" w:rsidR="00A135F8" w:rsidRPr="00A135F8" w:rsidRDefault="00A135F8" w:rsidP="00807668">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2691A208" w14:textId="2647209F" w:rsidR="00A135F8" w:rsidRPr="00A135F8" w:rsidRDefault="00A135F8" w:rsidP="00F162B2">
            <w:pPr>
              <w:widowControl/>
              <w:jc w:val="center"/>
              <w:rPr>
                <w:rFonts w:ascii="Times New Roman" w:eastAsia="等线" w:hAnsi="Times New Roman" w:cs="Times New Roman"/>
                <w:b/>
                <w:color w:val="000000"/>
                <w:kern w:val="0"/>
                <w:sz w:val="20"/>
                <w:szCs w:val="20"/>
              </w:rPr>
            </w:pPr>
            <w:r w:rsidRPr="00A135F8">
              <w:rPr>
                <w:rFonts w:ascii="Times New Roman" w:eastAsia="等线" w:hAnsi="Times New Roman" w:cs="Times New Roman"/>
                <w:b/>
                <w:color w:val="000000"/>
                <w:kern w:val="0"/>
                <w:sz w:val="20"/>
                <w:szCs w:val="20"/>
              </w:rPr>
              <w:t>[</w:t>
            </w:r>
            <w:r w:rsidR="00F162B2">
              <w:rPr>
                <w:rFonts w:ascii="Times New Roman" w:eastAsia="等线" w:hAnsi="Times New Roman" w:cs="Times New Roman" w:hint="eastAsia"/>
                <w:b/>
                <w:color w:val="000000"/>
                <w:kern w:val="0"/>
                <w:sz w:val="20"/>
                <w:szCs w:val="20"/>
              </w:rPr>
              <w:t>Ericsson</w:t>
            </w:r>
            <w:r w:rsidRPr="00A135F8">
              <w:rPr>
                <w:rFonts w:ascii="Times New Roman" w:eastAsia="等线" w:hAnsi="Times New Roman" w:cs="Times New Roman"/>
                <w:b/>
                <w:color w:val="000000"/>
                <w:kern w:val="0"/>
                <w:sz w:val="20"/>
                <w:szCs w:val="20"/>
              </w:rPr>
              <w:t>]</w:t>
            </w:r>
          </w:p>
        </w:tc>
      </w:tr>
      <w:tr w:rsidR="00A135F8" w:rsidRPr="00A135F8" w14:paraId="40C612E4" w14:textId="77777777" w:rsidTr="00A135F8">
        <w:trPr>
          <w:trHeight w:val="278"/>
        </w:trPr>
        <w:tc>
          <w:tcPr>
            <w:tcW w:w="0" w:type="auto"/>
            <w:gridSpan w:val="3"/>
            <w:vMerge/>
          </w:tcPr>
          <w:p w14:paraId="2C43A9FF" w14:textId="5CC6CF18" w:rsidR="00A135F8" w:rsidRPr="00A135F8" w:rsidRDefault="00A135F8"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ADD6824" w14:textId="77777777" w:rsidR="00A135F8" w:rsidRPr="00A135F8" w:rsidRDefault="00A135F8" w:rsidP="00807668">
            <w:pPr>
              <w:widowControl/>
              <w:jc w:val="center"/>
              <w:rPr>
                <w:rFonts w:ascii="Times New Roman" w:eastAsia="等线" w:hAnsi="Times New Roman" w:cs="Times New Roman"/>
                <w:b/>
                <w:color w:val="000000"/>
                <w:kern w:val="0"/>
                <w:sz w:val="20"/>
                <w:szCs w:val="20"/>
              </w:rPr>
            </w:pPr>
            <w:r w:rsidRPr="00A135F8">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AF0F203" w14:textId="77777777" w:rsidR="00A135F8" w:rsidRPr="00A135F8" w:rsidRDefault="00A135F8" w:rsidP="00807668">
            <w:pPr>
              <w:widowControl/>
              <w:jc w:val="center"/>
              <w:rPr>
                <w:rFonts w:ascii="Times New Roman" w:eastAsia="等线" w:hAnsi="Times New Roman" w:cs="Times New Roman"/>
                <w:b/>
                <w:color w:val="000000"/>
                <w:kern w:val="0"/>
                <w:sz w:val="20"/>
                <w:szCs w:val="20"/>
              </w:rPr>
            </w:pPr>
            <w:r w:rsidRPr="00A135F8">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68813B1F" w14:textId="77777777" w:rsidR="00A135F8" w:rsidRPr="00A135F8" w:rsidRDefault="00A135F8" w:rsidP="00807668">
            <w:pPr>
              <w:widowControl/>
              <w:jc w:val="center"/>
              <w:rPr>
                <w:rFonts w:ascii="Times New Roman" w:eastAsia="等线" w:hAnsi="Times New Roman" w:cs="Times New Roman"/>
                <w:b/>
                <w:color w:val="000000"/>
                <w:kern w:val="0"/>
                <w:sz w:val="20"/>
                <w:szCs w:val="20"/>
              </w:rPr>
            </w:pPr>
            <w:r w:rsidRPr="00A135F8">
              <w:rPr>
                <w:rFonts w:ascii="Times New Roman" w:eastAsia="等线" w:hAnsi="Times New Roman" w:cs="Times New Roman"/>
                <w:b/>
                <w:color w:val="000000"/>
                <w:kern w:val="0"/>
                <w:sz w:val="20"/>
                <w:szCs w:val="20"/>
              </w:rPr>
              <w:t>High load</w:t>
            </w:r>
          </w:p>
        </w:tc>
      </w:tr>
      <w:tr w:rsidR="00F162B2" w:rsidRPr="00A135F8" w14:paraId="4515A0AD" w14:textId="77777777" w:rsidTr="00A135F8">
        <w:trPr>
          <w:trHeight w:val="278"/>
        </w:trPr>
        <w:tc>
          <w:tcPr>
            <w:tcW w:w="0" w:type="auto"/>
            <w:vMerge w:val="restart"/>
            <w:vAlign w:val="center"/>
          </w:tcPr>
          <w:p w14:paraId="2CAB4E00" w14:textId="0346E7E1"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31EDB66A" w14:textId="33498C05"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DL RU</w:t>
            </w:r>
          </w:p>
        </w:tc>
        <w:tc>
          <w:tcPr>
            <w:tcW w:w="0" w:type="auto"/>
            <w:shd w:val="clear" w:color="auto" w:fill="auto"/>
            <w:vAlign w:val="center"/>
          </w:tcPr>
          <w:p w14:paraId="077BCD03" w14:textId="15A3459D"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Type-1</w:t>
            </w:r>
          </w:p>
        </w:tc>
        <w:tc>
          <w:tcPr>
            <w:tcW w:w="0" w:type="auto"/>
            <w:shd w:val="clear" w:color="auto" w:fill="auto"/>
            <w:vAlign w:val="center"/>
          </w:tcPr>
          <w:p w14:paraId="3374B106" w14:textId="5C38426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c>
          <w:tcPr>
            <w:tcW w:w="0" w:type="auto"/>
            <w:shd w:val="clear" w:color="auto" w:fill="auto"/>
            <w:vAlign w:val="center"/>
          </w:tcPr>
          <w:p w14:paraId="1EB81138" w14:textId="7558C5A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c>
          <w:tcPr>
            <w:tcW w:w="0" w:type="auto"/>
            <w:shd w:val="clear" w:color="auto" w:fill="auto"/>
            <w:vAlign w:val="center"/>
          </w:tcPr>
          <w:p w14:paraId="16794340" w14:textId="69A2AB9F"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r>
      <w:tr w:rsidR="00F162B2" w:rsidRPr="00A135F8" w14:paraId="7E323351" w14:textId="77777777" w:rsidTr="00A135F8">
        <w:trPr>
          <w:trHeight w:val="278"/>
        </w:trPr>
        <w:tc>
          <w:tcPr>
            <w:tcW w:w="0" w:type="auto"/>
            <w:vMerge/>
            <w:vAlign w:val="center"/>
          </w:tcPr>
          <w:p w14:paraId="1263B0F5"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020ECEB" w14:textId="42DC2426"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A2DBA06" w14:textId="33B25A46"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Type-2</w:t>
            </w:r>
          </w:p>
        </w:tc>
        <w:tc>
          <w:tcPr>
            <w:tcW w:w="0" w:type="auto"/>
            <w:shd w:val="clear" w:color="auto" w:fill="auto"/>
            <w:vAlign w:val="center"/>
          </w:tcPr>
          <w:p w14:paraId="47468365" w14:textId="209ECF73"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5.49%</w:t>
            </w:r>
          </w:p>
        </w:tc>
        <w:tc>
          <w:tcPr>
            <w:tcW w:w="0" w:type="auto"/>
            <w:shd w:val="clear" w:color="auto" w:fill="auto"/>
            <w:vAlign w:val="center"/>
          </w:tcPr>
          <w:p w14:paraId="772BA642" w14:textId="07893CB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21.94%</w:t>
            </w:r>
          </w:p>
        </w:tc>
        <w:tc>
          <w:tcPr>
            <w:tcW w:w="0" w:type="auto"/>
            <w:shd w:val="clear" w:color="auto" w:fill="auto"/>
            <w:vAlign w:val="center"/>
          </w:tcPr>
          <w:p w14:paraId="609639BF" w14:textId="36EA9BA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42.03%</w:t>
            </w:r>
          </w:p>
        </w:tc>
      </w:tr>
      <w:tr w:rsidR="00F162B2" w:rsidRPr="00A135F8" w14:paraId="621C4D70" w14:textId="77777777" w:rsidTr="00A135F8">
        <w:trPr>
          <w:trHeight w:val="278"/>
        </w:trPr>
        <w:tc>
          <w:tcPr>
            <w:tcW w:w="0" w:type="auto"/>
            <w:vMerge/>
            <w:vAlign w:val="center"/>
          </w:tcPr>
          <w:p w14:paraId="298E432B"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7D2695A0" w14:textId="278D785B"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UL RU</w:t>
            </w:r>
          </w:p>
        </w:tc>
        <w:tc>
          <w:tcPr>
            <w:tcW w:w="0" w:type="auto"/>
            <w:shd w:val="clear" w:color="auto" w:fill="auto"/>
            <w:vAlign w:val="center"/>
          </w:tcPr>
          <w:p w14:paraId="4C471269" w14:textId="36C2CEC4"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Type-1</w:t>
            </w:r>
          </w:p>
        </w:tc>
        <w:tc>
          <w:tcPr>
            <w:tcW w:w="0" w:type="auto"/>
            <w:shd w:val="clear" w:color="auto" w:fill="auto"/>
            <w:vAlign w:val="center"/>
          </w:tcPr>
          <w:p w14:paraId="5D9A2693" w14:textId="6161725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c>
          <w:tcPr>
            <w:tcW w:w="0" w:type="auto"/>
            <w:shd w:val="clear" w:color="auto" w:fill="auto"/>
            <w:vAlign w:val="center"/>
          </w:tcPr>
          <w:p w14:paraId="7DC6CCD6" w14:textId="726B467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c>
          <w:tcPr>
            <w:tcW w:w="0" w:type="auto"/>
            <w:shd w:val="clear" w:color="auto" w:fill="auto"/>
            <w:vAlign w:val="center"/>
          </w:tcPr>
          <w:p w14:paraId="4EAD1C1C" w14:textId="187A660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r>
      <w:tr w:rsidR="00F162B2" w:rsidRPr="00A135F8" w14:paraId="5A7FA50D" w14:textId="77777777" w:rsidTr="00A135F8">
        <w:trPr>
          <w:trHeight w:val="278"/>
        </w:trPr>
        <w:tc>
          <w:tcPr>
            <w:tcW w:w="0" w:type="auto"/>
            <w:vMerge/>
            <w:vAlign w:val="center"/>
          </w:tcPr>
          <w:p w14:paraId="73275DA4"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B430B04" w14:textId="51B3A0A9"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60A5957" w14:textId="6A82FEB5"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Type-2</w:t>
            </w:r>
          </w:p>
        </w:tc>
        <w:tc>
          <w:tcPr>
            <w:tcW w:w="0" w:type="auto"/>
            <w:shd w:val="clear" w:color="auto" w:fill="auto"/>
            <w:vAlign w:val="center"/>
          </w:tcPr>
          <w:p w14:paraId="161243FD" w14:textId="2AA8A92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1.54%</w:t>
            </w:r>
          </w:p>
        </w:tc>
        <w:tc>
          <w:tcPr>
            <w:tcW w:w="0" w:type="auto"/>
            <w:shd w:val="clear" w:color="auto" w:fill="auto"/>
            <w:vAlign w:val="center"/>
          </w:tcPr>
          <w:p w14:paraId="55C6EB2B" w14:textId="236E271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6.73%</w:t>
            </w:r>
          </w:p>
        </w:tc>
        <w:tc>
          <w:tcPr>
            <w:tcW w:w="0" w:type="auto"/>
            <w:shd w:val="clear" w:color="auto" w:fill="auto"/>
            <w:vAlign w:val="center"/>
          </w:tcPr>
          <w:p w14:paraId="4B38BB8B" w14:textId="53DF7D9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12.91%</w:t>
            </w:r>
          </w:p>
        </w:tc>
      </w:tr>
      <w:tr w:rsidR="00F162B2" w:rsidRPr="00A135F8" w14:paraId="6E08B02E" w14:textId="77777777" w:rsidTr="00A135F8">
        <w:trPr>
          <w:trHeight w:val="278"/>
        </w:trPr>
        <w:tc>
          <w:tcPr>
            <w:tcW w:w="0" w:type="auto"/>
            <w:vMerge w:val="restart"/>
            <w:vAlign w:val="center"/>
          </w:tcPr>
          <w:p w14:paraId="65B6131D" w14:textId="523A55C3"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4B99DBF5" w14:textId="5E35D9EC"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DL RU</w:t>
            </w:r>
          </w:p>
        </w:tc>
        <w:tc>
          <w:tcPr>
            <w:tcW w:w="0" w:type="auto"/>
            <w:shd w:val="clear" w:color="auto" w:fill="auto"/>
            <w:vAlign w:val="center"/>
          </w:tcPr>
          <w:p w14:paraId="68982456" w14:textId="3E7246DD"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Type-1</w:t>
            </w:r>
          </w:p>
        </w:tc>
        <w:tc>
          <w:tcPr>
            <w:tcW w:w="0" w:type="auto"/>
            <w:shd w:val="clear" w:color="auto" w:fill="auto"/>
            <w:vAlign w:val="center"/>
          </w:tcPr>
          <w:p w14:paraId="2FB6EB62" w14:textId="3FE205F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c>
          <w:tcPr>
            <w:tcW w:w="0" w:type="auto"/>
            <w:shd w:val="clear" w:color="auto" w:fill="auto"/>
            <w:vAlign w:val="center"/>
          </w:tcPr>
          <w:p w14:paraId="1770D6E9" w14:textId="5D0A9A3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c>
          <w:tcPr>
            <w:tcW w:w="0" w:type="auto"/>
            <w:shd w:val="clear" w:color="auto" w:fill="auto"/>
            <w:vAlign w:val="center"/>
          </w:tcPr>
          <w:p w14:paraId="5EF166FC" w14:textId="7ACBC5A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r>
      <w:tr w:rsidR="00F162B2" w:rsidRPr="00A135F8" w14:paraId="24FC1C8D" w14:textId="77777777" w:rsidTr="00A135F8">
        <w:trPr>
          <w:trHeight w:val="278"/>
        </w:trPr>
        <w:tc>
          <w:tcPr>
            <w:tcW w:w="0" w:type="auto"/>
            <w:vMerge/>
          </w:tcPr>
          <w:p w14:paraId="72DC2861"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7A0B33F" w14:textId="15081A0D"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B097444" w14:textId="41154F59"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Type-2</w:t>
            </w:r>
          </w:p>
        </w:tc>
        <w:tc>
          <w:tcPr>
            <w:tcW w:w="0" w:type="auto"/>
            <w:shd w:val="clear" w:color="auto" w:fill="auto"/>
            <w:vAlign w:val="center"/>
          </w:tcPr>
          <w:p w14:paraId="64BE429F" w14:textId="766AEAB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6.27%</w:t>
            </w:r>
          </w:p>
        </w:tc>
        <w:tc>
          <w:tcPr>
            <w:tcW w:w="0" w:type="auto"/>
            <w:shd w:val="clear" w:color="auto" w:fill="auto"/>
            <w:vAlign w:val="center"/>
          </w:tcPr>
          <w:p w14:paraId="720EB995" w14:textId="7EBC48B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10.74%</w:t>
            </w:r>
          </w:p>
        </w:tc>
        <w:tc>
          <w:tcPr>
            <w:tcW w:w="0" w:type="auto"/>
            <w:shd w:val="clear" w:color="auto" w:fill="auto"/>
            <w:vAlign w:val="center"/>
          </w:tcPr>
          <w:p w14:paraId="39F27194" w14:textId="183EC8F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8.21%</w:t>
            </w:r>
          </w:p>
        </w:tc>
      </w:tr>
      <w:tr w:rsidR="00F162B2" w:rsidRPr="00A135F8" w14:paraId="2F92DCA3" w14:textId="77777777" w:rsidTr="00A135F8">
        <w:trPr>
          <w:trHeight w:val="278"/>
        </w:trPr>
        <w:tc>
          <w:tcPr>
            <w:tcW w:w="0" w:type="auto"/>
            <w:vMerge/>
          </w:tcPr>
          <w:p w14:paraId="1AF78C4D"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83DA1B4" w14:textId="52F61B09"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UL RU</w:t>
            </w:r>
          </w:p>
        </w:tc>
        <w:tc>
          <w:tcPr>
            <w:tcW w:w="0" w:type="auto"/>
            <w:shd w:val="clear" w:color="auto" w:fill="auto"/>
            <w:vAlign w:val="center"/>
          </w:tcPr>
          <w:p w14:paraId="0F7146A4" w14:textId="6991D29C"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Type-1</w:t>
            </w:r>
          </w:p>
        </w:tc>
        <w:tc>
          <w:tcPr>
            <w:tcW w:w="0" w:type="auto"/>
            <w:shd w:val="clear" w:color="auto" w:fill="auto"/>
            <w:vAlign w:val="center"/>
          </w:tcPr>
          <w:p w14:paraId="07AFC9AA" w14:textId="3BB1350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c>
          <w:tcPr>
            <w:tcW w:w="0" w:type="auto"/>
            <w:shd w:val="clear" w:color="auto" w:fill="auto"/>
            <w:vAlign w:val="center"/>
          </w:tcPr>
          <w:p w14:paraId="7DD82831" w14:textId="184D14D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c>
          <w:tcPr>
            <w:tcW w:w="0" w:type="auto"/>
            <w:shd w:val="clear" w:color="auto" w:fill="auto"/>
            <w:vAlign w:val="center"/>
          </w:tcPr>
          <w:p w14:paraId="688ACACC" w14:textId="6024F27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　</w:t>
            </w:r>
          </w:p>
        </w:tc>
      </w:tr>
      <w:tr w:rsidR="00F162B2" w:rsidRPr="00A135F8" w14:paraId="75642BDB" w14:textId="77777777" w:rsidTr="00A135F8">
        <w:trPr>
          <w:trHeight w:val="278"/>
        </w:trPr>
        <w:tc>
          <w:tcPr>
            <w:tcW w:w="0" w:type="auto"/>
            <w:vMerge/>
          </w:tcPr>
          <w:p w14:paraId="7356640A"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EBA955D" w14:textId="25CE3866"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700F9C2" w14:textId="1A499D3D"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hint="eastAsia"/>
                <w:b/>
                <w:bCs/>
                <w:kern w:val="0"/>
                <w:sz w:val="20"/>
                <w:szCs w:val="20"/>
              </w:rPr>
              <w:t>Type-2</w:t>
            </w:r>
          </w:p>
        </w:tc>
        <w:tc>
          <w:tcPr>
            <w:tcW w:w="0" w:type="auto"/>
            <w:shd w:val="clear" w:color="auto" w:fill="auto"/>
            <w:vAlign w:val="center"/>
          </w:tcPr>
          <w:p w14:paraId="2B7A73AD" w14:textId="0475A25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4.35%</w:t>
            </w:r>
          </w:p>
        </w:tc>
        <w:tc>
          <w:tcPr>
            <w:tcW w:w="0" w:type="auto"/>
            <w:shd w:val="clear" w:color="auto" w:fill="auto"/>
            <w:vAlign w:val="center"/>
          </w:tcPr>
          <w:p w14:paraId="13B4726A" w14:textId="2FE1631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26.68%</w:t>
            </w:r>
          </w:p>
        </w:tc>
        <w:tc>
          <w:tcPr>
            <w:tcW w:w="0" w:type="auto"/>
            <w:shd w:val="clear" w:color="auto" w:fill="auto"/>
            <w:vAlign w:val="center"/>
          </w:tcPr>
          <w:p w14:paraId="0C9619B0" w14:textId="74A2EC0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54.27%</w:t>
            </w:r>
          </w:p>
        </w:tc>
      </w:tr>
      <w:tr w:rsidR="00F162B2" w:rsidRPr="00A135F8" w14:paraId="3B315E84" w14:textId="77777777" w:rsidTr="00A135F8">
        <w:trPr>
          <w:trHeight w:val="278"/>
        </w:trPr>
        <w:tc>
          <w:tcPr>
            <w:tcW w:w="0" w:type="auto"/>
            <w:vMerge w:val="restart"/>
            <w:vAlign w:val="center"/>
          </w:tcPr>
          <w:p w14:paraId="056CF31A" w14:textId="22F90E6F"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09CF8D9F" w14:textId="43E0DD3A" w:rsidR="00F162B2" w:rsidRPr="00A135F8" w:rsidRDefault="00F162B2" w:rsidP="00A27C7A">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 xml:space="preserve">DL average-UPT </w:t>
            </w:r>
            <w:r w:rsidRPr="00A135F8">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A78C99A"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Mean</w:t>
            </w:r>
          </w:p>
        </w:tc>
        <w:tc>
          <w:tcPr>
            <w:tcW w:w="0" w:type="auto"/>
            <w:shd w:val="clear" w:color="auto" w:fill="auto"/>
            <w:vAlign w:val="center"/>
          </w:tcPr>
          <w:p w14:paraId="06DB05AC" w14:textId="29469D3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502.54</w:t>
            </w:r>
          </w:p>
        </w:tc>
        <w:tc>
          <w:tcPr>
            <w:tcW w:w="0" w:type="auto"/>
            <w:shd w:val="clear" w:color="auto" w:fill="auto"/>
            <w:vAlign w:val="center"/>
          </w:tcPr>
          <w:p w14:paraId="1B753A2E" w14:textId="150B2A5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376.62</w:t>
            </w:r>
          </w:p>
        </w:tc>
        <w:tc>
          <w:tcPr>
            <w:tcW w:w="0" w:type="auto"/>
            <w:shd w:val="clear" w:color="auto" w:fill="auto"/>
            <w:vAlign w:val="center"/>
          </w:tcPr>
          <w:p w14:paraId="7B45AE01" w14:textId="68651FA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259.64</w:t>
            </w:r>
          </w:p>
        </w:tc>
      </w:tr>
      <w:tr w:rsidR="00F162B2" w:rsidRPr="00A135F8" w14:paraId="7AB1A966" w14:textId="77777777" w:rsidTr="00A135F8">
        <w:trPr>
          <w:trHeight w:val="278"/>
        </w:trPr>
        <w:tc>
          <w:tcPr>
            <w:tcW w:w="0" w:type="auto"/>
            <w:vMerge/>
            <w:vAlign w:val="center"/>
          </w:tcPr>
          <w:p w14:paraId="65269900"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003B50F" w14:textId="3FB6DC1A"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945E8C0"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w:t>
            </w:r>
          </w:p>
        </w:tc>
        <w:tc>
          <w:tcPr>
            <w:tcW w:w="0" w:type="auto"/>
            <w:shd w:val="clear" w:color="auto" w:fill="auto"/>
            <w:vAlign w:val="center"/>
          </w:tcPr>
          <w:p w14:paraId="69FEE198" w14:textId="0A7B4845"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226.73</w:t>
            </w:r>
          </w:p>
        </w:tc>
        <w:tc>
          <w:tcPr>
            <w:tcW w:w="0" w:type="auto"/>
            <w:shd w:val="clear" w:color="auto" w:fill="auto"/>
            <w:vAlign w:val="center"/>
          </w:tcPr>
          <w:p w14:paraId="722167DF" w14:textId="36903E4F"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165.44</w:t>
            </w:r>
          </w:p>
        </w:tc>
        <w:tc>
          <w:tcPr>
            <w:tcW w:w="0" w:type="auto"/>
            <w:shd w:val="clear" w:color="auto" w:fill="auto"/>
            <w:vAlign w:val="center"/>
          </w:tcPr>
          <w:p w14:paraId="069AC62F" w14:textId="56B31BDD"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77.15</w:t>
            </w:r>
          </w:p>
        </w:tc>
      </w:tr>
      <w:tr w:rsidR="00F162B2" w:rsidRPr="00A135F8" w14:paraId="5338EB87" w14:textId="77777777" w:rsidTr="00A135F8">
        <w:trPr>
          <w:trHeight w:val="278"/>
        </w:trPr>
        <w:tc>
          <w:tcPr>
            <w:tcW w:w="0" w:type="auto"/>
            <w:vMerge/>
            <w:vAlign w:val="center"/>
          </w:tcPr>
          <w:p w14:paraId="6B0000DE"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CBCB454" w14:textId="14C880C0"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E5EC12C"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50%</w:t>
            </w:r>
          </w:p>
        </w:tc>
        <w:tc>
          <w:tcPr>
            <w:tcW w:w="0" w:type="auto"/>
            <w:shd w:val="clear" w:color="auto" w:fill="auto"/>
            <w:vAlign w:val="center"/>
          </w:tcPr>
          <w:p w14:paraId="542599D6" w14:textId="3040CBD9"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539.56</w:t>
            </w:r>
          </w:p>
        </w:tc>
        <w:tc>
          <w:tcPr>
            <w:tcW w:w="0" w:type="auto"/>
            <w:shd w:val="clear" w:color="auto" w:fill="auto"/>
            <w:vAlign w:val="center"/>
          </w:tcPr>
          <w:p w14:paraId="418B9350" w14:textId="40D90026"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384.39</w:t>
            </w:r>
          </w:p>
        </w:tc>
        <w:tc>
          <w:tcPr>
            <w:tcW w:w="0" w:type="auto"/>
            <w:shd w:val="clear" w:color="auto" w:fill="auto"/>
            <w:vAlign w:val="center"/>
          </w:tcPr>
          <w:p w14:paraId="229F4579" w14:textId="5FE7941C"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250.90</w:t>
            </w:r>
          </w:p>
        </w:tc>
      </w:tr>
      <w:tr w:rsidR="00F162B2" w:rsidRPr="00A135F8" w14:paraId="64CCA375" w14:textId="77777777" w:rsidTr="00A135F8">
        <w:trPr>
          <w:trHeight w:val="278"/>
        </w:trPr>
        <w:tc>
          <w:tcPr>
            <w:tcW w:w="0" w:type="auto"/>
            <w:vMerge/>
            <w:vAlign w:val="center"/>
          </w:tcPr>
          <w:p w14:paraId="58233E42"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9B07934" w14:textId="7A2E2A8C"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2268D98"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95%</w:t>
            </w:r>
          </w:p>
        </w:tc>
        <w:tc>
          <w:tcPr>
            <w:tcW w:w="0" w:type="auto"/>
            <w:shd w:val="clear" w:color="auto" w:fill="auto"/>
            <w:vAlign w:val="center"/>
          </w:tcPr>
          <w:p w14:paraId="6C12C18E" w14:textId="5229DC00"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643.87</w:t>
            </w:r>
          </w:p>
        </w:tc>
        <w:tc>
          <w:tcPr>
            <w:tcW w:w="0" w:type="auto"/>
            <w:shd w:val="clear" w:color="auto" w:fill="auto"/>
            <w:vAlign w:val="center"/>
          </w:tcPr>
          <w:p w14:paraId="26984D6A" w14:textId="2AE9C012"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565.35</w:t>
            </w:r>
          </w:p>
        </w:tc>
        <w:tc>
          <w:tcPr>
            <w:tcW w:w="0" w:type="auto"/>
            <w:shd w:val="clear" w:color="auto" w:fill="auto"/>
            <w:vAlign w:val="center"/>
          </w:tcPr>
          <w:p w14:paraId="3BDE937B" w14:textId="647A44BC"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472.74</w:t>
            </w:r>
          </w:p>
        </w:tc>
      </w:tr>
      <w:tr w:rsidR="00F162B2" w:rsidRPr="00A135F8" w14:paraId="62FE3376" w14:textId="77777777" w:rsidTr="00A135F8">
        <w:trPr>
          <w:trHeight w:val="278"/>
        </w:trPr>
        <w:tc>
          <w:tcPr>
            <w:tcW w:w="0" w:type="auto"/>
            <w:vMerge/>
            <w:vAlign w:val="center"/>
          </w:tcPr>
          <w:p w14:paraId="50EDCC8F"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9A7AE2D" w14:textId="1FF72F26" w:rsidR="00F162B2" w:rsidRPr="00A135F8" w:rsidRDefault="00F162B2" w:rsidP="00A27C7A">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 xml:space="preserve">UL average-UPT </w:t>
            </w:r>
            <w:r w:rsidRPr="00A135F8">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50D1B2B0"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Mean</w:t>
            </w:r>
          </w:p>
        </w:tc>
        <w:tc>
          <w:tcPr>
            <w:tcW w:w="0" w:type="auto"/>
            <w:shd w:val="clear" w:color="auto" w:fill="auto"/>
            <w:vAlign w:val="center"/>
          </w:tcPr>
          <w:p w14:paraId="17C0E893" w14:textId="41ABC41A"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63.94</w:t>
            </w:r>
          </w:p>
        </w:tc>
        <w:tc>
          <w:tcPr>
            <w:tcW w:w="0" w:type="auto"/>
            <w:shd w:val="clear" w:color="auto" w:fill="auto"/>
            <w:vAlign w:val="center"/>
          </w:tcPr>
          <w:p w14:paraId="5EA712B0" w14:textId="758EF12F"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30.38</w:t>
            </w:r>
          </w:p>
        </w:tc>
        <w:tc>
          <w:tcPr>
            <w:tcW w:w="0" w:type="auto"/>
            <w:shd w:val="clear" w:color="auto" w:fill="auto"/>
            <w:vAlign w:val="center"/>
          </w:tcPr>
          <w:p w14:paraId="4A84C81F" w14:textId="07C78CD1"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21.70</w:t>
            </w:r>
          </w:p>
        </w:tc>
      </w:tr>
      <w:tr w:rsidR="00F162B2" w:rsidRPr="00A135F8" w14:paraId="21923D2A" w14:textId="77777777" w:rsidTr="00A135F8">
        <w:trPr>
          <w:trHeight w:val="278"/>
        </w:trPr>
        <w:tc>
          <w:tcPr>
            <w:tcW w:w="0" w:type="auto"/>
            <w:vMerge/>
          </w:tcPr>
          <w:p w14:paraId="5A045EDE"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D092CC7" w14:textId="4DCD5A0C"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407B23F"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w:t>
            </w:r>
          </w:p>
        </w:tc>
        <w:tc>
          <w:tcPr>
            <w:tcW w:w="0" w:type="auto"/>
            <w:shd w:val="clear" w:color="auto" w:fill="auto"/>
            <w:vAlign w:val="center"/>
          </w:tcPr>
          <w:p w14:paraId="664E0090" w14:textId="0D71E141"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1.21</w:t>
            </w:r>
          </w:p>
        </w:tc>
        <w:tc>
          <w:tcPr>
            <w:tcW w:w="0" w:type="auto"/>
            <w:shd w:val="clear" w:color="auto" w:fill="auto"/>
            <w:vAlign w:val="center"/>
          </w:tcPr>
          <w:p w14:paraId="597880E2" w14:textId="64DB3E59"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0.45</w:t>
            </w:r>
          </w:p>
        </w:tc>
        <w:tc>
          <w:tcPr>
            <w:tcW w:w="0" w:type="auto"/>
            <w:shd w:val="clear" w:color="auto" w:fill="auto"/>
            <w:vAlign w:val="center"/>
          </w:tcPr>
          <w:p w14:paraId="7EF53F81" w14:textId="49F3BDF7"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0.29</w:t>
            </w:r>
          </w:p>
        </w:tc>
      </w:tr>
      <w:tr w:rsidR="00F162B2" w:rsidRPr="00A135F8" w14:paraId="25D79BC0" w14:textId="77777777" w:rsidTr="00A135F8">
        <w:trPr>
          <w:trHeight w:val="278"/>
        </w:trPr>
        <w:tc>
          <w:tcPr>
            <w:tcW w:w="0" w:type="auto"/>
            <w:vMerge/>
          </w:tcPr>
          <w:p w14:paraId="5BE3442F"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2412D22" w14:textId="74B842B0"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96D1FA9"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50%</w:t>
            </w:r>
          </w:p>
        </w:tc>
        <w:tc>
          <w:tcPr>
            <w:tcW w:w="0" w:type="auto"/>
            <w:shd w:val="clear" w:color="auto" w:fill="auto"/>
            <w:vAlign w:val="center"/>
          </w:tcPr>
          <w:p w14:paraId="0A64539E" w14:textId="26CB7A35"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61.90</w:t>
            </w:r>
          </w:p>
        </w:tc>
        <w:tc>
          <w:tcPr>
            <w:tcW w:w="0" w:type="auto"/>
            <w:shd w:val="clear" w:color="auto" w:fill="auto"/>
            <w:vAlign w:val="center"/>
          </w:tcPr>
          <w:p w14:paraId="45E887E0" w14:textId="671C160C"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28.22</w:t>
            </w:r>
          </w:p>
        </w:tc>
        <w:tc>
          <w:tcPr>
            <w:tcW w:w="0" w:type="auto"/>
            <w:shd w:val="clear" w:color="auto" w:fill="auto"/>
            <w:vAlign w:val="center"/>
          </w:tcPr>
          <w:p w14:paraId="04B16E0D" w14:textId="3B86BF8C"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18.16</w:t>
            </w:r>
          </w:p>
        </w:tc>
      </w:tr>
      <w:tr w:rsidR="00F162B2" w:rsidRPr="00A135F8" w14:paraId="74CD384C" w14:textId="77777777" w:rsidTr="00A135F8">
        <w:trPr>
          <w:trHeight w:val="278"/>
        </w:trPr>
        <w:tc>
          <w:tcPr>
            <w:tcW w:w="0" w:type="auto"/>
            <w:vMerge/>
          </w:tcPr>
          <w:p w14:paraId="1327B52E"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B7EE2F9" w14:textId="38BBAEA5"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DD65C93"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95%</w:t>
            </w:r>
          </w:p>
        </w:tc>
        <w:tc>
          <w:tcPr>
            <w:tcW w:w="0" w:type="auto"/>
            <w:shd w:val="clear" w:color="auto" w:fill="auto"/>
            <w:vAlign w:val="center"/>
          </w:tcPr>
          <w:p w14:paraId="13AA3F62" w14:textId="3B6F3AFF"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137.28</w:t>
            </w:r>
          </w:p>
        </w:tc>
        <w:tc>
          <w:tcPr>
            <w:tcW w:w="0" w:type="auto"/>
            <w:shd w:val="clear" w:color="auto" w:fill="auto"/>
            <w:vAlign w:val="center"/>
          </w:tcPr>
          <w:p w14:paraId="054E4D20" w14:textId="35371A03"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66.23</w:t>
            </w:r>
          </w:p>
        </w:tc>
        <w:tc>
          <w:tcPr>
            <w:tcW w:w="0" w:type="auto"/>
            <w:shd w:val="clear" w:color="auto" w:fill="auto"/>
            <w:vAlign w:val="center"/>
          </w:tcPr>
          <w:p w14:paraId="27F172C8" w14:textId="1DEDA29C"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53.27</w:t>
            </w:r>
          </w:p>
        </w:tc>
      </w:tr>
      <w:tr w:rsidR="00F162B2" w:rsidRPr="00A135F8" w14:paraId="25ACEE79" w14:textId="77777777" w:rsidTr="00A135F8">
        <w:trPr>
          <w:trHeight w:val="278"/>
        </w:trPr>
        <w:tc>
          <w:tcPr>
            <w:tcW w:w="0" w:type="auto"/>
            <w:vMerge w:val="restart"/>
            <w:vAlign w:val="center"/>
          </w:tcPr>
          <w:p w14:paraId="4A686A51" w14:textId="47AB74B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22C37873" w14:textId="42F1AEA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 xml:space="preserve">DL average-UPT </w:t>
            </w:r>
            <w:r w:rsidRPr="00A135F8">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3FF09125" w14:textId="7C6D5F8D"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Mean</w:t>
            </w:r>
          </w:p>
        </w:tc>
        <w:tc>
          <w:tcPr>
            <w:tcW w:w="0" w:type="auto"/>
            <w:shd w:val="clear" w:color="auto" w:fill="auto"/>
            <w:vAlign w:val="center"/>
          </w:tcPr>
          <w:p w14:paraId="0AFD0938" w14:textId="4083F305"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480.35</w:t>
            </w:r>
          </w:p>
        </w:tc>
        <w:tc>
          <w:tcPr>
            <w:tcW w:w="0" w:type="auto"/>
            <w:shd w:val="clear" w:color="auto" w:fill="auto"/>
            <w:vAlign w:val="center"/>
          </w:tcPr>
          <w:p w14:paraId="2857557A" w14:textId="210ED113"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296.34</w:t>
            </w:r>
          </w:p>
        </w:tc>
        <w:tc>
          <w:tcPr>
            <w:tcW w:w="0" w:type="auto"/>
            <w:shd w:val="clear" w:color="auto" w:fill="auto"/>
            <w:vAlign w:val="center"/>
          </w:tcPr>
          <w:p w14:paraId="397702A3" w14:textId="5077799A"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145.15</w:t>
            </w:r>
          </w:p>
        </w:tc>
      </w:tr>
      <w:tr w:rsidR="00F162B2" w:rsidRPr="00A135F8" w14:paraId="6CC7D20A" w14:textId="77777777" w:rsidTr="00A135F8">
        <w:trPr>
          <w:trHeight w:val="278"/>
        </w:trPr>
        <w:tc>
          <w:tcPr>
            <w:tcW w:w="0" w:type="auto"/>
            <w:vMerge/>
          </w:tcPr>
          <w:p w14:paraId="68E5E7FE"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701E346"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E78D2C3" w14:textId="0AF7B0B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w:t>
            </w:r>
          </w:p>
        </w:tc>
        <w:tc>
          <w:tcPr>
            <w:tcW w:w="0" w:type="auto"/>
            <w:shd w:val="clear" w:color="auto" w:fill="auto"/>
            <w:vAlign w:val="center"/>
          </w:tcPr>
          <w:p w14:paraId="7C3A76FA" w14:textId="1280EF86"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215.01</w:t>
            </w:r>
          </w:p>
        </w:tc>
        <w:tc>
          <w:tcPr>
            <w:tcW w:w="0" w:type="auto"/>
            <w:shd w:val="clear" w:color="auto" w:fill="auto"/>
            <w:vAlign w:val="center"/>
          </w:tcPr>
          <w:p w14:paraId="69F3437D" w14:textId="7771B4B4"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118.58</w:t>
            </w:r>
          </w:p>
        </w:tc>
        <w:tc>
          <w:tcPr>
            <w:tcW w:w="0" w:type="auto"/>
            <w:shd w:val="clear" w:color="auto" w:fill="auto"/>
            <w:vAlign w:val="center"/>
          </w:tcPr>
          <w:p w14:paraId="3470F731" w14:textId="602E531A"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23.52</w:t>
            </w:r>
          </w:p>
        </w:tc>
      </w:tr>
      <w:tr w:rsidR="00F162B2" w:rsidRPr="00A135F8" w14:paraId="6EB32BFB" w14:textId="77777777" w:rsidTr="00A135F8">
        <w:trPr>
          <w:trHeight w:val="278"/>
        </w:trPr>
        <w:tc>
          <w:tcPr>
            <w:tcW w:w="0" w:type="auto"/>
            <w:vMerge/>
          </w:tcPr>
          <w:p w14:paraId="4006AA24"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AB9ED5C"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9D3CACC" w14:textId="5B432622"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50%</w:t>
            </w:r>
          </w:p>
        </w:tc>
        <w:tc>
          <w:tcPr>
            <w:tcW w:w="0" w:type="auto"/>
            <w:shd w:val="clear" w:color="auto" w:fill="auto"/>
            <w:vAlign w:val="center"/>
          </w:tcPr>
          <w:p w14:paraId="3D17CEEC" w14:textId="6C36F412"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512.39</w:t>
            </w:r>
          </w:p>
        </w:tc>
        <w:tc>
          <w:tcPr>
            <w:tcW w:w="0" w:type="auto"/>
            <w:shd w:val="clear" w:color="auto" w:fill="auto"/>
            <w:vAlign w:val="center"/>
          </w:tcPr>
          <w:p w14:paraId="556A1344" w14:textId="133E3866"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295.86</w:t>
            </w:r>
          </w:p>
        </w:tc>
        <w:tc>
          <w:tcPr>
            <w:tcW w:w="0" w:type="auto"/>
            <w:shd w:val="clear" w:color="auto" w:fill="auto"/>
            <w:vAlign w:val="center"/>
          </w:tcPr>
          <w:p w14:paraId="6172083E" w14:textId="55065D12"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122.68</w:t>
            </w:r>
          </w:p>
        </w:tc>
      </w:tr>
      <w:tr w:rsidR="00F162B2" w:rsidRPr="00A135F8" w14:paraId="02D9F1B7" w14:textId="77777777" w:rsidTr="00A135F8">
        <w:trPr>
          <w:trHeight w:val="278"/>
        </w:trPr>
        <w:tc>
          <w:tcPr>
            <w:tcW w:w="0" w:type="auto"/>
            <w:vMerge/>
          </w:tcPr>
          <w:p w14:paraId="7EC7F195"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78BD198"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9F4A6C9" w14:textId="3A1AD565"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95%</w:t>
            </w:r>
          </w:p>
        </w:tc>
        <w:tc>
          <w:tcPr>
            <w:tcW w:w="0" w:type="auto"/>
            <w:shd w:val="clear" w:color="auto" w:fill="auto"/>
            <w:vAlign w:val="center"/>
          </w:tcPr>
          <w:p w14:paraId="29AF3C72" w14:textId="702D6855"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627.11</w:t>
            </w:r>
          </w:p>
        </w:tc>
        <w:tc>
          <w:tcPr>
            <w:tcW w:w="0" w:type="auto"/>
            <w:shd w:val="clear" w:color="auto" w:fill="auto"/>
            <w:vAlign w:val="center"/>
          </w:tcPr>
          <w:p w14:paraId="42AEA992" w14:textId="19087B32"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487.85</w:t>
            </w:r>
          </w:p>
        </w:tc>
        <w:tc>
          <w:tcPr>
            <w:tcW w:w="0" w:type="auto"/>
            <w:shd w:val="clear" w:color="auto" w:fill="auto"/>
            <w:vAlign w:val="center"/>
          </w:tcPr>
          <w:p w14:paraId="41AC1CCE" w14:textId="756AD972"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340.79</w:t>
            </w:r>
          </w:p>
        </w:tc>
      </w:tr>
      <w:tr w:rsidR="00F162B2" w:rsidRPr="00A135F8" w14:paraId="4FD63F2C" w14:textId="77777777" w:rsidTr="00A135F8">
        <w:trPr>
          <w:trHeight w:val="278"/>
        </w:trPr>
        <w:tc>
          <w:tcPr>
            <w:tcW w:w="0" w:type="auto"/>
            <w:vMerge/>
          </w:tcPr>
          <w:p w14:paraId="566B217F"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6F0FA53" w14:textId="0717B363"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 xml:space="preserve">UL average-UPT </w:t>
            </w:r>
            <w:r w:rsidRPr="00A135F8">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45C01F4A" w14:textId="327964E0"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Mean</w:t>
            </w:r>
          </w:p>
        </w:tc>
        <w:tc>
          <w:tcPr>
            <w:tcW w:w="0" w:type="auto"/>
            <w:shd w:val="clear" w:color="auto" w:fill="auto"/>
            <w:vAlign w:val="center"/>
          </w:tcPr>
          <w:p w14:paraId="767D2B40" w14:textId="1F24D1AB"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45.83</w:t>
            </w:r>
          </w:p>
        </w:tc>
        <w:tc>
          <w:tcPr>
            <w:tcW w:w="0" w:type="auto"/>
            <w:shd w:val="clear" w:color="auto" w:fill="auto"/>
            <w:vAlign w:val="center"/>
          </w:tcPr>
          <w:p w14:paraId="3AF1407E" w14:textId="628C4C22"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32.32</w:t>
            </w:r>
          </w:p>
        </w:tc>
        <w:tc>
          <w:tcPr>
            <w:tcW w:w="0" w:type="auto"/>
            <w:shd w:val="clear" w:color="auto" w:fill="auto"/>
            <w:vAlign w:val="center"/>
          </w:tcPr>
          <w:p w14:paraId="5444008F" w14:textId="3B51AB57"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24.09</w:t>
            </w:r>
          </w:p>
        </w:tc>
      </w:tr>
      <w:tr w:rsidR="00F162B2" w:rsidRPr="00A135F8" w14:paraId="77D0BD6E" w14:textId="77777777" w:rsidTr="00A135F8">
        <w:trPr>
          <w:trHeight w:val="278"/>
        </w:trPr>
        <w:tc>
          <w:tcPr>
            <w:tcW w:w="0" w:type="auto"/>
            <w:vMerge/>
          </w:tcPr>
          <w:p w14:paraId="0DA0B8D3"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9DF1FB6"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FD077A3" w14:textId="761FAF6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w:t>
            </w:r>
          </w:p>
        </w:tc>
        <w:tc>
          <w:tcPr>
            <w:tcW w:w="0" w:type="auto"/>
            <w:shd w:val="clear" w:color="auto" w:fill="auto"/>
            <w:vAlign w:val="center"/>
          </w:tcPr>
          <w:p w14:paraId="6B8A7EFB" w14:textId="4726ED2A"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1.42</w:t>
            </w:r>
          </w:p>
        </w:tc>
        <w:tc>
          <w:tcPr>
            <w:tcW w:w="0" w:type="auto"/>
            <w:shd w:val="clear" w:color="auto" w:fill="auto"/>
            <w:vAlign w:val="center"/>
          </w:tcPr>
          <w:p w14:paraId="3B364A10" w14:textId="3B6545D1"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0.46</w:t>
            </w:r>
          </w:p>
        </w:tc>
        <w:tc>
          <w:tcPr>
            <w:tcW w:w="0" w:type="auto"/>
            <w:shd w:val="clear" w:color="auto" w:fill="auto"/>
            <w:vAlign w:val="center"/>
          </w:tcPr>
          <w:p w14:paraId="2CC40A6D" w14:textId="3734296F"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0.27</w:t>
            </w:r>
          </w:p>
        </w:tc>
      </w:tr>
      <w:tr w:rsidR="00F162B2" w:rsidRPr="00A135F8" w14:paraId="16F0B0B3" w14:textId="77777777" w:rsidTr="00A135F8">
        <w:trPr>
          <w:trHeight w:val="278"/>
        </w:trPr>
        <w:tc>
          <w:tcPr>
            <w:tcW w:w="0" w:type="auto"/>
            <w:vMerge/>
          </w:tcPr>
          <w:p w14:paraId="0430D078"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FBA3E3E"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6F2C8A3" w14:textId="3898EDF1"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50%</w:t>
            </w:r>
          </w:p>
        </w:tc>
        <w:tc>
          <w:tcPr>
            <w:tcW w:w="0" w:type="auto"/>
            <w:shd w:val="clear" w:color="auto" w:fill="auto"/>
            <w:vAlign w:val="center"/>
          </w:tcPr>
          <w:p w14:paraId="2B07CF36" w14:textId="67265E3D"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45.58</w:t>
            </w:r>
          </w:p>
        </w:tc>
        <w:tc>
          <w:tcPr>
            <w:tcW w:w="0" w:type="auto"/>
            <w:shd w:val="clear" w:color="auto" w:fill="auto"/>
            <w:vAlign w:val="center"/>
          </w:tcPr>
          <w:p w14:paraId="65A514B8" w14:textId="45FA3EF9"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30.55</w:t>
            </w:r>
          </w:p>
        </w:tc>
        <w:tc>
          <w:tcPr>
            <w:tcW w:w="0" w:type="auto"/>
            <w:shd w:val="clear" w:color="auto" w:fill="auto"/>
            <w:vAlign w:val="center"/>
          </w:tcPr>
          <w:p w14:paraId="0918C956" w14:textId="2C4EB71E"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20.35</w:t>
            </w:r>
          </w:p>
        </w:tc>
      </w:tr>
      <w:tr w:rsidR="00F162B2" w:rsidRPr="00A135F8" w14:paraId="06A35544" w14:textId="77777777" w:rsidTr="00A135F8">
        <w:trPr>
          <w:trHeight w:val="278"/>
        </w:trPr>
        <w:tc>
          <w:tcPr>
            <w:tcW w:w="0" w:type="auto"/>
            <w:vMerge/>
          </w:tcPr>
          <w:p w14:paraId="68DFDDF7"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F534A88"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95F42A2" w14:textId="5DED0333"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95%</w:t>
            </w:r>
          </w:p>
        </w:tc>
        <w:tc>
          <w:tcPr>
            <w:tcW w:w="0" w:type="auto"/>
            <w:shd w:val="clear" w:color="auto" w:fill="auto"/>
            <w:vAlign w:val="center"/>
          </w:tcPr>
          <w:p w14:paraId="068C2B07" w14:textId="62D3B983"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91.65</w:t>
            </w:r>
          </w:p>
        </w:tc>
        <w:tc>
          <w:tcPr>
            <w:tcW w:w="0" w:type="auto"/>
            <w:shd w:val="clear" w:color="auto" w:fill="auto"/>
            <w:vAlign w:val="center"/>
          </w:tcPr>
          <w:p w14:paraId="4A5B6DC7" w14:textId="6F80B898"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70.60</w:t>
            </w:r>
          </w:p>
        </w:tc>
        <w:tc>
          <w:tcPr>
            <w:tcW w:w="0" w:type="auto"/>
            <w:shd w:val="clear" w:color="auto" w:fill="auto"/>
            <w:vAlign w:val="center"/>
          </w:tcPr>
          <w:p w14:paraId="308F5B03" w14:textId="38368F89" w:rsidR="00F162B2" w:rsidRPr="00F162B2" w:rsidRDefault="00F162B2" w:rsidP="00807668">
            <w:pPr>
              <w:jc w:val="center"/>
              <w:rPr>
                <w:rFonts w:ascii="Times New Roman" w:eastAsia="等线" w:hAnsi="Times New Roman" w:cs="Times New Roman"/>
                <w:sz w:val="20"/>
                <w:szCs w:val="20"/>
              </w:rPr>
            </w:pPr>
            <w:r w:rsidRPr="00F162B2">
              <w:rPr>
                <w:rFonts w:ascii="Times New Roman" w:eastAsia="等线" w:hAnsi="Times New Roman" w:cs="Times New Roman"/>
                <w:color w:val="000000"/>
                <w:sz w:val="20"/>
                <w:szCs w:val="20"/>
              </w:rPr>
              <w:t>58.89</w:t>
            </w:r>
          </w:p>
        </w:tc>
      </w:tr>
      <w:tr w:rsidR="00F162B2" w:rsidRPr="00A135F8" w14:paraId="0DC26834" w14:textId="77777777" w:rsidTr="00A135F8">
        <w:trPr>
          <w:trHeight w:val="278"/>
        </w:trPr>
        <w:tc>
          <w:tcPr>
            <w:tcW w:w="0" w:type="auto"/>
            <w:vMerge w:val="restart"/>
            <w:vAlign w:val="center"/>
          </w:tcPr>
          <w:p w14:paraId="3E9EE2F9" w14:textId="17A979C2"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7FF5AD0C" w14:textId="3B923101" w:rsidR="00F162B2" w:rsidRPr="00A135F8" w:rsidRDefault="00F162B2" w:rsidP="00A27C7A">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 xml:space="preserve">DL packet-Latency </w:t>
            </w:r>
            <w:r w:rsidRPr="00A135F8">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0EFCA5B7"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Mean</w:t>
            </w:r>
          </w:p>
        </w:tc>
        <w:tc>
          <w:tcPr>
            <w:tcW w:w="0" w:type="auto"/>
            <w:shd w:val="clear" w:color="auto" w:fill="auto"/>
            <w:vAlign w:val="center"/>
          </w:tcPr>
          <w:p w14:paraId="0D6E16CE" w14:textId="202D5F67"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10.21</w:t>
            </w:r>
          </w:p>
        </w:tc>
        <w:tc>
          <w:tcPr>
            <w:tcW w:w="0" w:type="auto"/>
            <w:shd w:val="clear" w:color="auto" w:fill="auto"/>
            <w:vAlign w:val="center"/>
          </w:tcPr>
          <w:p w14:paraId="536D8E96" w14:textId="07B1A3B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16.53</w:t>
            </w:r>
          </w:p>
        </w:tc>
        <w:tc>
          <w:tcPr>
            <w:tcW w:w="0" w:type="auto"/>
            <w:shd w:val="clear" w:color="auto" w:fill="auto"/>
            <w:vAlign w:val="center"/>
          </w:tcPr>
          <w:p w14:paraId="2D0401B6" w14:textId="44E2B79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44.69</w:t>
            </w:r>
          </w:p>
        </w:tc>
      </w:tr>
      <w:tr w:rsidR="00F162B2" w:rsidRPr="00A135F8" w14:paraId="7176AB26" w14:textId="77777777" w:rsidTr="00A135F8">
        <w:trPr>
          <w:trHeight w:val="278"/>
        </w:trPr>
        <w:tc>
          <w:tcPr>
            <w:tcW w:w="0" w:type="auto"/>
            <w:vMerge/>
            <w:vAlign w:val="center"/>
          </w:tcPr>
          <w:p w14:paraId="04382882"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624587F" w14:textId="707644BE"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B63F685"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w:t>
            </w:r>
          </w:p>
        </w:tc>
        <w:tc>
          <w:tcPr>
            <w:tcW w:w="0" w:type="auto"/>
            <w:shd w:val="clear" w:color="auto" w:fill="auto"/>
            <w:vAlign w:val="center"/>
          </w:tcPr>
          <w:p w14:paraId="74F54C37" w14:textId="48AADFD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5.48</w:t>
            </w:r>
          </w:p>
        </w:tc>
        <w:tc>
          <w:tcPr>
            <w:tcW w:w="0" w:type="auto"/>
            <w:shd w:val="clear" w:color="auto" w:fill="auto"/>
            <w:vAlign w:val="center"/>
          </w:tcPr>
          <w:p w14:paraId="0179DC96" w14:textId="5E5A4B3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5.90</w:t>
            </w:r>
          </w:p>
        </w:tc>
        <w:tc>
          <w:tcPr>
            <w:tcW w:w="0" w:type="auto"/>
            <w:shd w:val="clear" w:color="auto" w:fill="auto"/>
            <w:vAlign w:val="center"/>
          </w:tcPr>
          <w:p w14:paraId="3B100AAF" w14:textId="49037BF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6.65</w:t>
            </w:r>
          </w:p>
        </w:tc>
      </w:tr>
      <w:tr w:rsidR="00F162B2" w:rsidRPr="00A135F8" w14:paraId="447BA116" w14:textId="77777777" w:rsidTr="00A135F8">
        <w:trPr>
          <w:trHeight w:val="278"/>
        </w:trPr>
        <w:tc>
          <w:tcPr>
            <w:tcW w:w="0" w:type="auto"/>
            <w:vMerge/>
            <w:vAlign w:val="center"/>
          </w:tcPr>
          <w:p w14:paraId="5C45D24D"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090B25C" w14:textId="7976C3E3"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A17604A"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50%</w:t>
            </w:r>
          </w:p>
        </w:tc>
        <w:tc>
          <w:tcPr>
            <w:tcW w:w="0" w:type="auto"/>
            <w:shd w:val="clear" w:color="auto" w:fill="auto"/>
            <w:vAlign w:val="center"/>
          </w:tcPr>
          <w:p w14:paraId="6DD5F43C" w14:textId="25B721B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7.57</w:t>
            </w:r>
          </w:p>
        </w:tc>
        <w:tc>
          <w:tcPr>
            <w:tcW w:w="0" w:type="auto"/>
            <w:shd w:val="clear" w:color="auto" w:fill="auto"/>
            <w:vAlign w:val="center"/>
          </w:tcPr>
          <w:p w14:paraId="44079DA7" w14:textId="7D95872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10.89</w:t>
            </w:r>
          </w:p>
        </w:tc>
        <w:tc>
          <w:tcPr>
            <w:tcW w:w="0" w:type="auto"/>
            <w:shd w:val="clear" w:color="auto" w:fill="auto"/>
            <w:vAlign w:val="center"/>
          </w:tcPr>
          <w:p w14:paraId="7337F33F" w14:textId="6C6DDD6B"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18.00</w:t>
            </w:r>
          </w:p>
        </w:tc>
      </w:tr>
      <w:tr w:rsidR="00F162B2" w:rsidRPr="00A135F8" w14:paraId="2DD1ACF7" w14:textId="77777777" w:rsidTr="00A135F8">
        <w:trPr>
          <w:trHeight w:val="278"/>
        </w:trPr>
        <w:tc>
          <w:tcPr>
            <w:tcW w:w="0" w:type="auto"/>
            <w:vMerge/>
            <w:vAlign w:val="center"/>
          </w:tcPr>
          <w:p w14:paraId="3F0E90CE"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5DFA3BB" w14:textId="7DA1B0F5"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F99157F"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95%</w:t>
            </w:r>
          </w:p>
        </w:tc>
        <w:tc>
          <w:tcPr>
            <w:tcW w:w="0" w:type="auto"/>
            <w:shd w:val="clear" w:color="auto" w:fill="auto"/>
            <w:vAlign w:val="center"/>
          </w:tcPr>
          <w:p w14:paraId="2EDA9DCD" w14:textId="4DD4496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20.39</w:t>
            </w:r>
          </w:p>
        </w:tc>
        <w:tc>
          <w:tcPr>
            <w:tcW w:w="0" w:type="auto"/>
            <w:shd w:val="clear" w:color="auto" w:fill="auto"/>
            <w:vAlign w:val="center"/>
          </w:tcPr>
          <w:p w14:paraId="13E49445" w14:textId="641003A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39.51</w:t>
            </w:r>
          </w:p>
        </w:tc>
        <w:tc>
          <w:tcPr>
            <w:tcW w:w="0" w:type="auto"/>
            <w:shd w:val="clear" w:color="auto" w:fill="auto"/>
            <w:vAlign w:val="center"/>
          </w:tcPr>
          <w:p w14:paraId="4318E9E4" w14:textId="5568E95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107.62</w:t>
            </w:r>
          </w:p>
        </w:tc>
      </w:tr>
      <w:tr w:rsidR="00F162B2" w:rsidRPr="00A135F8" w14:paraId="1092709D" w14:textId="77777777" w:rsidTr="00A135F8">
        <w:trPr>
          <w:trHeight w:val="278"/>
        </w:trPr>
        <w:tc>
          <w:tcPr>
            <w:tcW w:w="0" w:type="auto"/>
            <w:vMerge/>
            <w:vAlign w:val="center"/>
          </w:tcPr>
          <w:p w14:paraId="2715492E"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5FE5511A" w14:textId="5AF363B3" w:rsidR="00F162B2" w:rsidRPr="00A135F8" w:rsidRDefault="00F162B2" w:rsidP="00A27C7A">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 xml:space="preserve">UL packet-Latency </w:t>
            </w:r>
            <w:r w:rsidRPr="00A135F8">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B653652"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Mean</w:t>
            </w:r>
          </w:p>
        </w:tc>
        <w:tc>
          <w:tcPr>
            <w:tcW w:w="0" w:type="auto"/>
            <w:shd w:val="clear" w:color="auto" w:fill="auto"/>
            <w:vAlign w:val="center"/>
          </w:tcPr>
          <w:p w14:paraId="74E1ECDC" w14:textId="34CCC05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77.91</w:t>
            </w:r>
          </w:p>
        </w:tc>
        <w:tc>
          <w:tcPr>
            <w:tcW w:w="0" w:type="auto"/>
            <w:shd w:val="clear" w:color="auto" w:fill="auto"/>
            <w:vAlign w:val="center"/>
          </w:tcPr>
          <w:p w14:paraId="1A48A48B" w14:textId="2DFBAE9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123.69</w:t>
            </w:r>
          </w:p>
        </w:tc>
        <w:tc>
          <w:tcPr>
            <w:tcW w:w="0" w:type="auto"/>
            <w:shd w:val="clear" w:color="auto" w:fill="auto"/>
            <w:vAlign w:val="center"/>
          </w:tcPr>
          <w:p w14:paraId="6FDD1C45" w14:textId="2B666AD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171.12</w:t>
            </w:r>
          </w:p>
        </w:tc>
      </w:tr>
      <w:tr w:rsidR="00F162B2" w:rsidRPr="00A135F8" w14:paraId="4C740386" w14:textId="77777777" w:rsidTr="00A135F8">
        <w:trPr>
          <w:trHeight w:val="278"/>
        </w:trPr>
        <w:tc>
          <w:tcPr>
            <w:tcW w:w="0" w:type="auto"/>
            <w:vMerge/>
          </w:tcPr>
          <w:p w14:paraId="3BD598A3"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CF6FFF0" w14:textId="76A53B01"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AC59047"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w:t>
            </w:r>
          </w:p>
        </w:tc>
        <w:tc>
          <w:tcPr>
            <w:tcW w:w="0" w:type="auto"/>
            <w:shd w:val="clear" w:color="auto" w:fill="auto"/>
            <w:vAlign w:val="center"/>
          </w:tcPr>
          <w:p w14:paraId="583CB175" w14:textId="131CAD1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5.29</w:t>
            </w:r>
          </w:p>
        </w:tc>
        <w:tc>
          <w:tcPr>
            <w:tcW w:w="0" w:type="auto"/>
            <w:shd w:val="clear" w:color="auto" w:fill="auto"/>
            <w:vAlign w:val="center"/>
          </w:tcPr>
          <w:p w14:paraId="2B70C227" w14:textId="4E292B0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13.71</w:t>
            </w:r>
          </w:p>
        </w:tc>
        <w:tc>
          <w:tcPr>
            <w:tcW w:w="0" w:type="auto"/>
            <w:shd w:val="clear" w:color="auto" w:fill="auto"/>
            <w:vAlign w:val="center"/>
          </w:tcPr>
          <w:p w14:paraId="1FD5142F" w14:textId="1C64F6C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15.45</w:t>
            </w:r>
          </w:p>
        </w:tc>
      </w:tr>
      <w:tr w:rsidR="00F162B2" w:rsidRPr="00A135F8" w14:paraId="54889A06" w14:textId="77777777" w:rsidTr="00A135F8">
        <w:trPr>
          <w:trHeight w:val="278"/>
        </w:trPr>
        <w:tc>
          <w:tcPr>
            <w:tcW w:w="0" w:type="auto"/>
            <w:vMerge/>
          </w:tcPr>
          <w:p w14:paraId="1568FE3E"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9B80B37" w14:textId="0C4D880C"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4930729"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50%</w:t>
            </w:r>
          </w:p>
        </w:tc>
        <w:tc>
          <w:tcPr>
            <w:tcW w:w="0" w:type="auto"/>
            <w:shd w:val="clear" w:color="auto" w:fill="auto"/>
            <w:vAlign w:val="center"/>
          </w:tcPr>
          <w:p w14:paraId="578682FD" w14:textId="685AEE9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18.46</w:t>
            </w:r>
          </w:p>
        </w:tc>
        <w:tc>
          <w:tcPr>
            <w:tcW w:w="0" w:type="auto"/>
            <w:shd w:val="clear" w:color="auto" w:fill="auto"/>
            <w:vAlign w:val="center"/>
          </w:tcPr>
          <w:p w14:paraId="5E5C0E9B" w14:textId="0380756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36.54</w:t>
            </w:r>
          </w:p>
        </w:tc>
        <w:tc>
          <w:tcPr>
            <w:tcW w:w="0" w:type="auto"/>
            <w:shd w:val="clear" w:color="auto" w:fill="auto"/>
            <w:vAlign w:val="center"/>
          </w:tcPr>
          <w:p w14:paraId="0CA94354" w14:textId="7224694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61.59</w:t>
            </w:r>
          </w:p>
        </w:tc>
      </w:tr>
      <w:tr w:rsidR="00F162B2" w:rsidRPr="00A135F8" w14:paraId="456552B0" w14:textId="77777777" w:rsidTr="00A135F8">
        <w:trPr>
          <w:trHeight w:val="278"/>
        </w:trPr>
        <w:tc>
          <w:tcPr>
            <w:tcW w:w="0" w:type="auto"/>
            <w:vMerge/>
          </w:tcPr>
          <w:p w14:paraId="0B433F36"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789ADFA" w14:textId="77EE47BE"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7E4027A" w14:textId="7777777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95%</w:t>
            </w:r>
          </w:p>
        </w:tc>
        <w:tc>
          <w:tcPr>
            <w:tcW w:w="0" w:type="auto"/>
            <w:shd w:val="clear" w:color="auto" w:fill="auto"/>
            <w:vAlign w:val="center"/>
          </w:tcPr>
          <w:p w14:paraId="213FADB5" w14:textId="79E87EF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363.37</w:t>
            </w:r>
          </w:p>
        </w:tc>
        <w:tc>
          <w:tcPr>
            <w:tcW w:w="0" w:type="auto"/>
            <w:shd w:val="clear" w:color="auto" w:fill="auto"/>
            <w:vAlign w:val="center"/>
          </w:tcPr>
          <w:p w14:paraId="22F7B2C0" w14:textId="675CD62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587.42</w:t>
            </w:r>
          </w:p>
        </w:tc>
        <w:tc>
          <w:tcPr>
            <w:tcW w:w="0" w:type="auto"/>
            <w:shd w:val="clear" w:color="auto" w:fill="auto"/>
            <w:vAlign w:val="center"/>
          </w:tcPr>
          <w:p w14:paraId="139139DB" w14:textId="6F91589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765.98</w:t>
            </w:r>
          </w:p>
        </w:tc>
      </w:tr>
      <w:tr w:rsidR="00F162B2" w:rsidRPr="00A135F8" w14:paraId="0CACBCF9" w14:textId="77777777" w:rsidTr="00A135F8">
        <w:trPr>
          <w:trHeight w:val="278"/>
        </w:trPr>
        <w:tc>
          <w:tcPr>
            <w:tcW w:w="0" w:type="auto"/>
            <w:vMerge w:val="restart"/>
            <w:vAlign w:val="center"/>
          </w:tcPr>
          <w:p w14:paraId="4B420BC6" w14:textId="5BB0C2D2"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3FCA8119" w14:textId="39EECEBF"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 xml:space="preserve">DL packet-Latency </w:t>
            </w:r>
            <w:r w:rsidRPr="00A135F8">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56C77193" w14:textId="2B87920D"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Mean</w:t>
            </w:r>
          </w:p>
        </w:tc>
        <w:tc>
          <w:tcPr>
            <w:tcW w:w="0" w:type="auto"/>
            <w:shd w:val="clear" w:color="auto" w:fill="auto"/>
            <w:vAlign w:val="center"/>
          </w:tcPr>
          <w:p w14:paraId="3C5CF7E8" w14:textId="36003CF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10.86</w:t>
            </w:r>
          </w:p>
        </w:tc>
        <w:tc>
          <w:tcPr>
            <w:tcW w:w="0" w:type="auto"/>
            <w:shd w:val="clear" w:color="auto" w:fill="auto"/>
            <w:vAlign w:val="center"/>
          </w:tcPr>
          <w:p w14:paraId="559F6183" w14:textId="422FE51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23.96</w:t>
            </w:r>
          </w:p>
        </w:tc>
        <w:tc>
          <w:tcPr>
            <w:tcW w:w="0" w:type="auto"/>
            <w:shd w:val="clear" w:color="auto" w:fill="auto"/>
            <w:vAlign w:val="center"/>
          </w:tcPr>
          <w:p w14:paraId="5E6CBD73" w14:textId="42737107"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164.53</w:t>
            </w:r>
          </w:p>
        </w:tc>
      </w:tr>
      <w:tr w:rsidR="00F162B2" w:rsidRPr="00A135F8" w14:paraId="421BD3D3" w14:textId="77777777" w:rsidTr="00A135F8">
        <w:trPr>
          <w:trHeight w:val="278"/>
        </w:trPr>
        <w:tc>
          <w:tcPr>
            <w:tcW w:w="0" w:type="auto"/>
            <w:vMerge/>
          </w:tcPr>
          <w:p w14:paraId="5C95B60F"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676363C"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00BA55E" w14:textId="0AFAC6D5"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w:t>
            </w:r>
          </w:p>
        </w:tc>
        <w:tc>
          <w:tcPr>
            <w:tcW w:w="0" w:type="auto"/>
            <w:shd w:val="clear" w:color="auto" w:fill="auto"/>
            <w:vAlign w:val="center"/>
          </w:tcPr>
          <w:p w14:paraId="49D3CD81" w14:textId="61C3E7B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5.53</w:t>
            </w:r>
          </w:p>
        </w:tc>
        <w:tc>
          <w:tcPr>
            <w:tcW w:w="0" w:type="auto"/>
            <w:shd w:val="clear" w:color="auto" w:fill="auto"/>
            <w:vAlign w:val="center"/>
          </w:tcPr>
          <w:p w14:paraId="5D7FBD35" w14:textId="339C5C73"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6.73</w:t>
            </w:r>
          </w:p>
        </w:tc>
        <w:tc>
          <w:tcPr>
            <w:tcW w:w="0" w:type="auto"/>
            <w:shd w:val="clear" w:color="auto" w:fill="auto"/>
            <w:vAlign w:val="center"/>
          </w:tcPr>
          <w:p w14:paraId="088A70F3" w14:textId="109377E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9.04</w:t>
            </w:r>
          </w:p>
        </w:tc>
      </w:tr>
      <w:tr w:rsidR="00F162B2" w:rsidRPr="00A135F8" w14:paraId="7EBF7F68" w14:textId="77777777" w:rsidTr="00A135F8">
        <w:trPr>
          <w:trHeight w:val="278"/>
        </w:trPr>
        <w:tc>
          <w:tcPr>
            <w:tcW w:w="0" w:type="auto"/>
            <w:vMerge/>
          </w:tcPr>
          <w:p w14:paraId="6778A436"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A408FCD"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9D95954" w14:textId="51AA7F24"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50%</w:t>
            </w:r>
          </w:p>
        </w:tc>
        <w:tc>
          <w:tcPr>
            <w:tcW w:w="0" w:type="auto"/>
            <w:shd w:val="clear" w:color="auto" w:fill="auto"/>
            <w:vAlign w:val="center"/>
          </w:tcPr>
          <w:p w14:paraId="6244CBA6" w14:textId="046AACE3"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8.03</w:t>
            </w:r>
          </w:p>
        </w:tc>
        <w:tc>
          <w:tcPr>
            <w:tcW w:w="0" w:type="auto"/>
            <w:shd w:val="clear" w:color="auto" w:fill="auto"/>
            <w:vAlign w:val="center"/>
          </w:tcPr>
          <w:p w14:paraId="04457ADF" w14:textId="0B77322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14.56</w:t>
            </w:r>
          </w:p>
        </w:tc>
        <w:tc>
          <w:tcPr>
            <w:tcW w:w="0" w:type="auto"/>
            <w:shd w:val="clear" w:color="auto" w:fill="auto"/>
            <w:vAlign w:val="center"/>
          </w:tcPr>
          <w:p w14:paraId="78876F23" w14:textId="76CB7953"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37.88</w:t>
            </w:r>
          </w:p>
        </w:tc>
      </w:tr>
      <w:tr w:rsidR="00F162B2" w:rsidRPr="00A135F8" w14:paraId="27DEC1B0" w14:textId="77777777" w:rsidTr="00A135F8">
        <w:trPr>
          <w:trHeight w:val="278"/>
        </w:trPr>
        <w:tc>
          <w:tcPr>
            <w:tcW w:w="0" w:type="auto"/>
            <w:vMerge/>
          </w:tcPr>
          <w:p w14:paraId="52751595"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0C9D94E"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AA27FEC" w14:textId="14DC76E6"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95%</w:t>
            </w:r>
          </w:p>
        </w:tc>
        <w:tc>
          <w:tcPr>
            <w:tcW w:w="0" w:type="auto"/>
            <w:shd w:val="clear" w:color="auto" w:fill="auto"/>
            <w:vAlign w:val="center"/>
          </w:tcPr>
          <w:p w14:paraId="17123A82" w14:textId="76FA54B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22.53</w:t>
            </w:r>
          </w:p>
        </w:tc>
        <w:tc>
          <w:tcPr>
            <w:tcW w:w="0" w:type="auto"/>
            <w:shd w:val="clear" w:color="auto" w:fill="auto"/>
            <w:vAlign w:val="center"/>
          </w:tcPr>
          <w:p w14:paraId="315B426D" w14:textId="7C910283"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61.89</w:t>
            </w:r>
          </w:p>
        </w:tc>
        <w:tc>
          <w:tcPr>
            <w:tcW w:w="0" w:type="auto"/>
            <w:shd w:val="clear" w:color="auto" w:fill="auto"/>
            <w:vAlign w:val="center"/>
          </w:tcPr>
          <w:p w14:paraId="15102817" w14:textId="621A5C8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578.16</w:t>
            </w:r>
          </w:p>
        </w:tc>
      </w:tr>
      <w:tr w:rsidR="00F162B2" w:rsidRPr="00A135F8" w14:paraId="211E8FE2" w14:textId="77777777" w:rsidTr="00A135F8">
        <w:trPr>
          <w:trHeight w:val="278"/>
        </w:trPr>
        <w:tc>
          <w:tcPr>
            <w:tcW w:w="0" w:type="auto"/>
            <w:vMerge/>
          </w:tcPr>
          <w:p w14:paraId="11932B81"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55F8AFE1" w14:textId="3B636AB5"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 xml:space="preserve">UL packet-Latency </w:t>
            </w:r>
            <w:r w:rsidRPr="00A135F8">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40803789" w14:textId="68CA21D4"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Mean</w:t>
            </w:r>
          </w:p>
        </w:tc>
        <w:tc>
          <w:tcPr>
            <w:tcW w:w="0" w:type="auto"/>
            <w:shd w:val="clear" w:color="auto" w:fill="auto"/>
            <w:vAlign w:val="center"/>
          </w:tcPr>
          <w:p w14:paraId="11DF52B9" w14:textId="285D0B3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78.94</w:t>
            </w:r>
          </w:p>
        </w:tc>
        <w:tc>
          <w:tcPr>
            <w:tcW w:w="0" w:type="auto"/>
            <w:shd w:val="clear" w:color="auto" w:fill="auto"/>
            <w:vAlign w:val="center"/>
          </w:tcPr>
          <w:p w14:paraId="3F752F6A" w14:textId="1483810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117.84</w:t>
            </w:r>
          </w:p>
        </w:tc>
        <w:tc>
          <w:tcPr>
            <w:tcW w:w="0" w:type="auto"/>
            <w:shd w:val="clear" w:color="auto" w:fill="auto"/>
            <w:vAlign w:val="center"/>
          </w:tcPr>
          <w:p w14:paraId="0DA8D5CB" w14:textId="13FA2A7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155.69</w:t>
            </w:r>
          </w:p>
        </w:tc>
      </w:tr>
      <w:tr w:rsidR="00F162B2" w:rsidRPr="00A135F8" w14:paraId="2C369FE4" w14:textId="77777777" w:rsidTr="00A135F8">
        <w:trPr>
          <w:trHeight w:val="278"/>
        </w:trPr>
        <w:tc>
          <w:tcPr>
            <w:tcW w:w="0" w:type="auto"/>
            <w:vMerge/>
          </w:tcPr>
          <w:p w14:paraId="004E7604"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D121C04"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AC9B7DF" w14:textId="2D80BEC6"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w:t>
            </w:r>
          </w:p>
        </w:tc>
        <w:tc>
          <w:tcPr>
            <w:tcW w:w="0" w:type="auto"/>
            <w:shd w:val="clear" w:color="auto" w:fill="auto"/>
            <w:vAlign w:val="center"/>
          </w:tcPr>
          <w:p w14:paraId="479FB5E3" w14:textId="7F3CA65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9.86</w:t>
            </w:r>
          </w:p>
        </w:tc>
        <w:tc>
          <w:tcPr>
            <w:tcW w:w="0" w:type="auto"/>
            <w:shd w:val="clear" w:color="auto" w:fill="auto"/>
            <w:vAlign w:val="center"/>
          </w:tcPr>
          <w:p w14:paraId="55119111" w14:textId="54C5785F"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12.67</w:t>
            </w:r>
          </w:p>
        </w:tc>
        <w:tc>
          <w:tcPr>
            <w:tcW w:w="0" w:type="auto"/>
            <w:shd w:val="clear" w:color="auto" w:fill="auto"/>
            <w:vAlign w:val="center"/>
          </w:tcPr>
          <w:p w14:paraId="1DF71D95" w14:textId="36A7B39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14.30</w:t>
            </w:r>
          </w:p>
        </w:tc>
      </w:tr>
      <w:tr w:rsidR="00F162B2" w:rsidRPr="00A135F8" w14:paraId="485616E8" w14:textId="77777777" w:rsidTr="00A135F8">
        <w:trPr>
          <w:trHeight w:val="278"/>
        </w:trPr>
        <w:tc>
          <w:tcPr>
            <w:tcW w:w="0" w:type="auto"/>
            <w:vMerge/>
          </w:tcPr>
          <w:p w14:paraId="4207AB6F"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B489CAA"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BAEE957" w14:textId="3F2375F7"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50%</w:t>
            </w:r>
          </w:p>
        </w:tc>
        <w:tc>
          <w:tcPr>
            <w:tcW w:w="0" w:type="auto"/>
            <w:shd w:val="clear" w:color="auto" w:fill="auto"/>
            <w:vAlign w:val="center"/>
          </w:tcPr>
          <w:p w14:paraId="303AA8AA" w14:textId="5AA1BB5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21.71</w:t>
            </w:r>
          </w:p>
        </w:tc>
        <w:tc>
          <w:tcPr>
            <w:tcW w:w="0" w:type="auto"/>
            <w:shd w:val="clear" w:color="auto" w:fill="auto"/>
            <w:vAlign w:val="center"/>
          </w:tcPr>
          <w:p w14:paraId="5565578D" w14:textId="099BD7E3"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33.59</w:t>
            </w:r>
          </w:p>
        </w:tc>
        <w:tc>
          <w:tcPr>
            <w:tcW w:w="0" w:type="auto"/>
            <w:shd w:val="clear" w:color="auto" w:fill="auto"/>
            <w:vAlign w:val="center"/>
          </w:tcPr>
          <w:p w14:paraId="2BDC953D" w14:textId="3AB5E18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52.55</w:t>
            </w:r>
          </w:p>
        </w:tc>
      </w:tr>
      <w:tr w:rsidR="00F162B2" w:rsidRPr="00A135F8" w14:paraId="4C453230" w14:textId="77777777" w:rsidTr="00A135F8">
        <w:trPr>
          <w:trHeight w:val="278"/>
        </w:trPr>
        <w:tc>
          <w:tcPr>
            <w:tcW w:w="0" w:type="auto"/>
            <w:vMerge/>
          </w:tcPr>
          <w:p w14:paraId="31F4C4B6"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62B5143" w14:textId="77777777" w:rsidR="00F162B2" w:rsidRPr="00A135F8"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6D93456" w14:textId="4E715BDF" w:rsidR="00F162B2" w:rsidRPr="00A135F8" w:rsidRDefault="00F162B2" w:rsidP="00807668">
            <w:pPr>
              <w:widowControl/>
              <w:jc w:val="center"/>
              <w:rPr>
                <w:rFonts w:ascii="Times New Roman" w:eastAsia="等线" w:hAnsi="Times New Roman" w:cs="Times New Roman"/>
                <w:b/>
                <w:bCs/>
                <w:kern w:val="0"/>
                <w:sz w:val="20"/>
                <w:szCs w:val="20"/>
              </w:rPr>
            </w:pPr>
            <w:r w:rsidRPr="00A135F8">
              <w:rPr>
                <w:rFonts w:ascii="Times New Roman" w:eastAsia="等线" w:hAnsi="Times New Roman" w:cs="Times New Roman"/>
                <w:b/>
                <w:bCs/>
                <w:kern w:val="0"/>
                <w:sz w:val="20"/>
                <w:szCs w:val="20"/>
              </w:rPr>
              <w:t>95%</w:t>
            </w:r>
          </w:p>
        </w:tc>
        <w:tc>
          <w:tcPr>
            <w:tcW w:w="0" w:type="auto"/>
            <w:shd w:val="clear" w:color="auto" w:fill="auto"/>
            <w:vAlign w:val="center"/>
          </w:tcPr>
          <w:p w14:paraId="25B9752D" w14:textId="6E9AC00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342.64</w:t>
            </w:r>
          </w:p>
        </w:tc>
        <w:tc>
          <w:tcPr>
            <w:tcW w:w="0" w:type="auto"/>
            <w:shd w:val="clear" w:color="auto" w:fill="auto"/>
            <w:vAlign w:val="center"/>
          </w:tcPr>
          <w:p w14:paraId="56D10016" w14:textId="41C4C1C7"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557.62</w:t>
            </w:r>
          </w:p>
        </w:tc>
        <w:tc>
          <w:tcPr>
            <w:tcW w:w="0" w:type="auto"/>
            <w:shd w:val="clear" w:color="auto" w:fill="auto"/>
            <w:vAlign w:val="center"/>
          </w:tcPr>
          <w:p w14:paraId="2AFD236F" w14:textId="344AB9D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717.50</w:t>
            </w:r>
          </w:p>
        </w:tc>
      </w:tr>
    </w:tbl>
    <w:p w14:paraId="5B21F264" w14:textId="77777777" w:rsidR="00873470" w:rsidRDefault="00873470" w:rsidP="00873470">
      <w:pPr>
        <w:rPr>
          <w:rFonts w:ascii="Times New Roman" w:eastAsia="等线" w:hAnsi="Times New Roman" w:cs="Times New Roman"/>
          <w:kern w:val="0"/>
          <w:sz w:val="20"/>
          <w:szCs w:val="20"/>
          <w:lang w:val="en-GB"/>
        </w:rPr>
      </w:pPr>
    </w:p>
    <w:p w14:paraId="405CD8F8" w14:textId="7DAF0677" w:rsidR="00873470" w:rsidRDefault="00873470" w:rsidP="0087347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 xml:space="preserve">Table </w:t>
      </w:r>
      <w:r>
        <w:rPr>
          <w:rFonts w:ascii="Times New Roman" w:eastAsia="等线" w:hAnsi="Times New Roman" w:cs="Times New Roman" w:hint="eastAsia"/>
          <w:b/>
          <w:kern w:val="0"/>
          <w:sz w:val="20"/>
          <w:szCs w:val="20"/>
          <w:lang w:val="en-GB"/>
        </w:rPr>
        <w:t>B.3.1.2.1-2: 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Urban Macro (FR1) dynamic SBFD vs. dynamic TDD, </w:t>
      </w:r>
      <w:r w:rsidRPr="005B61E5">
        <w:rPr>
          <w:rFonts w:ascii="Times New Roman" w:eastAsia="等线" w:hAnsi="Times New Roman" w:cs="Times New Roman"/>
          <w:b/>
          <w:kern w:val="0"/>
          <w:sz w:val="20"/>
          <w:szCs w:val="20"/>
          <w:lang w:val="en-GB"/>
        </w:rPr>
        <w:t>{XXXXU}</w:t>
      </w:r>
      <w:r>
        <w:rPr>
          <w:rFonts w:ascii="Times New Roman" w:eastAsia="等线" w:hAnsi="Times New Roman" w:cs="Times New Roman" w:hint="eastAsia"/>
          <w:b/>
          <w:kern w:val="0"/>
          <w:sz w:val="20"/>
          <w:szCs w:val="20"/>
          <w:lang w:val="en-GB"/>
        </w:rPr>
        <w:t xml:space="preserve"> vs. </w:t>
      </w:r>
      <w:r w:rsidRPr="005B61E5">
        <w:rPr>
          <w:rFonts w:ascii="Times New Roman" w:eastAsia="等线" w:hAnsi="Times New Roman" w:cs="Times New Roman"/>
          <w:b/>
          <w:kern w:val="0"/>
          <w:sz w:val="20"/>
          <w:szCs w:val="20"/>
          <w:lang w:val="en-GB"/>
        </w:rPr>
        <w:t>{FFFFU}</w:t>
      </w:r>
    </w:p>
    <w:p w14:paraId="44FC787C" w14:textId="77777777" w:rsidR="00873470" w:rsidRPr="005B61E5" w:rsidRDefault="00873470" w:rsidP="00873470">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821"/>
        <w:gridCol w:w="887"/>
        <w:gridCol w:w="879"/>
        <w:gridCol w:w="1099"/>
        <w:gridCol w:w="948"/>
        <w:gridCol w:w="969"/>
        <w:gridCol w:w="1099"/>
        <w:gridCol w:w="977"/>
      </w:tblGrid>
      <w:tr w:rsidR="00A135F8" w:rsidRPr="002F69F6" w14:paraId="393B478E" w14:textId="77777777" w:rsidTr="00807668">
        <w:trPr>
          <w:trHeight w:val="278"/>
        </w:trPr>
        <w:tc>
          <w:tcPr>
            <w:tcW w:w="0" w:type="auto"/>
            <w:gridSpan w:val="9"/>
          </w:tcPr>
          <w:p w14:paraId="24A71772" w14:textId="6312F8E5" w:rsidR="00A135F8" w:rsidRPr="002F69F6" w:rsidRDefault="00A135F8" w:rsidP="00807668">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A135F8" w:rsidRPr="002F69F6" w14:paraId="469DCB7B" w14:textId="77777777" w:rsidTr="00807668">
        <w:trPr>
          <w:trHeight w:val="278"/>
        </w:trPr>
        <w:tc>
          <w:tcPr>
            <w:tcW w:w="0" w:type="auto"/>
            <w:gridSpan w:val="3"/>
            <w:vMerge w:val="restart"/>
          </w:tcPr>
          <w:p w14:paraId="3234F5F1" w14:textId="5063E67F" w:rsidR="00A135F8" w:rsidRPr="002F69F6" w:rsidRDefault="00A135F8" w:rsidP="00807668">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34CBF2D9" w14:textId="77777777" w:rsidR="00A135F8" w:rsidRPr="002F69F6" w:rsidRDefault="00A135F8"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[Ericsson]</w:t>
            </w:r>
          </w:p>
        </w:tc>
        <w:tc>
          <w:tcPr>
            <w:tcW w:w="0" w:type="auto"/>
            <w:gridSpan w:val="3"/>
            <w:shd w:val="clear" w:color="auto" w:fill="auto"/>
            <w:vAlign w:val="center"/>
          </w:tcPr>
          <w:p w14:paraId="0F302F93" w14:textId="77777777" w:rsidR="00A135F8" w:rsidRPr="002F69F6" w:rsidRDefault="00A135F8"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vivo</w:t>
            </w:r>
            <w:r w:rsidRPr="002F69F6">
              <w:rPr>
                <w:rFonts w:ascii="Times New Roman" w:eastAsia="等线" w:hAnsi="Times New Roman" w:cs="Times New Roman"/>
                <w:b/>
                <w:color w:val="000000"/>
                <w:kern w:val="0"/>
                <w:sz w:val="20"/>
                <w:szCs w:val="20"/>
              </w:rPr>
              <w:t>]</w:t>
            </w:r>
          </w:p>
        </w:tc>
      </w:tr>
      <w:tr w:rsidR="00A135F8" w:rsidRPr="002F69F6" w14:paraId="439B5D66" w14:textId="77777777" w:rsidTr="00807668">
        <w:trPr>
          <w:trHeight w:val="278"/>
        </w:trPr>
        <w:tc>
          <w:tcPr>
            <w:tcW w:w="0" w:type="auto"/>
            <w:gridSpan w:val="3"/>
            <w:vMerge/>
          </w:tcPr>
          <w:p w14:paraId="2E94068D" w14:textId="2D2ADBCF" w:rsidR="00A135F8" w:rsidRPr="002F69F6" w:rsidRDefault="00A135F8"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FCC1307" w14:textId="77777777" w:rsidR="00A135F8" w:rsidRPr="002F69F6" w:rsidRDefault="00A135F8"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3030281" w14:textId="77777777" w:rsidR="00A135F8" w:rsidRPr="002F69F6" w:rsidRDefault="00A135F8"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3583FE95" w14:textId="77777777" w:rsidR="00A135F8" w:rsidRPr="002F69F6" w:rsidRDefault="00A135F8"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23CA6D4D" w14:textId="77777777" w:rsidR="00A135F8" w:rsidRPr="002F69F6" w:rsidRDefault="00A135F8"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27CFEE47" w14:textId="77777777" w:rsidR="00A135F8" w:rsidRPr="002F69F6" w:rsidRDefault="00A135F8"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6EF4E252" w14:textId="77777777" w:rsidR="00A135F8" w:rsidRPr="002F69F6" w:rsidRDefault="00A135F8"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F162B2" w:rsidRPr="002F69F6" w14:paraId="1D90A5D8" w14:textId="77777777" w:rsidTr="00F162B2">
        <w:trPr>
          <w:trHeight w:val="278"/>
        </w:trPr>
        <w:tc>
          <w:tcPr>
            <w:tcW w:w="0" w:type="auto"/>
            <w:vMerge w:val="restart"/>
            <w:vAlign w:val="center"/>
          </w:tcPr>
          <w:p w14:paraId="3AD96D34" w14:textId="5EC839CA" w:rsidR="00F162B2"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33AFDF8C" w14:textId="7A877D28" w:rsidR="00F162B2" w:rsidRPr="002F69F6"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7D1FDFB6" w14:textId="13AFCEA5"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4AD651DC" w14:textId="06C7A644"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1B0F51CC" w14:textId="344230E8"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35C1AFAA" w14:textId="6A5B0294"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627CDB35" w14:textId="282981C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7.25%</w:t>
            </w:r>
          </w:p>
        </w:tc>
        <w:tc>
          <w:tcPr>
            <w:tcW w:w="0" w:type="auto"/>
            <w:shd w:val="clear" w:color="auto" w:fill="auto"/>
            <w:vAlign w:val="center"/>
          </w:tcPr>
          <w:p w14:paraId="6AF260E9" w14:textId="5B655BC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22.06%</w:t>
            </w:r>
          </w:p>
        </w:tc>
        <w:tc>
          <w:tcPr>
            <w:tcW w:w="0" w:type="auto"/>
            <w:shd w:val="clear" w:color="auto" w:fill="auto"/>
            <w:vAlign w:val="center"/>
          </w:tcPr>
          <w:p w14:paraId="6F7CB09F" w14:textId="5A7DE37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42.49%</w:t>
            </w:r>
          </w:p>
        </w:tc>
      </w:tr>
      <w:tr w:rsidR="00F162B2" w:rsidRPr="002F69F6" w14:paraId="3080DA87" w14:textId="77777777" w:rsidTr="00F162B2">
        <w:trPr>
          <w:trHeight w:val="278"/>
        </w:trPr>
        <w:tc>
          <w:tcPr>
            <w:tcW w:w="0" w:type="auto"/>
            <w:vMerge/>
            <w:vAlign w:val="center"/>
          </w:tcPr>
          <w:p w14:paraId="0F74FD81"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643DB5C" w14:textId="423F3F8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4434239" w14:textId="5A9751E1"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13504A78" w14:textId="2A8D0D3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5.49%</w:t>
            </w:r>
          </w:p>
        </w:tc>
        <w:tc>
          <w:tcPr>
            <w:tcW w:w="0" w:type="auto"/>
            <w:shd w:val="clear" w:color="auto" w:fill="auto"/>
            <w:vAlign w:val="center"/>
          </w:tcPr>
          <w:p w14:paraId="0A459532" w14:textId="0041233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21.94%</w:t>
            </w:r>
          </w:p>
        </w:tc>
        <w:tc>
          <w:tcPr>
            <w:tcW w:w="0" w:type="auto"/>
            <w:shd w:val="clear" w:color="auto" w:fill="auto"/>
            <w:vAlign w:val="center"/>
          </w:tcPr>
          <w:p w14:paraId="2A794A1A" w14:textId="5DF1CBB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42.03%</w:t>
            </w:r>
          </w:p>
        </w:tc>
        <w:tc>
          <w:tcPr>
            <w:tcW w:w="0" w:type="auto"/>
            <w:shd w:val="clear" w:color="auto" w:fill="auto"/>
            <w:vAlign w:val="center"/>
          </w:tcPr>
          <w:p w14:paraId="0A1C7DFF" w14:textId="20208B7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11.33%</w:t>
            </w:r>
          </w:p>
        </w:tc>
        <w:tc>
          <w:tcPr>
            <w:tcW w:w="0" w:type="auto"/>
            <w:shd w:val="clear" w:color="auto" w:fill="auto"/>
            <w:vAlign w:val="center"/>
          </w:tcPr>
          <w:p w14:paraId="021A5C1C" w14:textId="1B940D2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36.16%</w:t>
            </w:r>
          </w:p>
        </w:tc>
        <w:tc>
          <w:tcPr>
            <w:tcW w:w="0" w:type="auto"/>
            <w:shd w:val="clear" w:color="auto" w:fill="auto"/>
            <w:vAlign w:val="center"/>
          </w:tcPr>
          <w:p w14:paraId="484C41B0" w14:textId="19C8993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70.34%</w:t>
            </w:r>
          </w:p>
        </w:tc>
      </w:tr>
      <w:tr w:rsidR="00F162B2" w:rsidRPr="002F69F6" w14:paraId="4C74EBE2" w14:textId="77777777" w:rsidTr="00F162B2">
        <w:trPr>
          <w:trHeight w:val="278"/>
        </w:trPr>
        <w:tc>
          <w:tcPr>
            <w:tcW w:w="0" w:type="auto"/>
            <w:vMerge/>
            <w:vAlign w:val="center"/>
          </w:tcPr>
          <w:p w14:paraId="7DEC0D1E" w14:textId="77777777" w:rsidR="00F162B2"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043BDE4D" w14:textId="162E0114" w:rsidR="00F162B2" w:rsidRPr="002F69F6"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07CBF37D" w14:textId="2A494FC9"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3648A8C6" w14:textId="407EE0DA"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1C7F8DC5" w14:textId="5E84D30D"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646E903D" w14:textId="28A17AFB"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00A04D8E" w14:textId="49DEE02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2.38%</w:t>
            </w:r>
          </w:p>
        </w:tc>
        <w:tc>
          <w:tcPr>
            <w:tcW w:w="0" w:type="auto"/>
            <w:shd w:val="clear" w:color="auto" w:fill="auto"/>
            <w:vAlign w:val="center"/>
          </w:tcPr>
          <w:p w14:paraId="20CBE873" w14:textId="0649B3D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5.94%</w:t>
            </w:r>
          </w:p>
        </w:tc>
        <w:tc>
          <w:tcPr>
            <w:tcW w:w="0" w:type="auto"/>
            <w:shd w:val="clear" w:color="auto" w:fill="auto"/>
            <w:vAlign w:val="center"/>
          </w:tcPr>
          <w:p w14:paraId="49A14F88" w14:textId="54846AF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14.49%</w:t>
            </w:r>
          </w:p>
        </w:tc>
      </w:tr>
      <w:tr w:rsidR="00F162B2" w:rsidRPr="002F69F6" w14:paraId="763DFBE2" w14:textId="77777777" w:rsidTr="00F162B2">
        <w:trPr>
          <w:trHeight w:val="278"/>
        </w:trPr>
        <w:tc>
          <w:tcPr>
            <w:tcW w:w="0" w:type="auto"/>
            <w:vMerge/>
            <w:vAlign w:val="center"/>
          </w:tcPr>
          <w:p w14:paraId="5CEDB4F4"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19F023A" w14:textId="63C02238"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C2527FD" w14:textId="59869BD3"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487BE23D" w14:textId="770839E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1.54%</w:t>
            </w:r>
          </w:p>
        </w:tc>
        <w:tc>
          <w:tcPr>
            <w:tcW w:w="0" w:type="auto"/>
            <w:shd w:val="clear" w:color="auto" w:fill="auto"/>
            <w:vAlign w:val="center"/>
          </w:tcPr>
          <w:p w14:paraId="53A30E7B" w14:textId="11A156C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6.73%</w:t>
            </w:r>
          </w:p>
        </w:tc>
        <w:tc>
          <w:tcPr>
            <w:tcW w:w="0" w:type="auto"/>
            <w:shd w:val="clear" w:color="auto" w:fill="auto"/>
            <w:vAlign w:val="center"/>
          </w:tcPr>
          <w:p w14:paraId="316F7A19" w14:textId="758A519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12.91%</w:t>
            </w:r>
          </w:p>
        </w:tc>
        <w:tc>
          <w:tcPr>
            <w:tcW w:w="0" w:type="auto"/>
            <w:shd w:val="clear" w:color="auto" w:fill="auto"/>
            <w:vAlign w:val="center"/>
          </w:tcPr>
          <w:p w14:paraId="1CABDCC3" w14:textId="5668735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7.15%</w:t>
            </w:r>
          </w:p>
        </w:tc>
        <w:tc>
          <w:tcPr>
            <w:tcW w:w="0" w:type="auto"/>
            <w:shd w:val="clear" w:color="auto" w:fill="auto"/>
            <w:vAlign w:val="center"/>
          </w:tcPr>
          <w:p w14:paraId="0840E9DA" w14:textId="001D522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16.38%</w:t>
            </w:r>
          </w:p>
        </w:tc>
        <w:tc>
          <w:tcPr>
            <w:tcW w:w="0" w:type="auto"/>
            <w:shd w:val="clear" w:color="auto" w:fill="auto"/>
            <w:vAlign w:val="center"/>
          </w:tcPr>
          <w:p w14:paraId="3D580ED6" w14:textId="7FE6816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39.48%</w:t>
            </w:r>
          </w:p>
        </w:tc>
      </w:tr>
      <w:tr w:rsidR="00F162B2" w:rsidRPr="002F69F6" w14:paraId="2A449470" w14:textId="77777777" w:rsidTr="00F162B2">
        <w:trPr>
          <w:trHeight w:val="278"/>
        </w:trPr>
        <w:tc>
          <w:tcPr>
            <w:tcW w:w="0" w:type="auto"/>
            <w:vMerge w:val="restart"/>
            <w:vAlign w:val="center"/>
          </w:tcPr>
          <w:p w14:paraId="156B92CB" w14:textId="425DE767" w:rsidR="00F162B2"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40BD848F" w14:textId="2643E316" w:rsidR="00F162B2" w:rsidRPr="002F69F6"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41932A8E" w14:textId="63BA6401"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45D463CD" w14:textId="55F7C02E"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00057DA1" w14:textId="1C948C1D"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6DB127E8" w14:textId="09D0017D"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4054E5BF" w14:textId="2D7399E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8.58%</w:t>
            </w:r>
          </w:p>
        </w:tc>
        <w:tc>
          <w:tcPr>
            <w:tcW w:w="0" w:type="auto"/>
            <w:shd w:val="clear" w:color="auto" w:fill="auto"/>
            <w:vAlign w:val="center"/>
          </w:tcPr>
          <w:p w14:paraId="13FE9865" w14:textId="46E2EE2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24.19%</w:t>
            </w:r>
          </w:p>
        </w:tc>
        <w:tc>
          <w:tcPr>
            <w:tcW w:w="0" w:type="auto"/>
            <w:shd w:val="clear" w:color="auto" w:fill="auto"/>
            <w:vAlign w:val="center"/>
          </w:tcPr>
          <w:p w14:paraId="29292386" w14:textId="0AD74ED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52.23%</w:t>
            </w:r>
          </w:p>
        </w:tc>
      </w:tr>
      <w:tr w:rsidR="00F162B2" w:rsidRPr="002F69F6" w14:paraId="61FDF200" w14:textId="77777777" w:rsidTr="00F162B2">
        <w:trPr>
          <w:trHeight w:val="278"/>
        </w:trPr>
        <w:tc>
          <w:tcPr>
            <w:tcW w:w="0" w:type="auto"/>
            <w:vMerge/>
          </w:tcPr>
          <w:p w14:paraId="0D2B83C4"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9D2AAAC" w14:textId="5AEB3A61"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1EA9341" w14:textId="009B6B82"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3F1FE760" w14:textId="00F7A36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6.25%</w:t>
            </w:r>
          </w:p>
        </w:tc>
        <w:tc>
          <w:tcPr>
            <w:tcW w:w="0" w:type="auto"/>
            <w:shd w:val="clear" w:color="auto" w:fill="auto"/>
            <w:vAlign w:val="center"/>
          </w:tcPr>
          <w:p w14:paraId="45FC21A5" w14:textId="3744B3C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10.54%</w:t>
            </w:r>
          </w:p>
        </w:tc>
        <w:tc>
          <w:tcPr>
            <w:tcW w:w="0" w:type="auto"/>
            <w:shd w:val="clear" w:color="auto" w:fill="auto"/>
            <w:vAlign w:val="center"/>
          </w:tcPr>
          <w:p w14:paraId="74A393A0" w14:textId="61B2DCAC"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8.25%</w:t>
            </w:r>
          </w:p>
        </w:tc>
        <w:tc>
          <w:tcPr>
            <w:tcW w:w="0" w:type="auto"/>
            <w:shd w:val="clear" w:color="auto" w:fill="auto"/>
            <w:vAlign w:val="center"/>
          </w:tcPr>
          <w:p w14:paraId="4263556A" w14:textId="25C89AF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12.89%</w:t>
            </w:r>
          </w:p>
        </w:tc>
        <w:tc>
          <w:tcPr>
            <w:tcW w:w="0" w:type="auto"/>
            <w:shd w:val="clear" w:color="auto" w:fill="auto"/>
            <w:vAlign w:val="center"/>
          </w:tcPr>
          <w:p w14:paraId="77D099BF" w14:textId="1BECA49C"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39.65%</w:t>
            </w:r>
          </w:p>
        </w:tc>
        <w:tc>
          <w:tcPr>
            <w:tcW w:w="0" w:type="auto"/>
            <w:shd w:val="clear" w:color="auto" w:fill="auto"/>
            <w:vAlign w:val="center"/>
          </w:tcPr>
          <w:p w14:paraId="18A73737" w14:textId="6073A9B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79.51%</w:t>
            </w:r>
          </w:p>
        </w:tc>
      </w:tr>
      <w:tr w:rsidR="00F162B2" w:rsidRPr="002F69F6" w14:paraId="014E7AD2" w14:textId="77777777" w:rsidTr="00F162B2">
        <w:trPr>
          <w:trHeight w:val="278"/>
        </w:trPr>
        <w:tc>
          <w:tcPr>
            <w:tcW w:w="0" w:type="auto"/>
            <w:vMerge/>
          </w:tcPr>
          <w:p w14:paraId="6E385025" w14:textId="77777777" w:rsidR="00F162B2"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2168567" w14:textId="596AB897" w:rsidR="00F162B2" w:rsidRPr="002F69F6"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55088BA5" w14:textId="4B4AB1B3"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43E220DE" w14:textId="0BD5E0CB"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5513BC04" w14:textId="271D910E"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7120B759" w14:textId="3452A09A" w:rsidR="00F162B2" w:rsidRPr="00F162B2" w:rsidRDefault="00F162B2" w:rsidP="00F162B2">
            <w:pPr>
              <w:jc w:val="center"/>
              <w:rPr>
                <w:rFonts w:ascii="Times New Roman" w:hAnsi="Times New Roman" w:cs="Times New Roman"/>
                <w:sz w:val="20"/>
                <w:szCs w:val="20"/>
              </w:rPr>
            </w:pPr>
          </w:p>
        </w:tc>
        <w:tc>
          <w:tcPr>
            <w:tcW w:w="0" w:type="auto"/>
            <w:shd w:val="clear" w:color="auto" w:fill="auto"/>
            <w:vAlign w:val="center"/>
          </w:tcPr>
          <w:p w14:paraId="0F26BFA1" w14:textId="1A598A7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1.23%</w:t>
            </w:r>
          </w:p>
        </w:tc>
        <w:tc>
          <w:tcPr>
            <w:tcW w:w="0" w:type="auto"/>
            <w:shd w:val="clear" w:color="auto" w:fill="auto"/>
            <w:vAlign w:val="center"/>
          </w:tcPr>
          <w:p w14:paraId="5C924559" w14:textId="7822053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4.21%</w:t>
            </w:r>
          </w:p>
        </w:tc>
        <w:tc>
          <w:tcPr>
            <w:tcW w:w="0" w:type="auto"/>
            <w:shd w:val="clear" w:color="auto" w:fill="auto"/>
            <w:vAlign w:val="center"/>
          </w:tcPr>
          <w:p w14:paraId="727B5A92" w14:textId="4C2F173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12.57%</w:t>
            </w:r>
          </w:p>
        </w:tc>
      </w:tr>
      <w:tr w:rsidR="00F162B2" w:rsidRPr="002F69F6" w14:paraId="055AF6E1" w14:textId="77777777" w:rsidTr="00F162B2">
        <w:trPr>
          <w:trHeight w:val="278"/>
        </w:trPr>
        <w:tc>
          <w:tcPr>
            <w:tcW w:w="0" w:type="auto"/>
            <w:vMerge/>
          </w:tcPr>
          <w:p w14:paraId="7C8ED459"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2DBB926" w14:textId="01678CBD"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25ABABA" w14:textId="0B8FFB25"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7DBA4436" w14:textId="4599E1E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1.94%</w:t>
            </w:r>
          </w:p>
        </w:tc>
        <w:tc>
          <w:tcPr>
            <w:tcW w:w="0" w:type="auto"/>
            <w:shd w:val="clear" w:color="auto" w:fill="auto"/>
            <w:vAlign w:val="center"/>
          </w:tcPr>
          <w:p w14:paraId="6DD7D93B" w14:textId="3B7C6E1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14.51%</w:t>
            </w:r>
          </w:p>
        </w:tc>
        <w:tc>
          <w:tcPr>
            <w:tcW w:w="0" w:type="auto"/>
            <w:shd w:val="clear" w:color="auto" w:fill="auto"/>
            <w:vAlign w:val="center"/>
          </w:tcPr>
          <w:p w14:paraId="0CB591D1" w14:textId="2F97C53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43.63%</w:t>
            </w:r>
          </w:p>
        </w:tc>
        <w:tc>
          <w:tcPr>
            <w:tcW w:w="0" w:type="auto"/>
            <w:shd w:val="clear" w:color="auto" w:fill="auto"/>
            <w:vAlign w:val="center"/>
          </w:tcPr>
          <w:p w14:paraId="2CA7A943" w14:textId="6C75A18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3.96%</w:t>
            </w:r>
          </w:p>
        </w:tc>
        <w:tc>
          <w:tcPr>
            <w:tcW w:w="0" w:type="auto"/>
            <w:shd w:val="clear" w:color="auto" w:fill="auto"/>
            <w:vAlign w:val="center"/>
          </w:tcPr>
          <w:p w14:paraId="37153ADE" w14:textId="77C37E8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11.36%</w:t>
            </w:r>
          </w:p>
        </w:tc>
        <w:tc>
          <w:tcPr>
            <w:tcW w:w="0" w:type="auto"/>
            <w:shd w:val="clear" w:color="auto" w:fill="auto"/>
            <w:vAlign w:val="center"/>
          </w:tcPr>
          <w:p w14:paraId="44803416" w14:textId="21D9047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38.44%</w:t>
            </w:r>
          </w:p>
        </w:tc>
      </w:tr>
      <w:tr w:rsidR="00F162B2" w:rsidRPr="002F69F6" w14:paraId="119593AA" w14:textId="77777777" w:rsidTr="00F162B2">
        <w:trPr>
          <w:trHeight w:val="278"/>
        </w:trPr>
        <w:tc>
          <w:tcPr>
            <w:tcW w:w="0" w:type="auto"/>
            <w:vMerge w:val="restart"/>
            <w:vAlign w:val="center"/>
          </w:tcPr>
          <w:p w14:paraId="4378E103" w14:textId="27833F46" w:rsidR="00F162B2" w:rsidRPr="002F69F6"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3A5AE467" w14:textId="0E754230" w:rsidR="00F162B2" w:rsidRPr="0051380B"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4BF90ECC" w14:textId="69D5EC36"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CB9779C" w14:textId="1D8C13F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502.54</w:t>
            </w:r>
          </w:p>
        </w:tc>
        <w:tc>
          <w:tcPr>
            <w:tcW w:w="0" w:type="auto"/>
            <w:shd w:val="clear" w:color="auto" w:fill="auto"/>
            <w:vAlign w:val="center"/>
          </w:tcPr>
          <w:p w14:paraId="622E6ACB" w14:textId="21E74F1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376.62</w:t>
            </w:r>
          </w:p>
        </w:tc>
        <w:tc>
          <w:tcPr>
            <w:tcW w:w="0" w:type="auto"/>
            <w:shd w:val="clear" w:color="auto" w:fill="auto"/>
            <w:vAlign w:val="center"/>
          </w:tcPr>
          <w:p w14:paraId="29C3E6C2" w14:textId="41D2D79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259.64</w:t>
            </w:r>
          </w:p>
        </w:tc>
        <w:tc>
          <w:tcPr>
            <w:tcW w:w="0" w:type="auto"/>
            <w:shd w:val="clear" w:color="auto" w:fill="auto"/>
            <w:vAlign w:val="center"/>
          </w:tcPr>
          <w:p w14:paraId="5B78615D" w14:textId="60E7F79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369.01</w:t>
            </w:r>
          </w:p>
        </w:tc>
        <w:tc>
          <w:tcPr>
            <w:tcW w:w="0" w:type="auto"/>
            <w:shd w:val="clear" w:color="auto" w:fill="auto"/>
            <w:vAlign w:val="center"/>
          </w:tcPr>
          <w:p w14:paraId="343C122A" w14:textId="3E12CFF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295.92</w:t>
            </w:r>
          </w:p>
        </w:tc>
        <w:tc>
          <w:tcPr>
            <w:tcW w:w="0" w:type="auto"/>
            <w:shd w:val="clear" w:color="auto" w:fill="auto"/>
            <w:vAlign w:val="center"/>
          </w:tcPr>
          <w:p w14:paraId="7F91A5E1" w14:textId="72C1550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224.62</w:t>
            </w:r>
          </w:p>
        </w:tc>
      </w:tr>
      <w:tr w:rsidR="00F162B2" w:rsidRPr="002F69F6" w14:paraId="1121F923" w14:textId="77777777" w:rsidTr="00F162B2">
        <w:trPr>
          <w:trHeight w:val="278"/>
        </w:trPr>
        <w:tc>
          <w:tcPr>
            <w:tcW w:w="0" w:type="auto"/>
            <w:vMerge/>
            <w:vAlign w:val="center"/>
          </w:tcPr>
          <w:p w14:paraId="7E97E989"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24E9C07" w14:textId="0F5D0510"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CC48606" w14:textId="2C9D918D"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6A56409C" w14:textId="5030662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226.73</w:t>
            </w:r>
          </w:p>
        </w:tc>
        <w:tc>
          <w:tcPr>
            <w:tcW w:w="0" w:type="auto"/>
            <w:shd w:val="clear" w:color="auto" w:fill="auto"/>
            <w:vAlign w:val="center"/>
          </w:tcPr>
          <w:p w14:paraId="09F995DD" w14:textId="6BCCB81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165.44</w:t>
            </w:r>
          </w:p>
        </w:tc>
        <w:tc>
          <w:tcPr>
            <w:tcW w:w="0" w:type="auto"/>
            <w:shd w:val="clear" w:color="auto" w:fill="auto"/>
            <w:vAlign w:val="center"/>
          </w:tcPr>
          <w:p w14:paraId="46F6F60F" w14:textId="27BF523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77.15</w:t>
            </w:r>
          </w:p>
        </w:tc>
        <w:tc>
          <w:tcPr>
            <w:tcW w:w="0" w:type="auto"/>
            <w:shd w:val="clear" w:color="auto" w:fill="auto"/>
            <w:vAlign w:val="center"/>
          </w:tcPr>
          <w:p w14:paraId="0B4A6ED3" w14:textId="7DE8CC8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119.49</w:t>
            </w:r>
          </w:p>
        </w:tc>
        <w:tc>
          <w:tcPr>
            <w:tcW w:w="0" w:type="auto"/>
            <w:shd w:val="clear" w:color="auto" w:fill="auto"/>
            <w:vAlign w:val="center"/>
          </w:tcPr>
          <w:p w14:paraId="418A522B" w14:textId="66FA699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88.86</w:t>
            </w:r>
          </w:p>
        </w:tc>
        <w:tc>
          <w:tcPr>
            <w:tcW w:w="0" w:type="auto"/>
            <w:shd w:val="clear" w:color="auto" w:fill="auto"/>
            <w:vAlign w:val="center"/>
          </w:tcPr>
          <w:p w14:paraId="727F1A54" w14:textId="2FB0F7D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45.60</w:t>
            </w:r>
          </w:p>
        </w:tc>
      </w:tr>
      <w:tr w:rsidR="00F162B2" w:rsidRPr="002F69F6" w14:paraId="189B794E" w14:textId="77777777" w:rsidTr="00F162B2">
        <w:trPr>
          <w:trHeight w:val="278"/>
        </w:trPr>
        <w:tc>
          <w:tcPr>
            <w:tcW w:w="0" w:type="auto"/>
            <w:vMerge/>
            <w:vAlign w:val="center"/>
          </w:tcPr>
          <w:p w14:paraId="538A0011"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F5F677D" w14:textId="24E72BDA"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A1213F4" w14:textId="0CC37B9C"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29466E9" w14:textId="3341D64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539.56</w:t>
            </w:r>
          </w:p>
        </w:tc>
        <w:tc>
          <w:tcPr>
            <w:tcW w:w="0" w:type="auto"/>
            <w:shd w:val="clear" w:color="auto" w:fill="auto"/>
            <w:vAlign w:val="center"/>
          </w:tcPr>
          <w:p w14:paraId="223CC85F" w14:textId="7FC67F3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384.39</w:t>
            </w:r>
          </w:p>
        </w:tc>
        <w:tc>
          <w:tcPr>
            <w:tcW w:w="0" w:type="auto"/>
            <w:shd w:val="clear" w:color="auto" w:fill="auto"/>
            <w:vAlign w:val="center"/>
          </w:tcPr>
          <w:p w14:paraId="10DFA22E" w14:textId="7D0B52D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250.90</w:t>
            </w:r>
          </w:p>
        </w:tc>
        <w:tc>
          <w:tcPr>
            <w:tcW w:w="0" w:type="auto"/>
            <w:shd w:val="clear" w:color="auto" w:fill="auto"/>
            <w:vAlign w:val="center"/>
          </w:tcPr>
          <w:p w14:paraId="6E5D84FE" w14:textId="3321630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416.04</w:t>
            </w:r>
          </w:p>
        </w:tc>
        <w:tc>
          <w:tcPr>
            <w:tcW w:w="0" w:type="auto"/>
            <w:shd w:val="clear" w:color="auto" w:fill="auto"/>
            <w:vAlign w:val="center"/>
          </w:tcPr>
          <w:p w14:paraId="14C3ECA7" w14:textId="22E0CE8C"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303.34</w:t>
            </w:r>
          </w:p>
        </w:tc>
        <w:tc>
          <w:tcPr>
            <w:tcW w:w="0" w:type="auto"/>
            <w:shd w:val="clear" w:color="auto" w:fill="auto"/>
            <w:vAlign w:val="center"/>
          </w:tcPr>
          <w:p w14:paraId="3B5A7731" w14:textId="2560A3E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217.71</w:t>
            </w:r>
          </w:p>
        </w:tc>
      </w:tr>
      <w:tr w:rsidR="00F162B2" w:rsidRPr="002F69F6" w14:paraId="19100015" w14:textId="77777777" w:rsidTr="00F162B2">
        <w:trPr>
          <w:trHeight w:val="278"/>
        </w:trPr>
        <w:tc>
          <w:tcPr>
            <w:tcW w:w="0" w:type="auto"/>
            <w:vMerge/>
            <w:vAlign w:val="center"/>
          </w:tcPr>
          <w:p w14:paraId="3595F16C"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F896B65" w14:textId="70317D04"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5E9D529" w14:textId="6D1769FE"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26A36D13" w14:textId="6C5E497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643.87</w:t>
            </w:r>
          </w:p>
        </w:tc>
        <w:tc>
          <w:tcPr>
            <w:tcW w:w="0" w:type="auto"/>
            <w:shd w:val="clear" w:color="auto" w:fill="auto"/>
            <w:vAlign w:val="center"/>
          </w:tcPr>
          <w:p w14:paraId="669C2A06" w14:textId="7835D69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565.35</w:t>
            </w:r>
          </w:p>
        </w:tc>
        <w:tc>
          <w:tcPr>
            <w:tcW w:w="0" w:type="auto"/>
            <w:shd w:val="clear" w:color="auto" w:fill="auto"/>
            <w:vAlign w:val="center"/>
          </w:tcPr>
          <w:p w14:paraId="100503E5" w14:textId="447646A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472.74</w:t>
            </w:r>
          </w:p>
        </w:tc>
        <w:tc>
          <w:tcPr>
            <w:tcW w:w="0" w:type="auto"/>
            <w:shd w:val="clear" w:color="auto" w:fill="auto"/>
            <w:vAlign w:val="center"/>
          </w:tcPr>
          <w:p w14:paraId="2B732842" w14:textId="077BD27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499.01</w:t>
            </w:r>
          </w:p>
        </w:tc>
        <w:tc>
          <w:tcPr>
            <w:tcW w:w="0" w:type="auto"/>
            <w:shd w:val="clear" w:color="auto" w:fill="auto"/>
            <w:vAlign w:val="center"/>
          </w:tcPr>
          <w:p w14:paraId="7BDC2B10" w14:textId="3446165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445.29</w:t>
            </w:r>
          </w:p>
        </w:tc>
        <w:tc>
          <w:tcPr>
            <w:tcW w:w="0" w:type="auto"/>
            <w:shd w:val="clear" w:color="auto" w:fill="auto"/>
            <w:vAlign w:val="center"/>
          </w:tcPr>
          <w:p w14:paraId="486D02C4" w14:textId="7FD4E6A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408.55</w:t>
            </w:r>
          </w:p>
        </w:tc>
      </w:tr>
      <w:tr w:rsidR="00F162B2" w:rsidRPr="002F69F6" w14:paraId="5D9AEDA8" w14:textId="77777777" w:rsidTr="00F162B2">
        <w:trPr>
          <w:trHeight w:val="278"/>
        </w:trPr>
        <w:tc>
          <w:tcPr>
            <w:tcW w:w="0" w:type="auto"/>
            <w:vMerge/>
            <w:vAlign w:val="center"/>
          </w:tcPr>
          <w:p w14:paraId="58AA67CC"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5DFE82B" w14:textId="545B9686" w:rsidR="00F162B2" w:rsidRPr="0051380B"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49DA787C" w14:textId="4CC0944D"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D4D1618" w14:textId="091100DC"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63.94</w:t>
            </w:r>
          </w:p>
        </w:tc>
        <w:tc>
          <w:tcPr>
            <w:tcW w:w="0" w:type="auto"/>
            <w:shd w:val="clear" w:color="auto" w:fill="auto"/>
            <w:vAlign w:val="center"/>
          </w:tcPr>
          <w:p w14:paraId="715589E1" w14:textId="6C5A9DC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30.38</w:t>
            </w:r>
          </w:p>
        </w:tc>
        <w:tc>
          <w:tcPr>
            <w:tcW w:w="0" w:type="auto"/>
            <w:shd w:val="clear" w:color="auto" w:fill="auto"/>
            <w:vAlign w:val="center"/>
          </w:tcPr>
          <w:p w14:paraId="799783E8" w14:textId="6B63114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21.70</w:t>
            </w:r>
          </w:p>
        </w:tc>
        <w:tc>
          <w:tcPr>
            <w:tcW w:w="0" w:type="auto"/>
            <w:shd w:val="clear" w:color="auto" w:fill="auto"/>
            <w:vAlign w:val="center"/>
          </w:tcPr>
          <w:p w14:paraId="44AC4F32" w14:textId="25A1214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143.34</w:t>
            </w:r>
          </w:p>
        </w:tc>
        <w:tc>
          <w:tcPr>
            <w:tcW w:w="0" w:type="auto"/>
            <w:shd w:val="clear" w:color="auto" w:fill="auto"/>
            <w:vAlign w:val="center"/>
          </w:tcPr>
          <w:p w14:paraId="21670B01" w14:textId="3185A83C"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108.35</w:t>
            </w:r>
          </w:p>
        </w:tc>
        <w:tc>
          <w:tcPr>
            <w:tcW w:w="0" w:type="auto"/>
            <w:shd w:val="clear" w:color="auto" w:fill="auto"/>
            <w:vAlign w:val="center"/>
          </w:tcPr>
          <w:p w14:paraId="091DF70A" w14:textId="6F93D5A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79.70</w:t>
            </w:r>
          </w:p>
        </w:tc>
      </w:tr>
      <w:tr w:rsidR="00F162B2" w:rsidRPr="002F69F6" w14:paraId="15326D80" w14:textId="77777777" w:rsidTr="00F162B2">
        <w:trPr>
          <w:trHeight w:val="278"/>
        </w:trPr>
        <w:tc>
          <w:tcPr>
            <w:tcW w:w="0" w:type="auto"/>
            <w:vMerge/>
          </w:tcPr>
          <w:p w14:paraId="32A8E330"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B9C3A9F" w14:textId="1C5CE423"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81B183" w14:textId="701DB21E"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183E0EE" w14:textId="1E12635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1.21</w:t>
            </w:r>
          </w:p>
        </w:tc>
        <w:tc>
          <w:tcPr>
            <w:tcW w:w="0" w:type="auto"/>
            <w:shd w:val="clear" w:color="auto" w:fill="auto"/>
            <w:vAlign w:val="center"/>
          </w:tcPr>
          <w:p w14:paraId="2B58EB58" w14:textId="427A594C"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0.45</w:t>
            </w:r>
          </w:p>
        </w:tc>
        <w:tc>
          <w:tcPr>
            <w:tcW w:w="0" w:type="auto"/>
            <w:shd w:val="clear" w:color="auto" w:fill="auto"/>
            <w:vAlign w:val="center"/>
          </w:tcPr>
          <w:p w14:paraId="0D49637E" w14:textId="6AC09E2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0.29</w:t>
            </w:r>
          </w:p>
        </w:tc>
        <w:tc>
          <w:tcPr>
            <w:tcW w:w="0" w:type="auto"/>
            <w:shd w:val="clear" w:color="auto" w:fill="auto"/>
            <w:vAlign w:val="center"/>
          </w:tcPr>
          <w:p w14:paraId="537A880D" w14:textId="1578F31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1.02</w:t>
            </w:r>
          </w:p>
        </w:tc>
        <w:tc>
          <w:tcPr>
            <w:tcW w:w="0" w:type="auto"/>
            <w:shd w:val="clear" w:color="auto" w:fill="auto"/>
            <w:vAlign w:val="center"/>
          </w:tcPr>
          <w:p w14:paraId="1EC24C2B" w14:textId="5C12777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0.71</w:t>
            </w:r>
          </w:p>
        </w:tc>
        <w:tc>
          <w:tcPr>
            <w:tcW w:w="0" w:type="auto"/>
            <w:shd w:val="clear" w:color="auto" w:fill="auto"/>
            <w:vAlign w:val="center"/>
          </w:tcPr>
          <w:p w14:paraId="1EF0C140" w14:textId="4B7E26B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0.29</w:t>
            </w:r>
          </w:p>
        </w:tc>
      </w:tr>
      <w:tr w:rsidR="00F162B2" w:rsidRPr="002F69F6" w14:paraId="6FAAB39A" w14:textId="77777777" w:rsidTr="00F162B2">
        <w:trPr>
          <w:trHeight w:val="278"/>
        </w:trPr>
        <w:tc>
          <w:tcPr>
            <w:tcW w:w="0" w:type="auto"/>
            <w:vMerge/>
          </w:tcPr>
          <w:p w14:paraId="3EAB6A09"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A9F7249" w14:textId="1420856D"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1F0297E" w14:textId="48D01556"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574B1D8" w14:textId="1C5E410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61.90</w:t>
            </w:r>
          </w:p>
        </w:tc>
        <w:tc>
          <w:tcPr>
            <w:tcW w:w="0" w:type="auto"/>
            <w:shd w:val="clear" w:color="auto" w:fill="auto"/>
            <w:vAlign w:val="center"/>
          </w:tcPr>
          <w:p w14:paraId="78D79AF5" w14:textId="66F12CC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28.22</w:t>
            </w:r>
          </w:p>
        </w:tc>
        <w:tc>
          <w:tcPr>
            <w:tcW w:w="0" w:type="auto"/>
            <w:shd w:val="clear" w:color="auto" w:fill="auto"/>
            <w:vAlign w:val="center"/>
          </w:tcPr>
          <w:p w14:paraId="0260B400" w14:textId="4D4F2DC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18.16</w:t>
            </w:r>
          </w:p>
        </w:tc>
        <w:tc>
          <w:tcPr>
            <w:tcW w:w="0" w:type="auto"/>
            <w:shd w:val="clear" w:color="auto" w:fill="auto"/>
            <w:vAlign w:val="center"/>
          </w:tcPr>
          <w:p w14:paraId="52E61560" w14:textId="419EFD9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103.72</w:t>
            </w:r>
          </w:p>
        </w:tc>
        <w:tc>
          <w:tcPr>
            <w:tcW w:w="0" w:type="auto"/>
            <w:shd w:val="clear" w:color="auto" w:fill="auto"/>
            <w:vAlign w:val="center"/>
          </w:tcPr>
          <w:p w14:paraId="5FCEF89D" w14:textId="0B73408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58.06</w:t>
            </w:r>
          </w:p>
        </w:tc>
        <w:tc>
          <w:tcPr>
            <w:tcW w:w="0" w:type="auto"/>
            <w:shd w:val="clear" w:color="auto" w:fill="auto"/>
            <w:vAlign w:val="center"/>
          </w:tcPr>
          <w:p w14:paraId="22248FBB" w14:textId="5F8051F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41.06</w:t>
            </w:r>
          </w:p>
        </w:tc>
      </w:tr>
      <w:tr w:rsidR="00F162B2" w:rsidRPr="002F69F6" w14:paraId="6824C5DC" w14:textId="77777777" w:rsidTr="00F162B2">
        <w:trPr>
          <w:trHeight w:val="278"/>
        </w:trPr>
        <w:tc>
          <w:tcPr>
            <w:tcW w:w="0" w:type="auto"/>
            <w:vMerge/>
          </w:tcPr>
          <w:p w14:paraId="5FA16780"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2B8FD68" w14:textId="510FA10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DDE25D3" w14:textId="3AFA4192"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E5DB51F" w14:textId="48446EE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137.28</w:t>
            </w:r>
          </w:p>
        </w:tc>
        <w:tc>
          <w:tcPr>
            <w:tcW w:w="0" w:type="auto"/>
            <w:shd w:val="clear" w:color="auto" w:fill="auto"/>
            <w:vAlign w:val="center"/>
          </w:tcPr>
          <w:p w14:paraId="0BFA29DA" w14:textId="045ECA4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66.23</w:t>
            </w:r>
          </w:p>
        </w:tc>
        <w:tc>
          <w:tcPr>
            <w:tcW w:w="0" w:type="auto"/>
            <w:shd w:val="clear" w:color="auto" w:fill="auto"/>
            <w:vAlign w:val="center"/>
          </w:tcPr>
          <w:p w14:paraId="17243D88" w14:textId="4382575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53.27</w:t>
            </w:r>
          </w:p>
        </w:tc>
        <w:tc>
          <w:tcPr>
            <w:tcW w:w="0" w:type="auto"/>
            <w:shd w:val="clear" w:color="auto" w:fill="auto"/>
            <w:vAlign w:val="center"/>
          </w:tcPr>
          <w:p w14:paraId="645939C2" w14:textId="58D63EE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335.34</w:t>
            </w:r>
          </w:p>
        </w:tc>
        <w:tc>
          <w:tcPr>
            <w:tcW w:w="0" w:type="auto"/>
            <w:shd w:val="clear" w:color="auto" w:fill="auto"/>
            <w:vAlign w:val="center"/>
          </w:tcPr>
          <w:p w14:paraId="4E09BFE3" w14:textId="2E384EF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318.64</w:t>
            </w:r>
          </w:p>
        </w:tc>
        <w:tc>
          <w:tcPr>
            <w:tcW w:w="0" w:type="auto"/>
            <w:shd w:val="clear" w:color="auto" w:fill="auto"/>
            <w:vAlign w:val="center"/>
          </w:tcPr>
          <w:p w14:paraId="67133D55" w14:textId="413AC0F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262.83</w:t>
            </w:r>
          </w:p>
        </w:tc>
      </w:tr>
      <w:tr w:rsidR="00F162B2" w:rsidRPr="002F69F6" w14:paraId="79AF42FE" w14:textId="77777777" w:rsidTr="00F162B2">
        <w:trPr>
          <w:trHeight w:val="278"/>
        </w:trPr>
        <w:tc>
          <w:tcPr>
            <w:tcW w:w="0" w:type="auto"/>
            <w:vMerge w:val="restart"/>
            <w:vAlign w:val="center"/>
          </w:tcPr>
          <w:p w14:paraId="5329AECE" w14:textId="711F26A3" w:rsidR="00F162B2" w:rsidRPr="002F69F6"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3F3B7AF7" w14:textId="4E0C9129" w:rsidR="00F162B2" w:rsidRPr="005B61E5"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67E92826" w14:textId="2B360331"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76B63283" w14:textId="428CC3D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479.97</w:t>
            </w:r>
          </w:p>
        </w:tc>
        <w:tc>
          <w:tcPr>
            <w:tcW w:w="0" w:type="auto"/>
            <w:shd w:val="clear" w:color="auto" w:fill="auto"/>
            <w:vAlign w:val="center"/>
          </w:tcPr>
          <w:p w14:paraId="46BCBD55" w14:textId="2D416F0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293.77</w:t>
            </w:r>
          </w:p>
        </w:tc>
        <w:tc>
          <w:tcPr>
            <w:tcW w:w="0" w:type="auto"/>
            <w:shd w:val="clear" w:color="auto" w:fill="auto"/>
            <w:vAlign w:val="center"/>
          </w:tcPr>
          <w:p w14:paraId="51B83561" w14:textId="424D900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144.96</w:t>
            </w:r>
          </w:p>
        </w:tc>
        <w:tc>
          <w:tcPr>
            <w:tcW w:w="0" w:type="auto"/>
            <w:shd w:val="clear" w:color="auto" w:fill="auto"/>
            <w:vAlign w:val="center"/>
          </w:tcPr>
          <w:p w14:paraId="22E4995D" w14:textId="060965A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385.43</w:t>
            </w:r>
          </w:p>
        </w:tc>
        <w:tc>
          <w:tcPr>
            <w:tcW w:w="0" w:type="auto"/>
            <w:shd w:val="clear" w:color="auto" w:fill="auto"/>
            <w:vAlign w:val="center"/>
          </w:tcPr>
          <w:p w14:paraId="36DC576F" w14:textId="318E5C3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301.48</w:t>
            </w:r>
          </w:p>
        </w:tc>
        <w:tc>
          <w:tcPr>
            <w:tcW w:w="0" w:type="auto"/>
            <w:shd w:val="clear" w:color="auto" w:fill="auto"/>
            <w:vAlign w:val="center"/>
          </w:tcPr>
          <w:p w14:paraId="3E12FE36" w14:textId="3D737C1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219.20</w:t>
            </w:r>
          </w:p>
        </w:tc>
      </w:tr>
      <w:tr w:rsidR="00F162B2" w:rsidRPr="002F69F6" w14:paraId="1C302EEC" w14:textId="77777777" w:rsidTr="00F162B2">
        <w:trPr>
          <w:trHeight w:val="278"/>
        </w:trPr>
        <w:tc>
          <w:tcPr>
            <w:tcW w:w="0" w:type="auto"/>
            <w:vMerge/>
          </w:tcPr>
          <w:p w14:paraId="5BE12500"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A99ED85" w14:textId="0123F7AC"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E39DFF5" w14:textId="5225378E"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4D518F46" w14:textId="4F031C4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212.32</w:t>
            </w:r>
          </w:p>
        </w:tc>
        <w:tc>
          <w:tcPr>
            <w:tcW w:w="0" w:type="auto"/>
            <w:shd w:val="clear" w:color="auto" w:fill="auto"/>
            <w:vAlign w:val="center"/>
          </w:tcPr>
          <w:p w14:paraId="4CF23F07" w14:textId="45602C9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114.35</w:t>
            </w:r>
          </w:p>
        </w:tc>
        <w:tc>
          <w:tcPr>
            <w:tcW w:w="0" w:type="auto"/>
            <w:shd w:val="clear" w:color="auto" w:fill="auto"/>
            <w:vAlign w:val="center"/>
          </w:tcPr>
          <w:p w14:paraId="0468DE24" w14:textId="159AF55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23.25</w:t>
            </w:r>
          </w:p>
        </w:tc>
        <w:tc>
          <w:tcPr>
            <w:tcW w:w="0" w:type="auto"/>
            <w:shd w:val="clear" w:color="auto" w:fill="auto"/>
            <w:vAlign w:val="center"/>
          </w:tcPr>
          <w:p w14:paraId="461EC273" w14:textId="126BA83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108.79</w:t>
            </w:r>
          </w:p>
        </w:tc>
        <w:tc>
          <w:tcPr>
            <w:tcW w:w="0" w:type="auto"/>
            <w:shd w:val="clear" w:color="auto" w:fill="auto"/>
            <w:vAlign w:val="center"/>
          </w:tcPr>
          <w:p w14:paraId="25169889" w14:textId="4720179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76.96</w:t>
            </w:r>
          </w:p>
        </w:tc>
        <w:tc>
          <w:tcPr>
            <w:tcW w:w="0" w:type="auto"/>
            <w:shd w:val="clear" w:color="auto" w:fill="auto"/>
            <w:vAlign w:val="center"/>
          </w:tcPr>
          <w:p w14:paraId="6EE682AE" w14:textId="353714F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30.18</w:t>
            </w:r>
          </w:p>
        </w:tc>
      </w:tr>
      <w:tr w:rsidR="00F162B2" w:rsidRPr="002F69F6" w14:paraId="71F1B211" w14:textId="77777777" w:rsidTr="00F162B2">
        <w:trPr>
          <w:trHeight w:val="278"/>
        </w:trPr>
        <w:tc>
          <w:tcPr>
            <w:tcW w:w="0" w:type="auto"/>
            <w:vMerge/>
          </w:tcPr>
          <w:p w14:paraId="4EB4B0C6"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A46FBF2" w14:textId="67554E96"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03C27E4" w14:textId="78D12ABC"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0ED3196B" w14:textId="7FD8A50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513.60</w:t>
            </w:r>
          </w:p>
        </w:tc>
        <w:tc>
          <w:tcPr>
            <w:tcW w:w="0" w:type="auto"/>
            <w:shd w:val="clear" w:color="auto" w:fill="auto"/>
            <w:vAlign w:val="center"/>
          </w:tcPr>
          <w:p w14:paraId="5382CB34" w14:textId="353EE12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293.50</w:t>
            </w:r>
          </w:p>
        </w:tc>
        <w:tc>
          <w:tcPr>
            <w:tcW w:w="0" w:type="auto"/>
            <w:shd w:val="clear" w:color="auto" w:fill="auto"/>
            <w:vAlign w:val="center"/>
          </w:tcPr>
          <w:p w14:paraId="5BBA5F9B" w14:textId="4851055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122.19</w:t>
            </w:r>
          </w:p>
        </w:tc>
        <w:tc>
          <w:tcPr>
            <w:tcW w:w="0" w:type="auto"/>
            <w:shd w:val="clear" w:color="auto" w:fill="auto"/>
            <w:vAlign w:val="center"/>
          </w:tcPr>
          <w:p w14:paraId="17F2B5B9" w14:textId="1D2C184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429.58</w:t>
            </w:r>
          </w:p>
        </w:tc>
        <w:tc>
          <w:tcPr>
            <w:tcW w:w="0" w:type="auto"/>
            <w:shd w:val="clear" w:color="auto" w:fill="auto"/>
            <w:vAlign w:val="center"/>
          </w:tcPr>
          <w:p w14:paraId="553229B6" w14:textId="3FAC3FB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310.63</w:t>
            </w:r>
          </w:p>
        </w:tc>
        <w:tc>
          <w:tcPr>
            <w:tcW w:w="0" w:type="auto"/>
            <w:shd w:val="clear" w:color="auto" w:fill="auto"/>
            <w:vAlign w:val="center"/>
          </w:tcPr>
          <w:p w14:paraId="00770B1B" w14:textId="4E16681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202.74</w:t>
            </w:r>
          </w:p>
        </w:tc>
      </w:tr>
      <w:tr w:rsidR="00F162B2" w:rsidRPr="002F69F6" w14:paraId="19AF1D18" w14:textId="77777777" w:rsidTr="00F162B2">
        <w:trPr>
          <w:trHeight w:val="278"/>
        </w:trPr>
        <w:tc>
          <w:tcPr>
            <w:tcW w:w="0" w:type="auto"/>
            <w:vMerge/>
          </w:tcPr>
          <w:p w14:paraId="4D819D35"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671BE11" w14:textId="04EE856F"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4954CD8" w14:textId="0B615A92"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EB1DCEC" w14:textId="08405B8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628.21</w:t>
            </w:r>
          </w:p>
        </w:tc>
        <w:tc>
          <w:tcPr>
            <w:tcW w:w="0" w:type="auto"/>
            <w:shd w:val="clear" w:color="auto" w:fill="auto"/>
            <w:vAlign w:val="center"/>
          </w:tcPr>
          <w:p w14:paraId="08753D81" w14:textId="2804782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485.88</w:t>
            </w:r>
          </w:p>
        </w:tc>
        <w:tc>
          <w:tcPr>
            <w:tcW w:w="0" w:type="auto"/>
            <w:shd w:val="clear" w:color="auto" w:fill="auto"/>
            <w:vAlign w:val="center"/>
          </w:tcPr>
          <w:p w14:paraId="14C52368" w14:textId="4E83354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340.30</w:t>
            </w:r>
          </w:p>
        </w:tc>
        <w:tc>
          <w:tcPr>
            <w:tcW w:w="0" w:type="auto"/>
            <w:shd w:val="clear" w:color="auto" w:fill="auto"/>
            <w:vAlign w:val="center"/>
          </w:tcPr>
          <w:p w14:paraId="69EC0054" w14:textId="4CA31A4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534.54</w:t>
            </w:r>
          </w:p>
        </w:tc>
        <w:tc>
          <w:tcPr>
            <w:tcW w:w="0" w:type="auto"/>
            <w:shd w:val="clear" w:color="auto" w:fill="auto"/>
            <w:vAlign w:val="center"/>
          </w:tcPr>
          <w:p w14:paraId="1DD59586" w14:textId="2835232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464.10</w:t>
            </w:r>
          </w:p>
        </w:tc>
        <w:tc>
          <w:tcPr>
            <w:tcW w:w="0" w:type="auto"/>
            <w:shd w:val="clear" w:color="auto" w:fill="auto"/>
            <w:vAlign w:val="center"/>
          </w:tcPr>
          <w:p w14:paraId="25D5E496" w14:textId="1991D8C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435.57</w:t>
            </w:r>
          </w:p>
        </w:tc>
      </w:tr>
      <w:tr w:rsidR="00F162B2" w:rsidRPr="002F69F6" w14:paraId="4D8EDB0D" w14:textId="77777777" w:rsidTr="00F162B2">
        <w:trPr>
          <w:trHeight w:val="278"/>
        </w:trPr>
        <w:tc>
          <w:tcPr>
            <w:tcW w:w="0" w:type="auto"/>
            <w:vMerge/>
          </w:tcPr>
          <w:p w14:paraId="3983EAD4"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850A04D" w14:textId="0078E8B4" w:rsidR="00F162B2" w:rsidRPr="005B61E5"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7822860E" w14:textId="1041A855"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F7DD05A" w14:textId="628B2AF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66.59</w:t>
            </w:r>
          </w:p>
        </w:tc>
        <w:tc>
          <w:tcPr>
            <w:tcW w:w="0" w:type="auto"/>
            <w:shd w:val="clear" w:color="auto" w:fill="auto"/>
            <w:vAlign w:val="center"/>
          </w:tcPr>
          <w:p w14:paraId="78AF03E7" w14:textId="0FFC971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31.22</w:t>
            </w:r>
          </w:p>
        </w:tc>
        <w:tc>
          <w:tcPr>
            <w:tcW w:w="0" w:type="auto"/>
            <w:shd w:val="clear" w:color="auto" w:fill="auto"/>
            <w:vAlign w:val="center"/>
          </w:tcPr>
          <w:p w14:paraId="6D35B4BE" w14:textId="683CC76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23.71</w:t>
            </w:r>
          </w:p>
        </w:tc>
        <w:tc>
          <w:tcPr>
            <w:tcW w:w="0" w:type="auto"/>
            <w:shd w:val="clear" w:color="auto" w:fill="auto"/>
            <w:vAlign w:val="center"/>
          </w:tcPr>
          <w:p w14:paraId="4063D895" w14:textId="0B35DC5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106.85</w:t>
            </w:r>
          </w:p>
        </w:tc>
        <w:tc>
          <w:tcPr>
            <w:tcW w:w="0" w:type="auto"/>
            <w:shd w:val="clear" w:color="auto" w:fill="auto"/>
            <w:vAlign w:val="center"/>
          </w:tcPr>
          <w:p w14:paraId="517893D6" w14:textId="2C5339E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84.31</w:t>
            </w:r>
          </w:p>
        </w:tc>
        <w:tc>
          <w:tcPr>
            <w:tcW w:w="0" w:type="auto"/>
            <w:shd w:val="clear" w:color="auto" w:fill="auto"/>
            <w:vAlign w:val="center"/>
          </w:tcPr>
          <w:p w14:paraId="19CC4C11" w14:textId="0FE1C25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49.24</w:t>
            </w:r>
          </w:p>
        </w:tc>
      </w:tr>
      <w:tr w:rsidR="00F162B2" w:rsidRPr="002F69F6" w14:paraId="09CA90A2" w14:textId="77777777" w:rsidTr="00F162B2">
        <w:trPr>
          <w:trHeight w:val="278"/>
        </w:trPr>
        <w:tc>
          <w:tcPr>
            <w:tcW w:w="0" w:type="auto"/>
            <w:vMerge/>
          </w:tcPr>
          <w:p w14:paraId="38FE534B"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7EE1993" w14:textId="14D48BA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457CC35" w14:textId="41E3780E"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741E2BF" w14:textId="6D5622C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1.31</w:t>
            </w:r>
          </w:p>
        </w:tc>
        <w:tc>
          <w:tcPr>
            <w:tcW w:w="0" w:type="auto"/>
            <w:shd w:val="clear" w:color="auto" w:fill="auto"/>
            <w:vAlign w:val="center"/>
          </w:tcPr>
          <w:p w14:paraId="15A49CE5" w14:textId="1C825DC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0.45</w:t>
            </w:r>
          </w:p>
        </w:tc>
        <w:tc>
          <w:tcPr>
            <w:tcW w:w="0" w:type="auto"/>
            <w:shd w:val="clear" w:color="auto" w:fill="auto"/>
            <w:vAlign w:val="center"/>
          </w:tcPr>
          <w:p w14:paraId="6723B90F" w14:textId="5053870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0.28</w:t>
            </w:r>
          </w:p>
        </w:tc>
        <w:tc>
          <w:tcPr>
            <w:tcW w:w="0" w:type="auto"/>
            <w:shd w:val="clear" w:color="auto" w:fill="auto"/>
            <w:vAlign w:val="center"/>
          </w:tcPr>
          <w:p w14:paraId="607F534F" w14:textId="62E85E0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1.58</w:t>
            </w:r>
          </w:p>
        </w:tc>
        <w:tc>
          <w:tcPr>
            <w:tcW w:w="0" w:type="auto"/>
            <w:shd w:val="clear" w:color="auto" w:fill="auto"/>
            <w:vAlign w:val="center"/>
          </w:tcPr>
          <w:p w14:paraId="0FABD5E5" w14:textId="076B88F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0.92</w:t>
            </w:r>
          </w:p>
        </w:tc>
        <w:tc>
          <w:tcPr>
            <w:tcW w:w="0" w:type="auto"/>
            <w:shd w:val="clear" w:color="auto" w:fill="auto"/>
            <w:vAlign w:val="center"/>
          </w:tcPr>
          <w:p w14:paraId="4E395DA6" w14:textId="4372001C"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0.68</w:t>
            </w:r>
          </w:p>
        </w:tc>
      </w:tr>
      <w:tr w:rsidR="00F162B2" w:rsidRPr="002F69F6" w14:paraId="76308C49" w14:textId="77777777" w:rsidTr="00F162B2">
        <w:trPr>
          <w:trHeight w:val="278"/>
        </w:trPr>
        <w:tc>
          <w:tcPr>
            <w:tcW w:w="0" w:type="auto"/>
            <w:vMerge/>
          </w:tcPr>
          <w:p w14:paraId="773917C3"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5C11B65" w14:textId="0FCE44FB"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C44A8FC" w14:textId="4E818D3F"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7113CDB2" w14:textId="4CF702C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64.32</w:t>
            </w:r>
          </w:p>
        </w:tc>
        <w:tc>
          <w:tcPr>
            <w:tcW w:w="0" w:type="auto"/>
            <w:shd w:val="clear" w:color="auto" w:fill="auto"/>
            <w:vAlign w:val="center"/>
          </w:tcPr>
          <w:p w14:paraId="1FC71323" w14:textId="3B32C8D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29.33</w:t>
            </w:r>
          </w:p>
        </w:tc>
        <w:tc>
          <w:tcPr>
            <w:tcW w:w="0" w:type="auto"/>
            <w:shd w:val="clear" w:color="auto" w:fill="auto"/>
            <w:vAlign w:val="center"/>
          </w:tcPr>
          <w:p w14:paraId="3335E7BA" w14:textId="264EADB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20.31</w:t>
            </w:r>
          </w:p>
        </w:tc>
        <w:tc>
          <w:tcPr>
            <w:tcW w:w="0" w:type="auto"/>
            <w:shd w:val="clear" w:color="auto" w:fill="auto"/>
            <w:vAlign w:val="center"/>
          </w:tcPr>
          <w:p w14:paraId="3607A562" w14:textId="077B1B9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62.09</w:t>
            </w:r>
          </w:p>
        </w:tc>
        <w:tc>
          <w:tcPr>
            <w:tcW w:w="0" w:type="auto"/>
            <w:shd w:val="clear" w:color="auto" w:fill="auto"/>
            <w:vAlign w:val="center"/>
          </w:tcPr>
          <w:p w14:paraId="5E608022" w14:textId="18DE85D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34.02</w:t>
            </w:r>
          </w:p>
        </w:tc>
        <w:tc>
          <w:tcPr>
            <w:tcW w:w="0" w:type="auto"/>
            <w:shd w:val="clear" w:color="auto" w:fill="auto"/>
            <w:vAlign w:val="center"/>
          </w:tcPr>
          <w:p w14:paraId="372088E5" w14:textId="2BC23B7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14.35</w:t>
            </w:r>
          </w:p>
        </w:tc>
      </w:tr>
      <w:tr w:rsidR="00F162B2" w:rsidRPr="002F69F6" w14:paraId="444F45DA" w14:textId="77777777" w:rsidTr="00F162B2">
        <w:trPr>
          <w:trHeight w:val="278"/>
        </w:trPr>
        <w:tc>
          <w:tcPr>
            <w:tcW w:w="0" w:type="auto"/>
            <w:vMerge/>
          </w:tcPr>
          <w:p w14:paraId="294474C3"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7688E41" w14:textId="64519816"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126510C" w14:textId="5B1493C2"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35FFEF62" w14:textId="3137AE4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143.49</w:t>
            </w:r>
          </w:p>
        </w:tc>
        <w:tc>
          <w:tcPr>
            <w:tcW w:w="0" w:type="auto"/>
            <w:shd w:val="clear" w:color="auto" w:fill="auto"/>
            <w:vAlign w:val="center"/>
          </w:tcPr>
          <w:p w14:paraId="368F5B05" w14:textId="40252CFC"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68.74</w:t>
            </w:r>
          </w:p>
        </w:tc>
        <w:tc>
          <w:tcPr>
            <w:tcW w:w="0" w:type="auto"/>
            <w:shd w:val="clear" w:color="auto" w:fill="auto"/>
            <w:vAlign w:val="center"/>
          </w:tcPr>
          <w:p w14:paraId="34A39AA5" w14:textId="6D3BA7E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57.39</w:t>
            </w:r>
          </w:p>
        </w:tc>
        <w:tc>
          <w:tcPr>
            <w:tcW w:w="0" w:type="auto"/>
            <w:shd w:val="clear" w:color="auto" w:fill="auto"/>
            <w:vAlign w:val="center"/>
          </w:tcPr>
          <w:p w14:paraId="03707EE4" w14:textId="5570F9D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328.89</w:t>
            </w:r>
          </w:p>
        </w:tc>
        <w:tc>
          <w:tcPr>
            <w:tcW w:w="0" w:type="auto"/>
            <w:shd w:val="clear" w:color="auto" w:fill="auto"/>
            <w:vAlign w:val="center"/>
          </w:tcPr>
          <w:p w14:paraId="0DC0A73B" w14:textId="6A2D4EE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310.54</w:t>
            </w:r>
          </w:p>
        </w:tc>
        <w:tc>
          <w:tcPr>
            <w:tcW w:w="0" w:type="auto"/>
            <w:shd w:val="clear" w:color="auto" w:fill="auto"/>
            <w:vAlign w:val="center"/>
          </w:tcPr>
          <w:p w14:paraId="32DC30F7" w14:textId="6738A45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204.09</w:t>
            </w:r>
          </w:p>
        </w:tc>
      </w:tr>
      <w:tr w:rsidR="00F162B2" w:rsidRPr="002F69F6" w14:paraId="437B1A65" w14:textId="77777777" w:rsidTr="00F162B2">
        <w:trPr>
          <w:trHeight w:val="278"/>
        </w:trPr>
        <w:tc>
          <w:tcPr>
            <w:tcW w:w="0" w:type="auto"/>
            <w:vMerge w:val="restart"/>
            <w:vAlign w:val="center"/>
          </w:tcPr>
          <w:p w14:paraId="30DE0CA8" w14:textId="531A1C9F" w:rsidR="00F162B2" w:rsidRPr="002F69F6"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65C77CE9" w14:textId="42401E7A" w:rsidR="00F162B2" w:rsidRPr="0051380B"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310FD761" w14:textId="0BC7B885"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7C66AD2" w14:textId="7476931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10.21</w:t>
            </w:r>
          </w:p>
        </w:tc>
        <w:tc>
          <w:tcPr>
            <w:tcW w:w="0" w:type="auto"/>
            <w:shd w:val="clear" w:color="auto" w:fill="auto"/>
            <w:vAlign w:val="center"/>
          </w:tcPr>
          <w:p w14:paraId="21FCD82D" w14:textId="03F65D8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16.53</w:t>
            </w:r>
          </w:p>
        </w:tc>
        <w:tc>
          <w:tcPr>
            <w:tcW w:w="0" w:type="auto"/>
            <w:shd w:val="clear" w:color="auto" w:fill="auto"/>
            <w:vAlign w:val="center"/>
          </w:tcPr>
          <w:p w14:paraId="7BFE00AC" w14:textId="1D6E10E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44.69</w:t>
            </w:r>
          </w:p>
        </w:tc>
        <w:tc>
          <w:tcPr>
            <w:tcW w:w="0" w:type="auto"/>
            <w:shd w:val="clear" w:color="auto" w:fill="auto"/>
            <w:vAlign w:val="center"/>
          </w:tcPr>
          <w:p w14:paraId="5A6CCDE1" w14:textId="0304C4A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17.98</w:t>
            </w:r>
          </w:p>
        </w:tc>
        <w:tc>
          <w:tcPr>
            <w:tcW w:w="0" w:type="auto"/>
            <w:shd w:val="clear" w:color="auto" w:fill="auto"/>
            <w:vAlign w:val="center"/>
          </w:tcPr>
          <w:p w14:paraId="1B231346" w14:textId="68F996A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52.60</w:t>
            </w:r>
          </w:p>
        </w:tc>
        <w:tc>
          <w:tcPr>
            <w:tcW w:w="0" w:type="auto"/>
            <w:shd w:val="clear" w:color="auto" w:fill="auto"/>
            <w:vAlign w:val="center"/>
          </w:tcPr>
          <w:p w14:paraId="2BA71270" w14:textId="4A15904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110.27</w:t>
            </w:r>
          </w:p>
        </w:tc>
      </w:tr>
      <w:tr w:rsidR="00F162B2" w:rsidRPr="002F69F6" w14:paraId="3BF8EF8C" w14:textId="77777777" w:rsidTr="00F162B2">
        <w:trPr>
          <w:trHeight w:val="278"/>
        </w:trPr>
        <w:tc>
          <w:tcPr>
            <w:tcW w:w="0" w:type="auto"/>
            <w:vMerge/>
            <w:vAlign w:val="center"/>
          </w:tcPr>
          <w:p w14:paraId="5C470B81"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4B06802" w14:textId="519856CE"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E931454" w14:textId="46D5A677"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4B7FC12B" w14:textId="495FA0A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5.48</w:t>
            </w:r>
          </w:p>
        </w:tc>
        <w:tc>
          <w:tcPr>
            <w:tcW w:w="0" w:type="auto"/>
            <w:shd w:val="clear" w:color="auto" w:fill="auto"/>
            <w:vAlign w:val="center"/>
          </w:tcPr>
          <w:p w14:paraId="7F22629D" w14:textId="74A2473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5.90</w:t>
            </w:r>
          </w:p>
        </w:tc>
        <w:tc>
          <w:tcPr>
            <w:tcW w:w="0" w:type="auto"/>
            <w:shd w:val="clear" w:color="auto" w:fill="auto"/>
            <w:vAlign w:val="center"/>
          </w:tcPr>
          <w:p w14:paraId="652E12A0" w14:textId="1092ACB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6.65</w:t>
            </w:r>
          </w:p>
        </w:tc>
        <w:tc>
          <w:tcPr>
            <w:tcW w:w="0" w:type="auto"/>
            <w:shd w:val="clear" w:color="auto" w:fill="auto"/>
            <w:vAlign w:val="center"/>
          </w:tcPr>
          <w:p w14:paraId="338D6C0D" w14:textId="384C340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7.03</w:t>
            </w:r>
          </w:p>
        </w:tc>
        <w:tc>
          <w:tcPr>
            <w:tcW w:w="0" w:type="auto"/>
            <w:shd w:val="clear" w:color="auto" w:fill="auto"/>
            <w:vAlign w:val="center"/>
          </w:tcPr>
          <w:p w14:paraId="53770617" w14:textId="5E74DAA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7.31</w:t>
            </w:r>
          </w:p>
        </w:tc>
        <w:tc>
          <w:tcPr>
            <w:tcW w:w="0" w:type="auto"/>
            <w:shd w:val="clear" w:color="auto" w:fill="auto"/>
            <w:vAlign w:val="center"/>
          </w:tcPr>
          <w:p w14:paraId="18317241" w14:textId="43F4A73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7.60</w:t>
            </w:r>
          </w:p>
        </w:tc>
      </w:tr>
      <w:tr w:rsidR="00F162B2" w:rsidRPr="002F69F6" w14:paraId="505904B1" w14:textId="77777777" w:rsidTr="00F162B2">
        <w:trPr>
          <w:trHeight w:val="278"/>
        </w:trPr>
        <w:tc>
          <w:tcPr>
            <w:tcW w:w="0" w:type="auto"/>
            <w:vMerge/>
            <w:vAlign w:val="center"/>
          </w:tcPr>
          <w:p w14:paraId="5A33F14F"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80A8FB8" w14:textId="2C913892"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8387916" w14:textId="3468A523"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98A0268" w14:textId="066EE1E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7.57</w:t>
            </w:r>
          </w:p>
        </w:tc>
        <w:tc>
          <w:tcPr>
            <w:tcW w:w="0" w:type="auto"/>
            <w:shd w:val="clear" w:color="auto" w:fill="auto"/>
            <w:vAlign w:val="center"/>
          </w:tcPr>
          <w:p w14:paraId="5E8B1936" w14:textId="66DE4E5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10.89</w:t>
            </w:r>
          </w:p>
        </w:tc>
        <w:tc>
          <w:tcPr>
            <w:tcW w:w="0" w:type="auto"/>
            <w:shd w:val="clear" w:color="auto" w:fill="auto"/>
            <w:vAlign w:val="center"/>
          </w:tcPr>
          <w:p w14:paraId="195306C2" w14:textId="7970222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18.00</w:t>
            </w:r>
          </w:p>
        </w:tc>
        <w:tc>
          <w:tcPr>
            <w:tcW w:w="0" w:type="auto"/>
            <w:shd w:val="clear" w:color="auto" w:fill="auto"/>
            <w:vAlign w:val="center"/>
          </w:tcPr>
          <w:p w14:paraId="213707A9" w14:textId="1BBF901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9.99</w:t>
            </w:r>
          </w:p>
        </w:tc>
        <w:tc>
          <w:tcPr>
            <w:tcW w:w="0" w:type="auto"/>
            <w:shd w:val="clear" w:color="auto" w:fill="auto"/>
            <w:vAlign w:val="center"/>
          </w:tcPr>
          <w:p w14:paraId="572DA74C" w14:textId="1F07BB8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14.54</w:t>
            </w:r>
          </w:p>
        </w:tc>
        <w:tc>
          <w:tcPr>
            <w:tcW w:w="0" w:type="auto"/>
            <w:shd w:val="clear" w:color="auto" w:fill="auto"/>
            <w:vAlign w:val="center"/>
          </w:tcPr>
          <w:p w14:paraId="0D7804B3" w14:textId="06B185C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20.81</w:t>
            </w:r>
          </w:p>
        </w:tc>
      </w:tr>
      <w:tr w:rsidR="00F162B2" w:rsidRPr="002F69F6" w14:paraId="7AFF1A98" w14:textId="77777777" w:rsidTr="00F162B2">
        <w:trPr>
          <w:trHeight w:val="278"/>
        </w:trPr>
        <w:tc>
          <w:tcPr>
            <w:tcW w:w="0" w:type="auto"/>
            <w:vMerge/>
            <w:vAlign w:val="center"/>
          </w:tcPr>
          <w:p w14:paraId="1A4D2D85"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215E6F3" w14:textId="15BD4D5A"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D49BA4B" w14:textId="22734771"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307C83B3" w14:textId="6430D8E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20.39</w:t>
            </w:r>
          </w:p>
        </w:tc>
        <w:tc>
          <w:tcPr>
            <w:tcW w:w="0" w:type="auto"/>
            <w:shd w:val="clear" w:color="auto" w:fill="auto"/>
            <w:vAlign w:val="center"/>
          </w:tcPr>
          <w:p w14:paraId="33D53A34" w14:textId="40FDE3D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39.51</w:t>
            </w:r>
          </w:p>
        </w:tc>
        <w:tc>
          <w:tcPr>
            <w:tcW w:w="0" w:type="auto"/>
            <w:shd w:val="clear" w:color="auto" w:fill="auto"/>
            <w:vAlign w:val="center"/>
          </w:tcPr>
          <w:p w14:paraId="16269E02" w14:textId="671AABB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107.62</w:t>
            </w:r>
          </w:p>
        </w:tc>
        <w:tc>
          <w:tcPr>
            <w:tcW w:w="0" w:type="auto"/>
            <w:shd w:val="clear" w:color="auto" w:fill="auto"/>
            <w:vAlign w:val="center"/>
          </w:tcPr>
          <w:p w14:paraId="62886048" w14:textId="6366006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131.37</w:t>
            </w:r>
          </w:p>
        </w:tc>
        <w:tc>
          <w:tcPr>
            <w:tcW w:w="0" w:type="auto"/>
            <w:shd w:val="clear" w:color="auto" w:fill="auto"/>
            <w:vAlign w:val="center"/>
          </w:tcPr>
          <w:p w14:paraId="24E294C8" w14:textId="5B2B4D5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261.70</w:t>
            </w:r>
          </w:p>
        </w:tc>
        <w:tc>
          <w:tcPr>
            <w:tcW w:w="0" w:type="auto"/>
            <w:shd w:val="clear" w:color="auto" w:fill="auto"/>
            <w:vAlign w:val="center"/>
          </w:tcPr>
          <w:p w14:paraId="23728257" w14:textId="274299C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710.02</w:t>
            </w:r>
          </w:p>
        </w:tc>
      </w:tr>
      <w:tr w:rsidR="00F162B2" w:rsidRPr="002F69F6" w14:paraId="1EF10B47" w14:textId="77777777" w:rsidTr="00F162B2">
        <w:trPr>
          <w:trHeight w:val="278"/>
        </w:trPr>
        <w:tc>
          <w:tcPr>
            <w:tcW w:w="0" w:type="auto"/>
            <w:vMerge/>
            <w:vAlign w:val="center"/>
          </w:tcPr>
          <w:p w14:paraId="03975A15"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7AC3501" w14:textId="1DD80728" w:rsidR="00F162B2" w:rsidRPr="0051380B"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147A1D8A" w14:textId="3E94871C"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BCBF720" w14:textId="44DDD57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77.91</w:t>
            </w:r>
          </w:p>
        </w:tc>
        <w:tc>
          <w:tcPr>
            <w:tcW w:w="0" w:type="auto"/>
            <w:shd w:val="clear" w:color="auto" w:fill="auto"/>
            <w:vAlign w:val="center"/>
          </w:tcPr>
          <w:p w14:paraId="4AD43EBF" w14:textId="0D53B9A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123.69</w:t>
            </w:r>
          </w:p>
        </w:tc>
        <w:tc>
          <w:tcPr>
            <w:tcW w:w="0" w:type="auto"/>
            <w:shd w:val="clear" w:color="auto" w:fill="auto"/>
            <w:vAlign w:val="center"/>
          </w:tcPr>
          <w:p w14:paraId="4B780119" w14:textId="60054F8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171.12</w:t>
            </w:r>
          </w:p>
        </w:tc>
        <w:tc>
          <w:tcPr>
            <w:tcW w:w="0" w:type="auto"/>
            <w:shd w:val="clear" w:color="auto" w:fill="auto"/>
            <w:vAlign w:val="center"/>
          </w:tcPr>
          <w:p w14:paraId="55CF0282" w14:textId="4111863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45.55</w:t>
            </w:r>
          </w:p>
        </w:tc>
        <w:tc>
          <w:tcPr>
            <w:tcW w:w="0" w:type="auto"/>
            <w:shd w:val="clear" w:color="auto" w:fill="auto"/>
            <w:vAlign w:val="center"/>
          </w:tcPr>
          <w:p w14:paraId="01A01AAF" w14:textId="5855A9B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64.47</w:t>
            </w:r>
          </w:p>
        </w:tc>
        <w:tc>
          <w:tcPr>
            <w:tcW w:w="0" w:type="auto"/>
            <w:shd w:val="clear" w:color="auto" w:fill="auto"/>
            <w:vAlign w:val="center"/>
          </w:tcPr>
          <w:p w14:paraId="762C5CCD" w14:textId="695BC55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111.82</w:t>
            </w:r>
          </w:p>
        </w:tc>
      </w:tr>
      <w:tr w:rsidR="00F162B2" w:rsidRPr="002F69F6" w14:paraId="3DA56CDA" w14:textId="77777777" w:rsidTr="00F162B2">
        <w:trPr>
          <w:trHeight w:val="278"/>
        </w:trPr>
        <w:tc>
          <w:tcPr>
            <w:tcW w:w="0" w:type="auto"/>
            <w:vMerge/>
          </w:tcPr>
          <w:p w14:paraId="00D46B07"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04A69E7" w14:textId="60679538"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1CD84DA" w14:textId="79AED283"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246E9968" w14:textId="31447EF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5.29</w:t>
            </w:r>
          </w:p>
        </w:tc>
        <w:tc>
          <w:tcPr>
            <w:tcW w:w="0" w:type="auto"/>
            <w:shd w:val="clear" w:color="auto" w:fill="auto"/>
            <w:vAlign w:val="center"/>
          </w:tcPr>
          <w:p w14:paraId="41FFE813" w14:textId="2BC6D78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13.71</w:t>
            </w:r>
          </w:p>
        </w:tc>
        <w:tc>
          <w:tcPr>
            <w:tcW w:w="0" w:type="auto"/>
            <w:shd w:val="clear" w:color="auto" w:fill="auto"/>
            <w:vAlign w:val="center"/>
          </w:tcPr>
          <w:p w14:paraId="1176EAB6" w14:textId="0647A9D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15.45</w:t>
            </w:r>
          </w:p>
        </w:tc>
        <w:tc>
          <w:tcPr>
            <w:tcW w:w="0" w:type="auto"/>
            <w:shd w:val="clear" w:color="auto" w:fill="auto"/>
            <w:vAlign w:val="center"/>
          </w:tcPr>
          <w:p w14:paraId="1A16F860" w14:textId="00AF675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2.52</w:t>
            </w:r>
          </w:p>
        </w:tc>
        <w:tc>
          <w:tcPr>
            <w:tcW w:w="0" w:type="auto"/>
            <w:shd w:val="clear" w:color="auto" w:fill="auto"/>
            <w:vAlign w:val="center"/>
          </w:tcPr>
          <w:p w14:paraId="7E432D73" w14:textId="641D27C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2.77</w:t>
            </w:r>
          </w:p>
        </w:tc>
        <w:tc>
          <w:tcPr>
            <w:tcW w:w="0" w:type="auto"/>
            <w:shd w:val="clear" w:color="auto" w:fill="auto"/>
            <w:vAlign w:val="center"/>
          </w:tcPr>
          <w:p w14:paraId="723385EB" w14:textId="4D8D25E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3.61</w:t>
            </w:r>
          </w:p>
        </w:tc>
      </w:tr>
      <w:tr w:rsidR="00F162B2" w:rsidRPr="002F69F6" w14:paraId="5D49AA59" w14:textId="77777777" w:rsidTr="00F162B2">
        <w:trPr>
          <w:trHeight w:val="278"/>
        </w:trPr>
        <w:tc>
          <w:tcPr>
            <w:tcW w:w="0" w:type="auto"/>
            <w:vMerge/>
          </w:tcPr>
          <w:p w14:paraId="455F5681"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E4DB101" w14:textId="701A8B4F"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58C239E" w14:textId="14B79943"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7C3F3D56" w14:textId="28CFF0E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18.46</w:t>
            </w:r>
          </w:p>
        </w:tc>
        <w:tc>
          <w:tcPr>
            <w:tcW w:w="0" w:type="auto"/>
            <w:shd w:val="clear" w:color="auto" w:fill="auto"/>
            <w:vAlign w:val="center"/>
          </w:tcPr>
          <w:p w14:paraId="2120FD63" w14:textId="4C5ABCE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36.54</w:t>
            </w:r>
          </w:p>
        </w:tc>
        <w:tc>
          <w:tcPr>
            <w:tcW w:w="0" w:type="auto"/>
            <w:shd w:val="clear" w:color="auto" w:fill="auto"/>
            <w:vAlign w:val="center"/>
          </w:tcPr>
          <w:p w14:paraId="09A57D16" w14:textId="500E50C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61.59</w:t>
            </w:r>
          </w:p>
        </w:tc>
        <w:tc>
          <w:tcPr>
            <w:tcW w:w="0" w:type="auto"/>
            <w:shd w:val="clear" w:color="auto" w:fill="auto"/>
            <w:vAlign w:val="center"/>
          </w:tcPr>
          <w:p w14:paraId="2CBC585C" w14:textId="3AF44EA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9.39</w:t>
            </w:r>
          </w:p>
        </w:tc>
        <w:tc>
          <w:tcPr>
            <w:tcW w:w="0" w:type="auto"/>
            <w:shd w:val="clear" w:color="auto" w:fill="auto"/>
            <w:vAlign w:val="center"/>
          </w:tcPr>
          <w:p w14:paraId="50969112" w14:textId="497A7C4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17.41</w:t>
            </w:r>
          </w:p>
        </w:tc>
        <w:tc>
          <w:tcPr>
            <w:tcW w:w="0" w:type="auto"/>
            <w:shd w:val="clear" w:color="auto" w:fill="auto"/>
            <w:vAlign w:val="center"/>
          </w:tcPr>
          <w:p w14:paraId="3B483C9A" w14:textId="7AFE127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22.76</w:t>
            </w:r>
          </w:p>
        </w:tc>
      </w:tr>
      <w:tr w:rsidR="00F162B2" w:rsidRPr="002F69F6" w14:paraId="35069A0B" w14:textId="77777777" w:rsidTr="00F162B2">
        <w:trPr>
          <w:trHeight w:val="278"/>
        </w:trPr>
        <w:tc>
          <w:tcPr>
            <w:tcW w:w="0" w:type="auto"/>
            <w:vMerge/>
          </w:tcPr>
          <w:p w14:paraId="3E5EA595"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E190054" w14:textId="75865B04"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02E9B37" w14:textId="49459159"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27055AD5" w14:textId="49037A8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363.37</w:t>
            </w:r>
          </w:p>
        </w:tc>
        <w:tc>
          <w:tcPr>
            <w:tcW w:w="0" w:type="auto"/>
            <w:shd w:val="clear" w:color="auto" w:fill="auto"/>
            <w:vAlign w:val="center"/>
          </w:tcPr>
          <w:p w14:paraId="137A6CA8" w14:textId="2580858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587.42</w:t>
            </w:r>
          </w:p>
        </w:tc>
        <w:tc>
          <w:tcPr>
            <w:tcW w:w="0" w:type="auto"/>
            <w:shd w:val="clear" w:color="auto" w:fill="auto"/>
            <w:vAlign w:val="center"/>
          </w:tcPr>
          <w:p w14:paraId="5AA72340" w14:textId="4E8F68E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765.98</w:t>
            </w:r>
          </w:p>
        </w:tc>
        <w:tc>
          <w:tcPr>
            <w:tcW w:w="0" w:type="auto"/>
            <w:shd w:val="clear" w:color="auto" w:fill="auto"/>
            <w:vAlign w:val="center"/>
          </w:tcPr>
          <w:p w14:paraId="59002D42" w14:textId="00186B2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413.42</w:t>
            </w:r>
          </w:p>
        </w:tc>
        <w:tc>
          <w:tcPr>
            <w:tcW w:w="0" w:type="auto"/>
            <w:shd w:val="clear" w:color="auto" w:fill="auto"/>
            <w:vAlign w:val="center"/>
          </w:tcPr>
          <w:p w14:paraId="76D5231A" w14:textId="43D388E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520.75</w:t>
            </w:r>
          </w:p>
        </w:tc>
        <w:tc>
          <w:tcPr>
            <w:tcW w:w="0" w:type="auto"/>
            <w:shd w:val="clear" w:color="auto" w:fill="auto"/>
            <w:vAlign w:val="center"/>
          </w:tcPr>
          <w:p w14:paraId="69B08C63" w14:textId="2538595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1187.36</w:t>
            </w:r>
          </w:p>
        </w:tc>
      </w:tr>
      <w:tr w:rsidR="00F162B2" w:rsidRPr="002F69F6" w14:paraId="4D38ABD5" w14:textId="77777777" w:rsidTr="00F162B2">
        <w:trPr>
          <w:trHeight w:val="278"/>
        </w:trPr>
        <w:tc>
          <w:tcPr>
            <w:tcW w:w="0" w:type="auto"/>
            <w:vMerge w:val="restart"/>
            <w:vAlign w:val="center"/>
          </w:tcPr>
          <w:p w14:paraId="24BC0B44" w14:textId="2BC8DEB3" w:rsidR="00F162B2" w:rsidRPr="002F69F6"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39AF184C" w14:textId="50032C01" w:rsidR="00F162B2" w:rsidRPr="005B61E5"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0D43DE86" w14:textId="69FB0BCD"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7FBC7605" w14:textId="5BC8F0D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10.85</w:t>
            </w:r>
          </w:p>
        </w:tc>
        <w:tc>
          <w:tcPr>
            <w:tcW w:w="0" w:type="auto"/>
            <w:shd w:val="clear" w:color="auto" w:fill="auto"/>
            <w:vAlign w:val="center"/>
          </w:tcPr>
          <w:p w14:paraId="7C08989F" w14:textId="46CC1D6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23.82</w:t>
            </w:r>
          </w:p>
        </w:tc>
        <w:tc>
          <w:tcPr>
            <w:tcW w:w="0" w:type="auto"/>
            <w:shd w:val="clear" w:color="auto" w:fill="auto"/>
            <w:vAlign w:val="center"/>
          </w:tcPr>
          <w:p w14:paraId="70D400DF" w14:textId="1F8FF1B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162.95</w:t>
            </w:r>
          </w:p>
        </w:tc>
        <w:tc>
          <w:tcPr>
            <w:tcW w:w="0" w:type="auto"/>
            <w:shd w:val="clear" w:color="auto" w:fill="auto"/>
            <w:vAlign w:val="center"/>
          </w:tcPr>
          <w:p w14:paraId="1032679F" w14:textId="7DC942E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21.24</w:t>
            </w:r>
          </w:p>
        </w:tc>
        <w:tc>
          <w:tcPr>
            <w:tcW w:w="0" w:type="auto"/>
            <w:shd w:val="clear" w:color="auto" w:fill="auto"/>
            <w:vAlign w:val="center"/>
          </w:tcPr>
          <w:p w14:paraId="78BDF4EF" w14:textId="2D17F33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36.48</w:t>
            </w:r>
          </w:p>
        </w:tc>
        <w:tc>
          <w:tcPr>
            <w:tcW w:w="0" w:type="auto"/>
            <w:shd w:val="clear" w:color="auto" w:fill="auto"/>
            <w:vAlign w:val="center"/>
          </w:tcPr>
          <w:p w14:paraId="2A6A5B2E" w14:textId="0AD9EB9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172.13</w:t>
            </w:r>
          </w:p>
        </w:tc>
      </w:tr>
      <w:tr w:rsidR="00F162B2" w:rsidRPr="002F69F6" w14:paraId="50EA3BF9" w14:textId="77777777" w:rsidTr="00F162B2">
        <w:trPr>
          <w:trHeight w:val="278"/>
        </w:trPr>
        <w:tc>
          <w:tcPr>
            <w:tcW w:w="0" w:type="auto"/>
            <w:vMerge/>
          </w:tcPr>
          <w:p w14:paraId="3AB519BA"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EF8D3F4" w14:textId="5D08EE91"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AE83ED0" w14:textId="5F009CA0"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2ABE7F1D" w14:textId="2A6F2FB4"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5.54</w:t>
            </w:r>
          </w:p>
        </w:tc>
        <w:tc>
          <w:tcPr>
            <w:tcW w:w="0" w:type="auto"/>
            <w:shd w:val="clear" w:color="auto" w:fill="auto"/>
            <w:vAlign w:val="center"/>
          </w:tcPr>
          <w:p w14:paraId="691F554C" w14:textId="0685CD82"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6.79</w:t>
            </w:r>
          </w:p>
        </w:tc>
        <w:tc>
          <w:tcPr>
            <w:tcW w:w="0" w:type="auto"/>
            <w:shd w:val="clear" w:color="auto" w:fill="auto"/>
            <w:vAlign w:val="center"/>
          </w:tcPr>
          <w:p w14:paraId="721835AC" w14:textId="5629A1C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9.06</w:t>
            </w:r>
          </w:p>
        </w:tc>
        <w:tc>
          <w:tcPr>
            <w:tcW w:w="0" w:type="auto"/>
            <w:shd w:val="clear" w:color="auto" w:fill="auto"/>
            <w:vAlign w:val="center"/>
          </w:tcPr>
          <w:p w14:paraId="25D00B5C" w14:textId="652F76D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6.61</w:t>
            </w:r>
          </w:p>
        </w:tc>
        <w:tc>
          <w:tcPr>
            <w:tcW w:w="0" w:type="auto"/>
            <w:shd w:val="clear" w:color="auto" w:fill="auto"/>
            <w:vAlign w:val="center"/>
          </w:tcPr>
          <w:p w14:paraId="39509646" w14:textId="68EFDDE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6.82</w:t>
            </w:r>
          </w:p>
        </w:tc>
        <w:tc>
          <w:tcPr>
            <w:tcW w:w="0" w:type="auto"/>
            <w:shd w:val="clear" w:color="auto" w:fill="auto"/>
            <w:vAlign w:val="center"/>
          </w:tcPr>
          <w:p w14:paraId="63A1CAB4" w14:textId="55214DD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7.31</w:t>
            </w:r>
          </w:p>
        </w:tc>
      </w:tr>
      <w:tr w:rsidR="00F162B2" w:rsidRPr="002F69F6" w14:paraId="0AEAF92F" w14:textId="77777777" w:rsidTr="00F162B2">
        <w:trPr>
          <w:trHeight w:val="278"/>
        </w:trPr>
        <w:tc>
          <w:tcPr>
            <w:tcW w:w="0" w:type="auto"/>
            <w:vMerge/>
          </w:tcPr>
          <w:p w14:paraId="750F3A51"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4243D46" w14:textId="50A8C15F"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D4F6B96" w14:textId="35858835"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ADF4C6F" w14:textId="5FAD2E8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8.04</w:t>
            </w:r>
          </w:p>
        </w:tc>
        <w:tc>
          <w:tcPr>
            <w:tcW w:w="0" w:type="auto"/>
            <w:shd w:val="clear" w:color="auto" w:fill="auto"/>
            <w:vAlign w:val="center"/>
          </w:tcPr>
          <w:p w14:paraId="03840A3B" w14:textId="11DDC10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14.75</w:t>
            </w:r>
          </w:p>
        </w:tc>
        <w:tc>
          <w:tcPr>
            <w:tcW w:w="0" w:type="auto"/>
            <w:shd w:val="clear" w:color="auto" w:fill="auto"/>
            <w:vAlign w:val="center"/>
          </w:tcPr>
          <w:p w14:paraId="7B892CFB" w14:textId="03435CA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37.91</w:t>
            </w:r>
          </w:p>
        </w:tc>
        <w:tc>
          <w:tcPr>
            <w:tcW w:w="0" w:type="auto"/>
            <w:shd w:val="clear" w:color="auto" w:fill="auto"/>
            <w:vAlign w:val="center"/>
          </w:tcPr>
          <w:p w14:paraId="588F9830" w14:textId="79B450A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9.79</w:t>
            </w:r>
          </w:p>
        </w:tc>
        <w:tc>
          <w:tcPr>
            <w:tcW w:w="0" w:type="auto"/>
            <w:shd w:val="clear" w:color="auto" w:fill="auto"/>
            <w:vAlign w:val="center"/>
          </w:tcPr>
          <w:p w14:paraId="17CE3EC9" w14:textId="1585FF5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14.13</w:t>
            </w:r>
          </w:p>
        </w:tc>
        <w:tc>
          <w:tcPr>
            <w:tcW w:w="0" w:type="auto"/>
            <w:shd w:val="clear" w:color="auto" w:fill="auto"/>
            <w:vAlign w:val="center"/>
          </w:tcPr>
          <w:p w14:paraId="5E4B5439" w14:textId="50A07D3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21.94</w:t>
            </w:r>
          </w:p>
        </w:tc>
      </w:tr>
      <w:tr w:rsidR="00F162B2" w:rsidRPr="002F69F6" w14:paraId="7010F2CD" w14:textId="77777777" w:rsidTr="00F162B2">
        <w:trPr>
          <w:trHeight w:val="278"/>
        </w:trPr>
        <w:tc>
          <w:tcPr>
            <w:tcW w:w="0" w:type="auto"/>
            <w:vMerge/>
          </w:tcPr>
          <w:p w14:paraId="1967C872"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39912BC" w14:textId="643D295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2706C8C" w14:textId="5EC72A2D"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6E00FDD0" w14:textId="6762F07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22.55</w:t>
            </w:r>
          </w:p>
        </w:tc>
        <w:tc>
          <w:tcPr>
            <w:tcW w:w="0" w:type="auto"/>
            <w:shd w:val="clear" w:color="auto" w:fill="auto"/>
            <w:vAlign w:val="center"/>
          </w:tcPr>
          <w:p w14:paraId="3716154A" w14:textId="59B050CF"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61.78</w:t>
            </w:r>
          </w:p>
        </w:tc>
        <w:tc>
          <w:tcPr>
            <w:tcW w:w="0" w:type="auto"/>
            <w:shd w:val="clear" w:color="auto" w:fill="auto"/>
            <w:vAlign w:val="center"/>
          </w:tcPr>
          <w:p w14:paraId="653B93F8" w14:textId="5C1902E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565.67</w:t>
            </w:r>
          </w:p>
        </w:tc>
        <w:tc>
          <w:tcPr>
            <w:tcW w:w="0" w:type="auto"/>
            <w:shd w:val="clear" w:color="auto" w:fill="auto"/>
            <w:vAlign w:val="center"/>
          </w:tcPr>
          <w:p w14:paraId="39A87400" w14:textId="37EFDEE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197.45</w:t>
            </w:r>
          </w:p>
        </w:tc>
        <w:tc>
          <w:tcPr>
            <w:tcW w:w="0" w:type="auto"/>
            <w:shd w:val="clear" w:color="auto" w:fill="auto"/>
            <w:vAlign w:val="center"/>
          </w:tcPr>
          <w:p w14:paraId="0E76F4DA" w14:textId="0847017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452.46</w:t>
            </w:r>
          </w:p>
        </w:tc>
        <w:tc>
          <w:tcPr>
            <w:tcW w:w="0" w:type="auto"/>
            <w:shd w:val="clear" w:color="auto" w:fill="auto"/>
            <w:vAlign w:val="center"/>
          </w:tcPr>
          <w:p w14:paraId="049C024D" w14:textId="270EDE0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2977.19</w:t>
            </w:r>
          </w:p>
        </w:tc>
      </w:tr>
      <w:tr w:rsidR="00F162B2" w:rsidRPr="002F69F6" w14:paraId="0EF61A99" w14:textId="77777777" w:rsidTr="00F162B2">
        <w:trPr>
          <w:trHeight w:val="278"/>
        </w:trPr>
        <w:tc>
          <w:tcPr>
            <w:tcW w:w="0" w:type="auto"/>
            <w:vMerge/>
          </w:tcPr>
          <w:p w14:paraId="2E5B1862"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02B30A3" w14:textId="3D818F16" w:rsidR="00F162B2" w:rsidRPr="005B61E5"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63F59FE6" w14:textId="252129BB"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61042DB8" w14:textId="0B9B6CA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75.02</w:t>
            </w:r>
          </w:p>
        </w:tc>
        <w:tc>
          <w:tcPr>
            <w:tcW w:w="0" w:type="auto"/>
            <w:shd w:val="clear" w:color="auto" w:fill="auto"/>
            <w:vAlign w:val="center"/>
          </w:tcPr>
          <w:p w14:paraId="785ACCA6" w14:textId="64A3DB7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120.07</w:t>
            </w:r>
          </w:p>
        </w:tc>
        <w:tc>
          <w:tcPr>
            <w:tcW w:w="0" w:type="auto"/>
            <w:shd w:val="clear" w:color="auto" w:fill="auto"/>
            <w:vAlign w:val="center"/>
          </w:tcPr>
          <w:p w14:paraId="4E69F038" w14:textId="7D27692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157.32</w:t>
            </w:r>
          </w:p>
        </w:tc>
        <w:tc>
          <w:tcPr>
            <w:tcW w:w="0" w:type="auto"/>
            <w:shd w:val="clear" w:color="auto" w:fill="auto"/>
            <w:vAlign w:val="center"/>
          </w:tcPr>
          <w:p w14:paraId="51316E2F" w14:textId="0068C98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89.34</w:t>
            </w:r>
          </w:p>
        </w:tc>
        <w:tc>
          <w:tcPr>
            <w:tcW w:w="0" w:type="auto"/>
            <w:shd w:val="clear" w:color="auto" w:fill="auto"/>
            <w:vAlign w:val="center"/>
          </w:tcPr>
          <w:p w14:paraId="705CD2BE" w14:textId="4F07F3B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146.63</w:t>
            </w:r>
          </w:p>
        </w:tc>
        <w:tc>
          <w:tcPr>
            <w:tcW w:w="0" w:type="auto"/>
            <w:shd w:val="clear" w:color="auto" w:fill="auto"/>
            <w:vAlign w:val="center"/>
          </w:tcPr>
          <w:p w14:paraId="340DC2C7" w14:textId="7F1EA699"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390.62</w:t>
            </w:r>
          </w:p>
        </w:tc>
      </w:tr>
      <w:tr w:rsidR="00F162B2" w:rsidRPr="002F69F6" w14:paraId="7D3647C0" w14:textId="77777777" w:rsidTr="00F162B2">
        <w:trPr>
          <w:trHeight w:val="278"/>
        </w:trPr>
        <w:tc>
          <w:tcPr>
            <w:tcW w:w="0" w:type="auto"/>
            <w:vMerge/>
          </w:tcPr>
          <w:p w14:paraId="16F4D1C5"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653D94D" w14:textId="77C335D3"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9C456A2" w14:textId="044AB2F2"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C3C61C3" w14:textId="6424406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5.11</w:t>
            </w:r>
          </w:p>
        </w:tc>
        <w:tc>
          <w:tcPr>
            <w:tcW w:w="0" w:type="auto"/>
            <w:shd w:val="clear" w:color="auto" w:fill="auto"/>
            <w:vAlign w:val="center"/>
          </w:tcPr>
          <w:p w14:paraId="737F58AB" w14:textId="5DC784D6"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13.30</w:t>
            </w:r>
          </w:p>
        </w:tc>
        <w:tc>
          <w:tcPr>
            <w:tcW w:w="0" w:type="auto"/>
            <w:shd w:val="clear" w:color="auto" w:fill="auto"/>
            <w:vAlign w:val="center"/>
          </w:tcPr>
          <w:p w14:paraId="7779885C" w14:textId="4A3FE24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14.64</w:t>
            </w:r>
          </w:p>
        </w:tc>
        <w:tc>
          <w:tcPr>
            <w:tcW w:w="0" w:type="auto"/>
            <w:shd w:val="clear" w:color="auto" w:fill="auto"/>
            <w:vAlign w:val="center"/>
          </w:tcPr>
          <w:p w14:paraId="0C713560" w14:textId="55EA3D5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2.77</w:t>
            </w:r>
          </w:p>
        </w:tc>
        <w:tc>
          <w:tcPr>
            <w:tcW w:w="0" w:type="auto"/>
            <w:shd w:val="clear" w:color="auto" w:fill="auto"/>
            <w:vAlign w:val="center"/>
          </w:tcPr>
          <w:p w14:paraId="6E195267" w14:textId="1640BCFA"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3.00</w:t>
            </w:r>
          </w:p>
        </w:tc>
        <w:tc>
          <w:tcPr>
            <w:tcW w:w="0" w:type="auto"/>
            <w:shd w:val="clear" w:color="auto" w:fill="auto"/>
            <w:vAlign w:val="center"/>
          </w:tcPr>
          <w:p w14:paraId="5C7B31E7" w14:textId="4C9E9265"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4.88</w:t>
            </w:r>
          </w:p>
        </w:tc>
      </w:tr>
      <w:tr w:rsidR="00F162B2" w:rsidRPr="002F69F6" w14:paraId="1D47AD14" w14:textId="77777777" w:rsidTr="00F162B2">
        <w:trPr>
          <w:trHeight w:val="278"/>
        </w:trPr>
        <w:tc>
          <w:tcPr>
            <w:tcW w:w="0" w:type="auto"/>
            <w:vMerge/>
          </w:tcPr>
          <w:p w14:paraId="750F1B3F"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33FE1C9" w14:textId="49203E9E"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4C5CF90" w14:textId="40BF9062"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B87E3C" w14:textId="152D13A1"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17.92</w:t>
            </w:r>
          </w:p>
        </w:tc>
        <w:tc>
          <w:tcPr>
            <w:tcW w:w="0" w:type="auto"/>
            <w:shd w:val="clear" w:color="auto" w:fill="auto"/>
            <w:vAlign w:val="center"/>
          </w:tcPr>
          <w:p w14:paraId="67CFA31B" w14:textId="7D56C693"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34.91</w:t>
            </w:r>
          </w:p>
        </w:tc>
        <w:tc>
          <w:tcPr>
            <w:tcW w:w="0" w:type="auto"/>
            <w:shd w:val="clear" w:color="auto" w:fill="auto"/>
            <w:vAlign w:val="center"/>
          </w:tcPr>
          <w:p w14:paraId="23B11E73" w14:textId="050CF35C"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53.80</w:t>
            </w:r>
          </w:p>
        </w:tc>
        <w:tc>
          <w:tcPr>
            <w:tcW w:w="0" w:type="auto"/>
            <w:shd w:val="clear" w:color="auto" w:fill="auto"/>
            <w:vAlign w:val="center"/>
          </w:tcPr>
          <w:p w14:paraId="5CE9DADF" w14:textId="7A6302C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14.93</w:t>
            </w:r>
          </w:p>
        </w:tc>
        <w:tc>
          <w:tcPr>
            <w:tcW w:w="0" w:type="auto"/>
            <w:shd w:val="clear" w:color="auto" w:fill="auto"/>
            <w:vAlign w:val="center"/>
          </w:tcPr>
          <w:p w14:paraId="127E8697" w14:textId="436EA78B"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30.20</w:t>
            </w:r>
          </w:p>
        </w:tc>
        <w:tc>
          <w:tcPr>
            <w:tcW w:w="0" w:type="auto"/>
            <w:shd w:val="clear" w:color="auto" w:fill="auto"/>
            <w:vAlign w:val="center"/>
          </w:tcPr>
          <w:p w14:paraId="1AFDFFB6" w14:textId="071E672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70.05</w:t>
            </w:r>
          </w:p>
        </w:tc>
      </w:tr>
      <w:tr w:rsidR="00F162B2" w:rsidRPr="002F69F6" w14:paraId="32C2BD0F" w14:textId="77777777" w:rsidTr="00F162B2">
        <w:trPr>
          <w:trHeight w:val="278"/>
        </w:trPr>
        <w:tc>
          <w:tcPr>
            <w:tcW w:w="0" w:type="auto"/>
            <w:vMerge/>
          </w:tcPr>
          <w:p w14:paraId="7A5E5465"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47BC38F" w14:textId="5F9536A5"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B0A2A67" w14:textId="1012C85C"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40098902" w14:textId="3C0D4260"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342.21</w:t>
            </w:r>
          </w:p>
        </w:tc>
        <w:tc>
          <w:tcPr>
            <w:tcW w:w="0" w:type="auto"/>
            <w:shd w:val="clear" w:color="auto" w:fill="auto"/>
            <w:vAlign w:val="center"/>
          </w:tcPr>
          <w:p w14:paraId="48D9F887" w14:textId="63B829AD"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566.72</w:t>
            </w:r>
          </w:p>
        </w:tc>
        <w:tc>
          <w:tcPr>
            <w:tcW w:w="0" w:type="auto"/>
            <w:shd w:val="clear" w:color="auto" w:fill="auto"/>
            <w:vAlign w:val="center"/>
          </w:tcPr>
          <w:p w14:paraId="6D2034F9" w14:textId="2B23B2A8"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718.10</w:t>
            </w:r>
          </w:p>
        </w:tc>
        <w:tc>
          <w:tcPr>
            <w:tcW w:w="0" w:type="auto"/>
            <w:shd w:val="clear" w:color="auto" w:fill="auto"/>
            <w:vAlign w:val="center"/>
          </w:tcPr>
          <w:p w14:paraId="079D1DCF" w14:textId="3466F21E"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1296.57</w:t>
            </w:r>
          </w:p>
        </w:tc>
        <w:tc>
          <w:tcPr>
            <w:tcW w:w="0" w:type="auto"/>
            <w:shd w:val="clear" w:color="auto" w:fill="auto"/>
            <w:vAlign w:val="center"/>
          </w:tcPr>
          <w:p w14:paraId="318D5083" w14:textId="6C634B4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1542.02</w:t>
            </w:r>
          </w:p>
        </w:tc>
        <w:tc>
          <w:tcPr>
            <w:tcW w:w="0" w:type="auto"/>
            <w:shd w:val="clear" w:color="auto" w:fill="auto"/>
            <w:vAlign w:val="center"/>
          </w:tcPr>
          <w:p w14:paraId="155681EA" w14:textId="384BCF97" w:rsidR="00F162B2" w:rsidRPr="00F162B2" w:rsidRDefault="00F162B2" w:rsidP="00F162B2">
            <w:pPr>
              <w:jc w:val="center"/>
              <w:rPr>
                <w:rFonts w:ascii="Times New Roman" w:hAnsi="Times New Roman" w:cs="Times New Roman"/>
                <w:sz w:val="20"/>
                <w:szCs w:val="20"/>
              </w:rPr>
            </w:pPr>
            <w:r w:rsidRPr="00F162B2">
              <w:rPr>
                <w:rFonts w:ascii="Times New Roman" w:eastAsia="等线" w:hAnsi="Times New Roman" w:cs="Times New Roman"/>
                <w:color w:val="000000"/>
                <w:sz w:val="20"/>
                <w:szCs w:val="20"/>
              </w:rPr>
              <w:t>4849.48</w:t>
            </w:r>
          </w:p>
        </w:tc>
      </w:tr>
    </w:tbl>
    <w:p w14:paraId="595056EF" w14:textId="77777777" w:rsidR="00873470" w:rsidRDefault="00873470" w:rsidP="00873470">
      <w:pPr>
        <w:jc w:val="center"/>
        <w:rPr>
          <w:rFonts w:ascii="Times New Roman" w:eastAsia="等线" w:hAnsi="Times New Roman" w:cs="Times New Roman"/>
          <w:b/>
          <w:kern w:val="0"/>
          <w:sz w:val="20"/>
          <w:szCs w:val="20"/>
          <w:lang w:val="en-GB"/>
        </w:rPr>
      </w:pPr>
    </w:p>
    <w:p w14:paraId="7A23FED7" w14:textId="3F7DEE9F" w:rsidR="00873470" w:rsidRDefault="00873470" w:rsidP="0087347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 xml:space="preserve">Table </w:t>
      </w:r>
      <w:r>
        <w:rPr>
          <w:rFonts w:ascii="Times New Roman" w:eastAsia="等线" w:hAnsi="Times New Roman" w:cs="Times New Roman" w:hint="eastAsia"/>
          <w:b/>
          <w:kern w:val="0"/>
          <w:sz w:val="20"/>
          <w:szCs w:val="20"/>
          <w:lang w:val="en-GB"/>
        </w:rPr>
        <w:t>B.3.1.2.1-3: 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Urban Macro (FR1) dynamic SBFD vs. dynamic TDD, </w:t>
      </w:r>
      <w:r w:rsidRPr="005B61E5">
        <w:rPr>
          <w:rFonts w:ascii="Times New Roman" w:eastAsia="等线" w:hAnsi="Times New Roman" w:cs="Times New Roman"/>
          <w:b/>
          <w:kern w:val="0"/>
          <w:sz w:val="20"/>
          <w:szCs w:val="20"/>
          <w:lang w:val="en-GB"/>
        </w:rPr>
        <w:t>{XXXXU}</w:t>
      </w:r>
      <w:r>
        <w:rPr>
          <w:rFonts w:ascii="Times New Roman" w:eastAsia="等线" w:hAnsi="Times New Roman" w:cs="Times New Roman" w:hint="eastAsia"/>
          <w:b/>
          <w:kern w:val="0"/>
          <w:sz w:val="20"/>
          <w:szCs w:val="20"/>
          <w:lang w:val="en-GB"/>
        </w:rPr>
        <w:t xml:space="preserve"> vs. </w:t>
      </w:r>
      <w:r w:rsidRPr="005B61E5">
        <w:rPr>
          <w:rFonts w:ascii="Times New Roman" w:eastAsia="等线" w:hAnsi="Times New Roman" w:cs="Times New Roman"/>
          <w:b/>
          <w:kern w:val="0"/>
          <w:sz w:val="20"/>
          <w:szCs w:val="20"/>
          <w:lang w:val="en-GB"/>
        </w:rPr>
        <w:t>{FFFFU}</w:t>
      </w:r>
    </w:p>
    <w:p w14:paraId="51F46D26" w14:textId="77777777" w:rsidR="00873470" w:rsidRPr="005B61E5" w:rsidRDefault="00873470" w:rsidP="00873470">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2689"/>
        <w:gridCol w:w="1150"/>
        <w:gridCol w:w="1316"/>
        <w:gridCol w:w="1598"/>
        <w:gridCol w:w="1346"/>
      </w:tblGrid>
      <w:tr w:rsidR="001C2D25" w:rsidRPr="002D70E5" w14:paraId="530052F0" w14:textId="77777777" w:rsidTr="00B10A15">
        <w:trPr>
          <w:trHeight w:val="278"/>
        </w:trPr>
        <w:tc>
          <w:tcPr>
            <w:tcW w:w="0" w:type="auto"/>
            <w:gridSpan w:val="6"/>
          </w:tcPr>
          <w:p w14:paraId="290C2BFD" w14:textId="70183244" w:rsidR="001C2D25" w:rsidRPr="002D70E5" w:rsidRDefault="001C2D25" w:rsidP="00807668">
            <w:pPr>
              <w:widowControl/>
              <w:jc w:val="center"/>
              <w:rPr>
                <w:rFonts w:ascii="Times New Roman" w:eastAsia="等线" w:hAnsi="Times New Roman" w:cs="Times New Roman"/>
                <w:b/>
                <w:color w:val="000000"/>
                <w:kern w:val="0"/>
                <w:sz w:val="20"/>
                <w:szCs w:val="20"/>
              </w:rPr>
            </w:pPr>
            <w:r w:rsidRPr="002D70E5">
              <w:rPr>
                <w:rFonts w:ascii="Times New Roman" w:eastAsia="等线" w:hAnsi="Times New Roman" w:cs="Times New Roman"/>
                <w:b/>
                <w:i/>
                <w:kern w:val="0"/>
                <w:sz w:val="20"/>
                <w:szCs w:val="20"/>
              </w:rPr>
              <w:t xml:space="preserve">Simple description of key assumptions (RSI based on 1dB </w:t>
            </w:r>
            <w:proofErr w:type="spellStart"/>
            <w:r w:rsidRPr="002D70E5">
              <w:rPr>
                <w:rFonts w:ascii="Times New Roman" w:eastAsia="等线" w:hAnsi="Times New Roman" w:cs="Times New Roman"/>
                <w:b/>
                <w:i/>
                <w:kern w:val="0"/>
                <w:sz w:val="20"/>
                <w:szCs w:val="20"/>
              </w:rPr>
              <w:t>desense</w:t>
            </w:r>
            <w:proofErr w:type="spellEnd"/>
            <w:r w:rsidRPr="002D70E5">
              <w:rPr>
                <w:rFonts w:ascii="Times New Roman" w:eastAsia="等线" w:hAnsi="Times New Roman" w:cs="Times New Roman"/>
                <w:b/>
                <w:i/>
                <w:kern w:val="0"/>
                <w:sz w:val="20"/>
                <w:szCs w:val="20"/>
              </w:rPr>
              <w:t xml:space="preserve">, </w:t>
            </w:r>
            <w:r w:rsidRPr="002D70E5">
              <w:rPr>
                <w:rFonts w:ascii="Times New Roman" w:hAnsi="Times New Roman" w:cs="Times New Roman"/>
                <w:b/>
                <w:bCs/>
                <w:i/>
                <w:iCs/>
                <w:sz w:val="20"/>
                <w:szCs w:val="20"/>
              </w:rPr>
              <w:t xml:space="preserve">Twice area &amp; same </w:t>
            </w:r>
            <w:proofErr w:type="spellStart"/>
            <w:r w:rsidRPr="002D70E5">
              <w:rPr>
                <w:rFonts w:ascii="Times New Roman" w:hAnsi="Times New Roman" w:cs="Times New Roman"/>
                <w:b/>
                <w:bCs/>
                <w:i/>
                <w:iCs/>
                <w:sz w:val="20"/>
                <w:szCs w:val="20"/>
              </w:rPr>
              <w:t>TxRUs</w:t>
            </w:r>
            <w:proofErr w:type="spellEnd"/>
            <w:r w:rsidRPr="002D70E5">
              <w:rPr>
                <w:rFonts w:ascii="Times New Roman" w:hAnsi="Times New Roman" w:cs="Times New Roman"/>
                <w:b/>
                <w:bCs/>
                <w:i/>
                <w:iCs/>
                <w:sz w:val="20"/>
                <w:szCs w:val="20"/>
              </w:rPr>
              <w:t xml:space="preserve"> (Option 2), dynamic SBFD slot configuration {XXXXU}, dynamic TDD slot configuration {FFFFU}, dynamic SBFD Option </w:t>
            </w:r>
            <w:r w:rsidRPr="002D70E5">
              <w:rPr>
                <w:rFonts w:ascii="Times New Roman" w:hAnsi="Times New Roman" w:cs="Times New Roman" w:hint="eastAsia"/>
                <w:b/>
                <w:bCs/>
                <w:i/>
                <w:iCs/>
                <w:sz w:val="20"/>
                <w:szCs w:val="20"/>
              </w:rPr>
              <w:t>3</w:t>
            </w:r>
            <w:r w:rsidRPr="002D70E5">
              <w:rPr>
                <w:rFonts w:ascii="Times New Roman" w:hAnsi="Times New Roman" w:cs="Times New Roman"/>
                <w:b/>
                <w:bCs/>
                <w:i/>
                <w:iCs/>
                <w:sz w:val="20"/>
                <w:szCs w:val="20"/>
              </w:rPr>
              <w:t>, DL: 0.5Mbytes, UL: 0.125Mbyte</w:t>
            </w:r>
            <w:r w:rsidRPr="002D70E5">
              <w:rPr>
                <w:rFonts w:ascii="Times New Roman" w:eastAsia="等线" w:hAnsi="Times New Roman" w:cs="Times New Roman"/>
                <w:b/>
                <w:i/>
                <w:kern w:val="0"/>
                <w:sz w:val="20"/>
                <w:szCs w:val="20"/>
              </w:rPr>
              <w:t>)</w:t>
            </w:r>
          </w:p>
        </w:tc>
      </w:tr>
      <w:tr w:rsidR="001C2D25" w:rsidRPr="002D70E5" w14:paraId="6EAF0E90" w14:textId="77777777" w:rsidTr="004453E9">
        <w:trPr>
          <w:trHeight w:val="278"/>
        </w:trPr>
        <w:tc>
          <w:tcPr>
            <w:tcW w:w="0" w:type="auto"/>
            <w:gridSpan w:val="3"/>
            <w:vMerge w:val="restart"/>
          </w:tcPr>
          <w:p w14:paraId="4E7AACB6" w14:textId="11158E7F" w:rsidR="001C2D25" w:rsidRPr="002D70E5" w:rsidRDefault="001C2D25" w:rsidP="00807668">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53408EB1" w14:textId="77777777" w:rsidR="001C2D25" w:rsidRPr="002D70E5" w:rsidRDefault="001C2D25" w:rsidP="00807668">
            <w:pPr>
              <w:widowControl/>
              <w:jc w:val="center"/>
              <w:rPr>
                <w:rFonts w:ascii="Times New Roman" w:eastAsia="等线" w:hAnsi="Times New Roman" w:cs="Times New Roman"/>
                <w:b/>
                <w:color w:val="000000"/>
                <w:kern w:val="0"/>
                <w:sz w:val="20"/>
                <w:szCs w:val="20"/>
              </w:rPr>
            </w:pPr>
            <w:r w:rsidRPr="002D70E5">
              <w:rPr>
                <w:rFonts w:ascii="Times New Roman" w:eastAsia="等线" w:hAnsi="Times New Roman" w:cs="Times New Roman"/>
                <w:b/>
                <w:color w:val="000000"/>
                <w:kern w:val="0"/>
                <w:sz w:val="20"/>
                <w:szCs w:val="20"/>
              </w:rPr>
              <w:t>[vivo]</w:t>
            </w:r>
          </w:p>
        </w:tc>
      </w:tr>
      <w:tr w:rsidR="001C2D25" w:rsidRPr="002D70E5" w14:paraId="74C977E8" w14:textId="77777777" w:rsidTr="004453E9">
        <w:trPr>
          <w:trHeight w:val="278"/>
        </w:trPr>
        <w:tc>
          <w:tcPr>
            <w:tcW w:w="0" w:type="auto"/>
            <w:gridSpan w:val="3"/>
            <w:vMerge/>
          </w:tcPr>
          <w:p w14:paraId="4CCEAA97" w14:textId="744EE1C0" w:rsidR="001C2D25" w:rsidRPr="002D70E5" w:rsidRDefault="001C2D25"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F733B7F" w14:textId="77777777" w:rsidR="001C2D25" w:rsidRPr="002D70E5" w:rsidRDefault="001C2D25" w:rsidP="00807668">
            <w:pPr>
              <w:widowControl/>
              <w:jc w:val="center"/>
              <w:rPr>
                <w:rFonts w:ascii="Times New Roman" w:eastAsia="等线" w:hAnsi="Times New Roman" w:cs="Times New Roman"/>
                <w:b/>
                <w:color w:val="000000"/>
                <w:kern w:val="0"/>
                <w:sz w:val="20"/>
                <w:szCs w:val="20"/>
              </w:rPr>
            </w:pPr>
            <w:r w:rsidRPr="002D70E5">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72BE4C67" w14:textId="77777777" w:rsidR="001C2D25" w:rsidRPr="002D70E5" w:rsidRDefault="001C2D25" w:rsidP="00807668">
            <w:pPr>
              <w:widowControl/>
              <w:jc w:val="center"/>
              <w:rPr>
                <w:rFonts w:ascii="Times New Roman" w:eastAsia="等线" w:hAnsi="Times New Roman" w:cs="Times New Roman"/>
                <w:b/>
                <w:color w:val="000000"/>
                <w:kern w:val="0"/>
                <w:sz w:val="20"/>
                <w:szCs w:val="20"/>
              </w:rPr>
            </w:pPr>
            <w:r w:rsidRPr="002D70E5">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09860062" w14:textId="77777777" w:rsidR="001C2D25" w:rsidRPr="002D70E5" w:rsidRDefault="001C2D25" w:rsidP="00807668">
            <w:pPr>
              <w:widowControl/>
              <w:jc w:val="center"/>
              <w:rPr>
                <w:rFonts w:ascii="Times New Roman" w:eastAsia="等线" w:hAnsi="Times New Roman" w:cs="Times New Roman"/>
                <w:b/>
                <w:color w:val="000000"/>
                <w:kern w:val="0"/>
                <w:sz w:val="20"/>
                <w:szCs w:val="20"/>
              </w:rPr>
            </w:pPr>
            <w:r w:rsidRPr="002D70E5">
              <w:rPr>
                <w:rFonts w:ascii="Times New Roman" w:eastAsia="等线" w:hAnsi="Times New Roman" w:cs="Times New Roman"/>
                <w:b/>
                <w:color w:val="000000"/>
                <w:kern w:val="0"/>
                <w:sz w:val="20"/>
                <w:szCs w:val="20"/>
              </w:rPr>
              <w:t>High load</w:t>
            </w:r>
          </w:p>
        </w:tc>
      </w:tr>
      <w:tr w:rsidR="00F162B2" w:rsidRPr="002D70E5" w14:paraId="2AA38648" w14:textId="77777777" w:rsidTr="00495AD4">
        <w:trPr>
          <w:trHeight w:val="278"/>
        </w:trPr>
        <w:tc>
          <w:tcPr>
            <w:tcW w:w="0" w:type="auto"/>
            <w:vMerge w:val="restart"/>
            <w:vAlign w:val="center"/>
          </w:tcPr>
          <w:p w14:paraId="633173C0" w14:textId="4F528F50"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255F14FE" w14:textId="1A5FAB0B"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DL RU</w:t>
            </w:r>
          </w:p>
        </w:tc>
        <w:tc>
          <w:tcPr>
            <w:tcW w:w="0" w:type="auto"/>
            <w:shd w:val="clear" w:color="auto" w:fill="auto"/>
            <w:vAlign w:val="center"/>
          </w:tcPr>
          <w:p w14:paraId="4BB51F0D" w14:textId="7392D102"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Type-1</w:t>
            </w:r>
          </w:p>
        </w:tc>
        <w:tc>
          <w:tcPr>
            <w:tcW w:w="0" w:type="auto"/>
            <w:shd w:val="clear" w:color="auto" w:fill="auto"/>
            <w:vAlign w:val="center"/>
          </w:tcPr>
          <w:p w14:paraId="7E751A33" w14:textId="0E2A25D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7.25%</w:t>
            </w:r>
          </w:p>
        </w:tc>
        <w:tc>
          <w:tcPr>
            <w:tcW w:w="0" w:type="auto"/>
            <w:shd w:val="clear" w:color="auto" w:fill="auto"/>
            <w:vAlign w:val="center"/>
          </w:tcPr>
          <w:p w14:paraId="6D7B069E" w14:textId="01F9819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22.06%</w:t>
            </w:r>
          </w:p>
        </w:tc>
        <w:tc>
          <w:tcPr>
            <w:tcW w:w="0" w:type="auto"/>
            <w:shd w:val="clear" w:color="auto" w:fill="auto"/>
            <w:vAlign w:val="center"/>
          </w:tcPr>
          <w:p w14:paraId="23B9D16A" w14:textId="5BEC6BD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42.49%</w:t>
            </w:r>
          </w:p>
        </w:tc>
      </w:tr>
      <w:tr w:rsidR="00F162B2" w:rsidRPr="002D70E5" w14:paraId="7A324E1A" w14:textId="77777777" w:rsidTr="00495AD4">
        <w:trPr>
          <w:trHeight w:val="278"/>
        </w:trPr>
        <w:tc>
          <w:tcPr>
            <w:tcW w:w="0" w:type="auto"/>
            <w:vMerge/>
            <w:vAlign w:val="center"/>
          </w:tcPr>
          <w:p w14:paraId="599069C4"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F4EE342" w14:textId="7B3273C6"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07128C2" w14:textId="626929F8"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Type-2</w:t>
            </w:r>
          </w:p>
        </w:tc>
        <w:tc>
          <w:tcPr>
            <w:tcW w:w="0" w:type="auto"/>
            <w:shd w:val="clear" w:color="auto" w:fill="auto"/>
            <w:vAlign w:val="center"/>
          </w:tcPr>
          <w:p w14:paraId="10353C6C" w14:textId="17F1307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11.33%</w:t>
            </w:r>
          </w:p>
        </w:tc>
        <w:tc>
          <w:tcPr>
            <w:tcW w:w="0" w:type="auto"/>
            <w:shd w:val="clear" w:color="auto" w:fill="auto"/>
            <w:vAlign w:val="center"/>
          </w:tcPr>
          <w:p w14:paraId="655BB993" w14:textId="1ADCC8D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36.16%</w:t>
            </w:r>
          </w:p>
        </w:tc>
        <w:tc>
          <w:tcPr>
            <w:tcW w:w="0" w:type="auto"/>
            <w:shd w:val="clear" w:color="auto" w:fill="auto"/>
            <w:vAlign w:val="center"/>
          </w:tcPr>
          <w:p w14:paraId="0AEB268B" w14:textId="23113C1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70.34%</w:t>
            </w:r>
          </w:p>
        </w:tc>
      </w:tr>
      <w:tr w:rsidR="00F162B2" w:rsidRPr="002D70E5" w14:paraId="2894E9F6" w14:textId="77777777" w:rsidTr="00495AD4">
        <w:trPr>
          <w:trHeight w:val="278"/>
        </w:trPr>
        <w:tc>
          <w:tcPr>
            <w:tcW w:w="0" w:type="auto"/>
            <w:vMerge/>
            <w:vAlign w:val="center"/>
          </w:tcPr>
          <w:p w14:paraId="053B583D"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031D13A" w14:textId="14366131"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UL RU</w:t>
            </w:r>
          </w:p>
        </w:tc>
        <w:tc>
          <w:tcPr>
            <w:tcW w:w="0" w:type="auto"/>
            <w:shd w:val="clear" w:color="auto" w:fill="auto"/>
            <w:vAlign w:val="center"/>
          </w:tcPr>
          <w:p w14:paraId="623467DF" w14:textId="6833A407"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Type-1</w:t>
            </w:r>
          </w:p>
        </w:tc>
        <w:tc>
          <w:tcPr>
            <w:tcW w:w="0" w:type="auto"/>
            <w:shd w:val="clear" w:color="auto" w:fill="auto"/>
            <w:vAlign w:val="center"/>
          </w:tcPr>
          <w:p w14:paraId="0F81D2FF" w14:textId="673A23D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2.38%</w:t>
            </w:r>
          </w:p>
        </w:tc>
        <w:tc>
          <w:tcPr>
            <w:tcW w:w="0" w:type="auto"/>
            <w:shd w:val="clear" w:color="auto" w:fill="auto"/>
            <w:vAlign w:val="center"/>
          </w:tcPr>
          <w:p w14:paraId="02883338" w14:textId="3C7E4D9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5.94%</w:t>
            </w:r>
          </w:p>
        </w:tc>
        <w:tc>
          <w:tcPr>
            <w:tcW w:w="0" w:type="auto"/>
            <w:shd w:val="clear" w:color="auto" w:fill="auto"/>
            <w:vAlign w:val="center"/>
          </w:tcPr>
          <w:p w14:paraId="3E218FC2" w14:textId="547298A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14.49%</w:t>
            </w:r>
          </w:p>
        </w:tc>
      </w:tr>
      <w:tr w:rsidR="00F162B2" w:rsidRPr="002D70E5" w14:paraId="0B3EDF0E" w14:textId="77777777" w:rsidTr="00495AD4">
        <w:trPr>
          <w:trHeight w:val="278"/>
        </w:trPr>
        <w:tc>
          <w:tcPr>
            <w:tcW w:w="0" w:type="auto"/>
            <w:vMerge/>
            <w:vAlign w:val="center"/>
          </w:tcPr>
          <w:p w14:paraId="464BD255"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C104FDF" w14:textId="50B4E1EB"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8D4EB57" w14:textId="20289210"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Type-2</w:t>
            </w:r>
          </w:p>
        </w:tc>
        <w:tc>
          <w:tcPr>
            <w:tcW w:w="0" w:type="auto"/>
            <w:shd w:val="clear" w:color="auto" w:fill="auto"/>
            <w:vAlign w:val="center"/>
          </w:tcPr>
          <w:p w14:paraId="6B552D76" w14:textId="4B581F5B"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7.15%</w:t>
            </w:r>
          </w:p>
        </w:tc>
        <w:tc>
          <w:tcPr>
            <w:tcW w:w="0" w:type="auto"/>
            <w:shd w:val="clear" w:color="auto" w:fill="auto"/>
            <w:vAlign w:val="center"/>
          </w:tcPr>
          <w:p w14:paraId="3DBE054C" w14:textId="0EB7BF3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16.38%</w:t>
            </w:r>
          </w:p>
        </w:tc>
        <w:tc>
          <w:tcPr>
            <w:tcW w:w="0" w:type="auto"/>
            <w:shd w:val="clear" w:color="auto" w:fill="auto"/>
            <w:vAlign w:val="center"/>
          </w:tcPr>
          <w:p w14:paraId="3DDE10FF" w14:textId="3A2FCD6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39.48%</w:t>
            </w:r>
          </w:p>
        </w:tc>
      </w:tr>
      <w:tr w:rsidR="00F162B2" w:rsidRPr="002D70E5" w14:paraId="2D991E58" w14:textId="77777777" w:rsidTr="00495AD4">
        <w:trPr>
          <w:trHeight w:val="278"/>
        </w:trPr>
        <w:tc>
          <w:tcPr>
            <w:tcW w:w="0" w:type="auto"/>
            <w:vMerge w:val="restart"/>
            <w:vAlign w:val="center"/>
          </w:tcPr>
          <w:p w14:paraId="18021343" w14:textId="2D50D06C"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2D63D740" w14:textId="65D0D82D"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DL RU</w:t>
            </w:r>
          </w:p>
        </w:tc>
        <w:tc>
          <w:tcPr>
            <w:tcW w:w="0" w:type="auto"/>
            <w:shd w:val="clear" w:color="auto" w:fill="auto"/>
            <w:vAlign w:val="center"/>
          </w:tcPr>
          <w:p w14:paraId="6A457B01" w14:textId="4FFFB345"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Type-1</w:t>
            </w:r>
          </w:p>
        </w:tc>
        <w:tc>
          <w:tcPr>
            <w:tcW w:w="0" w:type="auto"/>
            <w:shd w:val="clear" w:color="auto" w:fill="auto"/>
            <w:vAlign w:val="center"/>
          </w:tcPr>
          <w:p w14:paraId="068CBD84" w14:textId="56E74D7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8.93%</w:t>
            </w:r>
          </w:p>
        </w:tc>
        <w:tc>
          <w:tcPr>
            <w:tcW w:w="0" w:type="auto"/>
            <w:shd w:val="clear" w:color="auto" w:fill="auto"/>
            <w:vAlign w:val="center"/>
          </w:tcPr>
          <w:p w14:paraId="604F36DC" w14:textId="0292D94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21.60%</w:t>
            </w:r>
          </w:p>
        </w:tc>
        <w:tc>
          <w:tcPr>
            <w:tcW w:w="0" w:type="auto"/>
            <w:shd w:val="clear" w:color="auto" w:fill="auto"/>
            <w:vAlign w:val="center"/>
          </w:tcPr>
          <w:p w14:paraId="59F881D1" w14:textId="56A5F12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41.03%</w:t>
            </w:r>
          </w:p>
        </w:tc>
      </w:tr>
      <w:tr w:rsidR="00F162B2" w:rsidRPr="002D70E5" w14:paraId="72A50ECF" w14:textId="77777777" w:rsidTr="001C2D25">
        <w:trPr>
          <w:trHeight w:val="278"/>
        </w:trPr>
        <w:tc>
          <w:tcPr>
            <w:tcW w:w="0" w:type="auto"/>
            <w:vMerge/>
          </w:tcPr>
          <w:p w14:paraId="627DA814"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E5F6DC2" w14:textId="22A9ADCF"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E028730" w14:textId="1F8D2F97"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Type-2</w:t>
            </w:r>
          </w:p>
        </w:tc>
        <w:tc>
          <w:tcPr>
            <w:tcW w:w="0" w:type="auto"/>
            <w:shd w:val="clear" w:color="auto" w:fill="auto"/>
            <w:vAlign w:val="center"/>
          </w:tcPr>
          <w:p w14:paraId="720922DD" w14:textId="37212AC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13.17%</w:t>
            </w:r>
          </w:p>
        </w:tc>
        <w:tc>
          <w:tcPr>
            <w:tcW w:w="0" w:type="auto"/>
            <w:shd w:val="clear" w:color="auto" w:fill="auto"/>
            <w:vAlign w:val="center"/>
          </w:tcPr>
          <w:p w14:paraId="638B5DD0" w14:textId="0E72FB53"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36.94%</w:t>
            </w:r>
          </w:p>
        </w:tc>
        <w:tc>
          <w:tcPr>
            <w:tcW w:w="0" w:type="auto"/>
            <w:shd w:val="clear" w:color="auto" w:fill="auto"/>
            <w:vAlign w:val="center"/>
          </w:tcPr>
          <w:p w14:paraId="749AD332" w14:textId="6C20494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73.39%</w:t>
            </w:r>
          </w:p>
        </w:tc>
      </w:tr>
      <w:tr w:rsidR="00F162B2" w:rsidRPr="002D70E5" w14:paraId="258495C3" w14:textId="77777777" w:rsidTr="001C2D25">
        <w:trPr>
          <w:trHeight w:val="278"/>
        </w:trPr>
        <w:tc>
          <w:tcPr>
            <w:tcW w:w="0" w:type="auto"/>
            <w:vMerge/>
          </w:tcPr>
          <w:p w14:paraId="3C495404"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451CC8B" w14:textId="09A5E4DB"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UL RU</w:t>
            </w:r>
          </w:p>
        </w:tc>
        <w:tc>
          <w:tcPr>
            <w:tcW w:w="0" w:type="auto"/>
            <w:shd w:val="clear" w:color="auto" w:fill="auto"/>
            <w:vAlign w:val="center"/>
          </w:tcPr>
          <w:p w14:paraId="7120B055" w14:textId="4B8BD02B"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Type-1</w:t>
            </w:r>
          </w:p>
        </w:tc>
        <w:tc>
          <w:tcPr>
            <w:tcW w:w="0" w:type="auto"/>
            <w:shd w:val="clear" w:color="auto" w:fill="auto"/>
            <w:vAlign w:val="center"/>
          </w:tcPr>
          <w:p w14:paraId="0E19A3CB" w14:textId="2DA76C5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0.99%</w:t>
            </w:r>
          </w:p>
        </w:tc>
        <w:tc>
          <w:tcPr>
            <w:tcW w:w="0" w:type="auto"/>
            <w:shd w:val="clear" w:color="auto" w:fill="auto"/>
            <w:vAlign w:val="center"/>
          </w:tcPr>
          <w:p w14:paraId="08AD606A" w14:textId="0AF3960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4.07%</w:t>
            </w:r>
          </w:p>
        </w:tc>
        <w:tc>
          <w:tcPr>
            <w:tcW w:w="0" w:type="auto"/>
            <w:shd w:val="clear" w:color="auto" w:fill="auto"/>
            <w:vAlign w:val="center"/>
          </w:tcPr>
          <w:p w14:paraId="7E5888C9" w14:textId="3DCF574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13.90%</w:t>
            </w:r>
          </w:p>
        </w:tc>
      </w:tr>
      <w:tr w:rsidR="00F162B2" w:rsidRPr="002D70E5" w14:paraId="2CFCABBC" w14:textId="77777777" w:rsidTr="001C2D25">
        <w:trPr>
          <w:trHeight w:val="278"/>
        </w:trPr>
        <w:tc>
          <w:tcPr>
            <w:tcW w:w="0" w:type="auto"/>
            <w:vMerge/>
          </w:tcPr>
          <w:p w14:paraId="10706345"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A961678" w14:textId="6428E89B"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AE8FB86" w14:textId="4DBDCCA0"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hint="eastAsia"/>
                <w:b/>
                <w:bCs/>
                <w:kern w:val="0"/>
                <w:sz w:val="20"/>
                <w:szCs w:val="20"/>
              </w:rPr>
              <w:t>Type-2</w:t>
            </w:r>
          </w:p>
        </w:tc>
        <w:tc>
          <w:tcPr>
            <w:tcW w:w="0" w:type="auto"/>
            <w:shd w:val="clear" w:color="auto" w:fill="auto"/>
            <w:vAlign w:val="center"/>
          </w:tcPr>
          <w:p w14:paraId="7705F5CE" w14:textId="5653CBE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3.30%</w:t>
            </w:r>
          </w:p>
        </w:tc>
        <w:tc>
          <w:tcPr>
            <w:tcW w:w="0" w:type="auto"/>
            <w:shd w:val="clear" w:color="auto" w:fill="auto"/>
            <w:vAlign w:val="center"/>
          </w:tcPr>
          <w:p w14:paraId="3AB3CD88" w14:textId="67C254F3"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10.26%</w:t>
            </w:r>
          </w:p>
        </w:tc>
        <w:tc>
          <w:tcPr>
            <w:tcW w:w="0" w:type="auto"/>
            <w:shd w:val="clear" w:color="auto" w:fill="auto"/>
            <w:vAlign w:val="center"/>
          </w:tcPr>
          <w:p w14:paraId="1EE0B140" w14:textId="2541EE0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32.53%</w:t>
            </w:r>
          </w:p>
        </w:tc>
      </w:tr>
      <w:tr w:rsidR="00F162B2" w:rsidRPr="002D70E5" w14:paraId="4936F06A" w14:textId="77777777" w:rsidTr="00495AD4">
        <w:trPr>
          <w:trHeight w:val="278"/>
        </w:trPr>
        <w:tc>
          <w:tcPr>
            <w:tcW w:w="0" w:type="auto"/>
            <w:vMerge w:val="restart"/>
            <w:vAlign w:val="center"/>
          </w:tcPr>
          <w:p w14:paraId="1C904053" w14:textId="10588957"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7009E3FB" w14:textId="429D0331"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 xml:space="preserve">DL average-UPT </w:t>
            </w:r>
            <w:r w:rsidRPr="002D70E5">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467C192E" w14:textId="14FA60FA"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Mean</w:t>
            </w:r>
          </w:p>
        </w:tc>
        <w:tc>
          <w:tcPr>
            <w:tcW w:w="0" w:type="auto"/>
            <w:shd w:val="clear" w:color="auto" w:fill="auto"/>
            <w:vAlign w:val="center"/>
          </w:tcPr>
          <w:p w14:paraId="21DEE370" w14:textId="6D55772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369.01 </w:t>
            </w:r>
          </w:p>
        </w:tc>
        <w:tc>
          <w:tcPr>
            <w:tcW w:w="0" w:type="auto"/>
            <w:shd w:val="clear" w:color="auto" w:fill="auto"/>
            <w:vAlign w:val="center"/>
          </w:tcPr>
          <w:p w14:paraId="7EC7FE79" w14:textId="02C81F1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295.92 </w:t>
            </w:r>
          </w:p>
        </w:tc>
        <w:tc>
          <w:tcPr>
            <w:tcW w:w="0" w:type="auto"/>
            <w:shd w:val="clear" w:color="auto" w:fill="auto"/>
            <w:vAlign w:val="center"/>
          </w:tcPr>
          <w:p w14:paraId="597A7066" w14:textId="525E1AD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224.62 </w:t>
            </w:r>
          </w:p>
        </w:tc>
      </w:tr>
      <w:tr w:rsidR="00F162B2" w:rsidRPr="002D70E5" w14:paraId="58706D77" w14:textId="77777777" w:rsidTr="00495AD4">
        <w:trPr>
          <w:trHeight w:val="278"/>
        </w:trPr>
        <w:tc>
          <w:tcPr>
            <w:tcW w:w="0" w:type="auto"/>
            <w:vMerge/>
            <w:vAlign w:val="center"/>
          </w:tcPr>
          <w:p w14:paraId="5E92BFC6"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BB1F9E8" w14:textId="65007B9A"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5CD2C98" w14:textId="5FEEB82F"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w:t>
            </w:r>
          </w:p>
        </w:tc>
        <w:tc>
          <w:tcPr>
            <w:tcW w:w="0" w:type="auto"/>
            <w:shd w:val="clear" w:color="auto" w:fill="auto"/>
            <w:vAlign w:val="center"/>
          </w:tcPr>
          <w:p w14:paraId="3B34B1F7" w14:textId="7F3951C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119.49 </w:t>
            </w:r>
          </w:p>
        </w:tc>
        <w:tc>
          <w:tcPr>
            <w:tcW w:w="0" w:type="auto"/>
            <w:shd w:val="clear" w:color="auto" w:fill="auto"/>
            <w:vAlign w:val="center"/>
          </w:tcPr>
          <w:p w14:paraId="6F9C1609" w14:textId="5503005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88.86 </w:t>
            </w:r>
          </w:p>
        </w:tc>
        <w:tc>
          <w:tcPr>
            <w:tcW w:w="0" w:type="auto"/>
            <w:shd w:val="clear" w:color="auto" w:fill="auto"/>
            <w:vAlign w:val="center"/>
          </w:tcPr>
          <w:p w14:paraId="52065825" w14:textId="6F3089D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45.60 </w:t>
            </w:r>
          </w:p>
        </w:tc>
      </w:tr>
      <w:tr w:rsidR="00F162B2" w:rsidRPr="002D70E5" w14:paraId="4DCD15D7" w14:textId="77777777" w:rsidTr="00495AD4">
        <w:trPr>
          <w:trHeight w:val="278"/>
        </w:trPr>
        <w:tc>
          <w:tcPr>
            <w:tcW w:w="0" w:type="auto"/>
            <w:vMerge/>
            <w:vAlign w:val="center"/>
          </w:tcPr>
          <w:p w14:paraId="661C36A1"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C2448E4" w14:textId="3ED4004C"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70D4ACA" w14:textId="41C99DAA"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50%</w:t>
            </w:r>
          </w:p>
        </w:tc>
        <w:tc>
          <w:tcPr>
            <w:tcW w:w="0" w:type="auto"/>
            <w:shd w:val="clear" w:color="auto" w:fill="auto"/>
            <w:vAlign w:val="center"/>
          </w:tcPr>
          <w:p w14:paraId="63FAF9E1" w14:textId="342478C3"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416.04 </w:t>
            </w:r>
          </w:p>
        </w:tc>
        <w:tc>
          <w:tcPr>
            <w:tcW w:w="0" w:type="auto"/>
            <w:shd w:val="clear" w:color="auto" w:fill="auto"/>
            <w:vAlign w:val="center"/>
          </w:tcPr>
          <w:p w14:paraId="2E51060E" w14:textId="7639962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303.34 </w:t>
            </w:r>
          </w:p>
        </w:tc>
        <w:tc>
          <w:tcPr>
            <w:tcW w:w="0" w:type="auto"/>
            <w:shd w:val="clear" w:color="auto" w:fill="auto"/>
            <w:vAlign w:val="center"/>
          </w:tcPr>
          <w:p w14:paraId="75620E57" w14:textId="1A420A5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217.71 </w:t>
            </w:r>
          </w:p>
        </w:tc>
      </w:tr>
      <w:tr w:rsidR="00F162B2" w:rsidRPr="002D70E5" w14:paraId="77767EEA" w14:textId="77777777" w:rsidTr="00495AD4">
        <w:trPr>
          <w:trHeight w:val="278"/>
        </w:trPr>
        <w:tc>
          <w:tcPr>
            <w:tcW w:w="0" w:type="auto"/>
            <w:vMerge/>
            <w:vAlign w:val="center"/>
          </w:tcPr>
          <w:p w14:paraId="40240F1E"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FCBCB12" w14:textId="6368A23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83A55F1" w14:textId="4D2C7905"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95%</w:t>
            </w:r>
          </w:p>
        </w:tc>
        <w:tc>
          <w:tcPr>
            <w:tcW w:w="0" w:type="auto"/>
            <w:shd w:val="clear" w:color="auto" w:fill="auto"/>
            <w:vAlign w:val="center"/>
          </w:tcPr>
          <w:p w14:paraId="50FFE7AD" w14:textId="7292AF7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499.01 </w:t>
            </w:r>
          </w:p>
        </w:tc>
        <w:tc>
          <w:tcPr>
            <w:tcW w:w="0" w:type="auto"/>
            <w:shd w:val="clear" w:color="auto" w:fill="auto"/>
            <w:vAlign w:val="center"/>
          </w:tcPr>
          <w:p w14:paraId="0467AB9F" w14:textId="0061A97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445.29 </w:t>
            </w:r>
          </w:p>
        </w:tc>
        <w:tc>
          <w:tcPr>
            <w:tcW w:w="0" w:type="auto"/>
            <w:shd w:val="clear" w:color="auto" w:fill="auto"/>
            <w:vAlign w:val="center"/>
          </w:tcPr>
          <w:p w14:paraId="182FA916" w14:textId="3DAE25A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408.55 </w:t>
            </w:r>
          </w:p>
        </w:tc>
      </w:tr>
      <w:tr w:rsidR="00F162B2" w:rsidRPr="002D70E5" w14:paraId="189A25DC" w14:textId="77777777" w:rsidTr="00495AD4">
        <w:trPr>
          <w:trHeight w:val="278"/>
        </w:trPr>
        <w:tc>
          <w:tcPr>
            <w:tcW w:w="0" w:type="auto"/>
            <w:vMerge/>
            <w:vAlign w:val="center"/>
          </w:tcPr>
          <w:p w14:paraId="2ECF3002"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7EFD39E" w14:textId="4264C465"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 xml:space="preserve">UL average-UPT </w:t>
            </w:r>
            <w:r w:rsidRPr="002D70E5">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66960A92" w14:textId="011934AA"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Mean</w:t>
            </w:r>
          </w:p>
        </w:tc>
        <w:tc>
          <w:tcPr>
            <w:tcW w:w="0" w:type="auto"/>
            <w:shd w:val="clear" w:color="auto" w:fill="auto"/>
            <w:vAlign w:val="center"/>
          </w:tcPr>
          <w:p w14:paraId="25206965" w14:textId="5CE723B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143.34 </w:t>
            </w:r>
          </w:p>
        </w:tc>
        <w:tc>
          <w:tcPr>
            <w:tcW w:w="0" w:type="auto"/>
            <w:shd w:val="clear" w:color="auto" w:fill="auto"/>
            <w:vAlign w:val="center"/>
          </w:tcPr>
          <w:p w14:paraId="6777FFD0" w14:textId="2A52774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108.35 </w:t>
            </w:r>
          </w:p>
        </w:tc>
        <w:tc>
          <w:tcPr>
            <w:tcW w:w="0" w:type="auto"/>
            <w:shd w:val="clear" w:color="auto" w:fill="auto"/>
            <w:vAlign w:val="center"/>
          </w:tcPr>
          <w:p w14:paraId="019DAA47" w14:textId="38B7B1EB"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79.70 </w:t>
            </w:r>
          </w:p>
        </w:tc>
      </w:tr>
      <w:tr w:rsidR="00F162B2" w:rsidRPr="002D70E5" w14:paraId="4FF2EECF" w14:textId="77777777" w:rsidTr="001C2D25">
        <w:trPr>
          <w:trHeight w:val="278"/>
        </w:trPr>
        <w:tc>
          <w:tcPr>
            <w:tcW w:w="0" w:type="auto"/>
            <w:vMerge/>
          </w:tcPr>
          <w:p w14:paraId="66E12A6B"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CAB2803" w14:textId="5D7183FB"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D2ADE2E" w14:textId="66AD7E05"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w:t>
            </w:r>
          </w:p>
        </w:tc>
        <w:tc>
          <w:tcPr>
            <w:tcW w:w="0" w:type="auto"/>
            <w:shd w:val="clear" w:color="auto" w:fill="auto"/>
            <w:vAlign w:val="center"/>
          </w:tcPr>
          <w:p w14:paraId="709A801F" w14:textId="7A31624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1.02 </w:t>
            </w:r>
          </w:p>
        </w:tc>
        <w:tc>
          <w:tcPr>
            <w:tcW w:w="0" w:type="auto"/>
            <w:shd w:val="clear" w:color="auto" w:fill="auto"/>
            <w:vAlign w:val="center"/>
          </w:tcPr>
          <w:p w14:paraId="72321760" w14:textId="5393484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0.71 </w:t>
            </w:r>
          </w:p>
        </w:tc>
        <w:tc>
          <w:tcPr>
            <w:tcW w:w="0" w:type="auto"/>
            <w:shd w:val="clear" w:color="auto" w:fill="auto"/>
            <w:vAlign w:val="center"/>
          </w:tcPr>
          <w:p w14:paraId="06B7B04B" w14:textId="5449B95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0.29 </w:t>
            </w:r>
          </w:p>
        </w:tc>
      </w:tr>
      <w:tr w:rsidR="00F162B2" w:rsidRPr="002D70E5" w14:paraId="607E4738" w14:textId="77777777" w:rsidTr="001C2D25">
        <w:trPr>
          <w:trHeight w:val="278"/>
        </w:trPr>
        <w:tc>
          <w:tcPr>
            <w:tcW w:w="0" w:type="auto"/>
            <w:vMerge/>
          </w:tcPr>
          <w:p w14:paraId="1A9BC226"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5C05291" w14:textId="67253CD6"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E2C5693" w14:textId="2D5A7B8E"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50%</w:t>
            </w:r>
          </w:p>
        </w:tc>
        <w:tc>
          <w:tcPr>
            <w:tcW w:w="0" w:type="auto"/>
            <w:shd w:val="clear" w:color="auto" w:fill="auto"/>
            <w:vAlign w:val="center"/>
          </w:tcPr>
          <w:p w14:paraId="76020D55" w14:textId="2B592D9B"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103.72 </w:t>
            </w:r>
          </w:p>
        </w:tc>
        <w:tc>
          <w:tcPr>
            <w:tcW w:w="0" w:type="auto"/>
            <w:shd w:val="clear" w:color="auto" w:fill="auto"/>
            <w:vAlign w:val="center"/>
          </w:tcPr>
          <w:p w14:paraId="47C65E1B" w14:textId="173760B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58.06 </w:t>
            </w:r>
          </w:p>
        </w:tc>
        <w:tc>
          <w:tcPr>
            <w:tcW w:w="0" w:type="auto"/>
            <w:shd w:val="clear" w:color="auto" w:fill="auto"/>
            <w:vAlign w:val="center"/>
          </w:tcPr>
          <w:p w14:paraId="2014FEC3" w14:textId="4285F1F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41.06 </w:t>
            </w:r>
          </w:p>
        </w:tc>
      </w:tr>
      <w:tr w:rsidR="00F162B2" w:rsidRPr="002D70E5" w14:paraId="74BA2D52" w14:textId="77777777" w:rsidTr="001C2D25">
        <w:trPr>
          <w:trHeight w:val="278"/>
        </w:trPr>
        <w:tc>
          <w:tcPr>
            <w:tcW w:w="0" w:type="auto"/>
            <w:vMerge/>
          </w:tcPr>
          <w:p w14:paraId="4E940472"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77F1B03" w14:textId="6473EE90"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23C42F8" w14:textId="313AC5B3"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95%</w:t>
            </w:r>
          </w:p>
        </w:tc>
        <w:tc>
          <w:tcPr>
            <w:tcW w:w="0" w:type="auto"/>
            <w:shd w:val="clear" w:color="auto" w:fill="auto"/>
            <w:vAlign w:val="center"/>
          </w:tcPr>
          <w:p w14:paraId="2CE1E7C1" w14:textId="279FA3D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335.34 </w:t>
            </w:r>
          </w:p>
        </w:tc>
        <w:tc>
          <w:tcPr>
            <w:tcW w:w="0" w:type="auto"/>
            <w:shd w:val="clear" w:color="auto" w:fill="auto"/>
            <w:vAlign w:val="center"/>
          </w:tcPr>
          <w:p w14:paraId="7184B1C6" w14:textId="325E0BAF"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318.64 </w:t>
            </w:r>
          </w:p>
        </w:tc>
        <w:tc>
          <w:tcPr>
            <w:tcW w:w="0" w:type="auto"/>
            <w:shd w:val="clear" w:color="auto" w:fill="auto"/>
            <w:vAlign w:val="center"/>
          </w:tcPr>
          <w:p w14:paraId="0AA4F0E5" w14:textId="5CF30D77"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262.83 </w:t>
            </w:r>
          </w:p>
        </w:tc>
      </w:tr>
      <w:tr w:rsidR="00F162B2" w:rsidRPr="002D70E5" w14:paraId="04F2AFBC" w14:textId="77777777" w:rsidTr="00495AD4">
        <w:trPr>
          <w:trHeight w:val="278"/>
        </w:trPr>
        <w:tc>
          <w:tcPr>
            <w:tcW w:w="0" w:type="auto"/>
            <w:vMerge w:val="restart"/>
            <w:vAlign w:val="center"/>
          </w:tcPr>
          <w:p w14:paraId="5C08C15F" w14:textId="2F999ABC"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34B499A7" w14:textId="1F7B661A"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 xml:space="preserve">DL average-UPT </w:t>
            </w:r>
            <w:r w:rsidRPr="002D70E5">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0F7768B3" w14:textId="5F2313F0"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Mean</w:t>
            </w:r>
          </w:p>
        </w:tc>
        <w:tc>
          <w:tcPr>
            <w:tcW w:w="0" w:type="auto"/>
            <w:shd w:val="clear" w:color="auto" w:fill="auto"/>
            <w:vAlign w:val="center"/>
          </w:tcPr>
          <w:p w14:paraId="72F84403" w14:textId="735886B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399.96 </w:t>
            </w:r>
          </w:p>
        </w:tc>
        <w:tc>
          <w:tcPr>
            <w:tcW w:w="0" w:type="auto"/>
            <w:shd w:val="clear" w:color="auto" w:fill="auto"/>
            <w:vAlign w:val="center"/>
          </w:tcPr>
          <w:p w14:paraId="39560EA4" w14:textId="2634F75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302.48 </w:t>
            </w:r>
          </w:p>
        </w:tc>
        <w:tc>
          <w:tcPr>
            <w:tcW w:w="0" w:type="auto"/>
            <w:shd w:val="clear" w:color="auto" w:fill="auto"/>
            <w:vAlign w:val="center"/>
          </w:tcPr>
          <w:p w14:paraId="357C8478" w14:textId="5900BA5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201.42 </w:t>
            </w:r>
          </w:p>
        </w:tc>
      </w:tr>
      <w:tr w:rsidR="00F162B2" w:rsidRPr="002D70E5" w14:paraId="6B3E8991" w14:textId="77777777" w:rsidTr="001C2D25">
        <w:trPr>
          <w:trHeight w:val="278"/>
        </w:trPr>
        <w:tc>
          <w:tcPr>
            <w:tcW w:w="0" w:type="auto"/>
            <w:vMerge/>
          </w:tcPr>
          <w:p w14:paraId="3107DB93"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D106F1C" w14:textId="56EF2FC1"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A8343E4" w14:textId="5FC0C583"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w:t>
            </w:r>
          </w:p>
        </w:tc>
        <w:tc>
          <w:tcPr>
            <w:tcW w:w="0" w:type="auto"/>
            <w:shd w:val="clear" w:color="auto" w:fill="auto"/>
            <w:vAlign w:val="center"/>
          </w:tcPr>
          <w:p w14:paraId="38D03694" w14:textId="0BFA56C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139.63 </w:t>
            </w:r>
          </w:p>
        </w:tc>
        <w:tc>
          <w:tcPr>
            <w:tcW w:w="0" w:type="auto"/>
            <w:shd w:val="clear" w:color="auto" w:fill="auto"/>
            <w:vAlign w:val="center"/>
          </w:tcPr>
          <w:p w14:paraId="26CAA0D0" w14:textId="1DDF033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83.03 </w:t>
            </w:r>
          </w:p>
        </w:tc>
        <w:tc>
          <w:tcPr>
            <w:tcW w:w="0" w:type="auto"/>
            <w:shd w:val="clear" w:color="auto" w:fill="auto"/>
            <w:vAlign w:val="center"/>
          </w:tcPr>
          <w:p w14:paraId="46880542" w14:textId="0F8ABA9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39.60 </w:t>
            </w:r>
          </w:p>
        </w:tc>
      </w:tr>
      <w:tr w:rsidR="00F162B2" w:rsidRPr="002D70E5" w14:paraId="7091E596" w14:textId="77777777" w:rsidTr="001C2D25">
        <w:trPr>
          <w:trHeight w:val="278"/>
        </w:trPr>
        <w:tc>
          <w:tcPr>
            <w:tcW w:w="0" w:type="auto"/>
            <w:vMerge/>
          </w:tcPr>
          <w:p w14:paraId="55D682A0"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FE13FD9" w14:textId="157F75CA"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F5B1B02" w14:textId="01661EF1"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50%</w:t>
            </w:r>
          </w:p>
        </w:tc>
        <w:tc>
          <w:tcPr>
            <w:tcW w:w="0" w:type="auto"/>
            <w:shd w:val="clear" w:color="auto" w:fill="auto"/>
            <w:vAlign w:val="center"/>
          </w:tcPr>
          <w:p w14:paraId="7527F7E3" w14:textId="5825A88B"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444.45 </w:t>
            </w:r>
          </w:p>
        </w:tc>
        <w:tc>
          <w:tcPr>
            <w:tcW w:w="0" w:type="auto"/>
            <w:shd w:val="clear" w:color="auto" w:fill="auto"/>
            <w:vAlign w:val="center"/>
          </w:tcPr>
          <w:p w14:paraId="195DA957" w14:textId="37BFCD57"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321.85 </w:t>
            </w:r>
          </w:p>
        </w:tc>
        <w:tc>
          <w:tcPr>
            <w:tcW w:w="0" w:type="auto"/>
            <w:shd w:val="clear" w:color="auto" w:fill="auto"/>
            <w:vAlign w:val="center"/>
          </w:tcPr>
          <w:p w14:paraId="39363B68" w14:textId="54354B3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197.30 </w:t>
            </w:r>
          </w:p>
        </w:tc>
      </w:tr>
      <w:tr w:rsidR="00F162B2" w:rsidRPr="002D70E5" w14:paraId="6D59DE34" w14:textId="77777777" w:rsidTr="001C2D25">
        <w:trPr>
          <w:trHeight w:val="278"/>
        </w:trPr>
        <w:tc>
          <w:tcPr>
            <w:tcW w:w="0" w:type="auto"/>
            <w:vMerge/>
          </w:tcPr>
          <w:p w14:paraId="30840BD1"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8B89B82" w14:textId="215E0F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D329634" w14:textId="45BDA9B0"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95%</w:t>
            </w:r>
          </w:p>
        </w:tc>
        <w:tc>
          <w:tcPr>
            <w:tcW w:w="0" w:type="auto"/>
            <w:shd w:val="clear" w:color="auto" w:fill="auto"/>
            <w:vAlign w:val="center"/>
          </w:tcPr>
          <w:p w14:paraId="48B929C6" w14:textId="1B9330D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538.87 </w:t>
            </w:r>
          </w:p>
        </w:tc>
        <w:tc>
          <w:tcPr>
            <w:tcW w:w="0" w:type="auto"/>
            <w:shd w:val="clear" w:color="auto" w:fill="auto"/>
            <w:vAlign w:val="center"/>
          </w:tcPr>
          <w:p w14:paraId="02846587" w14:textId="78C52987"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462.29 </w:t>
            </w:r>
          </w:p>
        </w:tc>
        <w:tc>
          <w:tcPr>
            <w:tcW w:w="0" w:type="auto"/>
            <w:shd w:val="clear" w:color="auto" w:fill="auto"/>
            <w:vAlign w:val="center"/>
          </w:tcPr>
          <w:p w14:paraId="2C37A24B" w14:textId="3ED70B3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378.81 </w:t>
            </w:r>
          </w:p>
        </w:tc>
      </w:tr>
      <w:tr w:rsidR="00F162B2" w:rsidRPr="002D70E5" w14:paraId="78032B17" w14:textId="77777777" w:rsidTr="001C2D25">
        <w:trPr>
          <w:trHeight w:val="278"/>
        </w:trPr>
        <w:tc>
          <w:tcPr>
            <w:tcW w:w="0" w:type="auto"/>
            <w:vMerge/>
          </w:tcPr>
          <w:p w14:paraId="5077BD7B"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6C43FFC" w14:textId="54C6249F"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 xml:space="preserve">UL average-UPT </w:t>
            </w:r>
            <w:r w:rsidRPr="002D70E5">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11D7A1CF" w14:textId="2C2CD74C"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Mean</w:t>
            </w:r>
          </w:p>
        </w:tc>
        <w:tc>
          <w:tcPr>
            <w:tcW w:w="0" w:type="auto"/>
            <w:shd w:val="clear" w:color="auto" w:fill="auto"/>
            <w:vAlign w:val="center"/>
          </w:tcPr>
          <w:p w14:paraId="18672DF6" w14:textId="5AD526E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106.79 </w:t>
            </w:r>
          </w:p>
        </w:tc>
        <w:tc>
          <w:tcPr>
            <w:tcW w:w="0" w:type="auto"/>
            <w:shd w:val="clear" w:color="auto" w:fill="auto"/>
            <w:vAlign w:val="center"/>
          </w:tcPr>
          <w:p w14:paraId="495AECD7" w14:textId="3E42261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84.12 </w:t>
            </w:r>
          </w:p>
        </w:tc>
        <w:tc>
          <w:tcPr>
            <w:tcW w:w="0" w:type="auto"/>
            <w:shd w:val="clear" w:color="auto" w:fill="auto"/>
            <w:vAlign w:val="center"/>
          </w:tcPr>
          <w:p w14:paraId="403CCFF8" w14:textId="0ABB0BDB"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61.22 </w:t>
            </w:r>
          </w:p>
        </w:tc>
      </w:tr>
      <w:tr w:rsidR="00F162B2" w:rsidRPr="002D70E5" w14:paraId="7D04E0C3" w14:textId="77777777" w:rsidTr="001C2D25">
        <w:trPr>
          <w:trHeight w:val="278"/>
        </w:trPr>
        <w:tc>
          <w:tcPr>
            <w:tcW w:w="0" w:type="auto"/>
            <w:vMerge/>
          </w:tcPr>
          <w:p w14:paraId="308F80CD"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821FD2F" w14:textId="1CACE9BC"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AFAB62A" w14:textId="4F4C4EDB"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w:t>
            </w:r>
          </w:p>
        </w:tc>
        <w:tc>
          <w:tcPr>
            <w:tcW w:w="0" w:type="auto"/>
            <w:shd w:val="clear" w:color="auto" w:fill="auto"/>
            <w:vAlign w:val="center"/>
          </w:tcPr>
          <w:p w14:paraId="1F2B24AE" w14:textId="44C2947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2.14 </w:t>
            </w:r>
          </w:p>
        </w:tc>
        <w:tc>
          <w:tcPr>
            <w:tcW w:w="0" w:type="auto"/>
            <w:shd w:val="clear" w:color="auto" w:fill="auto"/>
            <w:vAlign w:val="center"/>
          </w:tcPr>
          <w:p w14:paraId="552ADC42" w14:textId="77C5A29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0.92 </w:t>
            </w:r>
          </w:p>
        </w:tc>
        <w:tc>
          <w:tcPr>
            <w:tcW w:w="0" w:type="auto"/>
            <w:shd w:val="clear" w:color="auto" w:fill="auto"/>
            <w:vAlign w:val="center"/>
          </w:tcPr>
          <w:p w14:paraId="6850C0E4" w14:textId="73FC72F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0.61 </w:t>
            </w:r>
          </w:p>
        </w:tc>
      </w:tr>
      <w:tr w:rsidR="00F162B2" w:rsidRPr="002D70E5" w14:paraId="27DFABAC" w14:textId="77777777" w:rsidTr="001C2D25">
        <w:trPr>
          <w:trHeight w:val="278"/>
        </w:trPr>
        <w:tc>
          <w:tcPr>
            <w:tcW w:w="0" w:type="auto"/>
            <w:vMerge/>
          </w:tcPr>
          <w:p w14:paraId="04B00E22"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3F55E1C" w14:textId="0C4D1876"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7280F64" w14:textId="3D7A1601"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50%</w:t>
            </w:r>
          </w:p>
        </w:tc>
        <w:tc>
          <w:tcPr>
            <w:tcW w:w="0" w:type="auto"/>
            <w:shd w:val="clear" w:color="auto" w:fill="auto"/>
            <w:vAlign w:val="center"/>
          </w:tcPr>
          <w:p w14:paraId="56E36A82" w14:textId="36D4742F"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63.34 </w:t>
            </w:r>
          </w:p>
        </w:tc>
        <w:tc>
          <w:tcPr>
            <w:tcW w:w="0" w:type="auto"/>
            <w:shd w:val="clear" w:color="auto" w:fill="auto"/>
            <w:vAlign w:val="center"/>
          </w:tcPr>
          <w:p w14:paraId="6D79EEBE" w14:textId="0F79F6EF"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34.81 </w:t>
            </w:r>
          </w:p>
        </w:tc>
        <w:tc>
          <w:tcPr>
            <w:tcW w:w="0" w:type="auto"/>
            <w:shd w:val="clear" w:color="auto" w:fill="auto"/>
            <w:vAlign w:val="center"/>
          </w:tcPr>
          <w:p w14:paraId="79C8CFFA" w14:textId="5502E9B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16.60 </w:t>
            </w:r>
          </w:p>
        </w:tc>
      </w:tr>
      <w:tr w:rsidR="00F162B2" w:rsidRPr="002D70E5" w14:paraId="20392E14" w14:textId="77777777" w:rsidTr="001C2D25">
        <w:trPr>
          <w:trHeight w:val="278"/>
        </w:trPr>
        <w:tc>
          <w:tcPr>
            <w:tcW w:w="0" w:type="auto"/>
            <w:vMerge/>
          </w:tcPr>
          <w:p w14:paraId="305EC7CA"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41C4923" w14:textId="711AE8B8"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C2E965D" w14:textId="0FAAF42A"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95%</w:t>
            </w:r>
          </w:p>
        </w:tc>
        <w:tc>
          <w:tcPr>
            <w:tcW w:w="0" w:type="auto"/>
            <w:shd w:val="clear" w:color="auto" w:fill="auto"/>
            <w:vAlign w:val="center"/>
          </w:tcPr>
          <w:p w14:paraId="724B2EAC" w14:textId="6BCD08D7"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324.93 </w:t>
            </w:r>
          </w:p>
        </w:tc>
        <w:tc>
          <w:tcPr>
            <w:tcW w:w="0" w:type="auto"/>
            <w:shd w:val="clear" w:color="auto" w:fill="auto"/>
            <w:vAlign w:val="center"/>
          </w:tcPr>
          <w:p w14:paraId="494A61DD" w14:textId="33D9078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317.17 </w:t>
            </w:r>
          </w:p>
        </w:tc>
        <w:tc>
          <w:tcPr>
            <w:tcW w:w="0" w:type="auto"/>
            <w:shd w:val="clear" w:color="auto" w:fill="auto"/>
            <w:vAlign w:val="center"/>
          </w:tcPr>
          <w:p w14:paraId="45992BFC" w14:textId="2801D32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269.63 </w:t>
            </w:r>
          </w:p>
        </w:tc>
      </w:tr>
      <w:tr w:rsidR="00F162B2" w:rsidRPr="002D70E5" w14:paraId="5FB28DCE" w14:textId="77777777" w:rsidTr="00495AD4">
        <w:trPr>
          <w:trHeight w:val="278"/>
        </w:trPr>
        <w:tc>
          <w:tcPr>
            <w:tcW w:w="0" w:type="auto"/>
            <w:vMerge w:val="restart"/>
            <w:vAlign w:val="center"/>
          </w:tcPr>
          <w:p w14:paraId="4D4A1765" w14:textId="32D1E6C1"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2569A278" w14:textId="3F236E45"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 xml:space="preserve">DL packet-Latency </w:t>
            </w:r>
            <w:r w:rsidRPr="002D70E5">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608A9CD9" w14:textId="7F8407B4"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Mean</w:t>
            </w:r>
          </w:p>
        </w:tc>
        <w:tc>
          <w:tcPr>
            <w:tcW w:w="0" w:type="auto"/>
            <w:shd w:val="clear" w:color="auto" w:fill="auto"/>
            <w:vAlign w:val="center"/>
          </w:tcPr>
          <w:p w14:paraId="40B02712" w14:textId="690F5417"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17.98 </w:t>
            </w:r>
          </w:p>
        </w:tc>
        <w:tc>
          <w:tcPr>
            <w:tcW w:w="0" w:type="auto"/>
            <w:shd w:val="clear" w:color="auto" w:fill="auto"/>
            <w:vAlign w:val="center"/>
          </w:tcPr>
          <w:p w14:paraId="40D7A924" w14:textId="0C19E20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52.60 </w:t>
            </w:r>
          </w:p>
        </w:tc>
        <w:tc>
          <w:tcPr>
            <w:tcW w:w="0" w:type="auto"/>
            <w:shd w:val="clear" w:color="auto" w:fill="auto"/>
            <w:vAlign w:val="center"/>
          </w:tcPr>
          <w:p w14:paraId="2C80AE7C" w14:textId="5801010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110.27 </w:t>
            </w:r>
          </w:p>
        </w:tc>
      </w:tr>
      <w:tr w:rsidR="00F162B2" w:rsidRPr="002D70E5" w14:paraId="233562D8" w14:textId="77777777" w:rsidTr="00495AD4">
        <w:trPr>
          <w:trHeight w:val="278"/>
        </w:trPr>
        <w:tc>
          <w:tcPr>
            <w:tcW w:w="0" w:type="auto"/>
            <w:vMerge/>
            <w:vAlign w:val="center"/>
          </w:tcPr>
          <w:p w14:paraId="27EEC1AA"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FF711F8" w14:textId="2E705EBA"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47933C8" w14:textId="363A6693"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w:t>
            </w:r>
          </w:p>
        </w:tc>
        <w:tc>
          <w:tcPr>
            <w:tcW w:w="0" w:type="auto"/>
            <w:shd w:val="clear" w:color="auto" w:fill="auto"/>
            <w:vAlign w:val="center"/>
          </w:tcPr>
          <w:p w14:paraId="58C44D95" w14:textId="3992601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7.03 </w:t>
            </w:r>
          </w:p>
        </w:tc>
        <w:tc>
          <w:tcPr>
            <w:tcW w:w="0" w:type="auto"/>
            <w:shd w:val="clear" w:color="auto" w:fill="auto"/>
            <w:vAlign w:val="center"/>
          </w:tcPr>
          <w:p w14:paraId="7DE1235E" w14:textId="3F7DECD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7.31 </w:t>
            </w:r>
          </w:p>
        </w:tc>
        <w:tc>
          <w:tcPr>
            <w:tcW w:w="0" w:type="auto"/>
            <w:shd w:val="clear" w:color="auto" w:fill="auto"/>
            <w:vAlign w:val="center"/>
          </w:tcPr>
          <w:p w14:paraId="4116CFF9" w14:textId="5CF39F5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7.60 </w:t>
            </w:r>
          </w:p>
        </w:tc>
      </w:tr>
      <w:tr w:rsidR="00F162B2" w:rsidRPr="002D70E5" w14:paraId="1452701A" w14:textId="77777777" w:rsidTr="00495AD4">
        <w:trPr>
          <w:trHeight w:val="278"/>
        </w:trPr>
        <w:tc>
          <w:tcPr>
            <w:tcW w:w="0" w:type="auto"/>
            <w:vMerge/>
            <w:vAlign w:val="center"/>
          </w:tcPr>
          <w:p w14:paraId="447744B9"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21DB4B6" w14:textId="0D88642A"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8AA8574" w14:textId="6C16F44F"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50%</w:t>
            </w:r>
          </w:p>
        </w:tc>
        <w:tc>
          <w:tcPr>
            <w:tcW w:w="0" w:type="auto"/>
            <w:shd w:val="clear" w:color="auto" w:fill="auto"/>
            <w:vAlign w:val="center"/>
          </w:tcPr>
          <w:p w14:paraId="20CE9D17" w14:textId="09349F0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9.99 </w:t>
            </w:r>
          </w:p>
        </w:tc>
        <w:tc>
          <w:tcPr>
            <w:tcW w:w="0" w:type="auto"/>
            <w:shd w:val="clear" w:color="auto" w:fill="auto"/>
            <w:vAlign w:val="center"/>
          </w:tcPr>
          <w:p w14:paraId="316D4F0D" w14:textId="42C5A1E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14.54 </w:t>
            </w:r>
          </w:p>
        </w:tc>
        <w:tc>
          <w:tcPr>
            <w:tcW w:w="0" w:type="auto"/>
            <w:shd w:val="clear" w:color="auto" w:fill="auto"/>
            <w:vAlign w:val="center"/>
          </w:tcPr>
          <w:p w14:paraId="497E7B71" w14:textId="32E0733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20.81 </w:t>
            </w:r>
          </w:p>
        </w:tc>
      </w:tr>
      <w:tr w:rsidR="00F162B2" w:rsidRPr="002D70E5" w14:paraId="224FED74" w14:textId="77777777" w:rsidTr="00495AD4">
        <w:trPr>
          <w:trHeight w:val="278"/>
        </w:trPr>
        <w:tc>
          <w:tcPr>
            <w:tcW w:w="0" w:type="auto"/>
            <w:vMerge/>
            <w:vAlign w:val="center"/>
          </w:tcPr>
          <w:p w14:paraId="086DF4EF"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9A344F3" w14:textId="2E94402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798FE43" w14:textId="7E1A4D8F"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95%</w:t>
            </w:r>
          </w:p>
        </w:tc>
        <w:tc>
          <w:tcPr>
            <w:tcW w:w="0" w:type="auto"/>
            <w:shd w:val="clear" w:color="auto" w:fill="auto"/>
            <w:vAlign w:val="center"/>
          </w:tcPr>
          <w:p w14:paraId="535F1DF7" w14:textId="67B087C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131.37 </w:t>
            </w:r>
          </w:p>
        </w:tc>
        <w:tc>
          <w:tcPr>
            <w:tcW w:w="0" w:type="auto"/>
            <w:shd w:val="clear" w:color="auto" w:fill="auto"/>
            <w:vAlign w:val="center"/>
          </w:tcPr>
          <w:p w14:paraId="030D6D78" w14:textId="7A54C63C"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261.70 </w:t>
            </w:r>
          </w:p>
        </w:tc>
        <w:tc>
          <w:tcPr>
            <w:tcW w:w="0" w:type="auto"/>
            <w:shd w:val="clear" w:color="auto" w:fill="auto"/>
            <w:vAlign w:val="center"/>
          </w:tcPr>
          <w:p w14:paraId="352D34D0" w14:textId="2145E4CF"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710.02 </w:t>
            </w:r>
          </w:p>
        </w:tc>
      </w:tr>
      <w:tr w:rsidR="00F162B2" w:rsidRPr="002D70E5" w14:paraId="12CA47ED" w14:textId="77777777" w:rsidTr="00495AD4">
        <w:trPr>
          <w:trHeight w:val="278"/>
        </w:trPr>
        <w:tc>
          <w:tcPr>
            <w:tcW w:w="0" w:type="auto"/>
            <w:vMerge/>
            <w:vAlign w:val="center"/>
          </w:tcPr>
          <w:p w14:paraId="060B2C2F"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F55361B" w14:textId="7D5A235A"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 xml:space="preserve">UL packet-Latency </w:t>
            </w:r>
            <w:r w:rsidRPr="002D70E5">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3309A824" w14:textId="638D2CD6"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Mean</w:t>
            </w:r>
          </w:p>
        </w:tc>
        <w:tc>
          <w:tcPr>
            <w:tcW w:w="0" w:type="auto"/>
            <w:shd w:val="clear" w:color="auto" w:fill="auto"/>
            <w:vAlign w:val="center"/>
          </w:tcPr>
          <w:p w14:paraId="148429FF" w14:textId="11679A2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45.55 </w:t>
            </w:r>
          </w:p>
        </w:tc>
        <w:tc>
          <w:tcPr>
            <w:tcW w:w="0" w:type="auto"/>
            <w:shd w:val="clear" w:color="auto" w:fill="auto"/>
            <w:vAlign w:val="center"/>
          </w:tcPr>
          <w:p w14:paraId="2D4BE8F7" w14:textId="4E92033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64.47 </w:t>
            </w:r>
          </w:p>
        </w:tc>
        <w:tc>
          <w:tcPr>
            <w:tcW w:w="0" w:type="auto"/>
            <w:shd w:val="clear" w:color="auto" w:fill="auto"/>
            <w:vAlign w:val="center"/>
          </w:tcPr>
          <w:p w14:paraId="54351097" w14:textId="52932E0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111.82 </w:t>
            </w:r>
          </w:p>
        </w:tc>
      </w:tr>
      <w:tr w:rsidR="00F162B2" w:rsidRPr="002D70E5" w14:paraId="3ABF2DEA" w14:textId="77777777" w:rsidTr="001C2D25">
        <w:trPr>
          <w:trHeight w:val="278"/>
        </w:trPr>
        <w:tc>
          <w:tcPr>
            <w:tcW w:w="0" w:type="auto"/>
            <w:vMerge/>
          </w:tcPr>
          <w:p w14:paraId="32367FB9"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536051E" w14:textId="75AABD8B"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46F4EAE" w14:textId="5D8D2695"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w:t>
            </w:r>
          </w:p>
        </w:tc>
        <w:tc>
          <w:tcPr>
            <w:tcW w:w="0" w:type="auto"/>
            <w:shd w:val="clear" w:color="auto" w:fill="auto"/>
            <w:vAlign w:val="center"/>
          </w:tcPr>
          <w:p w14:paraId="2D2A2993" w14:textId="7359877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2.52 </w:t>
            </w:r>
          </w:p>
        </w:tc>
        <w:tc>
          <w:tcPr>
            <w:tcW w:w="0" w:type="auto"/>
            <w:shd w:val="clear" w:color="auto" w:fill="auto"/>
            <w:vAlign w:val="center"/>
          </w:tcPr>
          <w:p w14:paraId="4589C75E" w14:textId="4CAF315B"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2.77 </w:t>
            </w:r>
          </w:p>
        </w:tc>
        <w:tc>
          <w:tcPr>
            <w:tcW w:w="0" w:type="auto"/>
            <w:shd w:val="clear" w:color="auto" w:fill="auto"/>
            <w:vAlign w:val="center"/>
          </w:tcPr>
          <w:p w14:paraId="51B22841" w14:textId="7805486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3.61 </w:t>
            </w:r>
          </w:p>
        </w:tc>
      </w:tr>
      <w:tr w:rsidR="00F162B2" w:rsidRPr="002D70E5" w14:paraId="323AA247" w14:textId="77777777" w:rsidTr="001C2D25">
        <w:trPr>
          <w:trHeight w:val="278"/>
        </w:trPr>
        <w:tc>
          <w:tcPr>
            <w:tcW w:w="0" w:type="auto"/>
            <w:vMerge/>
          </w:tcPr>
          <w:p w14:paraId="66649076"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3513DDA" w14:textId="6FCEAA34"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EBEB7D9" w14:textId="356AE988"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50%</w:t>
            </w:r>
          </w:p>
        </w:tc>
        <w:tc>
          <w:tcPr>
            <w:tcW w:w="0" w:type="auto"/>
            <w:shd w:val="clear" w:color="auto" w:fill="auto"/>
            <w:vAlign w:val="center"/>
          </w:tcPr>
          <w:p w14:paraId="259FF000" w14:textId="7DB750CF"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9.39 </w:t>
            </w:r>
          </w:p>
        </w:tc>
        <w:tc>
          <w:tcPr>
            <w:tcW w:w="0" w:type="auto"/>
            <w:shd w:val="clear" w:color="auto" w:fill="auto"/>
            <w:vAlign w:val="center"/>
          </w:tcPr>
          <w:p w14:paraId="03C706B2" w14:textId="7CA41AA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17.41 </w:t>
            </w:r>
          </w:p>
        </w:tc>
        <w:tc>
          <w:tcPr>
            <w:tcW w:w="0" w:type="auto"/>
            <w:shd w:val="clear" w:color="auto" w:fill="auto"/>
            <w:vAlign w:val="center"/>
          </w:tcPr>
          <w:p w14:paraId="05589437" w14:textId="3E9F191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22.76 </w:t>
            </w:r>
          </w:p>
        </w:tc>
      </w:tr>
      <w:tr w:rsidR="00F162B2" w:rsidRPr="002D70E5" w14:paraId="3779216E" w14:textId="77777777" w:rsidTr="001C2D25">
        <w:trPr>
          <w:trHeight w:val="278"/>
        </w:trPr>
        <w:tc>
          <w:tcPr>
            <w:tcW w:w="0" w:type="auto"/>
            <w:vMerge/>
          </w:tcPr>
          <w:p w14:paraId="163AA9CD"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E703C49" w14:textId="3B06FD92"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2C582BB" w14:textId="17516B8F"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95%</w:t>
            </w:r>
          </w:p>
        </w:tc>
        <w:tc>
          <w:tcPr>
            <w:tcW w:w="0" w:type="auto"/>
            <w:shd w:val="clear" w:color="auto" w:fill="auto"/>
            <w:vAlign w:val="center"/>
          </w:tcPr>
          <w:p w14:paraId="6E34FAF9" w14:textId="78933A0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413.42 </w:t>
            </w:r>
          </w:p>
        </w:tc>
        <w:tc>
          <w:tcPr>
            <w:tcW w:w="0" w:type="auto"/>
            <w:shd w:val="clear" w:color="auto" w:fill="auto"/>
            <w:vAlign w:val="center"/>
          </w:tcPr>
          <w:p w14:paraId="018D27C3" w14:textId="4326569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520.75 </w:t>
            </w:r>
          </w:p>
        </w:tc>
        <w:tc>
          <w:tcPr>
            <w:tcW w:w="0" w:type="auto"/>
            <w:shd w:val="clear" w:color="auto" w:fill="auto"/>
            <w:vAlign w:val="center"/>
          </w:tcPr>
          <w:p w14:paraId="1F3B0D47" w14:textId="30D3D6B6"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1187.36 </w:t>
            </w:r>
          </w:p>
        </w:tc>
      </w:tr>
      <w:tr w:rsidR="00F162B2" w:rsidRPr="002D70E5" w14:paraId="78FC4B0F" w14:textId="77777777" w:rsidTr="00495AD4">
        <w:trPr>
          <w:trHeight w:val="278"/>
        </w:trPr>
        <w:tc>
          <w:tcPr>
            <w:tcW w:w="0" w:type="auto"/>
            <w:vMerge w:val="restart"/>
            <w:vAlign w:val="center"/>
          </w:tcPr>
          <w:p w14:paraId="467602E5" w14:textId="398E4664"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416E006A" w14:textId="6390D631"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 xml:space="preserve">DL packet-Latency </w:t>
            </w:r>
            <w:r w:rsidRPr="002D70E5">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3412AA37" w14:textId="4791848E"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Mean</w:t>
            </w:r>
          </w:p>
        </w:tc>
        <w:tc>
          <w:tcPr>
            <w:tcW w:w="0" w:type="auto"/>
            <w:shd w:val="clear" w:color="auto" w:fill="auto"/>
            <w:vAlign w:val="center"/>
          </w:tcPr>
          <w:p w14:paraId="4B18D34D" w14:textId="49E0DC6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18.90 </w:t>
            </w:r>
          </w:p>
        </w:tc>
        <w:tc>
          <w:tcPr>
            <w:tcW w:w="0" w:type="auto"/>
            <w:shd w:val="clear" w:color="auto" w:fill="auto"/>
            <w:vAlign w:val="center"/>
          </w:tcPr>
          <w:p w14:paraId="126F0A37" w14:textId="5273746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39.80 </w:t>
            </w:r>
          </w:p>
        </w:tc>
        <w:tc>
          <w:tcPr>
            <w:tcW w:w="0" w:type="auto"/>
            <w:shd w:val="clear" w:color="auto" w:fill="auto"/>
            <w:vAlign w:val="center"/>
          </w:tcPr>
          <w:p w14:paraId="48E7A045" w14:textId="3245038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107.66 </w:t>
            </w:r>
          </w:p>
        </w:tc>
      </w:tr>
      <w:tr w:rsidR="00F162B2" w:rsidRPr="002D70E5" w14:paraId="5A7F5587" w14:textId="77777777" w:rsidTr="001C2D25">
        <w:trPr>
          <w:trHeight w:val="278"/>
        </w:trPr>
        <w:tc>
          <w:tcPr>
            <w:tcW w:w="0" w:type="auto"/>
            <w:vMerge/>
          </w:tcPr>
          <w:p w14:paraId="6E66168A"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4D9DF4A" w14:textId="3859F704"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557E6AF" w14:textId="34970B29"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w:t>
            </w:r>
          </w:p>
        </w:tc>
        <w:tc>
          <w:tcPr>
            <w:tcW w:w="0" w:type="auto"/>
            <w:shd w:val="clear" w:color="auto" w:fill="auto"/>
            <w:vAlign w:val="center"/>
          </w:tcPr>
          <w:p w14:paraId="2839A862" w14:textId="1CA56521"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6.60 </w:t>
            </w:r>
          </w:p>
        </w:tc>
        <w:tc>
          <w:tcPr>
            <w:tcW w:w="0" w:type="auto"/>
            <w:shd w:val="clear" w:color="auto" w:fill="auto"/>
            <w:vAlign w:val="center"/>
          </w:tcPr>
          <w:p w14:paraId="46FD8527" w14:textId="10256BF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6.81 </w:t>
            </w:r>
          </w:p>
        </w:tc>
        <w:tc>
          <w:tcPr>
            <w:tcW w:w="0" w:type="auto"/>
            <w:shd w:val="clear" w:color="auto" w:fill="auto"/>
            <w:vAlign w:val="center"/>
          </w:tcPr>
          <w:p w14:paraId="06EA02F0" w14:textId="06ABDFC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7.87 </w:t>
            </w:r>
          </w:p>
        </w:tc>
      </w:tr>
      <w:tr w:rsidR="00F162B2" w:rsidRPr="002D70E5" w14:paraId="008673FE" w14:textId="77777777" w:rsidTr="001C2D25">
        <w:trPr>
          <w:trHeight w:val="278"/>
        </w:trPr>
        <w:tc>
          <w:tcPr>
            <w:tcW w:w="0" w:type="auto"/>
            <w:vMerge/>
          </w:tcPr>
          <w:p w14:paraId="6800257E"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A033D85" w14:textId="5D7B8DEA"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95BDCC6" w14:textId="2193F9FD"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50%</w:t>
            </w:r>
          </w:p>
        </w:tc>
        <w:tc>
          <w:tcPr>
            <w:tcW w:w="0" w:type="auto"/>
            <w:shd w:val="clear" w:color="auto" w:fill="auto"/>
            <w:vAlign w:val="center"/>
          </w:tcPr>
          <w:p w14:paraId="34318061" w14:textId="0AB501E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9.33 </w:t>
            </w:r>
          </w:p>
        </w:tc>
        <w:tc>
          <w:tcPr>
            <w:tcW w:w="0" w:type="auto"/>
            <w:shd w:val="clear" w:color="auto" w:fill="auto"/>
            <w:vAlign w:val="center"/>
          </w:tcPr>
          <w:p w14:paraId="6A16EB04" w14:textId="5D17CE1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14.28 </w:t>
            </w:r>
          </w:p>
        </w:tc>
        <w:tc>
          <w:tcPr>
            <w:tcW w:w="0" w:type="auto"/>
            <w:shd w:val="clear" w:color="auto" w:fill="auto"/>
            <w:vAlign w:val="center"/>
          </w:tcPr>
          <w:p w14:paraId="0C42FA3B" w14:textId="754B39C0"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24.03 </w:t>
            </w:r>
          </w:p>
        </w:tc>
      </w:tr>
      <w:tr w:rsidR="00F162B2" w:rsidRPr="002D70E5" w14:paraId="1E091C05" w14:textId="77777777" w:rsidTr="001C2D25">
        <w:trPr>
          <w:trHeight w:val="278"/>
        </w:trPr>
        <w:tc>
          <w:tcPr>
            <w:tcW w:w="0" w:type="auto"/>
            <w:vMerge/>
          </w:tcPr>
          <w:p w14:paraId="0E5C00DA"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155F37D" w14:textId="68AB4AA8"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96ADE7F" w14:textId="44EA2D6F"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95%</w:t>
            </w:r>
          </w:p>
        </w:tc>
        <w:tc>
          <w:tcPr>
            <w:tcW w:w="0" w:type="auto"/>
            <w:shd w:val="clear" w:color="auto" w:fill="auto"/>
            <w:vAlign w:val="center"/>
          </w:tcPr>
          <w:p w14:paraId="43E6910B" w14:textId="61F3675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203.51 </w:t>
            </w:r>
          </w:p>
        </w:tc>
        <w:tc>
          <w:tcPr>
            <w:tcW w:w="0" w:type="auto"/>
            <w:shd w:val="clear" w:color="auto" w:fill="auto"/>
            <w:vAlign w:val="center"/>
          </w:tcPr>
          <w:p w14:paraId="7F5723D7" w14:textId="51CF9645"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299.22 </w:t>
            </w:r>
          </w:p>
        </w:tc>
        <w:tc>
          <w:tcPr>
            <w:tcW w:w="0" w:type="auto"/>
            <w:shd w:val="clear" w:color="auto" w:fill="auto"/>
            <w:vAlign w:val="center"/>
          </w:tcPr>
          <w:p w14:paraId="4D06EEEF" w14:textId="23C4BAF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1170.20 </w:t>
            </w:r>
          </w:p>
        </w:tc>
      </w:tr>
      <w:tr w:rsidR="00F162B2" w:rsidRPr="002D70E5" w14:paraId="6A2BD08C" w14:textId="77777777" w:rsidTr="001C2D25">
        <w:trPr>
          <w:trHeight w:val="278"/>
        </w:trPr>
        <w:tc>
          <w:tcPr>
            <w:tcW w:w="0" w:type="auto"/>
            <w:vMerge/>
          </w:tcPr>
          <w:p w14:paraId="685063F9"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68CCF46" w14:textId="7A995B4C"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 xml:space="preserve">UL packet-Latency </w:t>
            </w:r>
            <w:r w:rsidRPr="002D70E5">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02F8701F" w14:textId="69586622"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Mean</w:t>
            </w:r>
          </w:p>
        </w:tc>
        <w:tc>
          <w:tcPr>
            <w:tcW w:w="0" w:type="auto"/>
            <w:shd w:val="clear" w:color="auto" w:fill="auto"/>
            <w:vAlign w:val="center"/>
          </w:tcPr>
          <w:p w14:paraId="0FF217E0" w14:textId="4D45972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72.44 </w:t>
            </w:r>
          </w:p>
        </w:tc>
        <w:tc>
          <w:tcPr>
            <w:tcW w:w="0" w:type="auto"/>
            <w:shd w:val="clear" w:color="auto" w:fill="auto"/>
            <w:vAlign w:val="center"/>
          </w:tcPr>
          <w:p w14:paraId="558AB236" w14:textId="01C3C16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140.57 </w:t>
            </w:r>
          </w:p>
        </w:tc>
        <w:tc>
          <w:tcPr>
            <w:tcW w:w="0" w:type="auto"/>
            <w:shd w:val="clear" w:color="auto" w:fill="auto"/>
            <w:vAlign w:val="center"/>
          </w:tcPr>
          <w:p w14:paraId="44E3972F" w14:textId="4DE056C7"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254.26 </w:t>
            </w:r>
          </w:p>
        </w:tc>
      </w:tr>
      <w:tr w:rsidR="00F162B2" w:rsidRPr="002D70E5" w14:paraId="19D27A2E" w14:textId="77777777" w:rsidTr="001C2D25">
        <w:trPr>
          <w:trHeight w:val="278"/>
        </w:trPr>
        <w:tc>
          <w:tcPr>
            <w:tcW w:w="0" w:type="auto"/>
            <w:vMerge/>
          </w:tcPr>
          <w:p w14:paraId="107F3BB5"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E978862" w14:textId="6F1840EA"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658169C" w14:textId="7F5308BB"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w:t>
            </w:r>
          </w:p>
        </w:tc>
        <w:tc>
          <w:tcPr>
            <w:tcW w:w="0" w:type="auto"/>
            <w:shd w:val="clear" w:color="auto" w:fill="auto"/>
            <w:vAlign w:val="center"/>
          </w:tcPr>
          <w:p w14:paraId="4C680DA7" w14:textId="326DE484"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2.85 </w:t>
            </w:r>
          </w:p>
        </w:tc>
        <w:tc>
          <w:tcPr>
            <w:tcW w:w="0" w:type="auto"/>
            <w:shd w:val="clear" w:color="auto" w:fill="auto"/>
            <w:vAlign w:val="center"/>
          </w:tcPr>
          <w:p w14:paraId="4EE0953C" w14:textId="3CE46CBA"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3.00 </w:t>
            </w:r>
          </w:p>
        </w:tc>
        <w:tc>
          <w:tcPr>
            <w:tcW w:w="0" w:type="auto"/>
            <w:shd w:val="clear" w:color="auto" w:fill="auto"/>
            <w:vAlign w:val="center"/>
          </w:tcPr>
          <w:p w14:paraId="18CA0946" w14:textId="222BEE1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3.62 </w:t>
            </w:r>
          </w:p>
        </w:tc>
      </w:tr>
      <w:tr w:rsidR="00F162B2" w:rsidRPr="002D70E5" w14:paraId="4AECF0F7" w14:textId="77777777" w:rsidTr="001C2D25">
        <w:trPr>
          <w:trHeight w:val="278"/>
        </w:trPr>
        <w:tc>
          <w:tcPr>
            <w:tcW w:w="0" w:type="auto"/>
            <w:vMerge/>
          </w:tcPr>
          <w:p w14:paraId="4D1977A7"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A53D4B5" w14:textId="7C225B6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D13F20E" w14:textId="2F82DABB"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50%</w:t>
            </w:r>
          </w:p>
        </w:tc>
        <w:tc>
          <w:tcPr>
            <w:tcW w:w="0" w:type="auto"/>
            <w:shd w:val="clear" w:color="auto" w:fill="auto"/>
            <w:vAlign w:val="center"/>
          </w:tcPr>
          <w:p w14:paraId="4139D5CF" w14:textId="0A58DB7E"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15.24 </w:t>
            </w:r>
          </w:p>
        </w:tc>
        <w:tc>
          <w:tcPr>
            <w:tcW w:w="0" w:type="auto"/>
            <w:shd w:val="clear" w:color="auto" w:fill="auto"/>
            <w:vAlign w:val="center"/>
          </w:tcPr>
          <w:p w14:paraId="62CC2E0E" w14:textId="0DE93809"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28.78 </w:t>
            </w:r>
          </w:p>
        </w:tc>
        <w:tc>
          <w:tcPr>
            <w:tcW w:w="0" w:type="auto"/>
            <w:shd w:val="clear" w:color="auto" w:fill="auto"/>
            <w:vAlign w:val="center"/>
          </w:tcPr>
          <w:p w14:paraId="4E0FB058" w14:textId="47175AC8"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57.02 </w:t>
            </w:r>
          </w:p>
        </w:tc>
      </w:tr>
      <w:tr w:rsidR="00F162B2" w:rsidRPr="002D70E5" w14:paraId="10D52581" w14:textId="77777777" w:rsidTr="001C2D25">
        <w:trPr>
          <w:trHeight w:val="278"/>
        </w:trPr>
        <w:tc>
          <w:tcPr>
            <w:tcW w:w="0" w:type="auto"/>
            <w:vMerge/>
          </w:tcPr>
          <w:p w14:paraId="3560E2E2" w14:textId="77777777"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C365B71" w14:textId="65101775" w:rsidR="00F162B2" w:rsidRPr="002D70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C5EAED5" w14:textId="4A0E07E2" w:rsidR="00F162B2" w:rsidRPr="002D70E5" w:rsidRDefault="00F162B2" w:rsidP="00807668">
            <w:pPr>
              <w:widowControl/>
              <w:jc w:val="center"/>
              <w:rPr>
                <w:rFonts w:ascii="Times New Roman" w:eastAsia="等线" w:hAnsi="Times New Roman" w:cs="Times New Roman"/>
                <w:b/>
                <w:bCs/>
                <w:kern w:val="0"/>
                <w:sz w:val="20"/>
                <w:szCs w:val="20"/>
              </w:rPr>
            </w:pPr>
            <w:r w:rsidRPr="002D70E5">
              <w:rPr>
                <w:rFonts w:ascii="Times New Roman" w:eastAsia="等线" w:hAnsi="Times New Roman" w:cs="Times New Roman"/>
                <w:b/>
                <w:bCs/>
                <w:kern w:val="0"/>
                <w:sz w:val="20"/>
                <w:szCs w:val="20"/>
              </w:rPr>
              <w:t>95%</w:t>
            </w:r>
          </w:p>
        </w:tc>
        <w:tc>
          <w:tcPr>
            <w:tcW w:w="0" w:type="auto"/>
            <w:shd w:val="clear" w:color="auto" w:fill="auto"/>
            <w:vAlign w:val="center"/>
          </w:tcPr>
          <w:p w14:paraId="7765DE5E" w14:textId="6602764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1051.71 </w:t>
            </w:r>
          </w:p>
        </w:tc>
        <w:tc>
          <w:tcPr>
            <w:tcW w:w="0" w:type="auto"/>
            <w:shd w:val="clear" w:color="auto" w:fill="auto"/>
            <w:vAlign w:val="center"/>
          </w:tcPr>
          <w:p w14:paraId="1A10B6CF" w14:textId="077FA662"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1480.21 </w:t>
            </w:r>
          </w:p>
        </w:tc>
        <w:tc>
          <w:tcPr>
            <w:tcW w:w="0" w:type="auto"/>
            <w:shd w:val="clear" w:color="auto" w:fill="auto"/>
            <w:vAlign w:val="center"/>
          </w:tcPr>
          <w:p w14:paraId="0E41E404" w14:textId="471EC05D" w:rsidR="00F162B2" w:rsidRPr="00F162B2" w:rsidRDefault="00F162B2" w:rsidP="00807668">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 xml:space="preserve">2425.40 </w:t>
            </w:r>
          </w:p>
        </w:tc>
      </w:tr>
    </w:tbl>
    <w:p w14:paraId="6952819D" w14:textId="77777777" w:rsidR="00CD2A22" w:rsidRDefault="00CD2A22" w:rsidP="00CD2A22">
      <w:pPr>
        <w:jc w:val="left"/>
        <w:rPr>
          <w:rFonts w:ascii="Times New Roman" w:eastAsia="等线" w:hAnsi="Times New Roman" w:cs="Times New Roman"/>
          <w:b/>
          <w:kern w:val="0"/>
          <w:sz w:val="20"/>
          <w:szCs w:val="20"/>
        </w:rPr>
      </w:pPr>
    </w:p>
    <w:p w14:paraId="7A079824" w14:textId="0B5FBCD2" w:rsidR="00873470" w:rsidRDefault="00873470" w:rsidP="00873470">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 xml:space="preserve">Table </w:t>
      </w:r>
      <w:r>
        <w:rPr>
          <w:rFonts w:ascii="Times New Roman" w:eastAsia="等线" w:hAnsi="Times New Roman" w:cs="Times New Roman" w:hint="eastAsia"/>
          <w:b/>
          <w:kern w:val="0"/>
          <w:sz w:val="20"/>
          <w:szCs w:val="20"/>
          <w:lang w:val="en-GB"/>
        </w:rPr>
        <w:t>B.3.1.2.1-4: 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Urban Macro (FR1) dynamic SBFD vs. dynamic TDD, </w:t>
      </w:r>
      <w:r w:rsidRPr="005B61E5">
        <w:rPr>
          <w:rFonts w:ascii="Times New Roman" w:eastAsia="等线" w:hAnsi="Times New Roman" w:cs="Times New Roman"/>
          <w:b/>
          <w:kern w:val="0"/>
          <w:sz w:val="20"/>
          <w:szCs w:val="20"/>
          <w:lang w:val="en-GB"/>
        </w:rPr>
        <w:t>{XXXX</w:t>
      </w:r>
      <w:r>
        <w:rPr>
          <w:rFonts w:ascii="Times New Roman" w:eastAsia="等线" w:hAnsi="Times New Roman" w:cs="Times New Roman" w:hint="eastAsia"/>
          <w:b/>
          <w:kern w:val="0"/>
          <w:sz w:val="20"/>
          <w:szCs w:val="20"/>
          <w:lang w:val="en-GB"/>
        </w:rPr>
        <w:t>X</w:t>
      </w:r>
      <w:r w:rsidRPr="005B61E5">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vs. </w:t>
      </w:r>
      <w:r w:rsidRPr="005B61E5">
        <w:rPr>
          <w:rFonts w:ascii="Times New Roman" w:eastAsia="等线" w:hAnsi="Times New Roman" w:cs="Times New Roman"/>
          <w:b/>
          <w:kern w:val="0"/>
          <w:sz w:val="20"/>
          <w:szCs w:val="20"/>
          <w:lang w:val="en-GB"/>
        </w:rPr>
        <w:t>{FFFF</w:t>
      </w:r>
      <w:r>
        <w:rPr>
          <w:rFonts w:ascii="Times New Roman" w:eastAsia="等线" w:hAnsi="Times New Roman" w:cs="Times New Roman" w:hint="eastAsia"/>
          <w:b/>
          <w:kern w:val="0"/>
          <w:sz w:val="20"/>
          <w:szCs w:val="20"/>
          <w:lang w:val="en-GB"/>
        </w:rPr>
        <w:t>F</w:t>
      </w:r>
      <w:r w:rsidRPr="005B61E5">
        <w:rPr>
          <w:rFonts w:ascii="Times New Roman" w:eastAsia="等线" w:hAnsi="Times New Roman" w:cs="Times New Roman"/>
          <w:b/>
          <w:kern w:val="0"/>
          <w:sz w:val="20"/>
          <w:szCs w:val="20"/>
          <w:lang w:val="en-GB"/>
        </w:rPr>
        <w:t>}</w:t>
      </w:r>
    </w:p>
    <w:p w14:paraId="106483BC" w14:textId="77777777" w:rsidR="00873470" w:rsidRPr="005B61E5" w:rsidRDefault="00873470" w:rsidP="00873470">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778"/>
        <w:gridCol w:w="876"/>
        <w:gridCol w:w="947"/>
        <w:gridCol w:w="1075"/>
        <w:gridCol w:w="1051"/>
        <w:gridCol w:w="947"/>
        <w:gridCol w:w="1075"/>
        <w:gridCol w:w="960"/>
      </w:tblGrid>
      <w:tr w:rsidR="002D70E5" w:rsidRPr="002F69F6" w14:paraId="59DF25B0" w14:textId="77777777" w:rsidTr="0077073E">
        <w:trPr>
          <w:trHeight w:val="278"/>
        </w:trPr>
        <w:tc>
          <w:tcPr>
            <w:tcW w:w="0" w:type="auto"/>
            <w:gridSpan w:val="9"/>
          </w:tcPr>
          <w:p w14:paraId="7B1E70ED" w14:textId="5D2D00C5" w:rsidR="002D70E5" w:rsidRPr="002F69F6" w:rsidRDefault="002D70E5" w:rsidP="00807668">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 dynamic TDD slot configuration {FFFF</w:t>
            </w:r>
            <w:r>
              <w:rPr>
                <w:rFonts w:ascii="Times New Roman" w:hAnsi="Times New Roman" w:cs="Times New Roman" w:hint="eastAsia"/>
                <w:b/>
                <w:bCs/>
                <w:i/>
                <w:iCs/>
                <w:sz w:val="20"/>
                <w:szCs w:val="20"/>
              </w:rPr>
              <w:t>F</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2D70E5" w:rsidRPr="002F69F6" w14:paraId="2CBB5191" w14:textId="77777777" w:rsidTr="001D5C45">
        <w:trPr>
          <w:trHeight w:val="278"/>
        </w:trPr>
        <w:tc>
          <w:tcPr>
            <w:tcW w:w="0" w:type="auto"/>
            <w:gridSpan w:val="3"/>
            <w:vMerge w:val="restart"/>
          </w:tcPr>
          <w:p w14:paraId="60B5B8DD" w14:textId="282EA514"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3681CDA7"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[vivo]</w:t>
            </w:r>
          </w:p>
        </w:tc>
      </w:tr>
      <w:tr w:rsidR="002D70E5" w:rsidRPr="002F69F6" w14:paraId="68F282B7" w14:textId="77777777" w:rsidTr="001D5C45">
        <w:trPr>
          <w:trHeight w:val="278"/>
        </w:trPr>
        <w:tc>
          <w:tcPr>
            <w:tcW w:w="0" w:type="auto"/>
            <w:gridSpan w:val="3"/>
            <w:vMerge/>
          </w:tcPr>
          <w:p w14:paraId="2934EF9C" w14:textId="6125E33B"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6ED8F588"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w/o CLI handling</w:t>
            </w:r>
          </w:p>
        </w:tc>
        <w:tc>
          <w:tcPr>
            <w:tcW w:w="0" w:type="auto"/>
            <w:gridSpan w:val="3"/>
            <w:shd w:val="clear" w:color="auto" w:fill="auto"/>
            <w:vAlign w:val="center"/>
          </w:tcPr>
          <w:p w14:paraId="145055A6"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 CLI handling</w:t>
            </w:r>
          </w:p>
        </w:tc>
      </w:tr>
      <w:tr w:rsidR="002D70E5" w:rsidRPr="002F69F6" w14:paraId="0615EC9B" w14:textId="77777777" w:rsidTr="001D5C45">
        <w:trPr>
          <w:trHeight w:val="278"/>
        </w:trPr>
        <w:tc>
          <w:tcPr>
            <w:tcW w:w="0" w:type="auto"/>
            <w:gridSpan w:val="3"/>
            <w:vMerge/>
          </w:tcPr>
          <w:p w14:paraId="3A8D9646" w14:textId="472D303F"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4CAD591"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4700938"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691E989C"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55D18EC2"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635E8C81"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3D411D83"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F162B2" w:rsidRPr="002F69F6" w14:paraId="425DA8C8" w14:textId="77777777" w:rsidTr="00F162B2">
        <w:trPr>
          <w:trHeight w:val="278"/>
        </w:trPr>
        <w:tc>
          <w:tcPr>
            <w:tcW w:w="0" w:type="auto"/>
            <w:vMerge w:val="restart"/>
            <w:vAlign w:val="center"/>
          </w:tcPr>
          <w:p w14:paraId="3F30F067" w14:textId="2A3F8D52" w:rsidR="00F162B2"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57A00F4D" w14:textId="51DA4FB7" w:rsidR="00F162B2" w:rsidRPr="002F69F6"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3277E234" w14:textId="62CE9BBB"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3C2DA794" w14:textId="06F46F6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7.28%</w:t>
            </w:r>
          </w:p>
        </w:tc>
        <w:tc>
          <w:tcPr>
            <w:tcW w:w="0" w:type="auto"/>
            <w:shd w:val="clear" w:color="auto" w:fill="auto"/>
            <w:vAlign w:val="center"/>
          </w:tcPr>
          <w:p w14:paraId="3E82A591" w14:textId="6A639C3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20.00%</w:t>
            </w:r>
          </w:p>
        </w:tc>
        <w:tc>
          <w:tcPr>
            <w:tcW w:w="0" w:type="auto"/>
            <w:shd w:val="clear" w:color="auto" w:fill="auto"/>
            <w:vAlign w:val="center"/>
          </w:tcPr>
          <w:p w14:paraId="35168C7C" w14:textId="0A6CA7E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40.95%</w:t>
            </w:r>
          </w:p>
        </w:tc>
        <w:tc>
          <w:tcPr>
            <w:tcW w:w="0" w:type="auto"/>
            <w:shd w:val="clear" w:color="auto" w:fill="auto"/>
            <w:vAlign w:val="center"/>
          </w:tcPr>
          <w:p w14:paraId="3D183E99" w14:textId="0570F13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7.28%</w:t>
            </w:r>
          </w:p>
        </w:tc>
        <w:tc>
          <w:tcPr>
            <w:tcW w:w="0" w:type="auto"/>
            <w:shd w:val="clear" w:color="auto" w:fill="auto"/>
            <w:vAlign w:val="center"/>
          </w:tcPr>
          <w:p w14:paraId="66264D58" w14:textId="58E20D8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20.00%</w:t>
            </w:r>
          </w:p>
        </w:tc>
        <w:tc>
          <w:tcPr>
            <w:tcW w:w="0" w:type="auto"/>
            <w:shd w:val="clear" w:color="auto" w:fill="auto"/>
            <w:vAlign w:val="center"/>
          </w:tcPr>
          <w:p w14:paraId="66721A09" w14:textId="732E431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40.95%</w:t>
            </w:r>
          </w:p>
        </w:tc>
      </w:tr>
      <w:tr w:rsidR="00F162B2" w:rsidRPr="002F69F6" w14:paraId="6676DFBD" w14:textId="77777777" w:rsidTr="00F162B2">
        <w:trPr>
          <w:trHeight w:val="278"/>
        </w:trPr>
        <w:tc>
          <w:tcPr>
            <w:tcW w:w="0" w:type="auto"/>
            <w:vMerge/>
            <w:vAlign w:val="center"/>
          </w:tcPr>
          <w:p w14:paraId="76CC9F44"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4BBF4D9" w14:textId="53837FDA"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9ACFABA" w14:textId="2B393EE2"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5C1B9FDD" w14:textId="50CFDE8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8.75%</w:t>
            </w:r>
          </w:p>
        </w:tc>
        <w:tc>
          <w:tcPr>
            <w:tcW w:w="0" w:type="auto"/>
            <w:shd w:val="clear" w:color="auto" w:fill="auto"/>
            <w:vAlign w:val="center"/>
          </w:tcPr>
          <w:p w14:paraId="2AD0C983" w14:textId="5197FA5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26.10%</w:t>
            </w:r>
          </w:p>
        </w:tc>
        <w:tc>
          <w:tcPr>
            <w:tcW w:w="0" w:type="auto"/>
            <w:shd w:val="clear" w:color="auto" w:fill="auto"/>
            <w:vAlign w:val="center"/>
          </w:tcPr>
          <w:p w14:paraId="26CF7378" w14:textId="4E6ACE2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60.56%</w:t>
            </w:r>
          </w:p>
        </w:tc>
        <w:tc>
          <w:tcPr>
            <w:tcW w:w="0" w:type="auto"/>
            <w:shd w:val="clear" w:color="auto" w:fill="auto"/>
            <w:vAlign w:val="center"/>
          </w:tcPr>
          <w:p w14:paraId="7F8D8401" w14:textId="7273175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8.75%</w:t>
            </w:r>
          </w:p>
        </w:tc>
        <w:tc>
          <w:tcPr>
            <w:tcW w:w="0" w:type="auto"/>
            <w:shd w:val="clear" w:color="auto" w:fill="auto"/>
            <w:vAlign w:val="center"/>
          </w:tcPr>
          <w:p w14:paraId="730E0A27" w14:textId="445248E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26.10%</w:t>
            </w:r>
          </w:p>
        </w:tc>
        <w:tc>
          <w:tcPr>
            <w:tcW w:w="0" w:type="auto"/>
            <w:shd w:val="clear" w:color="auto" w:fill="auto"/>
            <w:vAlign w:val="center"/>
          </w:tcPr>
          <w:p w14:paraId="7CA87AAB" w14:textId="23C3B4E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60.56%</w:t>
            </w:r>
          </w:p>
        </w:tc>
      </w:tr>
      <w:tr w:rsidR="00F162B2" w:rsidRPr="002F69F6" w14:paraId="662EFAAE" w14:textId="77777777" w:rsidTr="00F162B2">
        <w:trPr>
          <w:trHeight w:val="278"/>
        </w:trPr>
        <w:tc>
          <w:tcPr>
            <w:tcW w:w="0" w:type="auto"/>
            <w:vMerge/>
            <w:vAlign w:val="center"/>
          </w:tcPr>
          <w:p w14:paraId="5A1BBBCE" w14:textId="77777777" w:rsidR="00F162B2"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714D1BC3" w14:textId="2306E213" w:rsidR="00F162B2" w:rsidRPr="002F69F6"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362EEC65" w14:textId="5E1F62D3"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412FAF64" w14:textId="25FF42A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1.97%</w:t>
            </w:r>
          </w:p>
        </w:tc>
        <w:tc>
          <w:tcPr>
            <w:tcW w:w="0" w:type="auto"/>
            <w:shd w:val="clear" w:color="auto" w:fill="auto"/>
            <w:vAlign w:val="center"/>
          </w:tcPr>
          <w:p w14:paraId="5D685ADB" w14:textId="4CADDB5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5.36%</w:t>
            </w:r>
          </w:p>
        </w:tc>
        <w:tc>
          <w:tcPr>
            <w:tcW w:w="0" w:type="auto"/>
            <w:shd w:val="clear" w:color="auto" w:fill="auto"/>
            <w:vAlign w:val="center"/>
          </w:tcPr>
          <w:p w14:paraId="077260FF" w14:textId="44C5439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13.78%</w:t>
            </w:r>
          </w:p>
        </w:tc>
        <w:tc>
          <w:tcPr>
            <w:tcW w:w="0" w:type="auto"/>
            <w:shd w:val="clear" w:color="auto" w:fill="auto"/>
            <w:vAlign w:val="center"/>
          </w:tcPr>
          <w:p w14:paraId="49FFDD85" w14:textId="5EBE082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1.97%</w:t>
            </w:r>
          </w:p>
        </w:tc>
        <w:tc>
          <w:tcPr>
            <w:tcW w:w="0" w:type="auto"/>
            <w:shd w:val="clear" w:color="auto" w:fill="auto"/>
            <w:vAlign w:val="center"/>
          </w:tcPr>
          <w:p w14:paraId="77E20AB5" w14:textId="3B4B073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5.36%</w:t>
            </w:r>
          </w:p>
        </w:tc>
        <w:tc>
          <w:tcPr>
            <w:tcW w:w="0" w:type="auto"/>
            <w:shd w:val="clear" w:color="auto" w:fill="auto"/>
            <w:vAlign w:val="center"/>
          </w:tcPr>
          <w:p w14:paraId="35C1C853" w14:textId="4860EDB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13.78%</w:t>
            </w:r>
          </w:p>
        </w:tc>
      </w:tr>
      <w:tr w:rsidR="00F162B2" w:rsidRPr="002F69F6" w14:paraId="31ED0A23" w14:textId="77777777" w:rsidTr="00F162B2">
        <w:trPr>
          <w:trHeight w:val="278"/>
        </w:trPr>
        <w:tc>
          <w:tcPr>
            <w:tcW w:w="0" w:type="auto"/>
            <w:vMerge/>
            <w:vAlign w:val="center"/>
          </w:tcPr>
          <w:p w14:paraId="396918C4"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6879CD5" w14:textId="7500C3EC"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B989508" w14:textId="751F310F"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279A4533" w14:textId="498DA2A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14.00%</w:t>
            </w:r>
          </w:p>
        </w:tc>
        <w:tc>
          <w:tcPr>
            <w:tcW w:w="0" w:type="auto"/>
            <w:shd w:val="clear" w:color="auto" w:fill="auto"/>
            <w:vAlign w:val="center"/>
          </w:tcPr>
          <w:p w14:paraId="645D8194" w14:textId="59A5106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25.89%</w:t>
            </w:r>
          </w:p>
        </w:tc>
        <w:tc>
          <w:tcPr>
            <w:tcW w:w="0" w:type="auto"/>
            <w:shd w:val="clear" w:color="auto" w:fill="auto"/>
            <w:vAlign w:val="center"/>
          </w:tcPr>
          <w:p w14:paraId="7240F29D" w14:textId="2C73C47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46.67%</w:t>
            </w:r>
          </w:p>
        </w:tc>
        <w:tc>
          <w:tcPr>
            <w:tcW w:w="0" w:type="auto"/>
            <w:shd w:val="clear" w:color="auto" w:fill="auto"/>
            <w:vAlign w:val="center"/>
          </w:tcPr>
          <w:p w14:paraId="40A867CC" w14:textId="7045032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14.00%</w:t>
            </w:r>
          </w:p>
        </w:tc>
        <w:tc>
          <w:tcPr>
            <w:tcW w:w="0" w:type="auto"/>
            <w:shd w:val="clear" w:color="auto" w:fill="auto"/>
            <w:vAlign w:val="center"/>
          </w:tcPr>
          <w:p w14:paraId="17A2D334" w14:textId="229643D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25.89%</w:t>
            </w:r>
          </w:p>
        </w:tc>
        <w:tc>
          <w:tcPr>
            <w:tcW w:w="0" w:type="auto"/>
            <w:shd w:val="clear" w:color="auto" w:fill="auto"/>
            <w:vAlign w:val="center"/>
          </w:tcPr>
          <w:p w14:paraId="5C8D406A" w14:textId="79B6293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46.67%</w:t>
            </w:r>
          </w:p>
        </w:tc>
      </w:tr>
      <w:tr w:rsidR="00F162B2" w:rsidRPr="002F69F6" w14:paraId="016ABA42" w14:textId="77777777" w:rsidTr="00F162B2">
        <w:trPr>
          <w:trHeight w:val="278"/>
        </w:trPr>
        <w:tc>
          <w:tcPr>
            <w:tcW w:w="0" w:type="auto"/>
            <w:vMerge w:val="restart"/>
            <w:vAlign w:val="center"/>
          </w:tcPr>
          <w:p w14:paraId="4D2BA64B" w14:textId="631D568F" w:rsidR="00F162B2"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3CD3194F" w14:textId="0FE7DD90" w:rsidR="00F162B2" w:rsidRPr="002F69F6"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097EAFAA" w14:textId="3E1BDB32"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5C25B691" w14:textId="5C57D1B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8.50%</w:t>
            </w:r>
          </w:p>
        </w:tc>
        <w:tc>
          <w:tcPr>
            <w:tcW w:w="0" w:type="auto"/>
            <w:shd w:val="clear" w:color="auto" w:fill="auto"/>
            <w:vAlign w:val="center"/>
          </w:tcPr>
          <w:p w14:paraId="2DD9C027" w14:textId="3016005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25.37%</w:t>
            </w:r>
          </w:p>
        </w:tc>
        <w:tc>
          <w:tcPr>
            <w:tcW w:w="0" w:type="auto"/>
            <w:shd w:val="clear" w:color="auto" w:fill="auto"/>
            <w:vAlign w:val="center"/>
          </w:tcPr>
          <w:p w14:paraId="15AD6C17" w14:textId="571740A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62.13%</w:t>
            </w:r>
          </w:p>
        </w:tc>
        <w:tc>
          <w:tcPr>
            <w:tcW w:w="0" w:type="auto"/>
            <w:shd w:val="clear" w:color="auto" w:fill="auto"/>
            <w:vAlign w:val="center"/>
          </w:tcPr>
          <w:p w14:paraId="3918729E" w14:textId="3217171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7.94%</w:t>
            </w:r>
          </w:p>
        </w:tc>
        <w:tc>
          <w:tcPr>
            <w:tcW w:w="0" w:type="auto"/>
            <w:shd w:val="clear" w:color="auto" w:fill="auto"/>
            <w:vAlign w:val="center"/>
          </w:tcPr>
          <w:p w14:paraId="79F1DD14" w14:textId="3ADE76F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20.39%</w:t>
            </w:r>
          </w:p>
        </w:tc>
        <w:tc>
          <w:tcPr>
            <w:tcW w:w="0" w:type="auto"/>
            <w:shd w:val="clear" w:color="auto" w:fill="auto"/>
            <w:vAlign w:val="center"/>
          </w:tcPr>
          <w:p w14:paraId="4EBB459F" w14:textId="0386F43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40.58%</w:t>
            </w:r>
          </w:p>
        </w:tc>
      </w:tr>
      <w:tr w:rsidR="00F162B2" w:rsidRPr="002F69F6" w14:paraId="1B90E98E" w14:textId="77777777" w:rsidTr="00F162B2">
        <w:trPr>
          <w:trHeight w:val="278"/>
        </w:trPr>
        <w:tc>
          <w:tcPr>
            <w:tcW w:w="0" w:type="auto"/>
            <w:vMerge/>
          </w:tcPr>
          <w:p w14:paraId="30951419"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8F36BBC" w14:textId="1E9761F1"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D78D57A" w14:textId="4DB4DACA"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5FA27C6A" w14:textId="6B53BFF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10.73%</w:t>
            </w:r>
          </w:p>
        </w:tc>
        <w:tc>
          <w:tcPr>
            <w:tcW w:w="0" w:type="auto"/>
            <w:shd w:val="clear" w:color="auto" w:fill="auto"/>
            <w:vAlign w:val="center"/>
          </w:tcPr>
          <w:p w14:paraId="778BD934" w14:textId="06F751D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36.56%</w:t>
            </w:r>
          </w:p>
        </w:tc>
        <w:tc>
          <w:tcPr>
            <w:tcW w:w="0" w:type="auto"/>
            <w:shd w:val="clear" w:color="auto" w:fill="auto"/>
            <w:vAlign w:val="center"/>
          </w:tcPr>
          <w:p w14:paraId="4B1892E8" w14:textId="590BCED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85.94%</w:t>
            </w:r>
          </w:p>
        </w:tc>
        <w:tc>
          <w:tcPr>
            <w:tcW w:w="0" w:type="auto"/>
            <w:shd w:val="clear" w:color="auto" w:fill="auto"/>
            <w:vAlign w:val="center"/>
          </w:tcPr>
          <w:p w14:paraId="08C8A13B" w14:textId="350A11B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10.02%</w:t>
            </w:r>
          </w:p>
        </w:tc>
        <w:tc>
          <w:tcPr>
            <w:tcW w:w="0" w:type="auto"/>
            <w:shd w:val="clear" w:color="auto" w:fill="auto"/>
            <w:vAlign w:val="center"/>
          </w:tcPr>
          <w:p w14:paraId="13DE0AD6" w14:textId="5E56D25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29.85%</w:t>
            </w:r>
          </w:p>
        </w:tc>
        <w:tc>
          <w:tcPr>
            <w:tcW w:w="0" w:type="auto"/>
            <w:shd w:val="clear" w:color="auto" w:fill="auto"/>
            <w:vAlign w:val="center"/>
          </w:tcPr>
          <w:p w14:paraId="48526246" w14:textId="43CFBE7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67.70%</w:t>
            </w:r>
          </w:p>
        </w:tc>
      </w:tr>
      <w:tr w:rsidR="00F162B2" w:rsidRPr="002F69F6" w14:paraId="5774027E" w14:textId="77777777" w:rsidTr="00F162B2">
        <w:trPr>
          <w:trHeight w:val="278"/>
        </w:trPr>
        <w:tc>
          <w:tcPr>
            <w:tcW w:w="0" w:type="auto"/>
            <w:vMerge/>
          </w:tcPr>
          <w:p w14:paraId="04B83C85" w14:textId="77777777" w:rsidR="00F162B2"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3E52F5E" w14:textId="6230C9BD" w:rsidR="00F162B2" w:rsidRPr="002F69F6"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6A5719B1" w14:textId="0F533D7C"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2A8179DD" w14:textId="13CB1F9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1.19%</w:t>
            </w:r>
          </w:p>
        </w:tc>
        <w:tc>
          <w:tcPr>
            <w:tcW w:w="0" w:type="auto"/>
            <w:shd w:val="clear" w:color="auto" w:fill="auto"/>
            <w:vAlign w:val="center"/>
          </w:tcPr>
          <w:p w14:paraId="442CCF9A" w14:textId="7288CD4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4.51%</w:t>
            </w:r>
          </w:p>
        </w:tc>
        <w:tc>
          <w:tcPr>
            <w:tcW w:w="0" w:type="auto"/>
            <w:shd w:val="clear" w:color="auto" w:fill="auto"/>
            <w:vAlign w:val="center"/>
          </w:tcPr>
          <w:p w14:paraId="06252941" w14:textId="0539328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14.99%</w:t>
            </w:r>
          </w:p>
        </w:tc>
        <w:tc>
          <w:tcPr>
            <w:tcW w:w="0" w:type="auto"/>
            <w:shd w:val="clear" w:color="auto" w:fill="auto"/>
            <w:vAlign w:val="center"/>
          </w:tcPr>
          <w:p w14:paraId="5AAC6214" w14:textId="7E54555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1.12%</w:t>
            </w:r>
          </w:p>
        </w:tc>
        <w:tc>
          <w:tcPr>
            <w:tcW w:w="0" w:type="auto"/>
            <w:shd w:val="clear" w:color="auto" w:fill="auto"/>
            <w:vAlign w:val="center"/>
          </w:tcPr>
          <w:p w14:paraId="223B6D56" w14:textId="045B8EF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3.80%</w:t>
            </w:r>
          </w:p>
        </w:tc>
        <w:tc>
          <w:tcPr>
            <w:tcW w:w="0" w:type="auto"/>
            <w:shd w:val="clear" w:color="auto" w:fill="auto"/>
            <w:vAlign w:val="center"/>
          </w:tcPr>
          <w:p w14:paraId="5CDE4E70" w14:textId="4788DD8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15.32%</w:t>
            </w:r>
          </w:p>
        </w:tc>
      </w:tr>
      <w:tr w:rsidR="00F162B2" w:rsidRPr="002F69F6" w14:paraId="74082722" w14:textId="77777777" w:rsidTr="00F162B2">
        <w:trPr>
          <w:trHeight w:val="278"/>
        </w:trPr>
        <w:tc>
          <w:tcPr>
            <w:tcW w:w="0" w:type="auto"/>
            <w:vMerge/>
          </w:tcPr>
          <w:p w14:paraId="47EDB84D"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7D671E4" w14:textId="2AF65A2A"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8DBEBD5" w14:textId="076A7593" w:rsidR="00F162B2" w:rsidRPr="005B61E5" w:rsidRDefault="00F162B2"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47F3001A" w14:textId="68A702D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6.17%</w:t>
            </w:r>
          </w:p>
        </w:tc>
        <w:tc>
          <w:tcPr>
            <w:tcW w:w="0" w:type="auto"/>
            <w:shd w:val="clear" w:color="auto" w:fill="auto"/>
            <w:vAlign w:val="center"/>
          </w:tcPr>
          <w:p w14:paraId="5057C85A" w14:textId="6A24F5E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15.51%</w:t>
            </w:r>
          </w:p>
        </w:tc>
        <w:tc>
          <w:tcPr>
            <w:tcW w:w="0" w:type="auto"/>
            <w:shd w:val="clear" w:color="auto" w:fill="auto"/>
            <w:vAlign w:val="center"/>
          </w:tcPr>
          <w:p w14:paraId="52ADF58B" w14:textId="26FA8C2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58.51%</w:t>
            </w:r>
          </w:p>
        </w:tc>
        <w:tc>
          <w:tcPr>
            <w:tcW w:w="0" w:type="auto"/>
            <w:shd w:val="clear" w:color="auto" w:fill="auto"/>
            <w:vAlign w:val="center"/>
          </w:tcPr>
          <w:p w14:paraId="76B1AEF5" w14:textId="74DFFAA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5.78%</w:t>
            </w:r>
          </w:p>
        </w:tc>
        <w:tc>
          <w:tcPr>
            <w:tcW w:w="0" w:type="auto"/>
            <w:shd w:val="clear" w:color="auto" w:fill="auto"/>
            <w:vAlign w:val="center"/>
          </w:tcPr>
          <w:p w14:paraId="1991E890" w14:textId="4F9FB8E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12.55%</w:t>
            </w:r>
          </w:p>
        </w:tc>
        <w:tc>
          <w:tcPr>
            <w:tcW w:w="0" w:type="auto"/>
            <w:shd w:val="clear" w:color="auto" w:fill="auto"/>
            <w:vAlign w:val="center"/>
          </w:tcPr>
          <w:p w14:paraId="0D93A406" w14:textId="3D844BE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39.84%</w:t>
            </w:r>
          </w:p>
        </w:tc>
      </w:tr>
      <w:tr w:rsidR="00F162B2" w:rsidRPr="002F69F6" w14:paraId="2FB1CF35" w14:textId="77777777" w:rsidTr="00F162B2">
        <w:trPr>
          <w:trHeight w:val="278"/>
        </w:trPr>
        <w:tc>
          <w:tcPr>
            <w:tcW w:w="0" w:type="auto"/>
            <w:vMerge w:val="restart"/>
            <w:vAlign w:val="center"/>
          </w:tcPr>
          <w:p w14:paraId="54FAE370" w14:textId="778E88A2" w:rsidR="00F162B2" w:rsidRPr="002F69F6"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1222AAC3" w14:textId="05C440E9" w:rsidR="00F162B2" w:rsidRPr="0051380B"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56FDB402" w14:textId="6B955505"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DEFA144" w14:textId="17A5060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466.17</w:t>
            </w:r>
          </w:p>
        </w:tc>
        <w:tc>
          <w:tcPr>
            <w:tcW w:w="0" w:type="auto"/>
            <w:shd w:val="clear" w:color="auto" w:fill="auto"/>
            <w:vAlign w:val="center"/>
          </w:tcPr>
          <w:p w14:paraId="4D0AA729" w14:textId="30E4FC8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383.32</w:t>
            </w:r>
          </w:p>
        </w:tc>
        <w:tc>
          <w:tcPr>
            <w:tcW w:w="0" w:type="auto"/>
            <w:shd w:val="clear" w:color="auto" w:fill="auto"/>
            <w:vAlign w:val="center"/>
          </w:tcPr>
          <w:p w14:paraId="2CBBBA98" w14:textId="5BB9AE6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270.69</w:t>
            </w:r>
          </w:p>
        </w:tc>
        <w:tc>
          <w:tcPr>
            <w:tcW w:w="0" w:type="auto"/>
            <w:shd w:val="clear" w:color="auto" w:fill="auto"/>
            <w:vAlign w:val="center"/>
          </w:tcPr>
          <w:p w14:paraId="38F225DF" w14:textId="7D645E9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466.17</w:t>
            </w:r>
          </w:p>
        </w:tc>
        <w:tc>
          <w:tcPr>
            <w:tcW w:w="0" w:type="auto"/>
            <w:shd w:val="clear" w:color="auto" w:fill="auto"/>
            <w:vAlign w:val="center"/>
          </w:tcPr>
          <w:p w14:paraId="3CA3AEE2" w14:textId="0E8D910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383.32</w:t>
            </w:r>
          </w:p>
        </w:tc>
        <w:tc>
          <w:tcPr>
            <w:tcW w:w="0" w:type="auto"/>
            <w:shd w:val="clear" w:color="auto" w:fill="auto"/>
            <w:vAlign w:val="center"/>
          </w:tcPr>
          <w:p w14:paraId="6E78E9E4" w14:textId="6801D95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270.69</w:t>
            </w:r>
          </w:p>
        </w:tc>
      </w:tr>
      <w:tr w:rsidR="00F162B2" w:rsidRPr="002F69F6" w14:paraId="3F5EBF39" w14:textId="77777777" w:rsidTr="00F162B2">
        <w:trPr>
          <w:trHeight w:val="278"/>
        </w:trPr>
        <w:tc>
          <w:tcPr>
            <w:tcW w:w="0" w:type="auto"/>
            <w:vMerge/>
            <w:vAlign w:val="center"/>
          </w:tcPr>
          <w:p w14:paraId="2E723474"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366F600" w14:textId="37F433C1"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FF83E5C" w14:textId="1A7386AD"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617D1986" w14:textId="29FCAF7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178.97</w:t>
            </w:r>
          </w:p>
        </w:tc>
        <w:tc>
          <w:tcPr>
            <w:tcW w:w="0" w:type="auto"/>
            <w:shd w:val="clear" w:color="auto" w:fill="auto"/>
            <w:vAlign w:val="center"/>
          </w:tcPr>
          <w:p w14:paraId="17491C2C" w14:textId="5DE4F4B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132.44</w:t>
            </w:r>
          </w:p>
        </w:tc>
        <w:tc>
          <w:tcPr>
            <w:tcW w:w="0" w:type="auto"/>
            <w:shd w:val="clear" w:color="auto" w:fill="auto"/>
            <w:vAlign w:val="center"/>
          </w:tcPr>
          <w:p w14:paraId="6ACA8C70" w14:textId="338C49E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67.49</w:t>
            </w:r>
          </w:p>
        </w:tc>
        <w:tc>
          <w:tcPr>
            <w:tcW w:w="0" w:type="auto"/>
            <w:shd w:val="clear" w:color="auto" w:fill="auto"/>
            <w:vAlign w:val="center"/>
          </w:tcPr>
          <w:p w14:paraId="777A9753" w14:textId="27FBD25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178.97</w:t>
            </w:r>
          </w:p>
        </w:tc>
        <w:tc>
          <w:tcPr>
            <w:tcW w:w="0" w:type="auto"/>
            <w:shd w:val="clear" w:color="auto" w:fill="auto"/>
            <w:vAlign w:val="center"/>
          </w:tcPr>
          <w:p w14:paraId="350C47E9" w14:textId="02C1795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132.44</w:t>
            </w:r>
          </w:p>
        </w:tc>
        <w:tc>
          <w:tcPr>
            <w:tcW w:w="0" w:type="auto"/>
            <w:shd w:val="clear" w:color="auto" w:fill="auto"/>
            <w:vAlign w:val="center"/>
          </w:tcPr>
          <w:p w14:paraId="332F79C1" w14:textId="53591D1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67.49</w:t>
            </w:r>
          </w:p>
        </w:tc>
      </w:tr>
      <w:tr w:rsidR="00F162B2" w:rsidRPr="002F69F6" w14:paraId="6DCD04EA" w14:textId="77777777" w:rsidTr="00F162B2">
        <w:trPr>
          <w:trHeight w:val="278"/>
        </w:trPr>
        <w:tc>
          <w:tcPr>
            <w:tcW w:w="0" w:type="auto"/>
            <w:vMerge/>
            <w:vAlign w:val="center"/>
          </w:tcPr>
          <w:p w14:paraId="027DDA36"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0DACCF1" w14:textId="6E530899"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4F50E38" w14:textId="3CF3B2C8"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82F5DEC" w14:textId="1CBD68A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521.93</w:t>
            </w:r>
          </w:p>
        </w:tc>
        <w:tc>
          <w:tcPr>
            <w:tcW w:w="0" w:type="auto"/>
            <w:shd w:val="clear" w:color="auto" w:fill="auto"/>
            <w:vAlign w:val="center"/>
          </w:tcPr>
          <w:p w14:paraId="2C330FEF" w14:textId="2963A33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406.46</w:t>
            </w:r>
          </w:p>
        </w:tc>
        <w:tc>
          <w:tcPr>
            <w:tcW w:w="0" w:type="auto"/>
            <w:shd w:val="clear" w:color="auto" w:fill="auto"/>
            <w:vAlign w:val="center"/>
          </w:tcPr>
          <w:p w14:paraId="3DF71E90" w14:textId="6E79F7D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277.80</w:t>
            </w:r>
          </w:p>
        </w:tc>
        <w:tc>
          <w:tcPr>
            <w:tcW w:w="0" w:type="auto"/>
            <w:shd w:val="clear" w:color="auto" w:fill="auto"/>
            <w:vAlign w:val="center"/>
          </w:tcPr>
          <w:p w14:paraId="4C5C52E1" w14:textId="58267C3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521.93</w:t>
            </w:r>
          </w:p>
        </w:tc>
        <w:tc>
          <w:tcPr>
            <w:tcW w:w="0" w:type="auto"/>
            <w:shd w:val="clear" w:color="auto" w:fill="auto"/>
            <w:vAlign w:val="center"/>
          </w:tcPr>
          <w:p w14:paraId="0CE4500B" w14:textId="5777A31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406.46</w:t>
            </w:r>
          </w:p>
        </w:tc>
        <w:tc>
          <w:tcPr>
            <w:tcW w:w="0" w:type="auto"/>
            <w:shd w:val="clear" w:color="auto" w:fill="auto"/>
            <w:vAlign w:val="center"/>
          </w:tcPr>
          <w:p w14:paraId="2DDF625B" w14:textId="23B89F2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277.80</w:t>
            </w:r>
          </w:p>
        </w:tc>
      </w:tr>
      <w:tr w:rsidR="00F162B2" w:rsidRPr="002F69F6" w14:paraId="4F8E713D" w14:textId="77777777" w:rsidTr="00F162B2">
        <w:trPr>
          <w:trHeight w:val="278"/>
        </w:trPr>
        <w:tc>
          <w:tcPr>
            <w:tcW w:w="0" w:type="auto"/>
            <w:vMerge/>
            <w:vAlign w:val="center"/>
          </w:tcPr>
          <w:p w14:paraId="09A8343F"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D426643" w14:textId="3128EA10"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75A0FB4" w14:textId="6772D321"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45192D81" w14:textId="7CBE169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611.32</w:t>
            </w:r>
          </w:p>
        </w:tc>
        <w:tc>
          <w:tcPr>
            <w:tcW w:w="0" w:type="auto"/>
            <w:shd w:val="clear" w:color="auto" w:fill="auto"/>
            <w:vAlign w:val="center"/>
          </w:tcPr>
          <w:p w14:paraId="71F381C8" w14:textId="2375C25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556.55</w:t>
            </w:r>
          </w:p>
        </w:tc>
        <w:tc>
          <w:tcPr>
            <w:tcW w:w="0" w:type="auto"/>
            <w:shd w:val="clear" w:color="auto" w:fill="auto"/>
            <w:vAlign w:val="center"/>
          </w:tcPr>
          <w:p w14:paraId="25C6C048" w14:textId="77ADB73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445.93</w:t>
            </w:r>
          </w:p>
        </w:tc>
        <w:tc>
          <w:tcPr>
            <w:tcW w:w="0" w:type="auto"/>
            <w:shd w:val="clear" w:color="auto" w:fill="auto"/>
            <w:vAlign w:val="center"/>
          </w:tcPr>
          <w:p w14:paraId="54CB4FEA" w14:textId="5E5A552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611.32</w:t>
            </w:r>
          </w:p>
        </w:tc>
        <w:tc>
          <w:tcPr>
            <w:tcW w:w="0" w:type="auto"/>
            <w:shd w:val="clear" w:color="auto" w:fill="auto"/>
            <w:vAlign w:val="center"/>
          </w:tcPr>
          <w:p w14:paraId="16C5A1F9" w14:textId="4A819E6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556.55</w:t>
            </w:r>
          </w:p>
        </w:tc>
        <w:tc>
          <w:tcPr>
            <w:tcW w:w="0" w:type="auto"/>
            <w:shd w:val="clear" w:color="auto" w:fill="auto"/>
            <w:vAlign w:val="center"/>
          </w:tcPr>
          <w:p w14:paraId="36E37864" w14:textId="69A671B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445.93</w:t>
            </w:r>
          </w:p>
        </w:tc>
      </w:tr>
      <w:tr w:rsidR="00F162B2" w:rsidRPr="002F69F6" w14:paraId="3D570DB6" w14:textId="77777777" w:rsidTr="00F162B2">
        <w:trPr>
          <w:trHeight w:val="278"/>
        </w:trPr>
        <w:tc>
          <w:tcPr>
            <w:tcW w:w="0" w:type="auto"/>
            <w:vMerge/>
            <w:vAlign w:val="center"/>
          </w:tcPr>
          <w:p w14:paraId="4A37D1DD"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69B13FE" w14:textId="14E9037F" w:rsidR="00F162B2" w:rsidRPr="0051380B"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lastRenderedPageBreak/>
              <w:t>CDF</w:t>
            </w:r>
          </w:p>
        </w:tc>
        <w:tc>
          <w:tcPr>
            <w:tcW w:w="0" w:type="auto"/>
            <w:shd w:val="clear" w:color="auto" w:fill="auto"/>
            <w:vAlign w:val="center"/>
            <w:hideMark/>
          </w:tcPr>
          <w:p w14:paraId="265AC128" w14:textId="187BDF6C"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lastRenderedPageBreak/>
              <w:t>Mean</w:t>
            </w:r>
          </w:p>
        </w:tc>
        <w:tc>
          <w:tcPr>
            <w:tcW w:w="0" w:type="auto"/>
            <w:shd w:val="clear" w:color="auto" w:fill="auto"/>
            <w:vAlign w:val="center"/>
          </w:tcPr>
          <w:p w14:paraId="02B0D2C2" w14:textId="316652D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147.15</w:t>
            </w:r>
          </w:p>
        </w:tc>
        <w:tc>
          <w:tcPr>
            <w:tcW w:w="0" w:type="auto"/>
            <w:shd w:val="clear" w:color="auto" w:fill="auto"/>
            <w:vAlign w:val="center"/>
          </w:tcPr>
          <w:p w14:paraId="54920AEE" w14:textId="3D84497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118.11</w:t>
            </w:r>
          </w:p>
        </w:tc>
        <w:tc>
          <w:tcPr>
            <w:tcW w:w="0" w:type="auto"/>
            <w:shd w:val="clear" w:color="auto" w:fill="auto"/>
            <w:vAlign w:val="center"/>
          </w:tcPr>
          <w:p w14:paraId="01BA3DFC" w14:textId="1703016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81.29</w:t>
            </w:r>
          </w:p>
        </w:tc>
        <w:tc>
          <w:tcPr>
            <w:tcW w:w="0" w:type="auto"/>
            <w:shd w:val="clear" w:color="auto" w:fill="auto"/>
            <w:vAlign w:val="center"/>
          </w:tcPr>
          <w:p w14:paraId="60E897C7" w14:textId="695A3FA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147.15</w:t>
            </w:r>
          </w:p>
        </w:tc>
        <w:tc>
          <w:tcPr>
            <w:tcW w:w="0" w:type="auto"/>
            <w:shd w:val="clear" w:color="auto" w:fill="auto"/>
            <w:vAlign w:val="center"/>
          </w:tcPr>
          <w:p w14:paraId="5613A614" w14:textId="46481AE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118.11</w:t>
            </w:r>
          </w:p>
        </w:tc>
        <w:tc>
          <w:tcPr>
            <w:tcW w:w="0" w:type="auto"/>
            <w:shd w:val="clear" w:color="auto" w:fill="auto"/>
            <w:vAlign w:val="center"/>
          </w:tcPr>
          <w:p w14:paraId="4AD7369D" w14:textId="573D86E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81.29</w:t>
            </w:r>
          </w:p>
        </w:tc>
      </w:tr>
      <w:tr w:rsidR="00F162B2" w:rsidRPr="002F69F6" w14:paraId="008DEE30" w14:textId="77777777" w:rsidTr="00F162B2">
        <w:trPr>
          <w:trHeight w:val="278"/>
        </w:trPr>
        <w:tc>
          <w:tcPr>
            <w:tcW w:w="0" w:type="auto"/>
            <w:vMerge/>
          </w:tcPr>
          <w:p w14:paraId="3789B03D"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FB5CF71" w14:textId="5A7AE400"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CE3F11B" w14:textId="4E2C80CC"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1FA53E20" w14:textId="6E6C59F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2.39</w:t>
            </w:r>
          </w:p>
        </w:tc>
        <w:tc>
          <w:tcPr>
            <w:tcW w:w="0" w:type="auto"/>
            <w:shd w:val="clear" w:color="auto" w:fill="auto"/>
            <w:vAlign w:val="center"/>
          </w:tcPr>
          <w:p w14:paraId="214D16A3" w14:textId="4DC3B4E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1.19</w:t>
            </w:r>
          </w:p>
        </w:tc>
        <w:tc>
          <w:tcPr>
            <w:tcW w:w="0" w:type="auto"/>
            <w:shd w:val="clear" w:color="auto" w:fill="auto"/>
            <w:vAlign w:val="center"/>
          </w:tcPr>
          <w:p w14:paraId="256A29DB" w14:textId="6800559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0.33</w:t>
            </w:r>
          </w:p>
        </w:tc>
        <w:tc>
          <w:tcPr>
            <w:tcW w:w="0" w:type="auto"/>
            <w:shd w:val="clear" w:color="auto" w:fill="auto"/>
            <w:vAlign w:val="center"/>
          </w:tcPr>
          <w:p w14:paraId="74D48AB3" w14:textId="6FE060D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2.39</w:t>
            </w:r>
          </w:p>
        </w:tc>
        <w:tc>
          <w:tcPr>
            <w:tcW w:w="0" w:type="auto"/>
            <w:shd w:val="clear" w:color="auto" w:fill="auto"/>
            <w:vAlign w:val="center"/>
          </w:tcPr>
          <w:p w14:paraId="18D9F48F" w14:textId="0DF0E46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1.19</w:t>
            </w:r>
          </w:p>
        </w:tc>
        <w:tc>
          <w:tcPr>
            <w:tcW w:w="0" w:type="auto"/>
            <w:shd w:val="clear" w:color="auto" w:fill="auto"/>
            <w:vAlign w:val="center"/>
          </w:tcPr>
          <w:p w14:paraId="7C87CB44" w14:textId="6D77802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0.33</w:t>
            </w:r>
          </w:p>
        </w:tc>
      </w:tr>
      <w:tr w:rsidR="00F162B2" w:rsidRPr="002F69F6" w14:paraId="63C6FB6A" w14:textId="77777777" w:rsidTr="00F162B2">
        <w:trPr>
          <w:trHeight w:val="278"/>
        </w:trPr>
        <w:tc>
          <w:tcPr>
            <w:tcW w:w="0" w:type="auto"/>
            <w:vMerge/>
          </w:tcPr>
          <w:p w14:paraId="457C022F"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FF74BED" w14:textId="383ADEA4"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D28AE8C" w14:textId="2A8575B4"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0CBD01EF" w14:textId="1C7C93F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111.07</w:t>
            </w:r>
          </w:p>
        </w:tc>
        <w:tc>
          <w:tcPr>
            <w:tcW w:w="0" w:type="auto"/>
            <w:shd w:val="clear" w:color="auto" w:fill="auto"/>
            <w:vAlign w:val="center"/>
          </w:tcPr>
          <w:p w14:paraId="49FFF5D4" w14:textId="72443F5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65.84</w:t>
            </w:r>
          </w:p>
        </w:tc>
        <w:tc>
          <w:tcPr>
            <w:tcW w:w="0" w:type="auto"/>
            <w:shd w:val="clear" w:color="auto" w:fill="auto"/>
            <w:vAlign w:val="center"/>
          </w:tcPr>
          <w:p w14:paraId="7B86B535" w14:textId="3F3FE98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40.11</w:t>
            </w:r>
          </w:p>
        </w:tc>
        <w:tc>
          <w:tcPr>
            <w:tcW w:w="0" w:type="auto"/>
            <w:shd w:val="clear" w:color="auto" w:fill="auto"/>
            <w:vAlign w:val="center"/>
          </w:tcPr>
          <w:p w14:paraId="79E2A15F" w14:textId="11EF3EA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111.07</w:t>
            </w:r>
          </w:p>
        </w:tc>
        <w:tc>
          <w:tcPr>
            <w:tcW w:w="0" w:type="auto"/>
            <w:shd w:val="clear" w:color="auto" w:fill="auto"/>
            <w:vAlign w:val="center"/>
          </w:tcPr>
          <w:p w14:paraId="0655A1BE" w14:textId="22437F9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65.84</w:t>
            </w:r>
          </w:p>
        </w:tc>
        <w:tc>
          <w:tcPr>
            <w:tcW w:w="0" w:type="auto"/>
            <w:shd w:val="clear" w:color="auto" w:fill="auto"/>
            <w:vAlign w:val="center"/>
          </w:tcPr>
          <w:p w14:paraId="1E2A9C9D" w14:textId="12834F9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40.11</w:t>
            </w:r>
          </w:p>
        </w:tc>
      </w:tr>
      <w:tr w:rsidR="00F162B2" w:rsidRPr="002F69F6" w14:paraId="08878349" w14:textId="77777777" w:rsidTr="00F162B2">
        <w:trPr>
          <w:trHeight w:val="278"/>
        </w:trPr>
        <w:tc>
          <w:tcPr>
            <w:tcW w:w="0" w:type="auto"/>
            <w:vMerge/>
          </w:tcPr>
          <w:p w14:paraId="7F27A808"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3A7FD2E" w14:textId="416C9F4A"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EA8A83A" w14:textId="1753E9BF"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674A7CBA" w14:textId="5290945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345.94</w:t>
            </w:r>
          </w:p>
        </w:tc>
        <w:tc>
          <w:tcPr>
            <w:tcW w:w="0" w:type="auto"/>
            <w:shd w:val="clear" w:color="auto" w:fill="auto"/>
            <w:vAlign w:val="center"/>
          </w:tcPr>
          <w:p w14:paraId="2F9FEC99" w14:textId="0F96C01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323.93</w:t>
            </w:r>
          </w:p>
        </w:tc>
        <w:tc>
          <w:tcPr>
            <w:tcW w:w="0" w:type="auto"/>
            <w:shd w:val="clear" w:color="auto" w:fill="auto"/>
            <w:vAlign w:val="center"/>
          </w:tcPr>
          <w:p w14:paraId="25447B2E" w14:textId="2553217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272.06</w:t>
            </w:r>
          </w:p>
        </w:tc>
        <w:tc>
          <w:tcPr>
            <w:tcW w:w="0" w:type="auto"/>
            <w:shd w:val="clear" w:color="auto" w:fill="auto"/>
            <w:vAlign w:val="center"/>
          </w:tcPr>
          <w:p w14:paraId="4F366622" w14:textId="0136E10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345.94</w:t>
            </w:r>
          </w:p>
        </w:tc>
        <w:tc>
          <w:tcPr>
            <w:tcW w:w="0" w:type="auto"/>
            <w:shd w:val="clear" w:color="auto" w:fill="auto"/>
            <w:vAlign w:val="center"/>
          </w:tcPr>
          <w:p w14:paraId="74F8F8B2" w14:textId="31631EA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323.93</w:t>
            </w:r>
          </w:p>
        </w:tc>
        <w:tc>
          <w:tcPr>
            <w:tcW w:w="0" w:type="auto"/>
            <w:shd w:val="clear" w:color="auto" w:fill="auto"/>
            <w:vAlign w:val="center"/>
          </w:tcPr>
          <w:p w14:paraId="0E69B669" w14:textId="429CFD5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272.06</w:t>
            </w:r>
          </w:p>
        </w:tc>
      </w:tr>
      <w:tr w:rsidR="00F162B2" w:rsidRPr="002F69F6" w14:paraId="62ABFA04" w14:textId="77777777" w:rsidTr="00F162B2">
        <w:trPr>
          <w:trHeight w:val="278"/>
        </w:trPr>
        <w:tc>
          <w:tcPr>
            <w:tcW w:w="0" w:type="auto"/>
            <w:vMerge w:val="restart"/>
            <w:vAlign w:val="center"/>
          </w:tcPr>
          <w:p w14:paraId="7CCEB72E" w14:textId="321CA324" w:rsidR="00F162B2" w:rsidRPr="002F69F6"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7E8CF98C" w14:textId="2F66260E" w:rsidR="00F162B2" w:rsidRPr="005B61E5"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014E60C8" w14:textId="37631E06"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36E381F1" w14:textId="1BAEADF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466.78</w:t>
            </w:r>
          </w:p>
        </w:tc>
        <w:tc>
          <w:tcPr>
            <w:tcW w:w="0" w:type="auto"/>
            <w:shd w:val="clear" w:color="auto" w:fill="auto"/>
            <w:vAlign w:val="center"/>
          </w:tcPr>
          <w:p w14:paraId="50FCD79D" w14:textId="1754619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355.20</w:t>
            </w:r>
          </w:p>
        </w:tc>
        <w:tc>
          <w:tcPr>
            <w:tcW w:w="0" w:type="auto"/>
            <w:shd w:val="clear" w:color="auto" w:fill="auto"/>
            <w:vAlign w:val="center"/>
          </w:tcPr>
          <w:p w14:paraId="0EE877E8" w14:textId="1B31235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212.35</w:t>
            </w:r>
          </w:p>
        </w:tc>
        <w:tc>
          <w:tcPr>
            <w:tcW w:w="0" w:type="auto"/>
            <w:shd w:val="clear" w:color="auto" w:fill="auto"/>
            <w:vAlign w:val="center"/>
          </w:tcPr>
          <w:p w14:paraId="074CB8E8" w14:textId="47269F7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484.20</w:t>
            </w:r>
          </w:p>
        </w:tc>
        <w:tc>
          <w:tcPr>
            <w:tcW w:w="0" w:type="auto"/>
            <w:shd w:val="clear" w:color="auto" w:fill="auto"/>
            <w:vAlign w:val="center"/>
          </w:tcPr>
          <w:p w14:paraId="255E438C" w14:textId="2FC1968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374.00</w:t>
            </w:r>
          </w:p>
        </w:tc>
        <w:tc>
          <w:tcPr>
            <w:tcW w:w="0" w:type="auto"/>
            <w:shd w:val="clear" w:color="auto" w:fill="auto"/>
            <w:vAlign w:val="center"/>
          </w:tcPr>
          <w:p w14:paraId="2C520C3B" w14:textId="30B8157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227.03</w:t>
            </w:r>
          </w:p>
        </w:tc>
      </w:tr>
      <w:tr w:rsidR="00F162B2" w:rsidRPr="002F69F6" w14:paraId="70A6CFA2" w14:textId="77777777" w:rsidTr="00F162B2">
        <w:trPr>
          <w:trHeight w:val="278"/>
        </w:trPr>
        <w:tc>
          <w:tcPr>
            <w:tcW w:w="0" w:type="auto"/>
            <w:vMerge/>
          </w:tcPr>
          <w:p w14:paraId="0AAA3A2C"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0DC19AD" w14:textId="21566696"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6D1D3F8" w14:textId="7083AF75"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2ABDADEE" w14:textId="211BD24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135.30</w:t>
            </w:r>
          </w:p>
        </w:tc>
        <w:tc>
          <w:tcPr>
            <w:tcW w:w="0" w:type="auto"/>
            <w:shd w:val="clear" w:color="auto" w:fill="auto"/>
            <w:vAlign w:val="center"/>
          </w:tcPr>
          <w:p w14:paraId="49C65F53" w14:textId="435E4D5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96.84</w:t>
            </w:r>
          </w:p>
        </w:tc>
        <w:tc>
          <w:tcPr>
            <w:tcW w:w="0" w:type="auto"/>
            <w:shd w:val="clear" w:color="auto" w:fill="auto"/>
            <w:vAlign w:val="center"/>
          </w:tcPr>
          <w:p w14:paraId="5A43C127" w14:textId="13CA369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5.62</w:t>
            </w:r>
          </w:p>
        </w:tc>
        <w:tc>
          <w:tcPr>
            <w:tcW w:w="0" w:type="auto"/>
            <w:shd w:val="clear" w:color="auto" w:fill="auto"/>
            <w:vAlign w:val="center"/>
          </w:tcPr>
          <w:p w14:paraId="7455D260" w14:textId="4F9CD78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153.37</w:t>
            </w:r>
          </w:p>
        </w:tc>
        <w:tc>
          <w:tcPr>
            <w:tcW w:w="0" w:type="auto"/>
            <w:shd w:val="clear" w:color="auto" w:fill="auto"/>
            <w:vAlign w:val="center"/>
          </w:tcPr>
          <w:p w14:paraId="1B74AB95" w14:textId="4F0466D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113.88</w:t>
            </w:r>
          </w:p>
        </w:tc>
        <w:tc>
          <w:tcPr>
            <w:tcW w:w="0" w:type="auto"/>
            <w:shd w:val="clear" w:color="auto" w:fill="auto"/>
            <w:vAlign w:val="center"/>
          </w:tcPr>
          <w:p w14:paraId="65E72C99" w14:textId="76EA7DC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47.42</w:t>
            </w:r>
          </w:p>
        </w:tc>
      </w:tr>
      <w:tr w:rsidR="00F162B2" w:rsidRPr="002F69F6" w14:paraId="7EA16959" w14:textId="77777777" w:rsidTr="00F162B2">
        <w:trPr>
          <w:trHeight w:val="278"/>
        </w:trPr>
        <w:tc>
          <w:tcPr>
            <w:tcW w:w="0" w:type="auto"/>
            <w:vMerge/>
          </w:tcPr>
          <w:p w14:paraId="2331CD38"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48128B7" w14:textId="3F866DDF"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A03D836" w14:textId="06EF0F32"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708A6063" w14:textId="1CE736A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515.11</w:t>
            </w:r>
          </w:p>
        </w:tc>
        <w:tc>
          <w:tcPr>
            <w:tcW w:w="0" w:type="auto"/>
            <w:shd w:val="clear" w:color="auto" w:fill="auto"/>
            <w:vAlign w:val="center"/>
          </w:tcPr>
          <w:p w14:paraId="07A0AED4" w14:textId="6D292AF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371.23</w:t>
            </w:r>
          </w:p>
        </w:tc>
        <w:tc>
          <w:tcPr>
            <w:tcW w:w="0" w:type="auto"/>
            <w:shd w:val="clear" w:color="auto" w:fill="auto"/>
            <w:vAlign w:val="center"/>
          </w:tcPr>
          <w:p w14:paraId="3A5FAE0B" w14:textId="5F63293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197.33</w:t>
            </w:r>
          </w:p>
        </w:tc>
        <w:tc>
          <w:tcPr>
            <w:tcW w:w="0" w:type="auto"/>
            <w:shd w:val="clear" w:color="auto" w:fill="auto"/>
            <w:vAlign w:val="center"/>
          </w:tcPr>
          <w:p w14:paraId="03A4AA3A" w14:textId="7A300B3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542.74</w:t>
            </w:r>
          </w:p>
        </w:tc>
        <w:tc>
          <w:tcPr>
            <w:tcW w:w="0" w:type="auto"/>
            <w:shd w:val="clear" w:color="auto" w:fill="auto"/>
            <w:vAlign w:val="center"/>
          </w:tcPr>
          <w:p w14:paraId="5F231875" w14:textId="202C76E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396.79</w:t>
            </w:r>
          </w:p>
        </w:tc>
        <w:tc>
          <w:tcPr>
            <w:tcW w:w="0" w:type="auto"/>
            <w:shd w:val="clear" w:color="auto" w:fill="auto"/>
            <w:vAlign w:val="center"/>
          </w:tcPr>
          <w:p w14:paraId="606E32D8" w14:textId="64DA884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224.97</w:t>
            </w:r>
          </w:p>
        </w:tc>
      </w:tr>
      <w:tr w:rsidR="00F162B2" w:rsidRPr="002F69F6" w14:paraId="2072B1E9" w14:textId="77777777" w:rsidTr="00F162B2">
        <w:trPr>
          <w:trHeight w:val="278"/>
        </w:trPr>
        <w:tc>
          <w:tcPr>
            <w:tcW w:w="0" w:type="auto"/>
            <w:vMerge/>
          </w:tcPr>
          <w:p w14:paraId="6F5BDB4F"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BA451F1" w14:textId="489AA294"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9E848D1" w14:textId="1C26B607"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F3E5198" w14:textId="2EAA2DF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655.43</w:t>
            </w:r>
          </w:p>
        </w:tc>
        <w:tc>
          <w:tcPr>
            <w:tcW w:w="0" w:type="auto"/>
            <w:shd w:val="clear" w:color="auto" w:fill="auto"/>
            <w:vAlign w:val="center"/>
          </w:tcPr>
          <w:p w14:paraId="34CCFBA0" w14:textId="51B2E68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550.05</w:t>
            </w:r>
          </w:p>
        </w:tc>
        <w:tc>
          <w:tcPr>
            <w:tcW w:w="0" w:type="auto"/>
            <w:shd w:val="clear" w:color="auto" w:fill="auto"/>
            <w:vAlign w:val="center"/>
          </w:tcPr>
          <w:p w14:paraId="36DE06F0" w14:textId="5741A10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461.72</w:t>
            </w:r>
          </w:p>
        </w:tc>
        <w:tc>
          <w:tcPr>
            <w:tcW w:w="0" w:type="auto"/>
            <w:shd w:val="clear" w:color="auto" w:fill="auto"/>
            <w:vAlign w:val="center"/>
          </w:tcPr>
          <w:p w14:paraId="7EBCE88B" w14:textId="0BCC66C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657.57</w:t>
            </w:r>
          </w:p>
        </w:tc>
        <w:tc>
          <w:tcPr>
            <w:tcW w:w="0" w:type="auto"/>
            <w:shd w:val="clear" w:color="auto" w:fill="auto"/>
            <w:vAlign w:val="center"/>
          </w:tcPr>
          <w:p w14:paraId="30322804" w14:textId="3B8FF88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584.99</w:t>
            </w:r>
          </w:p>
        </w:tc>
        <w:tc>
          <w:tcPr>
            <w:tcW w:w="0" w:type="auto"/>
            <w:shd w:val="clear" w:color="auto" w:fill="auto"/>
            <w:vAlign w:val="center"/>
          </w:tcPr>
          <w:p w14:paraId="0F35DD2D" w14:textId="1D3EF04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416.11</w:t>
            </w:r>
          </w:p>
        </w:tc>
      </w:tr>
      <w:tr w:rsidR="00F162B2" w:rsidRPr="002F69F6" w14:paraId="20D72DE1" w14:textId="77777777" w:rsidTr="00F162B2">
        <w:trPr>
          <w:trHeight w:val="278"/>
        </w:trPr>
        <w:tc>
          <w:tcPr>
            <w:tcW w:w="0" w:type="auto"/>
            <w:vMerge/>
          </w:tcPr>
          <w:p w14:paraId="45125FC2"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A35C922" w14:textId="31F953D8" w:rsidR="00F162B2" w:rsidRPr="005B61E5"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1C71D4A7" w14:textId="71E4DC45"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5F7C017" w14:textId="12955A7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103.20</w:t>
            </w:r>
          </w:p>
        </w:tc>
        <w:tc>
          <w:tcPr>
            <w:tcW w:w="0" w:type="auto"/>
            <w:shd w:val="clear" w:color="auto" w:fill="auto"/>
            <w:vAlign w:val="center"/>
          </w:tcPr>
          <w:p w14:paraId="1C911FC1" w14:textId="06BD672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80.71</w:t>
            </w:r>
          </w:p>
        </w:tc>
        <w:tc>
          <w:tcPr>
            <w:tcW w:w="0" w:type="auto"/>
            <w:shd w:val="clear" w:color="auto" w:fill="auto"/>
            <w:vAlign w:val="center"/>
          </w:tcPr>
          <w:p w14:paraId="067BEA16" w14:textId="2B2BBCD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39.33</w:t>
            </w:r>
          </w:p>
        </w:tc>
        <w:tc>
          <w:tcPr>
            <w:tcW w:w="0" w:type="auto"/>
            <w:shd w:val="clear" w:color="auto" w:fill="auto"/>
            <w:vAlign w:val="center"/>
          </w:tcPr>
          <w:p w14:paraId="5ACFFF98" w14:textId="47F7F38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110.05</w:t>
            </w:r>
          </w:p>
        </w:tc>
        <w:tc>
          <w:tcPr>
            <w:tcW w:w="0" w:type="auto"/>
            <w:shd w:val="clear" w:color="auto" w:fill="auto"/>
            <w:vAlign w:val="center"/>
          </w:tcPr>
          <w:p w14:paraId="788D4D7F" w14:textId="0E47163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90.84</w:t>
            </w:r>
          </w:p>
        </w:tc>
        <w:tc>
          <w:tcPr>
            <w:tcW w:w="0" w:type="auto"/>
            <w:shd w:val="clear" w:color="auto" w:fill="auto"/>
            <w:vAlign w:val="center"/>
          </w:tcPr>
          <w:p w14:paraId="5FE2F4D3" w14:textId="582C9D2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60.16</w:t>
            </w:r>
          </w:p>
        </w:tc>
      </w:tr>
      <w:tr w:rsidR="00F162B2" w:rsidRPr="002F69F6" w14:paraId="002B3DF7" w14:textId="77777777" w:rsidTr="00F162B2">
        <w:trPr>
          <w:trHeight w:val="278"/>
        </w:trPr>
        <w:tc>
          <w:tcPr>
            <w:tcW w:w="0" w:type="auto"/>
            <w:vMerge/>
          </w:tcPr>
          <w:p w14:paraId="5E36303E"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044FC86" w14:textId="6CF06A98"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19854C1" w14:textId="73E341D8"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BF8532C" w14:textId="4295416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1.52</w:t>
            </w:r>
          </w:p>
        </w:tc>
        <w:tc>
          <w:tcPr>
            <w:tcW w:w="0" w:type="auto"/>
            <w:shd w:val="clear" w:color="auto" w:fill="auto"/>
            <w:vAlign w:val="center"/>
          </w:tcPr>
          <w:p w14:paraId="509B7768" w14:textId="72FABF4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1.02</w:t>
            </w:r>
          </w:p>
        </w:tc>
        <w:tc>
          <w:tcPr>
            <w:tcW w:w="0" w:type="auto"/>
            <w:shd w:val="clear" w:color="auto" w:fill="auto"/>
            <w:vAlign w:val="center"/>
          </w:tcPr>
          <w:p w14:paraId="7740A200" w14:textId="188986E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0.03</w:t>
            </w:r>
          </w:p>
        </w:tc>
        <w:tc>
          <w:tcPr>
            <w:tcW w:w="0" w:type="auto"/>
            <w:shd w:val="clear" w:color="auto" w:fill="auto"/>
            <w:vAlign w:val="center"/>
          </w:tcPr>
          <w:p w14:paraId="0593D64F" w14:textId="6F08F98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2.14</w:t>
            </w:r>
          </w:p>
        </w:tc>
        <w:tc>
          <w:tcPr>
            <w:tcW w:w="0" w:type="auto"/>
            <w:shd w:val="clear" w:color="auto" w:fill="auto"/>
            <w:vAlign w:val="center"/>
          </w:tcPr>
          <w:p w14:paraId="1391555E" w14:textId="465A617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1.29</w:t>
            </w:r>
          </w:p>
        </w:tc>
        <w:tc>
          <w:tcPr>
            <w:tcW w:w="0" w:type="auto"/>
            <w:shd w:val="clear" w:color="auto" w:fill="auto"/>
            <w:vAlign w:val="center"/>
          </w:tcPr>
          <w:p w14:paraId="4984A142" w14:textId="145960B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0.53</w:t>
            </w:r>
          </w:p>
        </w:tc>
      </w:tr>
      <w:tr w:rsidR="00F162B2" w:rsidRPr="002F69F6" w14:paraId="6575EB0C" w14:textId="77777777" w:rsidTr="00F162B2">
        <w:trPr>
          <w:trHeight w:val="278"/>
        </w:trPr>
        <w:tc>
          <w:tcPr>
            <w:tcW w:w="0" w:type="auto"/>
            <w:vMerge/>
          </w:tcPr>
          <w:p w14:paraId="09D4D348"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E0FC380" w14:textId="5FE5B16F"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DCBE0AF" w14:textId="7061E231"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1779BF4" w14:textId="43DFB0C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58.99</w:t>
            </w:r>
          </w:p>
        </w:tc>
        <w:tc>
          <w:tcPr>
            <w:tcW w:w="0" w:type="auto"/>
            <w:shd w:val="clear" w:color="auto" w:fill="auto"/>
            <w:vAlign w:val="center"/>
          </w:tcPr>
          <w:p w14:paraId="34A69537" w14:textId="778CD45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31.73</w:t>
            </w:r>
          </w:p>
        </w:tc>
        <w:tc>
          <w:tcPr>
            <w:tcW w:w="0" w:type="auto"/>
            <w:shd w:val="clear" w:color="auto" w:fill="auto"/>
            <w:vAlign w:val="center"/>
          </w:tcPr>
          <w:p w14:paraId="75B733F2" w14:textId="70BC2EC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12.63</w:t>
            </w:r>
          </w:p>
        </w:tc>
        <w:tc>
          <w:tcPr>
            <w:tcW w:w="0" w:type="auto"/>
            <w:shd w:val="clear" w:color="auto" w:fill="auto"/>
            <w:vAlign w:val="center"/>
          </w:tcPr>
          <w:p w14:paraId="1050CA5F" w14:textId="7E5C7D0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71.59</w:t>
            </w:r>
          </w:p>
        </w:tc>
        <w:tc>
          <w:tcPr>
            <w:tcW w:w="0" w:type="auto"/>
            <w:shd w:val="clear" w:color="auto" w:fill="auto"/>
            <w:vAlign w:val="center"/>
          </w:tcPr>
          <w:p w14:paraId="067050F1" w14:textId="3D369BC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42.31</w:t>
            </w:r>
          </w:p>
        </w:tc>
        <w:tc>
          <w:tcPr>
            <w:tcW w:w="0" w:type="auto"/>
            <w:shd w:val="clear" w:color="auto" w:fill="auto"/>
            <w:vAlign w:val="center"/>
          </w:tcPr>
          <w:p w14:paraId="1DDDEA65" w14:textId="730276A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17.99</w:t>
            </w:r>
          </w:p>
        </w:tc>
      </w:tr>
      <w:tr w:rsidR="00F162B2" w:rsidRPr="002F69F6" w14:paraId="63472DAA" w14:textId="77777777" w:rsidTr="00F162B2">
        <w:trPr>
          <w:trHeight w:val="278"/>
        </w:trPr>
        <w:tc>
          <w:tcPr>
            <w:tcW w:w="0" w:type="auto"/>
            <w:vMerge/>
          </w:tcPr>
          <w:p w14:paraId="35E25817"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58D71A0" w14:textId="44BA3078"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E4D0FF2" w14:textId="762F7333"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D698450" w14:textId="408EFDA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331.81</w:t>
            </w:r>
          </w:p>
        </w:tc>
        <w:tc>
          <w:tcPr>
            <w:tcW w:w="0" w:type="auto"/>
            <w:shd w:val="clear" w:color="auto" w:fill="auto"/>
            <w:vAlign w:val="center"/>
          </w:tcPr>
          <w:p w14:paraId="5405E341" w14:textId="48A685E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310.18</w:t>
            </w:r>
          </w:p>
        </w:tc>
        <w:tc>
          <w:tcPr>
            <w:tcW w:w="0" w:type="auto"/>
            <w:shd w:val="clear" w:color="auto" w:fill="auto"/>
            <w:vAlign w:val="center"/>
          </w:tcPr>
          <w:p w14:paraId="00EC0790" w14:textId="376ACCC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161.79</w:t>
            </w:r>
          </w:p>
        </w:tc>
        <w:tc>
          <w:tcPr>
            <w:tcW w:w="0" w:type="auto"/>
            <w:shd w:val="clear" w:color="auto" w:fill="auto"/>
            <w:vAlign w:val="center"/>
          </w:tcPr>
          <w:p w14:paraId="79EAD5B5" w14:textId="173E9F1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333.32</w:t>
            </w:r>
          </w:p>
        </w:tc>
        <w:tc>
          <w:tcPr>
            <w:tcW w:w="0" w:type="auto"/>
            <w:shd w:val="clear" w:color="auto" w:fill="auto"/>
            <w:vAlign w:val="center"/>
          </w:tcPr>
          <w:p w14:paraId="41157C03" w14:textId="586958E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318.55</w:t>
            </w:r>
          </w:p>
        </w:tc>
        <w:tc>
          <w:tcPr>
            <w:tcW w:w="0" w:type="auto"/>
            <w:shd w:val="clear" w:color="auto" w:fill="auto"/>
            <w:vAlign w:val="center"/>
          </w:tcPr>
          <w:p w14:paraId="70435CAC" w14:textId="5C841D7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242.89</w:t>
            </w:r>
          </w:p>
        </w:tc>
      </w:tr>
      <w:tr w:rsidR="00F162B2" w:rsidRPr="002F69F6" w14:paraId="33FDA9B5" w14:textId="77777777" w:rsidTr="00F162B2">
        <w:trPr>
          <w:trHeight w:val="278"/>
        </w:trPr>
        <w:tc>
          <w:tcPr>
            <w:tcW w:w="0" w:type="auto"/>
            <w:vMerge w:val="restart"/>
            <w:vAlign w:val="center"/>
          </w:tcPr>
          <w:p w14:paraId="6D0E02CD" w14:textId="0FAB7253" w:rsidR="00F162B2" w:rsidRPr="002F69F6"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51C43048" w14:textId="475A44CB" w:rsidR="00F162B2" w:rsidRPr="0051380B"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6E7D0CCD" w14:textId="682EF882"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E60FBB9" w14:textId="536C052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13.87</w:t>
            </w:r>
          </w:p>
        </w:tc>
        <w:tc>
          <w:tcPr>
            <w:tcW w:w="0" w:type="auto"/>
            <w:shd w:val="clear" w:color="auto" w:fill="auto"/>
            <w:vAlign w:val="center"/>
          </w:tcPr>
          <w:p w14:paraId="79A5CD95" w14:textId="720E5A3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33.20</w:t>
            </w:r>
          </w:p>
        </w:tc>
        <w:tc>
          <w:tcPr>
            <w:tcW w:w="0" w:type="auto"/>
            <w:shd w:val="clear" w:color="auto" w:fill="auto"/>
            <w:vAlign w:val="center"/>
          </w:tcPr>
          <w:p w14:paraId="68CCC41D" w14:textId="2BA8FBC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69.67</w:t>
            </w:r>
          </w:p>
        </w:tc>
        <w:tc>
          <w:tcPr>
            <w:tcW w:w="0" w:type="auto"/>
            <w:shd w:val="clear" w:color="auto" w:fill="auto"/>
            <w:vAlign w:val="center"/>
          </w:tcPr>
          <w:p w14:paraId="128C7776" w14:textId="0CCEDEE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13.87</w:t>
            </w:r>
          </w:p>
        </w:tc>
        <w:tc>
          <w:tcPr>
            <w:tcW w:w="0" w:type="auto"/>
            <w:shd w:val="clear" w:color="auto" w:fill="auto"/>
            <w:vAlign w:val="center"/>
          </w:tcPr>
          <w:p w14:paraId="31CFA510" w14:textId="774AEC5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33.20</w:t>
            </w:r>
          </w:p>
        </w:tc>
        <w:tc>
          <w:tcPr>
            <w:tcW w:w="0" w:type="auto"/>
            <w:shd w:val="clear" w:color="auto" w:fill="auto"/>
            <w:vAlign w:val="center"/>
          </w:tcPr>
          <w:p w14:paraId="05FC1D53" w14:textId="1059689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69.67</w:t>
            </w:r>
          </w:p>
        </w:tc>
      </w:tr>
      <w:tr w:rsidR="00F162B2" w:rsidRPr="002F69F6" w14:paraId="75AA10BF" w14:textId="77777777" w:rsidTr="00F162B2">
        <w:trPr>
          <w:trHeight w:val="278"/>
        </w:trPr>
        <w:tc>
          <w:tcPr>
            <w:tcW w:w="0" w:type="auto"/>
            <w:vMerge/>
            <w:vAlign w:val="center"/>
          </w:tcPr>
          <w:p w14:paraId="67D02246"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5645335" w14:textId="4D8E5142"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4D8D28D" w14:textId="49EE1717"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D122AD6" w14:textId="510E88D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6.01</w:t>
            </w:r>
          </w:p>
        </w:tc>
        <w:tc>
          <w:tcPr>
            <w:tcW w:w="0" w:type="auto"/>
            <w:shd w:val="clear" w:color="auto" w:fill="auto"/>
            <w:vAlign w:val="center"/>
          </w:tcPr>
          <w:p w14:paraId="1D0235C0" w14:textId="35A3FF4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6.05</w:t>
            </w:r>
          </w:p>
        </w:tc>
        <w:tc>
          <w:tcPr>
            <w:tcW w:w="0" w:type="auto"/>
            <w:shd w:val="clear" w:color="auto" w:fill="auto"/>
            <w:vAlign w:val="center"/>
          </w:tcPr>
          <w:p w14:paraId="78D4D0B3" w14:textId="6F857E4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6.30</w:t>
            </w:r>
          </w:p>
        </w:tc>
        <w:tc>
          <w:tcPr>
            <w:tcW w:w="0" w:type="auto"/>
            <w:shd w:val="clear" w:color="auto" w:fill="auto"/>
            <w:vAlign w:val="center"/>
          </w:tcPr>
          <w:p w14:paraId="17576DF2" w14:textId="6F4AD6D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6.01</w:t>
            </w:r>
          </w:p>
        </w:tc>
        <w:tc>
          <w:tcPr>
            <w:tcW w:w="0" w:type="auto"/>
            <w:shd w:val="clear" w:color="auto" w:fill="auto"/>
            <w:vAlign w:val="center"/>
          </w:tcPr>
          <w:p w14:paraId="1021AD9D" w14:textId="2521D16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6.05</w:t>
            </w:r>
          </w:p>
        </w:tc>
        <w:tc>
          <w:tcPr>
            <w:tcW w:w="0" w:type="auto"/>
            <w:shd w:val="clear" w:color="auto" w:fill="auto"/>
            <w:vAlign w:val="center"/>
          </w:tcPr>
          <w:p w14:paraId="770E2B8F" w14:textId="1D6B0C4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6.30</w:t>
            </w:r>
          </w:p>
        </w:tc>
      </w:tr>
      <w:tr w:rsidR="00F162B2" w:rsidRPr="002F69F6" w14:paraId="5385D242" w14:textId="77777777" w:rsidTr="00F162B2">
        <w:trPr>
          <w:trHeight w:val="278"/>
        </w:trPr>
        <w:tc>
          <w:tcPr>
            <w:tcW w:w="0" w:type="auto"/>
            <w:vMerge/>
            <w:vAlign w:val="center"/>
          </w:tcPr>
          <w:p w14:paraId="7376506F"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8515CB6" w14:textId="36BFB45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45E6632" w14:textId="5760F8C4"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348348DB" w14:textId="2EC39C1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7.66</w:t>
            </w:r>
          </w:p>
        </w:tc>
        <w:tc>
          <w:tcPr>
            <w:tcW w:w="0" w:type="auto"/>
            <w:shd w:val="clear" w:color="auto" w:fill="auto"/>
            <w:vAlign w:val="center"/>
          </w:tcPr>
          <w:p w14:paraId="2B8ED858" w14:textId="21473DE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11.01</w:t>
            </w:r>
          </w:p>
        </w:tc>
        <w:tc>
          <w:tcPr>
            <w:tcW w:w="0" w:type="auto"/>
            <w:shd w:val="clear" w:color="auto" w:fill="auto"/>
            <w:vAlign w:val="center"/>
          </w:tcPr>
          <w:p w14:paraId="220E7931" w14:textId="451F695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17.05</w:t>
            </w:r>
          </w:p>
        </w:tc>
        <w:tc>
          <w:tcPr>
            <w:tcW w:w="0" w:type="auto"/>
            <w:shd w:val="clear" w:color="auto" w:fill="auto"/>
            <w:vAlign w:val="center"/>
          </w:tcPr>
          <w:p w14:paraId="204C22BF" w14:textId="611909F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7.66</w:t>
            </w:r>
          </w:p>
        </w:tc>
        <w:tc>
          <w:tcPr>
            <w:tcW w:w="0" w:type="auto"/>
            <w:shd w:val="clear" w:color="auto" w:fill="auto"/>
            <w:vAlign w:val="center"/>
          </w:tcPr>
          <w:p w14:paraId="23DDB9FA" w14:textId="189F4C8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11.01</w:t>
            </w:r>
          </w:p>
        </w:tc>
        <w:tc>
          <w:tcPr>
            <w:tcW w:w="0" w:type="auto"/>
            <w:shd w:val="clear" w:color="auto" w:fill="auto"/>
            <w:vAlign w:val="center"/>
          </w:tcPr>
          <w:p w14:paraId="0C347554" w14:textId="32469E3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17.05</w:t>
            </w:r>
          </w:p>
        </w:tc>
      </w:tr>
      <w:tr w:rsidR="00F162B2" w:rsidRPr="002F69F6" w14:paraId="02ABBCD1" w14:textId="77777777" w:rsidTr="00F162B2">
        <w:trPr>
          <w:trHeight w:val="278"/>
        </w:trPr>
        <w:tc>
          <w:tcPr>
            <w:tcW w:w="0" w:type="auto"/>
            <w:vMerge/>
            <w:vAlign w:val="center"/>
          </w:tcPr>
          <w:p w14:paraId="09817244"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FE01766" w14:textId="1CF8A292"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2EE93B2" w14:textId="79A292D1"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5A5063A" w14:textId="5A2FB9E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94.36</w:t>
            </w:r>
          </w:p>
        </w:tc>
        <w:tc>
          <w:tcPr>
            <w:tcW w:w="0" w:type="auto"/>
            <w:shd w:val="clear" w:color="auto" w:fill="auto"/>
            <w:vAlign w:val="center"/>
          </w:tcPr>
          <w:p w14:paraId="56ECD4DB" w14:textId="73FAE52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155.63</w:t>
            </w:r>
          </w:p>
        </w:tc>
        <w:tc>
          <w:tcPr>
            <w:tcW w:w="0" w:type="auto"/>
            <w:shd w:val="clear" w:color="auto" w:fill="auto"/>
            <w:vAlign w:val="center"/>
          </w:tcPr>
          <w:p w14:paraId="56AEC414" w14:textId="7B35B8A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441.19</w:t>
            </w:r>
          </w:p>
        </w:tc>
        <w:tc>
          <w:tcPr>
            <w:tcW w:w="0" w:type="auto"/>
            <w:shd w:val="clear" w:color="auto" w:fill="auto"/>
            <w:vAlign w:val="center"/>
          </w:tcPr>
          <w:p w14:paraId="09A50A09" w14:textId="56FA7E7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94.36</w:t>
            </w:r>
          </w:p>
        </w:tc>
        <w:tc>
          <w:tcPr>
            <w:tcW w:w="0" w:type="auto"/>
            <w:shd w:val="clear" w:color="auto" w:fill="auto"/>
            <w:vAlign w:val="center"/>
          </w:tcPr>
          <w:p w14:paraId="1B7EBBC9" w14:textId="62D28F4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155.63</w:t>
            </w:r>
          </w:p>
        </w:tc>
        <w:tc>
          <w:tcPr>
            <w:tcW w:w="0" w:type="auto"/>
            <w:shd w:val="clear" w:color="auto" w:fill="auto"/>
            <w:vAlign w:val="center"/>
          </w:tcPr>
          <w:p w14:paraId="67F6D08E" w14:textId="42D017F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441.19</w:t>
            </w:r>
          </w:p>
        </w:tc>
      </w:tr>
      <w:tr w:rsidR="00F162B2" w:rsidRPr="002F69F6" w14:paraId="39B24C23" w14:textId="77777777" w:rsidTr="00F162B2">
        <w:trPr>
          <w:trHeight w:val="278"/>
        </w:trPr>
        <w:tc>
          <w:tcPr>
            <w:tcW w:w="0" w:type="auto"/>
            <w:vMerge/>
            <w:vAlign w:val="center"/>
          </w:tcPr>
          <w:p w14:paraId="6D48750C"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177609D" w14:textId="46094929" w:rsidR="00F162B2" w:rsidRPr="0051380B"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2BC233D7" w14:textId="35326B0A"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44B908D" w14:textId="443387B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37.19</w:t>
            </w:r>
          </w:p>
        </w:tc>
        <w:tc>
          <w:tcPr>
            <w:tcW w:w="0" w:type="auto"/>
            <w:shd w:val="clear" w:color="auto" w:fill="auto"/>
            <w:vAlign w:val="center"/>
          </w:tcPr>
          <w:p w14:paraId="71F55C11" w14:textId="07EB3BE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77.20</w:t>
            </w:r>
          </w:p>
        </w:tc>
        <w:tc>
          <w:tcPr>
            <w:tcW w:w="0" w:type="auto"/>
            <w:shd w:val="clear" w:color="auto" w:fill="auto"/>
            <w:vAlign w:val="center"/>
          </w:tcPr>
          <w:p w14:paraId="6CD9F920" w14:textId="6666938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158.80</w:t>
            </w:r>
          </w:p>
        </w:tc>
        <w:tc>
          <w:tcPr>
            <w:tcW w:w="0" w:type="auto"/>
            <w:shd w:val="clear" w:color="auto" w:fill="auto"/>
            <w:vAlign w:val="center"/>
          </w:tcPr>
          <w:p w14:paraId="013731B2" w14:textId="083707E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37.19</w:t>
            </w:r>
          </w:p>
        </w:tc>
        <w:tc>
          <w:tcPr>
            <w:tcW w:w="0" w:type="auto"/>
            <w:shd w:val="clear" w:color="auto" w:fill="auto"/>
            <w:vAlign w:val="center"/>
          </w:tcPr>
          <w:p w14:paraId="3D7A30E3" w14:textId="4237CD1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77.20</w:t>
            </w:r>
          </w:p>
        </w:tc>
        <w:tc>
          <w:tcPr>
            <w:tcW w:w="0" w:type="auto"/>
            <w:shd w:val="clear" w:color="auto" w:fill="auto"/>
            <w:vAlign w:val="center"/>
          </w:tcPr>
          <w:p w14:paraId="13B2494A" w14:textId="71C2C0F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158.80</w:t>
            </w:r>
          </w:p>
        </w:tc>
      </w:tr>
      <w:tr w:rsidR="00F162B2" w:rsidRPr="002F69F6" w14:paraId="1D565C28" w14:textId="77777777" w:rsidTr="00F162B2">
        <w:trPr>
          <w:trHeight w:val="278"/>
        </w:trPr>
        <w:tc>
          <w:tcPr>
            <w:tcW w:w="0" w:type="auto"/>
            <w:vMerge/>
          </w:tcPr>
          <w:p w14:paraId="3460B4EA"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81FB3A9" w14:textId="0FBF2E52"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33BFECF" w14:textId="621D9744"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6FAB2FAD" w14:textId="5771C1F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2.49</w:t>
            </w:r>
          </w:p>
        </w:tc>
        <w:tc>
          <w:tcPr>
            <w:tcW w:w="0" w:type="auto"/>
            <w:shd w:val="clear" w:color="auto" w:fill="auto"/>
            <w:vAlign w:val="center"/>
          </w:tcPr>
          <w:p w14:paraId="1550EFF1" w14:textId="422BBCE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2.72</w:t>
            </w:r>
          </w:p>
        </w:tc>
        <w:tc>
          <w:tcPr>
            <w:tcW w:w="0" w:type="auto"/>
            <w:shd w:val="clear" w:color="auto" w:fill="auto"/>
            <w:vAlign w:val="center"/>
          </w:tcPr>
          <w:p w14:paraId="5D11C033" w14:textId="22FBF53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3.37</w:t>
            </w:r>
          </w:p>
        </w:tc>
        <w:tc>
          <w:tcPr>
            <w:tcW w:w="0" w:type="auto"/>
            <w:shd w:val="clear" w:color="auto" w:fill="auto"/>
            <w:vAlign w:val="center"/>
          </w:tcPr>
          <w:p w14:paraId="0D074197" w14:textId="36FC0BE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2.49</w:t>
            </w:r>
          </w:p>
        </w:tc>
        <w:tc>
          <w:tcPr>
            <w:tcW w:w="0" w:type="auto"/>
            <w:shd w:val="clear" w:color="auto" w:fill="auto"/>
            <w:vAlign w:val="center"/>
          </w:tcPr>
          <w:p w14:paraId="6A6C0842" w14:textId="7E60DE6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2.72</w:t>
            </w:r>
          </w:p>
        </w:tc>
        <w:tc>
          <w:tcPr>
            <w:tcW w:w="0" w:type="auto"/>
            <w:shd w:val="clear" w:color="auto" w:fill="auto"/>
            <w:vAlign w:val="center"/>
          </w:tcPr>
          <w:p w14:paraId="4D85B3FA" w14:textId="6541E91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3.37</w:t>
            </w:r>
          </w:p>
        </w:tc>
      </w:tr>
      <w:tr w:rsidR="00F162B2" w:rsidRPr="002F69F6" w14:paraId="05A9D1BB" w14:textId="77777777" w:rsidTr="00F162B2">
        <w:trPr>
          <w:trHeight w:val="278"/>
        </w:trPr>
        <w:tc>
          <w:tcPr>
            <w:tcW w:w="0" w:type="auto"/>
            <w:vMerge/>
          </w:tcPr>
          <w:p w14:paraId="67E39ADB"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51A384F" w14:textId="7D09468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9EEF702" w14:textId="6C78ABB6"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4F86C611" w14:textId="2C97198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8.33</w:t>
            </w:r>
          </w:p>
        </w:tc>
        <w:tc>
          <w:tcPr>
            <w:tcW w:w="0" w:type="auto"/>
            <w:shd w:val="clear" w:color="auto" w:fill="auto"/>
            <w:vAlign w:val="center"/>
          </w:tcPr>
          <w:p w14:paraId="006958D0" w14:textId="3BBC110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15.17</w:t>
            </w:r>
          </w:p>
        </w:tc>
        <w:tc>
          <w:tcPr>
            <w:tcW w:w="0" w:type="auto"/>
            <w:shd w:val="clear" w:color="auto" w:fill="auto"/>
            <w:vAlign w:val="center"/>
          </w:tcPr>
          <w:p w14:paraId="6480E6D9" w14:textId="38E665C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24.12</w:t>
            </w:r>
          </w:p>
        </w:tc>
        <w:tc>
          <w:tcPr>
            <w:tcW w:w="0" w:type="auto"/>
            <w:shd w:val="clear" w:color="auto" w:fill="auto"/>
            <w:vAlign w:val="center"/>
          </w:tcPr>
          <w:p w14:paraId="4024F105" w14:textId="79DC5A0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8.33</w:t>
            </w:r>
          </w:p>
        </w:tc>
        <w:tc>
          <w:tcPr>
            <w:tcW w:w="0" w:type="auto"/>
            <w:shd w:val="clear" w:color="auto" w:fill="auto"/>
            <w:vAlign w:val="center"/>
          </w:tcPr>
          <w:p w14:paraId="643F1B0A" w14:textId="15761E8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15.17</w:t>
            </w:r>
          </w:p>
        </w:tc>
        <w:tc>
          <w:tcPr>
            <w:tcW w:w="0" w:type="auto"/>
            <w:shd w:val="clear" w:color="auto" w:fill="auto"/>
            <w:vAlign w:val="center"/>
          </w:tcPr>
          <w:p w14:paraId="63FD40BF" w14:textId="6F7ECBA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24.12</w:t>
            </w:r>
          </w:p>
        </w:tc>
      </w:tr>
      <w:tr w:rsidR="00F162B2" w:rsidRPr="002F69F6" w14:paraId="50B86574" w14:textId="77777777" w:rsidTr="00F162B2">
        <w:trPr>
          <w:trHeight w:val="278"/>
        </w:trPr>
        <w:tc>
          <w:tcPr>
            <w:tcW w:w="0" w:type="auto"/>
            <w:vMerge/>
          </w:tcPr>
          <w:p w14:paraId="47BC6734"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EDFAD73" w14:textId="21B8C0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60E0FA9" w14:textId="48809385"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247B9C0A" w14:textId="6E56D97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410.82</w:t>
            </w:r>
          </w:p>
        </w:tc>
        <w:tc>
          <w:tcPr>
            <w:tcW w:w="0" w:type="auto"/>
            <w:shd w:val="clear" w:color="auto" w:fill="auto"/>
            <w:vAlign w:val="center"/>
          </w:tcPr>
          <w:p w14:paraId="351DF6B6" w14:textId="14E1C5B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699.43</w:t>
            </w:r>
          </w:p>
        </w:tc>
        <w:tc>
          <w:tcPr>
            <w:tcW w:w="0" w:type="auto"/>
            <w:shd w:val="clear" w:color="auto" w:fill="auto"/>
            <w:vAlign w:val="center"/>
          </w:tcPr>
          <w:p w14:paraId="598E7E1B" w14:textId="346A86F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2306.07</w:t>
            </w:r>
          </w:p>
        </w:tc>
        <w:tc>
          <w:tcPr>
            <w:tcW w:w="0" w:type="auto"/>
            <w:shd w:val="clear" w:color="auto" w:fill="auto"/>
            <w:vAlign w:val="center"/>
          </w:tcPr>
          <w:p w14:paraId="4A88B16B" w14:textId="75C9C118"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410.82</w:t>
            </w:r>
          </w:p>
        </w:tc>
        <w:tc>
          <w:tcPr>
            <w:tcW w:w="0" w:type="auto"/>
            <w:shd w:val="clear" w:color="auto" w:fill="auto"/>
            <w:vAlign w:val="center"/>
          </w:tcPr>
          <w:p w14:paraId="790B2704" w14:textId="5801BB7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699.43</w:t>
            </w:r>
          </w:p>
        </w:tc>
        <w:tc>
          <w:tcPr>
            <w:tcW w:w="0" w:type="auto"/>
            <w:shd w:val="clear" w:color="auto" w:fill="auto"/>
            <w:vAlign w:val="center"/>
          </w:tcPr>
          <w:p w14:paraId="3BE4B9CB" w14:textId="5581A6E9"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2306.07</w:t>
            </w:r>
          </w:p>
        </w:tc>
      </w:tr>
      <w:tr w:rsidR="00F162B2" w:rsidRPr="002F69F6" w14:paraId="1DF12910" w14:textId="77777777" w:rsidTr="00F162B2">
        <w:trPr>
          <w:trHeight w:val="278"/>
        </w:trPr>
        <w:tc>
          <w:tcPr>
            <w:tcW w:w="0" w:type="auto"/>
            <w:vMerge w:val="restart"/>
            <w:vAlign w:val="center"/>
          </w:tcPr>
          <w:p w14:paraId="44549D7D" w14:textId="3F4D9040" w:rsidR="00F162B2" w:rsidRPr="002F69F6" w:rsidRDefault="00F162B2"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6D0410C2" w14:textId="21D004CB" w:rsidR="00F162B2" w:rsidRPr="005B61E5"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5003D9B0" w14:textId="59FDA503"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3EC30E7A" w14:textId="69ED1AF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17.84</w:t>
            </w:r>
          </w:p>
        </w:tc>
        <w:tc>
          <w:tcPr>
            <w:tcW w:w="0" w:type="auto"/>
            <w:shd w:val="clear" w:color="auto" w:fill="auto"/>
            <w:vAlign w:val="center"/>
          </w:tcPr>
          <w:p w14:paraId="5C0F3A7B" w14:textId="482FC21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62.56</w:t>
            </w:r>
          </w:p>
        </w:tc>
        <w:tc>
          <w:tcPr>
            <w:tcW w:w="0" w:type="auto"/>
            <w:shd w:val="clear" w:color="auto" w:fill="auto"/>
            <w:vAlign w:val="center"/>
          </w:tcPr>
          <w:p w14:paraId="4F436A8F" w14:textId="6B3659E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583.02</w:t>
            </w:r>
          </w:p>
        </w:tc>
        <w:tc>
          <w:tcPr>
            <w:tcW w:w="0" w:type="auto"/>
            <w:shd w:val="clear" w:color="auto" w:fill="auto"/>
            <w:vAlign w:val="center"/>
          </w:tcPr>
          <w:p w14:paraId="685BBCAC" w14:textId="1F22DEF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16.45</w:t>
            </w:r>
          </w:p>
        </w:tc>
        <w:tc>
          <w:tcPr>
            <w:tcW w:w="0" w:type="auto"/>
            <w:shd w:val="clear" w:color="auto" w:fill="auto"/>
            <w:vAlign w:val="center"/>
          </w:tcPr>
          <w:p w14:paraId="226212B0" w14:textId="17CF5AB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39.62</w:t>
            </w:r>
          </w:p>
        </w:tc>
        <w:tc>
          <w:tcPr>
            <w:tcW w:w="0" w:type="auto"/>
            <w:shd w:val="clear" w:color="auto" w:fill="auto"/>
            <w:vAlign w:val="center"/>
          </w:tcPr>
          <w:p w14:paraId="2773BB9C" w14:textId="08D78A1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129.17</w:t>
            </w:r>
          </w:p>
        </w:tc>
      </w:tr>
      <w:tr w:rsidR="00F162B2" w:rsidRPr="002F69F6" w14:paraId="2E98BED3" w14:textId="77777777" w:rsidTr="00F162B2">
        <w:trPr>
          <w:trHeight w:val="278"/>
        </w:trPr>
        <w:tc>
          <w:tcPr>
            <w:tcW w:w="0" w:type="auto"/>
            <w:vMerge/>
          </w:tcPr>
          <w:p w14:paraId="6522E4A6"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A8600AE" w14:textId="7D2A91A8"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1D4E4CE" w14:textId="72B050CF"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F5AABA0" w14:textId="4FD9D1B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5.54</w:t>
            </w:r>
          </w:p>
        </w:tc>
        <w:tc>
          <w:tcPr>
            <w:tcW w:w="0" w:type="auto"/>
            <w:shd w:val="clear" w:color="auto" w:fill="auto"/>
            <w:vAlign w:val="center"/>
          </w:tcPr>
          <w:p w14:paraId="2476C51C" w14:textId="724E9A1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5.65</w:t>
            </w:r>
          </w:p>
        </w:tc>
        <w:tc>
          <w:tcPr>
            <w:tcW w:w="0" w:type="auto"/>
            <w:shd w:val="clear" w:color="auto" w:fill="auto"/>
            <w:vAlign w:val="center"/>
          </w:tcPr>
          <w:p w14:paraId="7B748E8C" w14:textId="4C7A4AE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6.79</w:t>
            </w:r>
          </w:p>
        </w:tc>
        <w:tc>
          <w:tcPr>
            <w:tcW w:w="0" w:type="auto"/>
            <w:shd w:val="clear" w:color="auto" w:fill="auto"/>
            <w:vAlign w:val="center"/>
          </w:tcPr>
          <w:p w14:paraId="418D86B9" w14:textId="0A997FE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5.54</w:t>
            </w:r>
          </w:p>
        </w:tc>
        <w:tc>
          <w:tcPr>
            <w:tcW w:w="0" w:type="auto"/>
            <w:shd w:val="clear" w:color="auto" w:fill="auto"/>
            <w:vAlign w:val="center"/>
          </w:tcPr>
          <w:p w14:paraId="6D763667" w14:textId="3DCD7D6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5.61</w:t>
            </w:r>
          </w:p>
        </w:tc>
        <w:tc>
          <w:tcPr>
            <w:tcW w:w="0" w:type="auto"/>
            <w:shd w:val="clear" w:color="auto" w:fill="auto"/>
            <w:vAlign w:val="center"/>
          </w:tcPr>
          <w:p w14:paraId="6B120D65" w14:textId="0F512EF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7.21</w:t>
            </w:r>
          </w:p>
        </w:tc>
      </w:tr>
      <w:tr w:rsidR="00F162B2" w:rsidRPr="002F69F6" w14:paraId="788DB68E" w14:textId="77777777" w:rsidTr="00F162B2">
        <w:trPr>
          <w:trHeight w:val="278"/>
        </w:trPr>
        <w:tc>
          <w:tcPr>
            <w:tcW w:w="0" w:type="auto"/>
            <w:vMerge/>
          </w:tcPr>
          <w:p w14:paraId="584FB0C9"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C23A8D5" w14:textId="06AA8F7F"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F10C0DC" w14:textId="7119048A"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0C3645C" w14:textId="3882887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8.22</w:t>
            </w:r>
          </w:p>
        </w:tc>
        <w:tc>
          <w:tcPr>
            <w:tcW w:w="0" w:type="auto"/>
            <w:shd w:val="clear" w:color="auto" w:fill="auto"/>
            <w:vAlign w:val="center"/>
          </w:tcPr>
          <w:p w14:paraId="32EDC5E2" w14:textId="02B986C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12.06</w:t>
            </w:r>
          </w:p>
        </w:tc>
        <w:tc>
          <w:tcPr>
            <w:tcW w:w="0" w:type="auto"/>
            <w:shd w:val="clear" w:color="auto" w:fill="auto"/>
            <w:vAlign w:val="center"/>
          </w:tcPr>
          <w:p w14:paraId="66CD4C3C" w14:textId="2273984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21.66</w:t>
            </w:r>
          </w:p>
        </w:tc>
        <w:tc>
          <w:tcPr>
            <w:tcW w:w="0" w:type="auto"/>
            <w:shd w:val="clear" w:color="auto" w:fill="auto"/>
            <w:vAlign w:val="center"/>
          </w:tcPr>
          <w:p w14:paraId="6CF29188" w14:textId="47A64A9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7.60</w:t>
            </w:r>
          </w:p>
        </w:tc>
        <w:tc>
          <w:tcPr>
            <w:tcW w:w="0" w:type="auto"/>
            <w:shd w:val="clear" w:color="auto" w:fill="auto"/>
            <w:vAlign w:val="center"/>
          </w:tcPr>
          <w:p w14:paraId="30C5F249" w14:textId="51886F6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11.53</w:t>
            </w:r>
          </w:p>
        </w:tc>
        <w:tc>
          <w:tcPr>
            <w:tcW w:w="0" w:type="auto"/>
            <w:shd w:val="clear" w:color="auto" w:fill="auto"/>
            <w:vAlign w:val="center"/>
          </w:tcPr>
          <w:p w14:paraId="34ECB94E" w14:textId="7A278A0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20.62</w:t>
            </w:r>
          </w:p>
        </w:tc>
      </w:tr>
      <w:tr w:rsidR="00F162B2" w:rsidRPr="002F69F6" w14:paraId="757F87B0" w14:textId="77777777" w:rsidTr="00F162B2">
        <w:trPr>
          <w:trHeight w:val="278"/>
        </w:trPr>
        <w:tc>
          <w:tcPr>
            <w:tcW w:w="0" w:type="auto"/>
            <w:vMerge/>
          </w:tcPr>
          <w:p w14:paraId="566B8DF9"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CEDF80D" w14:textId="043DEAF6"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052024F" w14:textId="67D01F30"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52F66A4" w14:textId="59E6274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180.99</w:t>
            </w:r>
          </w:p>
        </w:tc>
        <w:tc>
          <w:tcPr>
            <w:tcW w:w="0" w:type="auto"/>
            <w:shd w:val="clear" w:color="auto" w:fill="auto"/>
            <w:vAlign w:val="center"/>
          </w:tcPr>
          <w:p w14:paraId="36818888" w14:textId="6D7E6DD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713.22</w:t>
            </w:r>
          </w:p>
        </w:tc>
        <w:tc>
          <w:tcPr>
            <w:tcW w:w="0" w:type="auto"/>
            <w:shd w:val="clear" w:color="auto" w:fill="auto"/>
            <w:vAlign w:val="center"/>
          </w:tcPr>
          <w:p w14:paraId="225F92EA" w14:textId="4BD640FA" w:rsidR="00F162B2" w:rsidRPr="00F162B2" w:rsidRDefault="00F162B2" w:rsidP="00F162B2">
            <w:pPr>
              <w:jc w:val="cente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14870.29</w:t>
            </w:r>
          </w:p>
        </w:tc>
        <w:tc>
          <w:tcPr>
            <w:tcW w:w="0" w:type="auto"/>
            <w:shd w:val="clear" w:color="auto" w:fill="auto"/>
            <w:vAlign w:val="center"/>
          </w:tcPr>
          <w:p w14:paraId="4793D5C0" w14:textId="2648CC2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152.06</w:t>
            </w:r>
          </w:p>
        </w:tc>
        <w:tc>
          <w:tcPr>
            <w:tcW w:w="0" w:type="auto"/>
            <w:shd w:val="clear" w:color="auto" w:fill="auto"/>
            <w:vAlign w:val="center"/>
          </w:tcPr>
          <w:p w14:paraId="0D7C102D" w14:textId="51CC3E4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225.13</w:t>
            </w:r>
          </w:p>
        </w:tc>
        <w:tc>
          <w:tcPr>
            <w:tcW w:w="0" w:type="auto"/>
            <w:shd w:val="clear" w:color="auto" w:fill="auto"/>
            <w:vAlign w:val="center"/>
          </w:tcPr>
          <w:p w14:paraId="6B8557A0" w14:textId="237EAC7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1528.16</w:t>
            </w:r>
          </w:p>
        </w:tc>
      </w:tr>
      <w:tr w:rsidR="00F162B2" w:rsidRPr="002F69F6" w14:paraId="2DB77680" w14:textId="77777777" w:rsidTr="00F162B2">
        <w:trPr>
          <w:trHeight w:val="278"/>
        </w:trPr>
        <w:tc>
          <w:tcPr>
            <w:tcW w:w="0" w:type="auto"/>
            <w:vMerge/>
          </w:tcPr>
          <w:p w14:paraId="62FB6D93" w14:textId="77777777" w:rsidR="00F162B2" w:rsidRPr="002F69F6" w:rsidRDefault="00F162B2"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50D952E3" w14:textId="7732628B" w:rsidR="00F162B2" w:rsidRPr="005B61E5" w:rsidRDefault="00F162B2"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3C4DB172" w14:textId="363880DC"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0B9D3A3C" w14:textId="4DAA6C27"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86.90</w:t>
            </w:r>
          </w:p>
        </w:tc>
        <w:tc>
          <w:tcPr>
            <w:tcW w:w="0" w:type="auto"/>
            <w:shd w:val="clear" w:color="auto" w:fill="auto"/>
            <w:vAlign w:val="center"/>
          </w:tcPr>
          <w:p w14:paraId="29CFBEC7" w14:textId="1E03ECB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180.18</w:t>
            </w:r>
          </w:p>
        </w:tc>
        <w:tc>
          <w:tcPr>
            <w:tcW w:w="0" w:type="auto"/>
            <w:shd w:val="clear" w:color="auto" w:fill="auto"/>
            <w:vAlign w:val="center"/>
          </w:tcPr>
          <w:p w14:paraId="21D6ADDD" w14:textId="179DB69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1078.56</w:t>
            </w:r>
          </w:p>
        </w:tc>
        <w:tc>
          <w:tcPr>
            <w:tcW w:w="0" w:type="auto"/>
            <w:shd w:val="clear" w:color="auto" w:fill="auto"/>
            <w:vAlign w:val="center"/>
          </w:tcPr>
          <w:p w14:paraId="43D8BB65" w14:textId="1872DE4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75.60</w:t>
            </w:r>
          </w:p>
        </w:tc>
        <w:tc>
          <w:tcPr>
            <w:tcW w:w="0" w:type="auto"/>
            <w:shd w:val="clear" w:color="auto" w:fill="auto"/>
            <w:vAlign w:val="center"/>
          </w:tcPr>
          <w:p w14:paraId="6C99EFCD" w14:textId="09C71E32"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148.70</w:t>
            </w:r>
          </w:p>
        </w:tc>
        <w:tc>
          <w:tcPr>
            <w:tcW w:w="0" w:type="auto"/>
            <w:shd w:val="clear" w:color="auto" w:fill="auto"/>
            <w:vAlign w:val="center"/>
          </w:tcPr>
          <w:p w14:paraId="68916AB4" w14:textId="36DE1F0F"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313.52</w:t>
            </w:r>
          </w:p>
        </w:tc>
      </w:tr>
      <w:tr w:rsidR="00F162B2" w:rsidRPr="002F69F6" w14:paraId="524C97D6" w14:textId="77777777" w:rsidTr="00F162B2">
        <w:trPr>
          <w:trHeight w:val="278"/>
        </w:trPr>
        <w:tc>
          <w:tcPr>
            <w:tcW w:w="0" w:type="auto"/>
            <w:vMerge/>
          </w:tcPr>
          <w:p w14:paraId="4E656A0E"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EC35A3A" w14:textId="62A77CA3"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7695ACF" w14:textId="30B458A8"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FCD74B8" w14:textId="025A537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2.79</w:t>
            </w:r>
          </w:p>
        </w:tc>
        <w:tc>
          <w:tcPr>
            <w:tcW w:w="0" w:type="auto"/>
            <w:shd w:val="clear" w:color="auto" w:fill="auto"/>
            <w:vAlign w:val="center"/>
          </w:tcPr>
          <w:p w14:paraId="58036F30" w14:textId="5E4023D0"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3.16</w:t>
            </w:r>
          </w:p>
        </w:tc>
        <w:tc>
          <w:tcPr>
            <w:tcW w:w="0" w:type="auto"/>
            <w:shd w:val="clear" w:color="auto" w:fill="auto"/>
            <w:vAlign w:val="center"/>
          </w:tcPr>
          <w:p w14:paraId="16CD750F" w14:textId="5DAAD5E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6.01</w:t>
            </w:r>
          </w:p>
        </w:tc>
        <w:tc>
          <w:tcPr>
            <w:tcW w:w="0" w:type="auto"/>
            <w:shd w:val="clear" w:color="auto" w:fill="auto"/>
            <w:vAlign w:val="center"/>
          </w:tcPr>
          <w:p w14:paraId="63107426" w14:textId="7DDBF81E"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2.75</w:t>
            </w:r>
          </w:p>
        </w:tc>
        <w:tc>
          <w:tcPr>
            <w:tcW w:w="0" w:type="auto"/>
            <w:shd w:val="clear" w:color="auto" w:fill="auto"/>
            <w:vAlign w:val="center"/>
          </w:tcPr>
          <w:p w14:paraId="0944BC63" w14:textId="7ACA9FD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2.92</w:t>
            </w:r>
          </w:p>
        </w:tc>
        <w:tc>
          <w:tcPr>
            <w:tcW w:w="0" w:type="auto"/>
            <w:shd w:val="clear" w:color="auto" w:fill="auto"/>
            <w:vAlign w:val="center"/>
          </w:tcPr>
          <w:p w14:paraId="2CFBC8A1" w14:textId="4A63E2FC"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4.12</w:t>
            </w:r>
          </w:p>
        </w:tc>
      </w:tr>
      <w:tr w:rsidR="00F162B2" w:rsidRPr="002F69F6" w14:paraId="1BA841E5" w14:textId="77777777" w:rsidTr="00F162B2">
        <w:trPr>
          <w:trHeight w:val="278"/>
        </w:trPr>
        <w:tc>
          <w:tcPr>
            <w:tcW w:w="0" w:type="auto"/>
            <w:vMerge/>
          </w:tcPr>
          <w:p w14:paraId="2D97154D"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E53A523" w14:textId="23A28A0F"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9F2EE6E" w14:textId="11B9EB9E"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7B1CD13" w14:textId="7507C791"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16.53</w:t>
            </w:r>
          </w:p>
        </w:tc>
        <w:tc>
          <w:tcPr>
            <w:tcW w:w="0" w:type="auto"/>
            <w:shd w:val="clear" w:color="auto" w:fill="auto"/>
            <w:vAlign w:val="center"/>
          </w:tcPr>
          <w:p w14:paraId="5B1526F2" w14:textId="468006B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31.95</w:t>
            </w:r>
          </w:p>
        </w:tc>
        <w:tc>
          <w:tcPr>
            <w:tcW w:w="0" w:type="auto"/>
            <w:shd w:val="clear" w:color="auto" w:fill="auto"/>
            <w:vAlign w:val="center"/>
          </w:tcPr>
          <w:p w14:paraId="5583F1F9" w14:textId="388DF8FD"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64.96</w:t>
            </w:r>
          </w:p>
        </w:tc>
        <w:tc>
          <w:tcPr>
            <w:tcW w:w="0" w:type="auto"/>
            <w:shd w:val="clear" w:color="auto" w:fill="auto"/>
            <w:vAlign w:val="center"/>
          </w:tcPr>
          <w:p w14:paraId="41E6B20D" w14:textId="3995D45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13.47</w:t>
            </w:r>
          </w:p>
        </w:tc>
        <w:tc>
          <w:tcPr>
            <w:tcW w:w="0" w:type="auto"/>
            <w:shd w:val="clear" w:color="auto" w:fill="auto"/>
            <w:vAlign w:val="center"/>
          </w:tcPr>
          <w:p w14:paraId="4A497955" w14:textId="43FF933A"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23.69</w:t>
            </w:r>
          </w:p>
        </w:tc>
        <w:tc>
          <w:tcPr>
            <w:tcW w:w="0" w:type="auto"/>
            <w:shd w:val="clear" w:color="auto" w:fill="auto"/>
            <w:vAlign w:val="center"/>
          </w:tcPr>
          <w:p w14:paraId="7FC09F32" w14:textId="3EBFE373"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54.14</w:t>
            </w:r>
          </w:p>
        </w:tc>
      </w:tr>
      <w:tr w:rsidR="00F162B2" w:rsidRPr="002F69F6" w14:paraId="0BA496B0" w14:textId="77777777" w:rsidTr="00F162B2">
        <w:trPr>
          <w:trHeight w:val="278"/>
        </w:trPr>
        <w:tc>
          <w:tcPr>
            <w:tcW w:w="0" w:type="auto"/>
            <w:vMerge/>
          </w:tcPr>
          <w:p w14:paraId="111A056A" w14:textId="77777777"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4A2A6E7" w14:textId="1818F920" w:rsidR="00F162B2" w:rsidRPr="005B61E5" w:rsidRDefault="00F162B2"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EE9C36E" w14:textId="2490C3EC" w:rsidR="00F162B2" w:rsidRPr="005B61E5" w:rsidRDefault="00F162B2"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68FB5928" w14:textId="62858246"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1183.38</w:t>
            </w:r>
          </w:p>
        </w:tc>
        <w:tc>
          <w:tcPr>
            <w:tcW w:w="0" w:type="auto"/>
            <w:shd w:val="clear" w:color="auto" w:fill="auto"/>
            <w:vAlign w:val="center"/>
          </w:tcPr>
          <w:p w14:paraId="0D9839A9" w14:textId="36E3ACEB"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1629.59</w:t>
            </w:r>
          </w:p>
        </w:tc>
        <w:tc>
          <w:tcPr>
            <w:tcW w:w="0" w:type="auto"/>
            <w:shd w:val="clear" w:color="auto" w:fill="auto"/>
            <w:vAlign w:val="center"/>
          </w:tcPr>
          <w:p w14:paraId="23E8D1FA" w14:textId="746DF743" w:rsidR="00F162B2" w:rsidRPr="00F162B2" w:rsidRDefault="00F162B2" w:rsidP="00F162B2">
            <w:pPr>
              <w:jc w:val="cente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19541.56</w:t>
            </w:r>
          </w:p>
        </w:tc>
        <w:tc>
          <w:tcPr>
            <w:tcW w:w="0" w:type="auto"/>
            <w:shd w:val="clear" w:color="auto" w:fill="auto"/>
            <w:vAlign w:val="center"/>
          </w:tcPr>
          <w:p w14:paraId="35CC2589" w14:textId="576D860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1179.99</w:t>
            </w:r>
          </w:p>
        </w:tc>
        <w:tc>
          <w:tcPr>
            <w:tcW w:w="0" w:type="auto"/>
            <w:shd w:val="clear" w:color="auto" w:fill="auto"/>
            <w:vAlign w:val="center"/>
          </w:tcPr>
          <w:p w14:paraId="73C8B7B5" w14:textId="1FBB2EB5"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1445.08</w:t>
            </w:r>
          </w:p>
        </w:tc>
        <w:tc>
          <w:tcPr>
            <w:tcW w:w="0" w:type="auto"/>
            <w:shd w:val="clear" w:color="auto" w:fill="auto"/>
            <w:vAlign w:val="center"/>
          </w:tcPr>
          <w:p w14:paraId="763C8AC5" w14:textId="6AFB94C4" w:rsidR="00F162B2" w:rsidRPr="00F162B2" w:rsidRDefault="00F162B2" w:rsidP="00F162B2">
            <w:pPr>
              <w:jc w:val="center"/>
              <w:rPr>
                <w:rFonts w:ascii="Times New Roman" w:eastAsia="等线" w:hAnsi="Times New Roman" w:cs="Times New Roman"/>
                <w:color w:val="000000"/>
                <w:sz w:val="20"/>
                <w:szCs w:val="20"/>
              </w:rPr>
            </w:pPr>
            <w:r w:rsidRPr="00F162B2">
              <w:rPr>
                <w:rFonts w:ascii="Times New Roman" w:eastAsia="等线" w:hAnsi="Times New Roman" w:cs="Times New Roman"/>
                <w:color w:val="000000"/>
                <w:sz w:val="20"/>
                <w:szCs w:val="20"/>
              </w:rPr>
              <w:t>2952.58</w:t>
            </w:r>
          </w:p>
        </w:tc>
      </w:tr>
    </w:tbl>
    <w:p w14:paraId="4D1902A2" w14:textId="77777777" w:rsidR="00873470" w:rsidRPr="00A870CA" w:rsidRDefault="00873470" w:rsidP="00873470">
      <w:pPr>
        <w:rPr>
          <w:lang w:val="en-GB"/>
        </w:rPr>
      </w:pPr>
    </w:p>
    <w:p w14:paraId="1A81DEF1" w14:textId="24910E3E" w:rsidR="00A135F8" w:rsidRPr="005C07D0" w:rsidRDefault="00A135F8" w:rsidP="00A135F8">
      <w:pPr>
        <w:pStyle w:val="51"/>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sz w:val="24"/>
          <w:lang w:eastAsia="zh-CN"/>
        </w:rPr>
        <w:t>Dynamic SBFD vs. semi-static SBFD</w:t>
      </w:r>
    </w:p>
    <w:p w14:paraId="78846246" w14:textId="7F310AA3" w:rsidR="00A135F8" w:rsidRDefault="00A135F8" w:rsidP="00A135F8">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 xml:space="preserve">Table </w:t>
      </w:r>
      <w:r>
        <w:rPr>
          <w:rFonts w:ascii="Times New Roman" w:eastAsia="等线" w:hAnsi="Times New Roman" w:cs="Times New Roman" w:hint="eastAsia"/>
          <w:b/>
          <w:kern w:val="0"/>
          <w:sz w:val="20"/>
          <w:szCs w:val="20"/>
          <w:lang w:val="en-GB"/>
        </w:rPr>
        <w:t>B.3.1.2.2-1: 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Urban Macro (FR1) dynamic SBFD vs. semi-static SBFD, </w:t>
      </w:r>
      <w:r w:rsidRPr="005B61E5">
        <w:rPr>
          <w:rFonts w:ascii="Times New Roman" w:eastAsia="等线" w:hAnsi="Times New Roman" w:cs="Times New Roman"/>
          <w:b/>
          <w:kern w:val="0"/>
          <w:sz w:val="20"/>
          <w:szCs w:val="20"/>
          <w:lang w:val="en-GB"/>
        </w:rPr>
        <w:t>{XXXXU}</w:t>
      </w:r>
    </w:p>
    <w:p w14:paraId="09BB20C7" w14:textId="77777777" w:rsidR="00A135F8" w:rsidRPr="005B61E5" w:rsidRDefault="00A135F8" w:rsidP="00A135F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845"/>
        <w:gridCol w:w="878"/>
        <w:gridCol w:w="933"/>
        <w:gridCol w:w="1111"/>
        <w:gridCol w:w="950"/>
        <w:gridCol w:w="883"/>
        <w:gridCol w:w="1111"/>
        <w:gridCol w:w="950"/>
      </w:tblGrid>
      <w:tr w:rsidR="002D70E5" w:rsidRPr="002F69F6" w14:paraId="739C0B99" w14:textId="77777777" w:rsidTr="00F62BEC">
        <w:trPr>
          <w:trHeight w:val="278"/>
        </w:trPr>
        <w:tc>
          <w:tcPr>
            <w:tcW w:w="0" w:type="auto"/>
            <w:gridSpan w:val="9"/>
          </w:tcPr>
          <w:p w14:paraId="6AE523D1" w14:textId="4368FB0D" w:rsidR="002D70E5" w:rsidRPr="002F69F6" w:rsidRDefault="002D70E5" w:rsidP="00807668">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2</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2D70E5" w:rsidRPr="002F69F6" w14:paraId="600636B5" w14:textId="77777777" w:rsidTr="00F46743">
        <w:trPr>
          <w:trHeight w:val="278"/>
        </w:trPr>
        <w:tc>
          <w:tcPr>
            <w:tcW w:w="0" w:type="auto"/>
            <w:gridSpan w:val="3"/>
            <w:vMerge w:val="restart"/>
          </w:tcPr>
          <w:p w14:paraId="4475E464" w14:textId="53B4E9EF"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79C7BB3F"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LG</w:t>
            </w: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 xml:space="preserve"> (w/ CLI handling)</w:t>
            </w:r>
          </w:p>
        </w:tc>
        <w:tc>
          <w:tcPr>
            <w:tcW w:w="0" w:type="auto"/>
            <w:gridSpan w:val="3"/>
            <w:shd w:val="clear" w:color="auto" w:fill="auto"/>
            <w:vAlign w:val="center"/>
          </w:tcPr>
          <w:p w14:paraId="7E6767CE"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Ericsson</w:t>
            </w: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 xml:space="preserve"> (w/o CLI handling)</w:t>
            </w:r>
          </w:p>
        </w:tc>
      </w:tr>
      <w:tr w:rsidR="002D70E5" w:rsidRPr="002F69F6" w14:paraId="5161D9CC" w14:textId="77777777" w:rsidTr="00F46743">
        <w:trPr>
          <w:trHeight w:val="278"/>
        </w:trPr>
        <w:tc>
          <w:tcPr>
            <w:tcW w:w="0" w:type="auto"/>
            <w:gridSpan w:val="3"/>
            <w:vMerge/>
          </w:tcPr>
          <w:p w14:paraId="696D94BE" w14:textId="575EE490"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BF038CE"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39C01360"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18B409DE"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4DEB41C5"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5546FE47"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1F95D039"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8329D1" w:rsidRPr="002F69F6" w14:paraId="417E9DA9" w14:textId="77777777" w:rsidTr="00EF47DE">
        <w:trPr>
          <w:trHeight w:val="278"/>
        </w:trPr>
        <w:tc>
          <w:tcPr>
            <w:tcW w:w="0" w:type="auto"/>
            <w:vMerge w:val="restart"/>
            <w:vAlign w:val="center"/>
          </w:tcPr>
          <w:p w14:paraId="673A0049" w14:textId="5FA6C4B0" w:rsidR="008329D1"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75F320E3" w14:textId="59A34279" w:rsidR="008329D1" w:rsidRPr="002F69F6"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0B419AB5" w14:textId="62C39B3A"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6ED8B6FE" w14:textId="5BFE301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7.10%</w:t>
            </w:r>
          </w:p>
        </w:tc>
        <w:tc>
          <w:tcPr>
            <w:tcW w:w="0" w:type="auto"/>
            <w:shd w:val="clear" w:color="auto" w:fill="auto"/>
            <w:vAlign w:val="center"/>
          </w:tcPr>
          <w:p w14:paraId="0AF112AE" w14:textId="4188195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15.60%</w:t>
            </w:r>
          </w:p>
        </w:tc>
        <w:tc>
          <w:tcPr>
            <w:tcW w:w="0" w:type="auto"/>
            <w:shd w:val="clear" w:color="auto" w:fill="auto"/>
            <w:vAlign w:val="center"/>
          </w:tcPr>
          <w:p w14:paraId="5D665FF8" w14:textId="1D409B1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38.60%</w:t>
            </w:r>
          </w:p>
        </w:tc>
        <w:tc>
          <w:tcPr>
            <w:tcW w:w="0" w:type="auto"/>
            <w:shd w:val="clear" w:color="auto" w:fill="auto"/>
            <w:vAlign w:val="center"/>
          </w:tcPr>
          <w:p w14:paraId="3B7CA73A" w14:textId="528A603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382838C2" w14:textId="219A649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A163866" w14:textId="3B12C92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r>
      <w:tr w:rsidR="008329D1" w:rsidRPr="002F69F6" w14:paraId="30D8CD5B" w14:textId="77777777" w:rsidTr="00EF47DE">
        <w:trPr>
          <w:trHeight w:val="278"/>
        </w:trPr>
        <w:tc>
          <w:tcPr>
            <w:tcW w:w="0" w:type="auto"/>
            <w:vMerge/>
            <w:vAlign w:val="center"/>
          </w:tcPr>
          <w:p w14:paraId="5A840EBD"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ABEDB4B" w14:textId="3729D2AD"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6EF88B6" w14:textId="0526F9C2"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5E5C9E5C" w14:textId="5ABCC40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11.60%</w:t>
            </w:r>
          </w:p>
        </w:tc>
        <w:tc>
          <w:tcPr>
            <w:tcW w:w="0" w:type="auto"/>
            <w:shd w:val="clear" w:color="auto" w:fill="auto"/>
            <w:vAlign w:val="center"/>
          </w:tcPr>
          <w:p w14:paraId="22340D02" w14:textId="16B8091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25.70%</w:t>
            </w:r>
          </w:p>
        </w:tc>
        <w:tc>
          <w:tcPr>
            <w:tcW w:w="0" w:type="auto"/>
            <w:shd w:val="clear" w:color="auto" w:fill="auto"/>
            <w:vAlign w:val="center"/>
          </w:tcPr>
          <w:p w14:paraId="41E3DA8C" w14:textId="2D42AAE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63.40%</w:t>
            </w:r>
          </w:p>
        </w:tc>
        <w:tc>
          <w:tcPr>
            <w:tcW w:w="0" w:type="auto"/>
            <w:shd w:val="clear" w:color="auto" w:fill="auto"/>
            <w:vAlign w:val="center"/>
          </w:tcPr>
          <w:p w14:paraId="5D43F803" w14:textId="71A4169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9.54%</w:t>
            </w:r>
          </w:p>
        </w:tc>
        <w:tc>
          <w:tcPr>
            <w:tcW w:w="0" w:type="auto"/>
            <w:shd w:val="clear" w:color="auto" w:fill="auto"/>
            <w:vAlign w:val="center"/>
          </w:tcPr>
          <w:p w14:paraId="138E6C0D" w14:textId="3F02BC0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42.18%</w:t>
            </w:r>
          </w:p>
        </w:tc>
        <w:tc>
          <w:tcPr>
            <w:tcW w:w="0" w:type="auto"/>
            <w:shd w:val="clear" w:color="auto" w:fill="auto"/>
            <w:vAlign w:val="center"/>
          </w:tcPr>
          <w:p w14:paraId="59D3E3D8" w14:textId="66F41C0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77.53%</w:t>
            </w:r>
          </w:p>
        </w:tc>
      </w:tr>
      <w:tr w:rsidR="008329D1" w:rsidRPr="002F69F6" w14:paraId="752D28C2" w14:textId="77777777" w:rsidTr="00EF47DE">
        <w:trPr>
          <w:trHeight w:val="278"/>
        </w:trPr>
        <w:tc>
          <w:tcPr>
            <w:tcW w:w="0" w:type="auto"/>
            <w:vMerge/>
            <w:vAlign w:val="center"/>
          </w:tcPr>
          <w:p w14:paraId="1800D5E8" w14:textId="77777777" w:rsidR="008329D1"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34009A6" w14:textId="173644FA" w:rsidR="008329D1" w:rsidRPr="002F69F6"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2ABF09C9" w14:textId="44F37559"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7DE72DBF" w14:textId="3DE511D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2.20%</w:t>
            </w:r>
          </w:p>
        </w:tc>
        <w:tc>
          <w:tcPr>
            <w:tcW w:w="0" w:type="auto"/>
            <w:shd w:val="clear" w:color="auto" w:fill="auto"/>
            <w:vAlign w:val="center"/>
          </w:tcPr>
          <w:p w14:paraId="28D2EE67" w14:textId="17E9326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4.70%</w:t>
            </w:r>
          </w:p>
        </w:tc>
        <w:tc>
          <w:tcPr>
            <w:tcW w:w="0" w:type="auto"/>
            <w:shd w:val="clear" w:color="auto" w:fill="auto"/>
            <w:vAlign w:val="center"/>
          </w:tcPr>
          <w:p w14:paraId="3F109C31" w14:textId="683F6B1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11.90%</w:t>
            </w:r>
          </w:p>
        </w:tc>
        <w:tc>
          <w:tcPr>
            <w:tcW w:w="0" w:type="auto"/>
            <w:shd w:val="clear" w:color="auto" w:fill="auto"/>
            <w:vAlign w:val="center"/>
          </w:tcPr>
          <w:p w14:paraId="7B44D52B" w14:textId="63FC2AB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AB2DCDE" w14:textId="5C00AF9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5ACFE911" w14:textId="215DE5C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r>
      <w:tr w:rsidR="008329D1" w:rsidRPr="002F69F6" w14:paraId="7B86F82A" w14:textId="77777777" w:rsidTr="00EF47DE">
        <w:trPr>
          <w:trHeight w:val="278"/>
        </w:trPr>
        <w:tc>
          <w:tcPr>
            <w:tcW w:w="0" w:type="auto"/>
            <w:vMerge/>
            <w:vAlign w:val="center"/>
          </w:tcPr>
          <w:p w14:paraId="6A86DECA"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CF52B36" w14:textId="731AE9C3"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487A5BC" w14:textId="4AE9AB54"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12EE0573" w14:textId="2A45425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6.20%</w:t>
            </w:r>
          </w:p>
        </w:tc>
        <w:tc>
          <w:tcPr>
            <w:tcW w:w="0" w:type="auto"/>
            <w:shd w:val="clear" w:color="auto" w:fill="auto"/>
            <w:vAlign w:val="center"/>
          </w:tcPr>
          <w:p w14:paraId="5053D2AF" w14:textId="3E0FA44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13.10%</w:t>
            </w:r>
          </w:p>
        </w:tc>
        <w:tc>
          <w:tcPr>
            <w:tcW w:w="0" w:type="auto"/>
            <w:shd w:val="clear" w:color="auto" w:fill="auto"/>
            <w:vAlign w:val="center"/>
          </w:tcPr>
          <w:p w14:paraId="3AC66F79" w14:textId="791F18D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33.00%</w:t>
            </w:r>
          </w:p>
        </w:tc>
        <w:tc>
          <w:tcPr>
            <w:tcW w:w="0" w:type="auto"/>
            <w:shd w:val="clear" w:color="auto" w:fill="auto"/>
            <w:vAlign w:val="center"/>
          </w:tcPr>
          <w:p w14:paraId="69AF3E03" w14:textId="39095F3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3.64%</w:t>
            </w:r>
          </w:p>
        </w:tc>
        <w:tc>
          <w:tcPr>
            <w:tcW w:w="0" w:type="auto"/>
            <w:shd w:val="clear" w:color="auto" w:fill="auto"/>
            <w:vAlign w:val="center"/>
          </w:tcPr>
          <w:p w14:paraId="02EAD6C1" w14:textId="3796190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17.69%</w:t>
            </w:r>
          </w:p>
        </w:tc>
        <w:tc>
          <w:tcPr>
            <w:tcW w:w="0" w:type="auto"/>
            <w:shd w:val="clear" w:color="auto" w:fill="auto"/>
            <w:vAlign w:val="center"/>
          </w:tcPr>
          <w:p w14:paraId="063D5F8A" w14:textId="144B9BF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37.30%</w:t>
            </w:r>
          </w:p>
        </w:tc>
      </w:tr>
      <w:tr w:rsidR="008329D1" w:rsidRPr="002F69F6" w14:paraId="1CB7649A" w14:textId="77777777" w:rsidTr="00EF47DE">
        <w:trPr>
          <w:trHeight w:val="278"/>
        </w:trPr>
        <w:tc>
          <w:tcPr>
            <w:tcW w:w="0" w:type="auto"/>
            <w:vMerge w:val="restart"/>
            <w:vAlign w:val="center"/>
          </w:tcPr>
          <w:p w14:paraId="3B9F054A" w14:textId="1BD46B9B" w:rsidR="008329D1"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6BCA4528" w14:textId="531DDC73" w:rsidR="008329D1" w:rsidRPr="002F69F6"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49CC1115" w14:textId="217DE0F3"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34B82EB7" w14:textId="33AABB2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8E50563" w14:textId="37D9B28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250C77D0" w14:textId="35A2170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6A5D4006" w14:textId="265AD77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66E21BD" w14:textId="0608BB3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A11174B" w14:textId="1803BFD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r>
      <w:tr w:rsidR="008329D1" w:rsidRPr="002F69F6" w14:paraId="64F67C32" w14:textId="77777777" w:rsidTr="002D70E5">
        <w:trPr>
          <w:trHeight w:val="278"/>
        </w:trPr>
        <w:tc>
          <w:tcPr>
            <w:tcW w:w="0" w:type="auto"/>
            <w:vMerge/>
          </w:tcPr>
          <w:p w14:paraId="703ABC92"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A906F91" w14:textId="5E9AB5BB"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214DAC7" w14:textId="752BA1A4"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6519DA9C" w14:textId="62E298A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2BE4761A" w14:textId="2A0735C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6939EB4" w14:textId="71A7F25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83C68BD" w14:textId="5308803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6.27%</w:t>
            </w:r>
          </w:p>
        </w:tc>
        <w:tc>
          <w:tcPr>
            <w:tcW w:w="0" w:type="auto"/>
            <w:shd w:val="clear" w:color="auto" w:fill="auto"/>
            <w:vAlign w:val="center"/>
          </w:tcPr>
          <w:p w14:paraId="608ACC30" w14:textId="082AC56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10.74%</w:t>
            </w:r>
          </w:p>
        </w:tc>
        <w:tc>
          <w:tcPr>
            <w:tcW w:w="0" w:type="auto"/>
            <w:shd w:val="clear" w:color="auto" w:fill="auto"/>
            <w:vAlign w:val="center"/>
          </w:tcPr>
          <w:p w14:paraId="47C829C0" w14:textId="6BE4901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8.21%</w:t>
            </w:r>
          </w:p>
        </w:tc>
      </w:tr>
      <w:tr w:rsidR="008329D1" w:rsidRPr="002F69F6" w14:paraId="21A481AD" w14:textId="77777777" w:rsidTr="002D70E5">
        <w:trPr>
          <w:trHeight w:val="278"/>
        </w:trPr>
        <w:tc>
          <w:tcPr>
            <w:tcW w:w="0" w:type="auto"/>
            <w:vMerge/>
          </w:tcPr>
          <w:p w14:paraId="5E546BD8" w14:textId="77777777" w:rsidR="008329D1"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C0664E4" w14:textId="18610DA0" w:rsidR="008329D1" w:rsidRPr="002F69F6"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4C5971C5" w14:textId="604A2425"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1E6E5E79" w14:textId="3A794DC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0B2AFB83" w14:textId="5AA9896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0AFF82DF" w14:textId="35094AE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074C53EC" w14:textId="408A430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63C2CF9" w14:textId="133A1A3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D9614B1" w14:textId="370D86E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r>
      <w:tr w:rsidR="008329D1" w:rsidRPr="002F69F6" w14:paraId="52FE3EE7" w14:textId="77777777" w:rsidTr="002D70E5">
        <w:trPr>
          <w:trHeight w:val="278"/>
        </w:trPr>
        <w:tc>
          <w:tcPr>
            <w:tcW w:w="0" w:type="auto"/>
            <w:vMerge/>
          </w:tcPr>
          <w:p w14:paraId="6BFFC222"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C8E5AAD" w14:textId="67BA2A90"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C397324" w14:textId="175997C7"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7303132D" w14:textId="1CFE1A1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5803A327" w14:textId="5B3C0F6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E96E81C" w14:textId="2A2849A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E5344F4" w14:textId="669E2D9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4.35%</w:t>
            </w:r>
          </w:p>
        </w:tc>
        <w:tc>
          <w:tcPr>
            <w:tcW w:w="0" w:type="auto"/>
            <w:shd w:val="clear" w:color="auto" w:fill="auto"/>
            <w:vAlign w:val="center"/>
          </w:tcPr>
          <w:p w14:paraId="7B8902C1" w14:textId="5D489E6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26.68%</w:t>
            </w:r>
          </w:p>
        </w:tc>
        <w:tc>
          <w:tcPr>
            <w:tcW w:w="0" w:type="auto"/>
            <w:shd w:val="clear" w:color="auto" w:fill="auto"/>
            <w:vAlign w:val="center"/>
          </w:tcPr>
          <w:p w14:paraId="523B9635" w14:textId="45F0A78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54.27%</w:t>
            </w:r>
          </w:p>
        </w:tc>
      </w:tr>
      <w:tr w:rsidR="008329D1" w:rsidRPr="002F69F6" w14:paraId="78ACD196" w14:textId="77777777" w:rsidTr="00EF47DE">
        <w:trPr>
          <w:trHeight w:val="278"/>
        </w:trPr>
        <w:tc>
          <w:tcPr>
            <w:tcW w:w="0" w:type="auto"/>
            <w:vMerge w:val="restart"/>
            <w:vAlign w:val="center"/>
          </w:tcPr>
          <w:p w14:paraId="78BEEC40" w14:textId="3F30E0B7" w:rsidR="008329D1" w:rsidRPr="002F69F6"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31ED3EB4" w14:textId="4DC77ACD" w:rsidR="008329D1" w:rsidRPr="0051380B"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58B3FD3" w14:textId="46E2B1BC"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7A1C89F2" w14:textId="3C570FE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773.1</w:t>
            </w:r>
          </w:p>
        </w:tc>
        <w:tc>
          <w:tcPr>
            <w:tcW w:w="0" w:type="auto"/>
            <w:shd w:val="clear" w:color="auto" w:fill="auto"/>
            <w:vAlign w:val="center"/>
          </w:tcPr>
          <w:p w14:paraId="33E4F257" w14:textId="7308E28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660.1</w:t>
            </w:r>
          </w:p>
        </w:tc>
        <w:tc>
          <w:tcPr>
            <w:tcW w:w="0" w:type="auto"/>
            <w:shd w:val="clear" w:color="auto" w:fill="auto"/>
            <w:vAlign w:val="center"/>
          </w:tcPr>
          <w:p w14:paraId="7131BCF5" w14:textId="36E86E2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344</w:t>
            </w:r>
          </w:p>
        </w:tc>
        <w:tc>
          <w:tcPr>
            <w:tcW w:w="0" w:type="auto"/>
            <w:shd w:val="clear" w:color="auto" w:fill="auto"/>
            <w:vAlign w:val="center"/>
          </w:tcPr>
          <w:p w14:paraId="1C2AFC8A" w14:textId="0DD69EB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376.47</w:t>
            </w:r>
          </w:p>
        </w:tc>
        <w:tc>
          <w:tcPr>
            <w:tcW w:w="0" w:type="auto"/>
            <w:shd w:val="clear" w:color="auto" w:fill="auto"/>
            <w:vAlign w:val="center"/>
          </w:tcPr>
          <w:p w14:paraId="38270570" w14:textId="7D93B66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244.51</w:t>
            </w:r>
          </w:p>
        </w:tc>
        <w:tc>
          <w:tcPr>
            <w:tcW w:w="0" w:type="auto"/>
            <w:shd w:val="clear" w:color="auto" w:fill="auto"/>
            <w:vAlign w:val="center"/>
          </w:tcPr>
          <w:p w14:paraId="4C086238" w14:textId="26CAA60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121.49</w:t>
            </w:r>
          </w:p>
        </w:tc>
      </w:tr>
      <w:tr w:rsidR="008329D1" w:rsidRPr="002F69F6" w14:paraId="43CA1340" w14:textId="77777777" w:rsidTr="00EF47DE">
        <w:trPr>
          <w:trHeight w:val="278"/>
        </w:trPr>
        <w:tc>
          <w:tcPr>
            <w:tcW w:w="0" w:type="auto"/>
            <w:vMerge/>
            <w:vAlign w:val="center"/>
          </w:tcPr>
          <w:p w14:paraId="231CB819"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8F16021" w14:textId="4F7A5506"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F019665" w14:textId="24C64909"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7AF39AAC" w14:textId="474F3A9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385.54</w:t>
            </w:r>
          </w:p>
        </w:tc>
        <w:tc>
          <w:tcPr>
            <w:tcW w:w="0" w:type="auto"/>
            <w:shd w:val="clear" w:color="auto" w:fill="auto"/>
            <w:vAlign w:val="center"/>
          </w:tcPr>
          <w:p w14:paraId="6E81AD98" w14:textId="4586D47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337.54</w:t>
            </w:r>
          </w:p>
        </w:tc>
        <w:tc>
          <w:tcPr>
            <w:tcW w:w="0" w:type="auto"/>
            <w:shd w:val="clear" w:color="auto" w:fill="auto"/>
            <w:vAlign w:val="center"/>
          </w:tcPr>
          <w:p w14:paraId="7FED9CD2" w14:textId="6090F85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91.88</w:t>
            </w:r>
          </w:p>
        </w:tc>
        <w:tc>
          <w:tcPr>
            <w:tcW w:w="0" w:type="auto"/>
            <w:shd w:val="clear" w:color="auto" w:fill="auto"/>
            <w:vAlign w:val="center"/>
          </w:tcPr>
          <w:p w14:paraId="59A62730" w14:textId="34944D7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166.59</w:t>
            </w:r>
          </w:p>
        </w:tc>
        <w:tc>
          <w:tcPr>
            <w:tcW w:w="0" w:type="auto"/>
            <w:shd w:val="clear" w:color="auto" w:fill="auto"/>
            <w:vAlign w:val="center"/>
          </w:tcPr>
          <w:p w14:paraId="563A42DD" w14:textId="386DA87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92.09</w:t>
            </w:r>
          </w:p>
        </w:tc>
        <w:tc>
          <w:tcPr>
            <w:tcW w:w="0" w:type="auto"/>
            <w:shd w:val="clear" w:color="auto" w:fill="auto"/>
            <w:vAlign w:val="center"/>
          </w:tcPr>
          <w:p w14:paraId="1423FDBE" w14:textId="61E511A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23.36</w:t>
            </w:r>
          </w:p>
        </w:tc>
      </w:tr>
      <w:tr w:rsidR="008329D1" w:rsidRPr="002F69F6" w14:paraId="1D4CDDEA" w14:textId="77777777" w:rsidTr="00EF47DE">
        <w:trPr>
          <w:trHeight w:val="278"/>
        </w:trPr>
        <w:tc>
          <w:tcPr>
            <w:tcW w:w="0" w:type="auto"/>
            <w:vMerge/>
            <w:vAlign w:val="center"/>
          </w:tcPr>
          <w:p w14:paraId="72A2111F"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A51650D" w14:textId="1FCF66A8"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F9E85A7" w14:textId="3FFF10CB"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F7A4104" w14:textId="2BE342D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827.59</w:t>
            </w:r>
          </w:p>
        </w:tc>
        <w:tc>
          <w:tcPr>
            <w:tcW w:w="0" w:type="auto"/>
            <w:shd w:val="clear" w:color="auto" w:fill="auto"/>
            <w:vAlign w:val="center"/>
          </w:tcPr>
          <w:p w14:paraId="701D1F20" w14:textId="4888A9D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683.42</w:t>
            </w:r>
          </w:p>
        </w:tc>
        <w:tc>
          <w:tcPr>
            <w:tcW w:w="0" w:type="auto"/>
            <w:shd w:val="clear" w:color="auto" w:fill="auto"/>
            <w:vAlign w:val="center"/>
          </w:tcPr>
          <w:p w14:paraId="28400550" w14:textId="3DE7A41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347.37</w:t>
            </w:r>
          </w:p>
        </w:tc>
        <w:tc>
          <w:tcPr>
            <w:tcW w:w="0" w:type="auto"/>
            <w:shd w:val="clear" w:color="auto" w:fill="auto"/>
            <w:vAlign w:val="center"/>
          </w:tcPr>
          <w:p w14:paraId="3B189D1D" w14:textId="7A8F1F8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409.11</w:t>
            </w:r>
          </w:p>
        </w:tc>
        <w:tc>
          <w:tcPr>
            <w:tcW w:w="0" w:type="auto"/>
            <w:shd w:val="clear" w:color="auto" w:fill="auto"/>
            <w:vAlign w:val="center"/>
          </w:tcPr>
          <w:p w14:paraId="3A502D37" w14:textId="5FB8A28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243.22</w:t>
            </w:r>
          </w:p>
        </w:tc>
        <w:tc>
          <w:tcPr>
            <w:tcW w:w="0" w:type="auto"/>
            <w:shd w:val="clear" w:color="auto" w:fill="auto"/>
            <w:vAlign w:val="center"/>
          </w:tcPr>
          <w:p w14:paraId="30E35BFE" w14:textId="494103D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99.50</w:t>
            </w:r>
          </w:p>
        </w:tc>
      </w:tr>
      <w:tr w:rsidR="008329D1" w:rsidRPr="002F69F6" w14:paraId="56F13F43" w14:textId="77777777" w:rsidTr="00EF47DE">
        <w:trPr>
          <w:trHeight w:val="278"/>
        </w:trPr>
        <w:tc>
          <w:tcPr>
            <w:tcW w:w="0" w:type="auto"/>
            <w:vMerge/>
            <w:vAlign w:val="center"/>
          </w:tcPr>
          <w:p w14:paraId="641FE46E"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8EA2E27" w14:textId="4E77C726"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AF96755" w14:textId="655D9F74"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0CFE0791" w14:textId="5E3C47C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0874F76F" w14:textId="499AC23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0A4501D1" w14:textId="5119637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4637403" w14:textId="5608A70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475.87</w:t>
            </w:r>
          </w:p>
        </w:tc>
        <w:tc>
          <w:tcPr>
            <w:tcW w:w="0" w:type="auto"/>
            <w:shd w:val="clear" w:color="auto" w:fill="auto"/>
            <w:vAlign w:val="center"/>
          </w:tcPr>
          <w:p w14:paraId="46665CB3" w14:textId="24FC0A7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400.40</w:t>
            </w:r>
          </w:p>
        </w:tc>
        <w:tc>
          <w:tcPr>
            <w:tcW w:w="0" w:type="auto"/>
            <w:shd w:val="clear" w:color="auto" w:fill="auto"/>
            <w:vAlign w:val="center"/>
          </w:tcPr>
          <w:p w14:paraId="5FFF0F0D" w14:textId="7429373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289.12</w:t>
            </w:r>
          </w:p>
        </w:tc>
      </w:tr>
      <w:tr w:rsidR="008329D1" w:rsidRPr="002F69F6" w14:paraId="401C3D22" w14:textId="77777777" w:rsidTr="00EF47DE">
        <w:trPr>
          <w:trHeight w:val="278"/>
        </w:trPr>
        <w:tc>
          <w:tcPr>
            <w:tcW w:w="0" w:type="auto"/>
            <w:vMerge/>
            <w:vAlign w:val="center"/>
          </w:tcPr>
          <w:p w14:paraId="1503014F"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0014C982" w14:textId="368B31D1" w:rsidR="008329D1" w:rsidRPr="0051380B"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38831D60" w14:textId="74B9CCF4"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190AB89B" w14:textId="6C3717B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191.8</w:t>
            </w:r>
          </w:p>
        </w:tc>
        <w:tc>
          <w:tcPr>
            <w:tcW w:w="0" w:type="auto"/>
            <w:shd w:val="clear" w:color="auto" w:fill="auto"/>
            <w:vAlign w:val="center"/>
          </w:tcPr>
          <w:p w14:paraId="4B58D36C" w14:textId="1896655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158.8</w:t>
            </w:r>
          </w:p>
        </w:tc>
        <w:tc>
          <w:tcPr>
            <w:tcW w:w="0" w:type="auto"/>
            <w:shd w:val="clear" w:color="auto" w:fill="auto"/>
            <w:vAlign w:val="center"/>
          </w:tcPr>
          <w:p w14:paraId="29B3AA28" w14:textId="5CBA463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104.6</w:t>
            </w:r>
          </w:p>
        </w:tc>
        <w:tc>
          <w:tcPr>
            <w:tcW w:w="0" w:type="auto"/>
            <w:shd w:val="clear" w:color="auto" w:fill="auto"/>
            <w:vAlign w:val="center"/>
          </w:tcPr>
          <w:p w14:paraId="6C9384CA" w14:textId="7124B21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56.95</w:t>
            </w:r>
          </w:p>
        </w:tc>
        <w:tc>
          <w:tcPr>
            <w:tcW w:w="0" w:type="auto"/>
            <w:shd w:val="clear" w:color="auto" w:fill="auto"/>
            <w:vAlign w:val="center"/>
          </w:tcPr>
          <w:p w14:paraId="725A256D" w14:textId="27D16E8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41.64</w:t>
            </w:r>
          </w:p>
        </w:tc>
        <w:tc>
          <w:tcPr>
            <w:tcW w:w="0" w:type="auto"/>
            <w:shd w:val="clear" w:color="auto" w:fill="auto"/>
            <w:vAlign w:val="center"/>
          </w:tcPr>
          <w:p w14:paraId="075AC3F5" w14:textId="288A1E3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30.11</w:t>
            </w:r>
          </w:p>
        </w:tc>
      </w:tr>
      <w:tr w:rsidR="008329D1" w:rsidRPr="002F69F6" w14:paraId="72880228" w14:textId="77777777" w:rsidTr="002D70E5">
        <w:trPr>
          <w:trHeight w:val="278"/>
        </w:trPr>
        <w:tc>
          <w:tcPr>
            <w:tcW w:w="0" w:type="auto"/>
            <w:vMerge/>
          </w:tcPr>
          <w:p w14:paraId="1069BA4E"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66224DC" w14:textId="2F55FA22"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E2CC7CA" w14:textId="595CD6A2"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26F96F3E" w14:textId="55B5F06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65.57</w:t>
            </w:r>
          </w:p>
        </w:tc>
        <w:tc>
          <w:tcPr>
            <w:tcW w:w="0" w:type="auto"/>
            <w:shd w:val="clear" w:color="auto" w:fill="auto"/>
            <w:vAlign w:val="center"/>
          </w:tcPr>
          <w:p w14:paraId="4A2D75B7" w14:textId="3FD4AA1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59.98</w:t>
            </w:r>
          </w:p>
        </w:tc>
        <w:tc>
          <w:tcPr>
            <w:tcW w:w="0" w:type="auto"/>
            <w:shd w:val="clear" w:color="auto" w:fill="auto"/>
            <w:vAlign w:val="center"/>
          </w:tcPr>
          <w:p w14:paraId="4D09BF4D" w14:textId="5C8ED65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47.41</w:t>
            </w:r>
          </w:p>
        </w:tc>
        <w:tc>
          <w:tcPr>
            <w:tcW w:w="0" w:type="auto"/>
            <w:shd w:val="clear" w:color="auto" w:fill="auto"/>
            <w:vAlign w:val="center"/>
          </w:tcPr>
          <w:p w14:paraId="09FCD44D" w14:textId="6EC12C6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2.11</w:t>
            </w:r>
          </w:p>
        </w:tc>
        <w:tc>
          <w:tcPr>
            <w:tcW w:w="0" w:type="auto"/>
            <w:shd w:val="clear" w:color="auto" w:fill="auto"/>
            <w:vAlign w:val="center"/>
          </w:tcPr>
          <w:p w14:paraId="436953F5" w14:textId="03D16E1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0.58</w:t>
            </w:r>
          </w:p>
        </w:tc>
        <w:tc>
          <w:tcPr>
            <w:tcW w:w="0" w:type="auto"/>
            <w:shd w:val="clear" w:color="auto" w:fill="auto"/>
            <w:vAlign w:val="center"/>
          </w:tcPr>
          <w:p w14:paraId="3AC6AA82" w14:textId="1479602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0.29</w:t>
            </w:r>
          </w:p>
        </w:tc>
      </w:tr>
      <w:tr w:rsidR="008329D1" w:rsidRPr="002F69F6" w14:paraId="2088EE27" w14:textId="77777777" w:rsidTr="002D70E5">
        <w:trPr>
          <w:trHeight w:val="278"/>
        </w:trPr>
        <w:tc>
          <w:tcPr>
            <w:tcW w:w="0" w:type="auto"/>
            <w:vMerge/>
          </w:tcPr>
          <w:p w14:paraId="47F82AC7"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6C7BCED" w14:textId="431CEE8B"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7A7CECE" w14:textId="5A990333"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BB56E3C" w14:textId="0F6B161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200</w:t>
            </w:r>
          </w:p>
        </w:tc>
        <w:tc>
          <w:tcPr>
            <w:tcW w:w="0" w:type="auto"/>
            <w:shd w:val="clear" w:color="auto" w:fill="auto"/>
            <w:vAlign w:val="center"/>
          </w:tcPr>
          <w:p w14:paraId="1A52AC85" w14:textId="1A3BE46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151.9</w:t>
            </w:r>
          </w:p>
        </w:tc>
        <w:tc>
          <w:tcPr>
            <w:tcW w:w="0" w:type="auto"/>
            <w:shd w:val="clear" w:color="auto" w:fill="auto"/>
            <w:vAlign w:val="center"/>
          </w:tcPr>
          <w:p w14:paraId="70B1310C" w14:textId="06B5E7B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96.15</w:t>
            </w:r>
          </w:p>
        </w:tc>
        <w:tc>
          <w:tcPr>
            <w:tcW w:w="0" w:type="auto"/>
            <w:shd w:val="clear" w:color="auto" w:fill="auto"/>
            <w:vAlign w:val="center"/>
          </w:tcPr>
          <w:p w14:paraId="58B3852E" w14:textId="0B85FB1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58.44</w:t>
            </w:r>
          </w:p>
        </w:tc>
        <w:tc>
          <w:tcPr>
            <w:tcW w:w="0" w:type="auto"/>
            <w:shd w:val="clear" w:color="auto" w:fill="auto"/>
            <w:vAlign w:val="center"/>
          </w:tcPr>
          <w:p w14:paraId="7A091E3C" w14:textId="2DFF7FD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40.25</w:t>
            </w:r>
          </w:p>
        </w:tc>
        <w:tc>
          <w:tcPr>
            <w:tcW w:w="0" w:type="auto"/>
            <w:shd w:val="clear" w:color="auto" w:fill="auto"/>
            <w:vAlign w:val="center"/>
          </w:tcPr>
          <w:p w14:paraId="4AD9CC8C" w14:textId="3DD95CE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26.85</w:t>
            </w:r>
          </w:p>
        </w:tc>
      </w:tr>
      <w:tr w:rsidR="008329D1" w:rsidRPr="002F69F6" w14:paraId="43EF45AD" w14:textId="77777777" w:rsidTr="002D70E5">
        <w:trPr>
          <w:trHeight w:val="278"/>
        </w:trPr>
        <w:tc>
          <w:tcPr>
            <w:tcW w:w="0" w:type="auto"/>
            <w:vMerge/>
          </w:tcPr>
          <w:p w14:paraId="604E24FE"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0251919" w14:textId="168DFDCB"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A40A022" w14:textId="56EDB707"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4C4C2034" w14:textId="56CE3AB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F7C3B4A" w14:textId="40B0A50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BFB5BE6" w14:textId="53B6D54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5017479" w14:textId="281FF9C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108.90</w:t>
            </w:r>
          </w:p>
        </w:tc>
        <w:tc>
          <w:tcPr>
            <w:tcW w:w="0" w:type="auto"/>
            <w:shd w:val="clear" w:color="auto" w:fill="auto"/>
            <w:vAlign w:val="center"/>
          </w:tcPr>
          <w:p w14:paraId="53DE31C7" w14:textId="6DBF097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87.94</w:t>
            </w:r>
          </w:p>
        </w:tc>
        <w:tc>
          <w:tcPr>
            <w:tcW w:w="0" w:type="auto"/>
            <w:shd w:val="clear" w:color="auto" w:fill="auto"/>
            <w:vAlign w:val="center"/>
          </w:tcPr>
          <w:p w14:paraId="0E2887D2" w14:textId="54DBB5F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71.62</w:t>
            </w:r>
          </w:p>
        </w:tc>
      </w:tr>
      <w:tr w:rsidR="008329D1" w:rsidRPr="002F69F6" w14:paraId="794C6DA0" w14:textId="77777777" w:rsidTr="00EF47DE">
        <w:trPr>
          <w:trHeight w:val="278"/>
        </w:trPr>
        <w:tc>
          <w:tcPr>
            <w:tcW w:w="0" w:type="auto"/>
            <w:vMerge w:val="restart"/>
            <w:vAlign w:val="center"/>
          </w:tcPr>
          <w:p w14:paraId="3850ECA5" w14:textId="5129AA4A" w:rsidR="008329D1" w:rsidRPr="002F69F6"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492ED0E1" w14:textId="30EE12B8" w:rsidR="008329D1" w:rsidRPr="005B61E5"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24103117" w14:textId="4CAC3480"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1C3801AB" w14:textId="0BE1599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924.8</w:t>
            </w:r>
          </w:p>
        </w:tc>
        <w:tc>
          <w:tcPr>
            <w:tcW w:w="0" w:type="auto"/>
            <w:shd w:val="clear" w:color="auto" w:fill="auto"/>
            <w:vAlign w:val="center"/>
          </w:tcPr>
          <w:p w14:paraId="2BA4CD72" w14:textId="5F36D5E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724.5</w:t>
            </w:r>
          </w:p>
        </w:tc>
        <w:tc>
          <w:tcPr>
            <w:tcW w:w="0" w:type="auto"/>
            <w:shd w:val="clear" w:color="auto" w:fill="auto"/>
            <w:vAlign w:val="center"/>
          </w:tcPr>
          <w:p w14:paraId="6C6A5D76" w14:textId="55B9469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324.1</w:t>
            </w:r>
          </w:p>
        </w:tc>
        <w:tc>
          <w:tcPr>
            <w:tcW w:w="0" w:type="auto"/>
            <w:shd w:val="clear" w:color="auto" w:fill="auto"/>
            <w:vAlign w:val="center"/>
          </w:tcPr>
          <w:p w14:paraId="479069E8" w14:textId="3FD65E8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480.35</w:t>
            </w:r>
          </w:p>
        </w:tc>
        <w:tc>
          <w:tcPr>
            <w:tcW w:w="0" w:type="auto"/>
            <w:shd w:val="clear" w:color="auto" w:fill="auto"/>
            <w:vAlign w:val="center"/>
          </w:tcPr>
          <w:p w14:paraId="0A3BD4A8" w14:textId="1DF65AE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296.34</w:t>
            </w:r>
          </w:p>
        </w:tc>
        <w:tc>
          <w:tcPr>
            <w:tcW w:w="0" w:type="auto"/>
            <w:shd w:val="clear" w:color="auto" w:fill="auto"/>
            <w:vAlign w:val="center"/>
          </w:tcPr>
          <w:p w14:paraId="3459EFAC" w14:textId="0F0A50A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145.15</w:t>
            </w:r>
          </w:p>
        </w:tc>
      </w:tr>
      <w:tr w:rsidR="008329D1" w:rsidRPr="002F69F6" w14:paraId="218265E9" w14:textId="77777777" w:rsidTr="002D70E5">
        <w:trPr>
          <w:trHeight w:val="278"/>
        </w:trPr>
        <w:tc>
          <w:tcPr>
            <w:tcW w:w="0" w:type="auto"/>
            <w:vMerge/>
          </w:tcPr>
          <w:p w14:paraId="123B01EE"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57C3813" w14:textId="13933A94"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97FF469" w14:textId="0566F795"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1CD0533D" w14:textId="19C4A60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439.6</w:t>
            </w:r>
          </w:p>
        </w:tc>
        <w:tc>
          <w:tcPr>
            <w:tcW w:w="0" w:type="auto"/>
            <w:shd w:val="clear" w:color="auto" w:fill="auto"/>
            <w:vAlign w:val="center"/>
          </w:tcPr>
          <w:p w14:paraId="7F15FEA2" w14:textId="28223D7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390.9</w:t>
            </w:r>
          </w:p>
        </w:tc>
        <w:tc>
          <w:tcPr>
            <w:tcW w:w="0" w:type="auto"/>
            <w:shd w:val="clear" w:color="auto" w:fill="auto"/>
            <w:vAlign w:val="center"/>
          </w:tcPr>
          <w:p w14:paraId="09D684E4" w14:textId="449C35A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105.7</w:t>
            </w:r>
          </w:p>
        </w:tc>
        <w:tc>
          <w:tcPr>
            <w:tcW w:w="0" w:type="auto"/>
            <w:shd w:val="clear" w:color="auto" w:fill="auto"/>
            <w:vAlign w:val="center"/>
          </w:tcPr>
          <w:p w14:paraId="05B4D1DC" w14:textId="37C2149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215.01</w:t>
            </w:r>
          </w:p>
        </w:tc>
        <w:tc>
          <w:tcPr>
            <w:tcW w:w="0" w:type="auto"/>
            <w:shd w:val="clear" w:color="auto" w:fill="auto"/>
            <w:vAlign w:val="center"/>
          </w:tcPr>
          <w:p w14:paraId="04E38CCA" w14:textId="2B9CBA0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118.58</w:t>
            </w:r>
          </w:p>
        </w:tc>
        <w:tc>
          <w:tcPr>
            <w:tcW w:w="0" w:type="auto"/>
            <w:shd w:val="clear" w:color="auto" w:fill="auto"/>
            <w:vAlign w:val="center"/>
          </w:tcPr>
          <w:p w14:paraId="289CC6C6" w14:textId="369A4C5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23.52</w:t>
            </w:r>
          </w:p>
        </w:tc>
      </w:tr>
      <w:tr w:rsidR="008329D1" w:rsidRPr="002F69F6" w14:paraId="3659C4DD" w14:textId="77777777" w:rsidTr="002D70E5">
        <w:trPr>
          <w:trHeight w:val="278"/>
        </w:trPr>
        <w:tc>
          <w:tcPr>
            <w:tcW w:w="0" w:type="auto"/>
            <w:vMerge/>
          </w:tcPr>
          <w:p w14:paraId="4ADD6120"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78CD10B" w14:textId="7CC5C9D8"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03C4AC7" w14:textId="5A34C3E1"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040DAA32" w14:textId="58700B6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971.3</w:t>
            </w:r>
          </w:p>
        </w:tc>
        <w:tc>
          <w:tcPr>
            <w:tcW w:w="0" w:type="auto"/>
            <w:shd w:val="clear" w:color="auto" w:fill="auto"/>
            <w:vAlign w:val="center"/>
          </w:tcPr>
          <w:p w14:paraId="1B46FFA2" w14:textId="5D72988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744.2</w:t>
            </w:r>
          </w:p>
        </w:tc>
        <w:tc>
          <w:tcPr>
            <w:tcW w:w="0" w:type="auto"/>
            <w:shd w:val="clear" w:color="auto" w:fill="auto"/>
            <w:vAlign w:val="center"/>
          </w:tcPr>
          <w:p w14:paraId="0DC99790" w14:textId="1051732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318.7</w:t>
            </w:r>
          </w:p>
        </w:tc>
        <w:tc>
          <w:tcPr>
            <w:tcW w:w="0" w:type="auto"/>
            <w:shd w:val="clear" w:color="auto" w:fill="auto"/>
            <w:vAlign w:val="center"/>
          </w:tcPr>
          <w:p w14:paraId="09C81B26" w14:textId="1FBB039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512.39</w:t>
            </w:r>
          </w:p>
        </w:tc>
        <w:tc>
          <w:tcPr>
            <w:tcW w:w="0" w:type="auto"/>
            <w:shd w:val="clear" w:color="auto" w:fill="auto"/>
            <w:vAlign w:val="center"/>
          </w:tcPr>
          <w:p w14:paraId="5CC63E3F" w14:textId="6485BE0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295.86</w:t>
            </w:r>
          </w:p>
        </w:tc>
        <w:tc>
          <w:tcPr>
            <w:tcW w:w="0" w:type="auto"/>
            <w:shd w:val="clear" w:color="auto" w:fill="auto"/>
            <w:vAlign w:val="center"/>
          </w:tcPr>
          <w:p w14:paraId="3C4ECEA1" w14:textId="79D8DEC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122.68</w:t>
            </w:r>
          </w:p>
        </w:tc>
      </w:tr>
      <w:tr w:rsidR="008329D1" w:rsidRPr="002F69F6" w14:paraId="7585357A" w14:textId="77777777" w:rsidTr="002D70E5">
        <w:trPr>
          <w:trHeight w:val="278"/>
        </w:trPr>
        <w:tc>
          <w:tcPr>
            <w:tcW w:w="0" w:type="auto"/>
            <w:vMerge/>
          </w:tcPr>
          <w:p w14:paraId="243A9A83"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C4FFBDC" w14:textId="29E3D3A1"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37E0781" w14:textId="354B63C8"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04F2BEE0" w14:textId="0FE73AE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6F915723" w14:textId="34CB9C3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35C8C9A9" w14:textId="0233C95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2ED1A1B" w14:textId="17BFB14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627.11</w:t>
            </w:r>
          </w:p>
        </w:tc>
        <w:tc>
          <w:tcPr>
            <w:tcW w:w="0" w:type="auto"/>
            <w:shd w:val="clear" w:color="auto" w:fill="auto"/>
            <w:vAlign w:val="center"/>
          </w:tcPr>
          <w:p w14:paraId="0D0F631D" w14:textId="30018E4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487.85</w:t>
            </w:r>
          </w:p>
        </w:tc>
        <w:tc>
          <w:tcPr>
            <w:tcW w:w="0" w:type="auto"/>
            <w:shd w:val="clear" w:color="auto" w:fill="auto"/>
            <w:vAlign w:val="center"/>
          </w:tcPr>
          <w:p w14:paraId="225A1931" w14:textId="46BBDFD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340.79</w:t>
            </w:r>
          </w:p>
        </w:tc>
      </w:tr>
      <w:tr w:rsidR="008329D1" w:rsidRPr="002F69F6" w14:paraId="7DD3A1EB" w14:textId="77777777" w:rsidTr="002D70E5">
        <w:trPr>
          <w:trHeight w:val="278"/>
        </w:trPr>
        <w:tc>
          <w:tcPr>
            <w:tcW w:w="0" w:type="auto"/>
            <w:vMerge/>
          </w:tcPr>
          <w:p w14:paraId="5F9C97C6"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5FE760B2" w14:textId="774650F4" w:rsidR="008329D1" w:rsidRPr="005B61E5"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4A7587B2" w14:textId="33107413"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19E39B3F" w14:textId="3087B8E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173.6</w:t>
            </w:r>
          </w:p>
        </w:tc>
        <w:tc>
          <w:tcPr>
            <w:tcW w:w="0" w:type="auto"/>
            <w:shd w:val="clear" w:color="auto" w:fill="auto"/>
            <w:vAlign w:val="center"/>
          </w:tcPr>
          <w:p w14:paraId="4BC782B9" w14:textId="61CCBE9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152.3</w:t>
            </w:r>
          </w:p>
        </w:tc>
        <w:tc>
          <w:tcPr>
            <w:tcW w:w="0" w:type="auto"/>
            <w:shd w:val="clear" w:color="auto" w:fill="auto"/>
            <w:vAlign w:val="center"/>
          </w:tcPr>
          <w:p w14:paraId="3FEECDF2" w14:textId="06B9B1A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103.3</w:t>
            </w:r>
          </w:p>
        </w:tc>
        <w:tc>
          <w:tcPr>
            <w:tcW w:w="0" w:type="auto"/>
            <w:shd w:val="clear" w:color="auto" w:fill="auto"/>
            <w:vAlign w:val="center"/>
          </w:tcPr>
          <w:p w14:paraId="475F957B" w14:textId="1CE12FF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45.83</w:t>
            </w:r>
          </w:p>
        </w:tc>
        <w:tc>
          <w:tcPr>
            <w:tcW w:w="0" w:type="auto"/>
            <w:shd w:val="clear" w:color="auto" w:fill="auto"/>
            <w:vAlign w:val="center"/>
          </w:tcPr>
          <w:p w14:paraId="38F65DFC" w14:textId="05FA81A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32.32</w:t>
            </w:r>
          </w:p>
        </w:tc>
        <w:tc>
          <w:tcPr>
            <w:tcW w:w="0" w:type="auto"/>
            <w:shd w:val="clear" w:color="auto" w:fill="auto"/>
            <w:vAlign w:val="center"/>
          </w:tcPr>
          <w:p w14:paraId="5E805F44" w14:textId="764BE85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24.09</w:t>
            </w:r>
          </w:p>
        </w:tc>
      </w:tr>
      <w:tr w:rsidR="008329D1" w:rsidRPr="002F69F6" w14:paraId="244C4539" w14:textId="77777777" w:rsidTr="002D70E5">
        <w:trPr>
          <w:trHeight w:val="278"/>
        </w:trPr>
        <w:tc>
          <w:tcPr>
            <w:tcW w:w="0" w:type="auto"/>
            <w:vMerge/>
          </w:tcPr>
          <w:p w14:paraId="246E41B3"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2AB172A" w14:textId="15777FCB"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8A473A9" w14:textId="1941D984"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17F5E63A" w14:textId="591D05D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63.8</w:t>
            </w:r>
          </w:p>
        </w:tc>
        <w:tc>
          <w:tcPr>
            <w:tcW w:w="0" w:type="auto"/>
            <w:shd w:val="clear" w:color="auto" w:fill="auto"/>
            <w:vAlign w:val="center"/>
          </w:tcPr>
          <w:p w14:paraId="4F8DEBA7" w14:textId="4975871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60.8</w:t>
            </w:r>
          </w:p>
        </w:tc>
        <w:tc>
          <w:tcPr>
            <w:tcW w:w="0" w:type="auto"/>
            <w:shd w:val="clear" w:color="auto" w:fill="auto"/>
            <w:vAlign w:val="center"/>
          </w:tcPr>
          <w:p w14:paraId="1296426F" w14:textId="3CCC0E2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47.3</w:t>
            </w:r>
          </w:p>
        </w:tc>
        <w:tc>
          <w:tcPr>
            <w:tcW w:w="0" w:type="auto"/>
            <w:shd w:val="clear" w:color="auto" w:fill="auto"/>
            <w:vAlign w:val="center"/>
          </w:tcPr>
          <w:p w14:paraId="297F4ADB" w14:textId="7B4748E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1.42</w:t>
            </w:r>
          </w:p>
        </w:tc>
        <w:tc>
          <w:tcPr>
            <w:tcW w:w="0" w:type="auto"/>
            <w:shd w:val="clear" w:color="auto" w:fill="auto"/>
            <w:vAlign w:val="center"/>
          </w:tcPr>
          <w:p w14:paraId="136785AF" w14:textId="78C5A1B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0.46</w:t>
            </w:r>
          </w:p>
        </w:tc>
        <w:tc>
          <w:tcPr>
            <w:tcW w:w="0" w:type="auto"/>
            <w:shd w:val="clear" w:color="auto" w:fill="auto"/>
            <w:vAlign w:val="center"/>
          </w:tcPr>
          <w:p w14:paraId="0580410D" w14:textId="50DA89E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0.27</w:t>
            </w:r>
          </w:p>
        </w:tc>
      </w:tr>
      <w:tr w:rsidR="008329D1" w:rsidRPr="002F69F6" w14:paraId="3708F569" w14:textId="77777777" w:rsidTr="002D70E5">
        <w:trPr>
          <w:trHeight w:val="278"/>
        </w:trPr>
        <w:tc>
          <w:tcPr>
            <w:tcW w:w="0" w:type="auto"/>
            <w:vMerge/>
          </w:tcPr>
          <w:p w14:paraId="58E4BB64"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F2D4D9F" w14:textId="34DB3749"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8077E4B" w14:textId="0E4263EA"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4284B932" w14:textId="6AE85BD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166.7</w:t>
            </w:r>
          </w:p>
        </w:tc>
        <w:tc>
          <w:tcPr>
            <w:tcW w:w="0" w:type="auto"/>
            <w:shd w:val="clear" w:color="auto" w:fill="auto"/>
            <w:vAlign w:val="center"/>
          </w:tcPr>
          <w:p w14:paraId="78C1849C" w14:textId="6F17746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144.9</w:t>
            </w:r>
          </w:p>
        </w:tc>
        <w:tc>
          <w:tcPr>
            <w:tcW w:w="0" w:type="auto"/>
            <w:shd w:val="clear" w:color="auto" w:fill="auto"/>
            <w:vAlign w:val="center"/>
          </w:tcPr>
          <w:p w14:paraId="33093F85" w14:textId="71D8BF6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95.2</w:t>
            </w:r>
          </w:p>
        </w:tc>
        <w:tc>
          <w:tcPr>
            <w:tcW w:w="0" w:type="auto"/>
            <w:shd w:val="clear" w:color="auto" w:fill="auto"/>
            <w:vAlign w:val="center"/>
          </w:tcPr>
          <w:p w14:paraId="04D6ABE9" w14:textId="23347AC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45.58</w:t>
            </w:r>
          </w:p>
        </w:tc>
        <w:tc>
          <w:tcPr>
            <w:tcW w:w="0" w:type="auto"/>
            <w:shd w:val="clear" w:color="auto" w:fill="auto"/>
            <w:vAlign w:val="center"/>
          </w:tcPr>
          <w:p w14:paraId="3A8DADE9" w14:textId="2F564D4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30.55</w:t>
            </w:r>
          </w:p>
        </w:tc>
        <w:tc>
          <w:tcPr>
            <w:tcW w:w="0" w:type="auto"/>
            <w:shd w:val="clear" w:color="auto" w:fill="auto"/>
            <w:vAlign w:val="center"/>
          </w:tcPr>
          <w:p w14:paraId="68559A2F" w14:textId="1CE0613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20.35</w:t>
            </w:r>
          </w:p>
        </w:tc>
      </w:tr>
      <w:tr w:rsidR="008329D1" w:rsidRPr="002F69F6" w14:paraId="3E425A06" w14:textId="77777777" w:rsidTr="002D70E5">
        <w:trPr>
          <w:trHeight w:val="278"/>
        </w:trPr>
        <w:tc>
          <w:tcPr>
            <w:tcW w:w="0" w:type="auto"/>
            <w:vMerge/>
          </w:tcPr>
          <w:p w14:paraId="48376AA6"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50A4A6D" w14:textId="59F5DD4B"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6D61051" w14:textId="23FFBC03"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D3CA94C" w14:textId="66FF019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B37B973" w14:textId="5FED63B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23D25FC0" w14:textId="311807A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58AFFCAD" w14:textId="01E9674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91.65</w:t>
            </w:r>
          </w:p>
        </w:tc>
        <w:tc>
          <w:tcPr>
            <w:tcW w:w="0" w:type="auto"/>
            <w:shd w:val="clear" w:color="auto" w:fill="auto"/>
            <w:vAlign w:val="center"/>
          </w:tcPr>
          <w:p w14:paraId="727D4DF7" w14:textId="722C0D0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70.60</w:t>
            </w:r>
          </w:p>
        </w:tc>
        <w:tc>
          <w:tcPr>
            <w:tcW w:w="0" w:type="auto"/>
            <w:shd w:val="clear" w:color="auto" w:fill="auto"/>
            <w:vAlign w:val="center"/>
          </w:tcPr>
          <w:p w14:paraId="4C24E3C2" w14:textId="1EFD61A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58.89</w:t>
            </w:r>
          </w:p>
        </w:tc>
      </w:tr>
      <w:tr w:rsidR="008329D1" w:rsidRPr="002F69F6" w14:paraId="53BB44DB" w14:textId="77777777" w:rsidTr="00EF47DE">
        <w:trPr>
          <w:trHeight w:val="278"/>
        </w:trPr>
        <w:tc>
          <w:tcPr>
            <w:tcW w:w="0" w:type="auto"/>
            <w:vMerge w:val="restart"/>
            <w:vAlign w:val="center"/>
          </w:tcPr>
          <w:p w14:paraId="46718EBB" w14:textId="4676C29B" w:rsidR="008329D1" w:rsidRPr="002F69F6"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4D50D523" w14:textId="11034B6F" w:rsidR="008329D1" w:rsidRPr="0051380B"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310D9102" w14:textId="64712683"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7080C5C7" w14:textId="7998EBD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5.9</w:t>
            </w:r>
          </w:p>
        </w:tc>
        <w:tc>
          <w:tcPr>
            <w:tcW w:w="0" w:type="auto"/>
            <w:shd w:val="clear" w:color="auto" w:fill="auto"/>
            <w:vAlign w:val="center"/>
          </w:tcPr>
          <w:p w14:paraId="17304B25" w14:textId="7A9D31B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6.9</w:t>
            </w:r>
          </w:p>
        </w:tc>
        <w:tc>
          <w:tcPr>
            <w:tcW w:w="0" w:type="auto"/>
            <w:shd w:val="clear" w:color="auto" w:fill="auto"/>
            <w:vAlign w:val="center"/>
          </w:tcPr>
          <w:p w14:paraId="32BF9AD7" w14:textId="7B89D8D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16.1</w:t>
            </w:r>
          </w:p>
        </w:tc>
        <w:tc>
          <w:tcPr>
            <w:tcW w:w="0" w:type="auto"/>
            <w:shd w:val="clear" w:color="auto" w:fill="auto"/>
            <w:vAlign w:val="center"/>
          </w:tcPr>
          <w:p w14:paraId="7BA4001F" w14:textId="72502DA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14.01</w:t>
            </w:r>
          </w:p>
        </w:tc>
        <w:tc>
          <w:tcPr>
            <w:tcW w:w="0" w:type="auto"/>
            <w:shd w:val="clear" w:color="auto" w:fill="auto"/>
            <w:vAlign w:val="center"/>
          </w:tcPr>
          <w:p w14:paraId="5DA5932E" w14:textId="08F379F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31.03</w:t>
            </w:r>
          </w:p>
        </w:tc>
        <w:tc>
          <w:tcPr>
            <w:tcW w:w="0" w:type="auto"/>
            <w:shd w:val="clear" w:color="auto" w:fill="auto"/>
            <w:vAlign w:val="center"/>
          </w:tcPr>
          <w:p w14:paraId="340C3789" w14:textId="7F9BCC8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165.42</w:t>
            </w:r>
          </w:p>
        </w:tc>
      </w:tr>
      <w:tr w:rsidR="008329D1" w:rsidRPr="002F69F6" w14:paraId="5C853D0C" w14:textId="77777777" w:rsidTr="00EF47DE">
        <w:trPr>
          <w:trHeight w:val="278"/>
        </w:trPr>
        <w:tc>
          <w:tcPr>
            <w:tcW w:w="0" w:type="auto"/>
            <w:vMerge/>
            <w:vAlign w:val="center"/>
          </w:tcPr>
          <w:p w14:paraId="218939B0"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24D6757" w14:textId="0D7D78A0"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E825004" w14:textId="0D1E5871"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68449A5E" w14:textId="17024D4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w:t>
            </w:r>
          </w:p>
        </w:tc>
        <w:tc>
          <w:tcPr>
            <w:tcW w:w="0" w:type="auto"/>
            <w:shd w:val="clear" w:color="auto" w:fill="auto"/>
            <w:vAlign w:val="center"/>
          </w:tcPr>
          <w:p w14:paraId="2AE2FE29" w14:textId="4E5B8EC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w:t>
            </w:r>
          </w:p>
        </w:tc>
        <w:tc>
          <w:tcPr>
            <w:tcW w:w="0" w:type="auto"/>
            <w:shd w:val="clear" w:color="auto" w:fill="auto"/>
            <w:vAlign w:val="center"/>
          </w:tcPr>
          <w:p w14:paraId="613D47F4" w14:textId="29808CE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w:t>
            </w:r>
          </w:p>
        </w:tc>
        <w:tc>
          <w:tcPr>
            <w:tcW w:w="0" w:type="auto"/>
            <w:shd w:val="clear" w:color="auto" w:fill="auto"/>
            <w:vAlign w:val="center"/>
          </w:tcPr>
          <w:p w14:paraId="06FE4C69" w14:textId="43A97CD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7.36</w:t>
            </w:r>
          </w:p>
        </w:tc>
        <w:tc>
          <w:tcPr>
            <w:tcW w:w="0" w:type="auto"/>
            <w:shd w:val="clear" w:color="auto" w:fill="auto"/>
            <w:vAlign w:val="center"/>
          </w:tcPr>
          <w:p w14:paraId="64C619C8" w14:textId="5827FE0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8.04</w:t>
            </w:r>
          </w:p>
        </w:tc>
        <w:tc>
          <w:tcPr>
            <w:tcW w:w="0" w:type="auto"/>
            <w:shd w:val="clear" w:color="auto" w:fill="auto"/>
            <w:vAlign w:val="center"/>
          </w:tcPr>
          <w:p w14:paraId="1ED7EBFE" w14:textId="114A3BC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10.37</w:t>
            </w:r>
          </w:p>
        </w:tc>
      </w:tr>
      <w:tr w:rsidR="008329D1" w:rsidRPr="002F69F6" w14:paraId="605FA74B" w14:textId="77777777" w:rsidTr="00EF47DE">
        <w:trPr>
          <w:trHeight w:val="278"/>
        </w:trPr>
        <w:tc>
          <w:tcPr>
            <w:tcW w:w="0" w:type="auto"/>
            <w:vMerge/>
            <w:vAlign w:val="center"/>
          </w:tcPr>
          <w:p w14:paraId="7529202B"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E83E406" w14:textId="2876EB2F"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4CFC540" w14:textId="34B695FF"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1CEE085" w14:textId="67E3E8D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4.5</w:t>
            </w:r>
          </w:p>
        </w:tc>
        <w:tc>
          <w:tcPr>
            <w:tcW w:w="0" w:type="auto"/>
            <w:shd w:val="clear" w:color="auto" w:fill="auto"/>
            <w:vAlign w:val="center"/>
          </w:tcPr>
          <w:p w14:paraId="088837F8" w14:textId="2D68EFC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w:t>
            </w:r>
          </w:p>
        </w:tc>
        <w:tc>
          <w:tcPr>
            <w:tcW w:w="0" w:type="auto"/>
            <w:shd w:val="clear" w:color="auto" w:fill="auto"/>
            <w:vAlign w:val="center"/>
          </w:tcPr>
          <w:p w14:paraId="6CD7DCEA" w14:textId="2DC467F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9.5</w:t>
            </w:r>
          </w:p>
        </w:tc>
        <w:tc>
          <w:tcPr>
            <w:tcW w:w="0" w:type="auto"/>
            <w:shd w:val="clear" w:color="auto" w:fill="auto"/>
            <w:vAlign w:val="center"/>
          </w:tcPr>
          <w:p w14:paraId="3042E336" w14:textId="62D41B3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9.88</w:t>
            </w:r>
          </w:p>
        </w:tc>
        <w:tc>
          <w:tcPr>
            <w:tcW w:w="0" w:type="auto"/>
            <w:shd w:val="clear" w:color="auto" w:fill="auto"/>
            <w:vAlign w:val="center"/>
          </w:tcPr>
          <w:p w14:paraId="11135F2B" w14:textId="7E24A2D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17.91</w:t>
            </w:r>
          </w:p>
        </w:tc>
        <w:tc>
          <w:tcPr>
            <w:tcW w:w="0" w:type="auto"/>
            <w:shd w:val="clear" w:color="auto" w:fill="auto"/>
            <w:vAlign w:val="center"/>
          </w:tcPr>
          <w:p w14:paraId="2F36B237" w14:textId="5E88AD4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45.12</w:t>
            </w:r>
          </w:p>
        </w:tc>
      </w:tr>
      <w:tr w:rsidR="008329D1" w:rsidRPr="002F69F6" w14:paraId="7589E7EB" w14:textId="77777777" w:rsidTr="00EF47DE">
        <w:trPr>
          <w:trHeight w:val="278"/>
        </w:trPr>
        <w:tc>
          <w:tcPr>
            <w:tcW w:w="0" w:type="auto"/>
            <w:vMerge/>
            <w:vAlign w:val="center"/>
          </w:tcPr>
          <w:p w14:paraId="0EC153D5"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0A1D4BE" w14:textId="45C4175E"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B6B5776" w14:textId="678553BD"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0072CED" w14:textId="3C6BA70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E533884" w14:textId="08F285A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59AC178A" w14:textId="5AFE9C5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3A0FDF14" w14:textId="74C1217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29.68</w:t>
            </w:r>
          </w:p>
        </w:tc>
        <w:tc>
          <w:tcPr>
            <w:tcW w:w="0" w:type="auto"/>
            <w:shd w:val="clear" w:color="auto" w:fill="auto"/>
            <w:vAlign w:val="center"/>
          </w:tcPr>
          <w:p w14:paraId="0DEDC2DB" w14:textId="302E3E0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80.75</w:t>
            </w:r>
          </w:p>
        </w:tc>
        <w:tc>
          <w:tcPr>
            <w:tcW w:w="0" w:type="auto"/>
            <w:shd w:val="clear" w:color="auto" w:fill="auto"/>
            <w:vAlign w:val="center"/>
          </w:tcPr>
          <w:p w14:paraId="7559150F" w14:textId="790E845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566.89</w:t>
            </w:r>
          </w:p>
        </w:tc>
      </w:tr>
      <w:tr w:rsidR="008329D1" w:rsidRPr="002F69F6" w14:paraId="12DFBF27" w14:textId="77777777" w:rsidTr="00EF47DE">
        <w:trPr>
          <w:trHeight w:val="278"/>
        </w:trPr>
        <w:tc>
          <w:tcPr>
            <w:tcW w:w="0" w:type="auto"/>
            <w:vMerge/>
            <w:vAlign w:val="center"/>
          </w:tcPr>
          <w:p w14:paraId="582D059E"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46930BCC" w14:textId="29B9CE53" w:rsidR="008329D1" w:rsidRPr="0051380B"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12385A78" w14:textId="4655F8C9"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16F35A67" w14:textId="3CF893E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6.6</w:t>
            </w:r>
          </w:p>
        </w:tc>
        <w:tc>
          <w:tcPr>
            <w:tcW w:w="0" w:type="auto"/>
            <w:shd w:val="clear" w:color="auto" w:fill="auto"/>
            <w:vAlign w:val="center"/>
          </w:tcPr>
          <w:p w14:paraId="10DFECB9" w14:textId="274E5CD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w:t>
            </w:r>
          </w:p>
        </w:tc>
        <w:tc>
          <w:tcPr>
            <w:tcW w:w="0" w:type="auto"/>
            <w:shd w:val="clear" w:color="auto" w:fill="auto"/>
            <w:vAlign w:val="center"/>
          </w:tcPr>
          <w:p w14:paraId="79893DBC" w14:textId="044C2A6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11.7</w:t>
            </w:r>
          </w:p>
        </w:tc>
        <w:tc>
          <w:tcPr>
            <w:tcW w:w="0" w:type="auto"/>
            <w:shd w:val="clear" w:color="auto" w:fill="auto"/>
            <w:vAlign w:val="center"/>
          </w:tcPr>
          <w:p w14:paraId="21124EE8" w14:textId="79036EC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62.93</w:t>
            </w:r>
          </w:p>
        </w:tc>
        <w:tc>
          <w:tcPr>
            <w:tcW w:w="0" w:type="auto"/>
            <w:shd w:val="clear" w:color="auto" w:fill="auto"/>
            <w:vAlign w:val="center"/>
          </w:tcPr>
          <w:p w14:paraId="5669ECA0" w14:textId="13BDE5C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101.94</w:t>
            </w:r>
          </w:p>
        </w:tc>
        <w:tc>
          <w:tcPr>
            <w:tcW w:w="0" w:type="auto"/>
            <w:shd w:val="clear" w:color="auto" w:fill="auto"/>
            <w:vAlign w:val="center"/>
          </w:tcPr>
          <w:p w14:paraId="38A7A7DE" w14:textId="77256F3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133.32</w:t>
            </w:r>
          </w:p>
        </w:tc>
      </w:tr>
      <w:tr w:rsidR="008329D1" w:rsidRPr="002F69F6" w14:paraId="0BA8B51C" w14:textId="77777777" w:rsidTr="002D70E5">
        <w:trPr>
          <w:trHeight w:val="278"/>
        </w:trPr>
        <w:tc>
          <w:tcPr>
            <w:tcW w:w="0" w:type="auto"/>
            <w:vMerge/>
          </w:tcPr>
          <w:p w14:paraId="159197CB"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CB4E3EE" w14:textId="523D5278"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298F41C" w14:textId="14A7744B"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0D99710" w14:textId="722976D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w:t>
            </w:r>
          </w:p>
        </w:tc>
        <w:tc>
          <w:tcPr>
            <w:tcW w:w="0" w:type="auto"/>
            <w:shd w:val="clear" w:color="auto" w:fill="auto"/>
            <w:vAlign w:val="center"/>
          </w:tcPr>
          <w:p w14:paraId="2684FFD4" w14:textId="3BC0DD5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w:t>
            </w:r>
          </w:p>
        </w:tc>
        <w:tc>
          <w:tcPr>
            <w:tcW w:w="0" w:type="auto"/>
            <w:shd w:val="clear" w:color="auto" w:fill="auto"/>
            <w:vAlign w:val="center"/>
          </w:tcPr>
          <w:p w14:paraId="575738A3" w14:textId="70F908B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3.5</w:t>
            </w:r>
          </w:p>
        </w:tc>
        <w:tc>
          <w:tcPr>
            <w:tcW w:w="0" w:type="auto"/>
            <w:shd w:val="clear" w:color="auto" w:fill="auto"/>
            <w:vAlign w:val="center"/>
          </w:tcPr>
          <w:p w14:paraId="4824B023" w14:textId="1CD0E6D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8.71</w:t>
            </w:r>
          </w:p>
        </w:tc>
        <w:tc>
          <w:tcPr>
            <w:tcW w:w="0" w:type="auto"/>
            <w:shd w:val="clear" w:color="auto" w:fill="auto"/>
            <w:vAlign w:val="center"/>
          </w:tcPr>
          <w:p w14:paraId="42861046" w14:textId="1535B2E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10.39</w:t>
            </w:r>
          </w:p>
        </w:tc>
        <w:tc>
          <w:tcPr>
            <w:tcW w:w="0" w:type="auto"/>
            <w:shd w:val="clear" w:color="auto" w:fill="auto"/>
            <w:vAlign w:val="center"/>
          </w:tcPr>
          <w:p w14:paraId="2C2B13F0" w14:textId="481E3DF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12.31</w:t>
            </w:r>
          </w:p>
        </w:tc>
      </w:tr>
      <w:tr w:rsidR="008329D1" w:rsidRPr="002F69F6" w14:paraId="12D5318E" w14:textId="77777777" w:rsidTr="002D70E5">
        <w:trPr>
          <w:trHeight w:val="278"/>
        </w:trPr>
        <w:tc>
          <w:tcPr>
            <w:tcW w:w="0" w:type="auto"/>
            <w:vMerge/>
          </w:tcPr>
          <w:p w14:paraId="76A27D2D"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2389B42" w14:textId="0D790431"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0A913A3" w14:textId="67F72814"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616313D4" w14:textId="4B3BD69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w:t>
            </w:r>
          </w:p>
        </w:tc>
        <w:tc>
          <w:tcPr>
            <w:tcW w:w="0" w:type="auto"/>
            <w:shd w:val="clear" w:color="auto" w:fill="auto"/>
            <w:vAlign w:val="center"/>
          </w:tcPr>
          <w:p w14:paraId="30FC8E06" w14:textId="51A5337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6.5</w:t>
            </w:r>
          </w:p>
        </w:tc>
        <w:tc>
          <w:tcPr>
            <w:tcW w:w="0" w:type="auto"/>
            <w:shd w:val="clear" w:color="auto" w:fill="auto"/>
            <w:vAlign w:val="center"/>
          </w:tcPr>
          <w:p w14:paraId="63E14622" w14:textId="49B4C57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9.5</w:t>
            </w:r>
          </w:p>
        </w:tc>
        <w:tc>
          <w:tcPr>
            <w:tcW w:w="0" w:type="auto"/>
            <w:shd w:val="clear" w:color="auto" w:fill="auto"/>
            <w:vAlign w:val="center"/>
          </w:tcPr>
          <w:p w14:paraId="544C6AE8" w14:textId="3708EAA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16.78</w:t>
            </w:r>
          </w:p>
        </w:tc>
        <w:tc>
          <w:tcPr>
            <w:tcW w:w="0" w:type="auto"/>
            <w:shd w:val="clear" w:color="auto" w:fill="auto"/>
            <w:vAlign w:val="center"/>
          </w:tcPr>
          <w:p w14:paraId="12AE16FB" w14:textId="6C1FFDB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24.40</w:t>
            </w:r>
          </w:p>
        </w:tc>
        <w:tc>
          <w:tcPr>
            <w:tcW w:w="0" w:type="auto"/>
            <w:shd w:val="clear" w:color="auto" w:fill="auto"/>
            <w:vAlign w:val="center"/>
          </w:tcPr>
          <w:p w14:paraId="3BB466B6" w14:textId="2255FE0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37.86</w:t>
            </w:r>
          </w:p>
        </w:tc>
      </w:tr>
      <w:tr w:rsidR="008329D1" w:rsidRPr="002F69F6" w14:paraId="2AFC9433" w14:textId="77777777" w:rsidTr="002D70E5">
        <w:trPr>
          <w:trHeight w:val="278"/>
        </w:trPr>
        <w:tc>
          <w:tcPr>
            <w:tcW w:w="0" w:type="auto"/>
            <w:vMerge/>
          </w:tcPr>
          <w:p w14:paraId="3CA751AF"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7DADB79" w14:textId="52A91C16"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2225DFD" w14:textId="4000280B"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3B7C931E" w14:textId="57FFE9A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3524C86E" w14:textId="0FB3769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5F29F854" w14:textId="72D997A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68289C95" w14:textId="209B09B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262.26</w:t>
            </w:r>
          </w:p>
        </w:tc>
        <w:tc>
          <w:tcPr>
            <w:tcW w:w="0" w:type="auto"/>
            <w:shd w:val="clear" w:color="auto" w:fill="auto"/>
            <w:vAlign w:val="center"/>
          </w:tcPr>
          <w:p w14:paraId="790BF9CF" w14:textId="76D00EC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520.67</w:t>
            </w:r>
          </w:p>
        </w:tc>
        <w:tc>
          <w:tcPr>
            <w:tcW w:w="0" w:type="auto"/>
            <w:shd w:val="clear" w:color="auto" w:fill="auto"/>
            <w:vAlign w:val="center"/>
          </w:tcPr>
          <w:p w14:paraId="5B7B79CD" w14:textId="26D4316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659.35</w:t>
            </w:r>
          </w:p>
        </w:tc>
      </w:tr>
      <w:tr w:rsidR="008329D1" w:rsidRPr="002F69F6" w14:paraId="3DA9F15A" w14:textId="77777777" w:rsidTr="00EF47DE">
        <w:trPr>
          <w:trHeight w:val="278"/>
        </w:trPr>
        <w:tc>
          <w:tcPr>
            <w:tcW w:w="0" w:type="auto"/>
            <w:vMerge w:val="restart"/>
            <w:vAlign w:val="center"/>
          </w:tcPr>
          <w:p w14:paraId="56FC3A54" w14:textId="55149976" w:rsidR="008329D1" w:rsidRPr="002F69F6"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71E5B7A4" w14:textId="79F56A4E" w:rsidR="008329D1" w:rsidRPr="005B61E5"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14C31035" w14:textId="4C7C6835"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1A517DE0" w14:textId="357803F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4.9</w:t>
            </w:r>
          </w:p>
        </w:tc>
        <w:tc>
          <w:tcPr>
            <w:tcW w:w="0" w:type="auto"/>
            <w:shd w:val="clear" w:color="auto" w:fill="auto"/>
            <w:vAlign w:val="center"/>
          </w:tcPr>
          <w:p w14:paraId="4356ABD4" w14:textId="583D533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6.2</w:t>
            </w:r>
          </w:p>
        </w:tc>
        <w:tc>
          <w:tcPr>
            <w:tcW w:w="0" w:type="auto"/>
            <w:shd w:val="clear" w:color="auto" w:fill="auto"/>
            <w:vAlign w:val="center"/>
          </w:tcPr>
          <w:p w14:paraId="6F0AB95B" w14:textId="43ADD35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16.3</w:t>
            </w:r>
          </w:p>
        </w:tc>
        <w:tc>
          <w:tcPr>
            <w:tcW w:w="0" w:type="auto"/>
            <w:shd w:val="clear" w:color="auto" w:fill="auto"/>
            <w:vAlign w:val="center"/>
          </w:tcPr>
          <w:p w14:paraId="0975D3FE" w14:textId="7E92C96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10.86</w:t>
            </w:r>
          </w:p>
        </w:tc>
        <w:tc>
          <w:tcPr>
            <w:tcW w:w="0" w:type="auto"/>
            <w:shd w:val="clear" w:color="auto" w:fill="auto"/>
            <w:vAlign w:val="center"/>
          </w:tcPr>
          <w:p w14:paraId="08527B63" w14:textId="6045C28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23.96</w:t>
            </w:r>
          </w:p>
        </w:tc>
        <w:tc>
          <w:tcPr>
            <w:tcW w:w="0" w:type="auto"/>
            <w:shd w:val="clear" w:color="auto" w:fill="auto"/>
            <w:vAlign w:val="center"/>
          </w:tcPr>
          <w:p w14:paraId="5F543CB6" w14:textId="6F45430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164.53</w:t>
            </w:r>
          </w:p>
        </w:tc>
      </w:tr>
      <w:tr w:rsidR="008329D1" w:rsidRPr="002F69F6" w14:paraId="137B036F" w14:textId="77777777" w:rsidTr="002D70E5">
        <w:trPr>
          <w:trHeight w:val="278"/>
        </w:trPr>
        <w:tc>
          <w:tcPr>
            <w:tcW w:w="0" w:type="auto"/>
            <w:vMerge/>
          </w:tcPr>
          <w:p w14:paraId="06BC01BB"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C488588" w14:textId="25569C6F"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537A9C5" w14:textId="5BB68CA6"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378ABAE" w14:textId="4F288EE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w:t>
            </w:r>
          </w:p>
        </w:tc>
        <w:tc>
          <w:tcPr>
            <w:tcW w:w="0" w:type="auto"/>
            <w:shd w:val="clear" w:color="auto" w:fill="auto"/>
            <w:vAlign w:val="center"/>
          </w:tcPr>
          <w:p w14:paraId="375F0622" w14:textId="61FDF77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w:t>
            </w:r>
          </w:p>
        </w:tc>
        <w:tc>
          <w:tcPr>
            <w:tcW w:w="0" w:type="auto"/>
            <w:shd w:val="clear" w:color="auto" w:fill="auto"/>
            <w:vAlign w:val="center"/>
          </w:tcPr>
          <w:p w14:paraId="537B0A9C" w14:textId="670BBD7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w:t>
            </w:r>
          </w:p>
        </w:tc>
        <w:tc>
          <w:tcPr>
            <w:tcW w:w="0" w:type="auto"/>
            <w:shd w:val="clear" w:color="auto" w:fill="auto"/>
            <w:vAlign w:val="center"/>
          </w:tcPr>
          <w:p w14:paraId="3252EEB8" w14:textId="4870564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5.53</w:t>
            </w:r>
          </w:p>
        </w:tc>
        <w:tc>
          <w:tcPr>
            <w:tcW w:w="0" w:type="auto"/>
            <w:shd w:val="clear" w:color="auto" w:fill="auto"/>
            <w:vAlign w:val="center"/>
          </w:tcPr>
          <w:p w14:paraId="329CDFD6" w14:textId="18AA7F5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6.73</w:t>
            </w:r>
          </w:p>
        </w:tc>
        <w:tc>
          <w:tcPr>
            <w:tcW w:w="0" w:type="auto"/>
            <w:shd w:val="clear" w:color="auto" w:fill="auto"/>
            <w:vAlign w:val="center"/>
          </w:tcPr>
          <w:p w14:paraId="4743EA29" w14:textId="5FE30FA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9.04</w:t>
            </w:r>
          </w:p>
        </w:tc>
      </w:tr>
      <w:tr w:rsidR="008329D1" w:rsidRPr="002F69F6" w14:paraId="166E7F41" w14:textId="77777777" w:rsidTr="002D70E5">
        <w:trPr>
          <w:trHeight w:val="278"/>
        </w:trPr>
        <w:tc>
          <w:tcPr>
            <w:tcW w:w="0" w:type="auto"/>
            <w:vMerge/>
          </w:tcPr>
          <w:p w14:paraId="5772E5F0"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0AED1BE" w14:textId="759B0745"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DB13D17" w14:textId="053E9C84"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8177BE" w14:textId="24DB7F1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w:t>
            </w:r>
          </w:p>
        </w:tc>
        <w:tc>
          <w:tcPr>
            <w:tcW w:w="0" w:type="auto"/>
            <w:shd w:val="clear" w:color="auto" w:fill="auto"/>
            <w:vAlign w:val="center"/>
          </w:tcPr>
          <w:p w14:paraId="28DB8C71" w14:textId="13A7428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4.5</w:t>
            </w:r>
          </w:p>
        </w:tc>
        <w:tc>
          <w:tcPr>
            <w:tcW w:w="0" w:type="auto"/>
            <w:shd w:val="clear" w:color="auto" w:fill="auto"/>
            <w:vAlign w:val="center"/>
          </w:tcPr>
          <w:p w14:paraId="09A78B6B" w14:textId="12B06FE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w:t>
            </w:r>
          </w:p>
        </w:tc>
        <w:tc>
          <w:tcPr>
            <w:tcW w:w="0" w:type="auto"/>
            <w:shd w:val="clear" w:color="auto" w:fill="auto"/>
            <w:vAlign w:val="center"/>
          </w:tcPr>
          <w:p w14:paraId="7B9C3C78" w14:textId="15C23E4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8.03</w:t>
            </w:r>
          </w:p>
        </w:tc>
        <w:tc>
          <w:tcPr>
            <w:tcW w:w="0" w:type="auto"/>
            <w:shd w:val="clear" w:color="auto" w:fill="auto"/>
            <w:vAlign w:val="center"/>
          </w:tcPr>
          <w:p w14:paraId="33C8B511" w14:textId="57DCBEB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14.56</w:t>
            </w:r>
          </w:p>
        </w:tc>
        <w:tc>
          <w:tcPr>
            <w:tcW w:w="0" w:type="auto"/>
            <w:shd w:val="clear" w:color="auto" w:fill="auto"/>
            <w:vAlign w:val="center"/>
          </w:tcPr>
          <w:p w14:paraId="35D70F30" w14:textId="4A8DCC9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37.88</w:t>
            </w:r>
          </w:p>
        </w:tc>
      </w:tr>
      <w:tr w:rsidR="008329D1" w:rsidRPr="002F69F6" w14:paraId="1DF745A3" w14:textId="77777777" w:rsidTr="002D70E5">
        <w:trPr>
          <w:trHeight w:val="278"/>
        </w:trPr>
        <w:tc>
          <w:tcPr>
            <w:tcW w:w="0" w:type="auto"/>
            <w:vMerge/>
          </w:tcPr>
          <w:p w14:paraId="160A6AB2"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0828787" w14:textId="6DEC1C66"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A96000A" w14:textId="4E07301F"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78C553C" w14:textId="3CEEDA0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3DAEC8EF" w14:textId="3230281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55F4ACB" w14:textId="7C7E245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63C54302" w14:textId="0E44E35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22.53</w:t>
            </w:r>
          </w:p>
        </w:tc>
        <w:tc>
          <w:tcPr>
            <w:tcW w:w="0" w:type="auto"/>
            <w:shd w:val="clear" w:color="auto" w:fill="auto"/>
            <w:vAlign w:val="center"/>
          </w:tcPr>
          <w:p w14:paraId="21A887E8" w14:textId="03D344D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61.89</w:t>
            </w:r>
          </w:p>
        </w:tc>
        <w:tc>
          <w:tcPr>
            <w:tcW w:w="0" w:type="auto"/>
            <w:shd w:val="clear" w:color="auto" w:fill="auto"/>
            <w:vAlign w:val="center"/>
          </w:tcPr>
          <w:p w14:paraId="5972A380" w14:textId="5B04048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578.16</w:t>
            </w:r>
          </w:p>
        </w:tc>
      </w:tr>
      <w:tr w:rsidR="008329D1" w:rsidRPr="002F69F6" w14:paraId="13323CA6" w14:textId="77777777" w:rsidTr="002D70E5">
        <w:trPr>
          <w:trHeight w:val="278"/>
        </w:trPr>
        <w:tc>
          <w:tcPr>
            <w:tcW w:w="0" w:type="auto"/>
            <w:vMerge/>
          </w:tcPr>
          <w:p w14:paraId="6612051C"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047D29AB" w14:textId="28ABE8E3" w:rsidR="008329D1" w:rsidRPr="005B61E5"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50B42950" w14:textId="6A88B38E"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AA1B1A3" w14:textId="442F946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7.1</w:t>
            </w:r>
          </w:p>
        </w:tc>
        <w:tc>
          <w:tcPr>
            <w:tcW w:w="0" w:type="auto"/>
            <w:shd w:val="clear" w:color="auto" w:fill="auto"/>
            <w:vAlign w:val="center"/>
          </w:tcPr>
          <w:p w14:paraId="1828904F" w14:textId="705C0A1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w:t>
            </w:r>
          </w:p>
        </w:tc>
        <w:tc>
          <w:tcPr>
            <w:tcW w:w="0" w:type="auto"/>
            <w:shd w:val="clear" w:color="auto" w:fill="auto"/>
            <w:vAlign w:val="center"/>
          </w:tcPr>
          <w:p w14:paraId="6734F539" w14:textId="15FB8DF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11.5</w:t>
            </w:r>
          </w:p>
        </w:tc>
        <w:tc>
          <w:tcPr>
            <w:tcW w:w="0" w:type="auto"/>
            <w:shd w:val="clear" w:color="auto" w:fill="auto"/>
            <w:vAlign w:val="center"/>
          </w:tcPr>
          <w:p w14:paraId="75B07354" w14:textId="6E82EBF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78.94</w:t>
            </w:r>
          </w:p>
        </w:tc>
        <w:tc>
          <w:tcPr>
            <w:tcW w:w="0" w:type="auto"/>
            <w:shd w:val="clear" w:color="auto" w:fill="auto"/>
            <w:vAlign w:val="center"/>
          </w:tcPr>
          <w:p w14:paraId="0D4565BD" w14:textId="2FA3406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117.84</w:t>
            </w:r>
          </w:p>
        </w:tc>
        <w:tc>
          <w:tcPr>
            <w:tcW w:w="0" w:type="auto"/>
            <w:shd w:val="clear" w:color="auto" w:fill="auto"/>
            <w:vAlign w:val="center"/>
          </w:tcPr>
          <w:p w14:paraId="3A5CBFAE" w14:textId="24EA181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155.69</w:t>
            </w:r>
          </w:p>
        </w:tc>
      </w:tr>
      <w:tr w:rsidR="008329D1" w:rsidRPr="002F69F6" w14:paraId="79779A1D" w14:textId="77777777" w:rsidTr="002D70E5">
        <w:trPr>
          <w:trHeight w:val="278"/>
        </w:trPr>
        <w:tc>
          <w:tcPr>
            <w:tcW w:w="0" w:type="auto"/>
            <w:vMerge/>
          </w:tcPr>
          <w:p w14:paraId="26B4F88E"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D8C86CC" w14:textId="5C5AE94C"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31C2ABC" w14:textId="195D4846"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AA033FC" w14:textId="43ABFDE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w:t>
            </w:r>
          </w:p>
        </w:tc>
        <w:tc>
          <w:tcPr>
            <w:tcW w:w="0" w:type="auto"/>
            <w:shd w:val="clear" w:color="auto" w:fill="auto"/>
            <w:vAlign w:val="center"/>
          </w:tcPr>
          <w:p w14:paraId="3EF6FB2D" w14:textId="383974C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3.5</w:t>
            </w:r>
          </w:p>
        </w:tc>
        <w:tc>
          <w:tcPr>
            <w:tcW w:w="0" w:type="auto"/>
            <w:shd w:val="clear" w:color="auto" w:fill="auto"/>
            <w:vAlign w:val="center"/>
          </w:tcPr>
          <w:p w14:paraId="240EC2C5" w14:textId="0F4267B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3.5</w:t>
            </w:r>
          </w:p>
        </w:tc>
        <w:tc>
          <w:tcPr>
            <w:tcW w:w="0" w:type="auto"/>
            <w:shd w:val="clear" w:color="auto" w:fill="auto"/>
            <w:vAlign w:val="center"/>
          </w:tcPr>
          <w:p w14:paraId="6552B5BD" w14:textId="0191946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9.86</w:t>
            </w:r>
          </w:p>
        </w:tc>
        <w:tc>
          <w:tcPr>
            <w:tcW w:w="0" w:type="auto"/>
            <w:shd w:val="clear" w:color="auto" w:fill="auto"/>
            <w:vAlign w:val="center"/>
          </w:tcPr>
          <w:p w14:paraId="3112FA03" w14:textId="48F6DA6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12.67</w:t>
            </w:r>
          </w:p>
        </w:tc>
        <w:tc>
          <w:tcPr>
            <w:tcW w:w="0" w:type="auto"/>
            <w:shd w:val="clear" w:color="auto" w:fill="auto"/>
            <w:vAlign w:val="center"/>
          </w:tcPr>
          <w:p w14:paraId="400E2393" w14:textId="4124A67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14.30</w:t>
            </w:r>
          </w:p>
        </w:tc>
      </w:tr>
      <w:tr w:rsidR="008329D1" w:rsidRPr="002F69F6" w14:paraId="611B91BF" w14:textId="77777777" w:rsidTr="002D70E5">
        <w:trPr>
          <w:trHeight w:val="278"/>
        </w:trPr>
        <w:tc>
          <w:tcPr>
            <w:tcW w:w="0" w:type="auto"/>
            <w:vMerge/>
          </w:tcPr>
          <w:p w14:paraId="0AFA45EA"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0FA301D" w14:textId="07B0214D"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914B183" w14:textId="2AAA584F"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9EAB46D" w14:textId="3612DF6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w:t>
            </w:r>
          </w:p>
        </w:tc>
        <w:tc>
          <w:tcPr>
            <w:tcW w:w="0" w:type="auto"/>
            <w:shd w:val="clear" w:color="auto" w:fill="auto"/>
            <w:vAlign w:val="center"/>
          </w:tcPr>
          <w:p w14:paraId="5C187829" w14:textId="0D11206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6.5</w:t>
            </w:r>
          </w:p>
        </w:tc>
        <w:tc>
          <w:tcPr>
            <w:tcW w:w="0" w:type="auto"/>
            <w:shd w:val="clear" w:color="auto" w:fill="auto"/>
            <w:vAlign w:val="center"/>
          </w:tcPr>
          <w:p w14:paraId="31C6B06F" w14:textId="6515BD4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9.5</w:t>
            </w:r>
          </w:p>
        </w:tc>
        <w:tc>
          <w:tcPr>
            <w:tcW w:w="0" w:type="auto"/>
            <w:shd w:val="clear" w:color="auto" w:fill="auto"/>
            <w:vAlign w:val="center"/>
          </w:tcPr>
          <w:p w14:paraId="2E6B6F9D" w14:textId="0E0C2CA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21.71</w:t>
            </w:r>
          </w:p>
        </w:tc>
        <w:tc>
          <w:tcPr>
            <w:tcW w:w="0" w:type="auto"/>
            <w:shd w:val="clear" w:color="auto" w:fill="auto"/>
            <w:vAlign w:val="center"/>
          </w:tcPr>
          <w:p w14:paraId="6AA592FA" w14:textId="041A024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33.59</w:t>
            </w:r>
          </w:p>
        </w:tc>
        <w:tc>
          <w:tcPr>
            <w:tcW w:w="0" w:type="auto"/>
            <w:shd w:val="clear" w:color="auto" w:fill="auto"/>
            <w:vAlign w:val="center"/>
          </w:tcPr>
          <w:p w14:paraId="6D0482D2" w14:textId="74D5F7B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52.55</w:t>
            </w:r>
          </w:p>
        </w:tc>
      </w:tr>
      <w:tr w:rsidR="008329D1" w:rsidRPr="002F69F6" w14:paraId="6351B07F" w14:textId="77777777" w:rsidTr="002D70E5">
        <w:trPr>
          <w:trHeight w:val="278"/>
        </w:trPr>
        <w:tc>
          <w:tcPr>
            <w:tcW w:w="0" w:type="auto"/>
            <w:vMerge/>
          </w:tcPr>
          <w:p w14:paraId="7455A16F"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4BB835A" w14:textId="3E58EBAA"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8AAEAFD" w14:textId="640A8EFC"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005B6D6" w14:textId="4F8D21D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26442229" w14:textId="7458006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1EDF4076" w14:textId="6F1484A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5B89FDE" w14:textId="0132B41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342.64</w:t>
            </w:r>
          </w:p>
        </w:tc>
        <w:tc>
          <w:tcPr>
            <w:tcW w:w="0" w:type="auto"/>
            <w:shd w:val="clear" w:color="auto" w:fill="auto"/>
            <w:vAlign w:val="center"/>
          </w:tcPr>
          <w:p w14:paraId="46D9FFE9" w14:textId="1133CF1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557.62</w:t>
            </w:r>
          </w:p>
        </w:tc>
        <w:tc>
          <w:tcPr>
            <w:tcW w:w="0" w:type="auto"/>
            <w:shd w:val="clear" w:color="auto" w:fill="auto"/>
            <w:vAlign w:val="center"/>
          </w:tcPr>
          <w:p w14:paraId="343B55A7" w14:textId="0B9B8A8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717.50</w:t>
            </w:r>
          </w:p>
        </w:tc>
      </w:tr>
    </w:tbl>
    <w:p w14:paraId="36CE437E" w14:textId="77777777" w:rsidR="00A135F8" w:rsidRDefault="00A135F8" w:rsidP="00A135F8">
      <w:pPr>
        <w:rPr>
          <w:lang w:val="en-GB"/>
        </w:rPr>
      </w:pPr>
    </w:p>
    <w:p w14:paraId="21FFFFE2" w14:textId="5C3EC944" w:rsidR="00A135F8" w:rsidRDefault="00A135F8" w:rsidP="00A135F8">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 xml:space="preserve">Table </w:t>
      </w:r>
      <w:r>
        <w:rPr>
          <w:rFonts w:ascii="Times New Roman" w:eastAsia="等线" w:hAnsi="Times New Roman" w:cs="Times New Roman" w:hint="eastAsia"/>
          <w:b/>
          <w:kern w:val="0"/>
          <w:sz w:val="20"/>
          <w:szCs w:val="20"/>
          <w:lang w:val="en-GB"/>
        </w:rPr>
        <w:t>B.3.1.2.2-2: 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Urban Macro (FR1) dynamic SBFD vs. semi-static SBFD, </w:t>
      </w:r>
      <w:r w:rsidRPr="005B61E5">
        <w:rPr>
          <w:rFonts w:ascii="Times New Roman" w:eastAsia="等线" w:hAnsi="Times New Roman" w:cs="Times New Roman"/>
          <w:b/>
          <w:kern w:val="0"/>
          <w:sz w:val="20"/>
          <w:szCs w:val="20"/>
          <w:lang w:val="en-GB"/>
        </w:rPr>
        <w:t>{XXXXU}</w:t>
      </w:r>
    </w:p>
    <w:p w14:paraId="75084309" w14:textId="77777777" w:rsidR="00A135F8" w:rsidRPr="005B61E5" w:rsidRDefault="00A135F8" w:rsidP="00A135F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812"/>
        <w:gridCol w:w="871"/>
        <w:gridCol w:w="956"/>
        <w:gridCol w:w="1092"/>
        <w:gridCol w:w="1051"/>
        <w:gridCol w:w="871"/>
        <w:gridCol w:w="1092"/>
        <w:gridCol w:w="937"/>
      </w:tblGrid>
      <w:tr w:rsidR="002D70E5" w:rsidRPr="002F69F6" w14:paraId="0998EE0E" w14:textId="77777777" w:rsidTr="00653B4B">
        <w:trPr>
          <w:trHeight w:val="278"/>
        </w:trPr>
        <w:tc>
          <w:tcPr>
            <w:tcW w:w="0" w:type="auto"/>
            <w:gridSpan w:val="9"/>
          </w:tcPr>
          <w:p w14:paraId="5900AA7A" w14:textId="58083792" w:rsidR="002D70E5" w:rsidRPr="002F69F6" w:rsidRDefault="002D70E5" w:rsidP="00807668">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2D70E5" w:rsidRPr="002F69F6" w14:paraId="56821FE0" w14:textId="77777777" w:rsidTr="00C5562A">
        <w:trPr>
          <w:trHeight w:val="278"/>
        </w:trPr>
        <w:tc>
          <w:tcPr>
            <w:tcW w:w="0" w:type="auto"/>
            <w:gridSpan w:val="3"/>
            <w:vMerge w:val="restart"/>
          </w:tcPr>
          <w:p w14:paraId="4AF1397F" w14:textId="5767BF8C"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23378FA3"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vivo</w:t>
            </w:r>
            <w:r w:rsidRPr="002F69F6">
              <w:rPr>
                <w:rFonts w:ascii="Times New Roman" w:eastAsia="等线" w:hAnsi="Times New Roman" w:cs="Times New Roman"/>
                <w:b/>
                <w:color w:val="000000"/>
                <w:kern w:val="0"/>
                <w:sz w:val="20"/>
                <w:szCs w:val="20"/>
              </w:rPr>
              <w:t>]</w:t>
            </w:r>
          </w:p>
        </w:tc>
        <w:tc>
          <w:tcPr>
            <w:tcW w:w="0" w:type="auto"/>
            <w:gridSpan w:val="3"/>
            <w:shd w:val="clear" w:color="auto" w:fill="auto"/>
            <w:vAlign w:val="center"/>
          </w:tcPr>
          <w:p w14:paraId="258E132B"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w:t>
            </w:r>
            <w:r>
              <w:rPr>
                <w:rFonts w:ascii="Times New Roman" w:eastAsia="等线" w:hAnsi="Times New Roman" w:cs="Times New Roman" w:hint="eastAsia"/>
                <w:b/>
                <w:color w:val="000000"/>
                <w:kern w:val="0"/>
                <w:sz w:val="20"/>
                <w:szCs w:val="20"/>
              </w:rPr>
              <w:t>Ericsson</w:t>
            </w:r>
            <w:r w:rsidRPr="002F69F6">
              <w:rPr>
                <w:rFonts w:ascii="Times New Roman" w:eastAsia="等线" w:hAnsi="Times New Roman" w:cs="Times New Roman"/>
                <w:b/>
                <w:color w:val="000000"/>
                <w:kern w:val="0"/>
                <w:sz w:val="20"/>
                <w:szCs w:val="20"/>
              </w:rPr>
              <w:t>]</w:t>
            </w:r>
          </w:p>
        </w:tc>
      </w:tr>
      <w:tr w:rsidR="002D70E5" w:rsidRPr="002F69F6" w14:paraId="5CECBED8" w14:textId="77777777" w:rsidTr="00C5562A">
        <w:trPr>
          <w:trHeight w:val="278"/>
        </w:trPr>
        <w:tc>
          <w:tcPr>
            <w:tcW w:w="0" w:type="auto"/>
            <w:gridSpan w:val="3"/>
            <w:vMerge/>
          </w:tcPr>
          <w:p w14:paraId="590DCA9C" w14:textId="352DE207"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122B4A4"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2B78B59F"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0DC5786"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30168EF4"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6C76EBA6"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293B244F"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8329D1" w:rsidRPr="002F69F6" w14:paraId="717B95E4" w14:textId="77777777" w:rsidTr="006054D3">
        <w:trPr>
          <w:trHeight w:val="278"/>
        </w:trPr>
        <w:tc>
          <w:tcPr>
            <w:tcW w:w="0" w:type="auto"/>
            <w:vMerge w:val="restart"/>
            <w:vAlign w:val="center"/>
          </w:tcPr>
          <w:p w14:paraId="1167A832" w14:textId="68EF6367" w:rsidR="008329D1"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532BB456" w14:textId="3DB98672" w:rsidR="008329D1" w:rsidRPr="002F69F6"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4EB21791" w14:textId="2EDBA90E"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213EE4BA" w14:textId="734437F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8.66%</w:t>
            </w:r>
          </w:p>
        </w:tc>
        <w:tc>
          <w:tcPr>
            <w:tcW w:w="0" w:type="auto"/>
            <w:shd w:val="clear" w:color="auto" w:fill="auto"/>
            <w:vAlign w:val="center"/>
          </w:tcPr>
          <w:p w14:paraId="04D97F40" w14:textId="1B24D53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23.17%</w:t>
            </w:r>
          </w:p>
        </w:tc>
        <w:tc>
          <w:tcPr>
            <w:tcW w:w="0" w:type="auto"/>
            <w:shd w:val="clear" w:color="auto" w:fill="auto"/>
            <w:vAlign w:val="center"/>
          </w:tcPr>
          <w:p w14:paraId="26F37F43" w14:textId="6F14F6B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57.60%</w:t>
            </w:r>
          </w:p>
        </w:tc>
        <w:tc>
          <w:tcPr>
            <w:tcW w:w="0" w:type="auto"/>
            <w:shd w:val="clear" w:color="auto" w:fill="auto"/>
            <w:vAlign w:val="center"/>
          </w:tcPr>
          <w:p w14:paraId="6665EBFA" w14:textId="124908B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6F1AD053" w14:textId="16DF5C1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2B6FFAD" w14:textId="11DBFC5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r>
      <w:tr w:rsidR="008329D1" w:rsidRPr="002F69F6" w14:paraId="4FDE7117" w14:textId="77777777" w:rsidTr="006054D3">
        <w:trPr>
          <w:trHeight w:val="278"/>
        </w:trPr>
        <w:tc>
          <w:tcPr>
            <w:tcW w:w="0" w:type="auto"/>
            <w:vMerge/>
            <w:vAlign w:val="center"/>
          </w:tcPr>
          <w:p w14:paraId="7BEF65F1"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9C975F5" w14:textId="50AC456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0BF4398" w14:textId="3BF13FF3"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04910759" w14:textId="3F6CCC0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13.81%</w:t>
            </w:r>
          </w:p>
        </w:tc>
        <w:tc>
          <w:tcPr>
            <w:tcW w:w="0" w:type="auto"/>
            <w:shd w:val="clear" w:color="auto" w:fill="auto"/>
            <w:vAlign w:val="center"/>
          </w:tcPr>
          <w:p w14:paraId="4AD38EBD" w14:textId="4BDD1A3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36.95%</w:t>
            </w:r>
          </w:p>
        </w:tc>
        <w:tc>
          <w:tcPr>
            <w:tcW w:w="0" w:type="auto"/>
            <w:shd w:val="clear" w:color="auto" w:fill="auto"/>
            <w:vAlign w:val="center"/>
          </w:tcPr>
          <w:p w14:paraId="3117C559" w14:textId="7C44783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91.85%</w:t>
            </w:r>
          </w:p>
        </w:tc>
        <w:tc>
          <w:tcPr>
            <w:tcW w:w="0" w:type="auto"/>
            <w:shd w:val="clear" w:color="auto" w:fill="auto"/>
            <w:vAlign w:val="center"/>
          </w:tcPr>
          <w:p w14:paraId="77FAB541" w14:textId="69C5B37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9.54%</w:t>
            </w:r>
          </w:p>
        </w:tc>
        <w:tc>
          <w:tcPr>
            <w:tcW w:w="0" w:type="auto"/>
            <w:shd w:val="clear" w:color="auto" w:fill="auto"/>
            <w:vAlign w:val="center"/>
          </w:tcPr>
          <w:p w14:paraId="68087B38" w14:textId="6081FCD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42.18%</w:t>
            </w:r>
          </w:p>
        </w:tc>
        <w:tc>
          <w:tcPr>
            <w:tcW w:w="0" w:type="auto"/>
            <w:shd w:val="clear" w:color="auto" w:fill="auto"/>
            <w:vAlign w:val="center"/>
          </w:tcPr>
          <w:p w14:paraId="286BEFE2" w14:textId="75CDE1E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77.53%</w:t>
            </w:r>
          </w:p>
        </w:tc>
      </w:tr>
      <w:tr w:rsidR="008329D1" w:rsidRPr="002F69F6" w14:paraId="390E468A" w14:textId="77777777" w:rsidTr="006054D3">
        <w:trPr>
          <w:trHeight w:val="278"/>
        </w:trPr>
        <w:tc>
          <w:tcPr>
            <w:tcW w:w="0" w:type="auto"/>
            <w:vMerge/>
            <w:vAlign w:val="center"/>
          </w:tcPr>
          <w:p w14:paraId="2E8BABA4" w14:textId="77777777" w:rsidR="008329D1"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46184EA4" w14:textId="2A26D37A" w:rsidR="008329D1" w:rsidRPr="002F69F6"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2D8DC8D0" w14:textId="770B31F1"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335DA83C" w14:textId="7660494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1.36%</w:t>
            </w:r>
          </w:p>
        </w:tc>
        <w:tc>
          <w:tcPr>
            <w:tcW w:w="0" w:type="auto"/>
            <w:shd w:val="clear" w:color="auto" w:fill="auto"/>
            <w:vAlign w:val="center"/>
          </w:tcPr>
          <w:p w14:paraId="2B0BC304" w14:textId="66E864C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4.52%</w:t>
            </w:r>
          </w:p>
        </w:tc>
        <w:tc>
          <w:tcPr>
            <w:tcW w:w="0" w:type="auto"/>
            <w:shd w:val="clear" w:color="auto" w:fill="auto"/>
            <w:vAlign w:val="center"/>
          </w:tcPr>
          <w:p w14:paraId="7D453349" w14:textId="7C6F692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18.49%</w:t>
            </w:r>
          </w:p>
        </w:tc>
        <w:tc>
          <w:tcPr>
            <w:tcW w:w="0" w:type="auto"/>
            <w:shd w:val="clear" w:color="auto" w:fill="auto"/>
            <w:vAlign w:val="center"/>
          </w:tcPr>
          <w:p w14:paraId="62CD789F" w14:textId="5922F4B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7F994466" w14:textId="2D12AC4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35E1F8B0" w14:textId="4068088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r>
      <w:tr w:rsidR="008329D1" w:rsidRPr="002F69F6" w14:paraId="03C268AA" w14:textId="77777777" w:rsidTr="006054D3">
        <w:trPr>
          <w:trHeight w:val="278"/>
        </w:trPr>
        <w:tc>
          <w:tcPr>
            <w:tcW w:w="0" w:type="auto"/>
            <w:vMerge/>
            <w:vAlign w:val="center"/>
          </w:tcPr>
          <w:p w14:paraId="3F50CA25"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5C73B62" w14:textId="3F446E85"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73DE7A8" w14:textId="0387DA59"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4CECF5B1" w14:textId="721C93C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3.79%</w:t>
            </w:r>
          </w:p>
        </w:tc>
        <w:tc>
          <w:tcPr>
            <w:tcW w:w="0" w:type="auto"/>
            <w:shd w:val="clear" w:color="auto" w:fill="auto"/>
            <w:vAlign w:val="center"/>
          </w:tcPr>
          <w:p w14:paraId="399A6317" w14:textId="4D5E775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12.62%</w:t>
            </w:r>
          </w:p>
        </w:tc>
        <w:tc>
          <w:tcPr>
            <w:tcW w:w="0" w:type="auto"/>
            <w:shd w:val="clear" w:color="auto" w:fill="auto"/>
            <w:vAlign w:val="center"/>
          </w:tcPr>
          <w:p w14:paraId="72D83062" w14:textId="3C14041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51.63%</w:t>
            </w:r>
          </w:p>
        </w:tc>
        <w:tc>
          <w:tcPr>
            <w:tcW w:w="0" w:type="auto"/>
            <w:shd w:val="clear" w:color="auto" w:fill="auto"/>
            <w:vAlign w:val="center"/>
          </w:tcPr>
          <w:p w14:paraId="6AC5274B" w14:textId="66EEB46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3.64%</w:t>
            </w:r>
          </w:p>
        </w:tc>
        <w:tc>
          <w:tcPr>
            <w:tcW w:w="0" w:type="auto"/>
            <w:shd w:val="clear" w:color="auto" w:fill="auto"/>
            <w:vAlign w:val="center"/>
          </w:tcPr>
          <w:p w14:paraId="288166A7" w14:textId="6E8B0A5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17.69%</w:t>
            </w:r>
          </w:p>
        </w:tc>
        <w:tc>
          <w:tcPr>
            <w:tcW w:w="0" w:type="auto"/>
            <w:shd w:val="clear" w:color="auto" w:fill="auto"/>
            <w:vAlign w:val="center"/>
          </w:tcPr>
          <w:p w14:paraId="074BD8A2" w14:textId="671967C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37.30%</w:t>
            </w:r>
          </w:p>
        </w:tc>
      </w:tr>
      <w:tr w:rsidR="008329D1" w:rsidRPr="002F69F6" w14:paraId="1AFB30B9" w14:textId="77777777" w:rsidTr="006054D3">
        <w:trPr>
          <w:trHeight w:val="278"/>
        </w:trPr>
        <w:tc>
          <w:tcPr>
            <w:tcW w:w="0" w:type="auto"/>
            <w:vMerge w:val="restart"/>
            <w:vAlign w:val="center"/>
          </w:tcPr>
          <w:p w14:paraId="3C7790C9" w14:textId="42C55A42" w:rsidR="008329D1"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594F44F0" w14:textId="1967C183" w:rsidR="008329D1" w:rsidRPr="002F69F6"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511481CE" w14:textId="089EC55C"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1AC494C7" w14:textId="54B0116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8.58%</w:t>
            </w:r>
          </w:p>
        </w:tc>
        <w:tc>
          <w:tcPr>
            <w:tcW w:w="0" w:type="auto"/>
            <w:shd w:val="clear" w:color="auto" w:fill="auto"/>
            <w:vAlign w:val="center"/>
          </w:tcPr>
          <w:p w14:paraId="028C6113" w14:textId="0198151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24.19%</w:t>
            </w:r>
          </w:p>
        </w:tc>
        <w:tc>
          <w:tcPr>
            <w:tcW w:w="0" w:type="auto"/>
            <w:shd w:val="clear" w:color="auto" w:fill="auto"/>
            <w:vAlign w:val="center"/>
          </w:tcPr>
          <w:p w14:paraId="5E74D404" w14:textId="426D5B6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52.23%</w:t>
            </w:r>
          </w:p>
        </w:tc>
        <w:tc>
          <w:tcPr>
            <w:tcW w:w="0" w:type="auto"/>
            <w:shd w:val="clear" w:color="auto" w:fill="auto"/>
            <w:vAlign w:val="center"/>
          </w:tcPr>
          <w:p w14:paraId="42F68D8C" w14:textId="7857A48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07A11A84" w14:textId="554ECF5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4A82E796" w14:textId="4B760F3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r>
      <w:tr w:rsidR="008329D1" w:rsidRPr="002F69F6" w14:paraId="619E20F0" w14:textId="77777777" w:rsidTr="002D70E5">
        <w:trPr>
          <w:trHeight w:val="278"/>
        </w:trPr>
        <w:tc>
          <w:tcPr>
            <w:tcW w:w="0" w:type="auto"/>
            <w:vMerge/>
          </w:tcPr>
          <w:p w14:paraId="0B484066"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27D40FA" w14:textId="51FA52D3"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A328678" w14:textId="4E05FCF7"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5F5D86A7" w14:textId="0B3237B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12.89%</w:t>
            </w:r>
          </w:p>
        </w:tc>
        <w:tc>
          <w:tcPr>
            <w:tcW w:w="0" w:type="auto"/>
            <w:shd w:val="clear" w:color="auto" w:fill="auto"/>
            <w:vAlign w:val="center"/>
          </w:tcPr>
          <w:p w14:paraId="2203A570" w14:textId="20909B6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39.65%</w:t>
            </w:r>
          </w:p>
        </w:tc>
        <w:tc>
          <w:tcPr>
            <w:tcW w:w="0" w:type="auto"/>
            <w:shd w:val="clear" w:color="auto" w:fill="auto"/>
            <w:vAlign w:val="center"/>
          </w:tcPr>
          <w:p w14:paraId="00EE7B54" w14:textId="66A5DD0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79.51%</w:t>
            </w:r>
          </w:p>
        </w:tc>
        <w:tc>
          <w:tcPr>
            <w:tcW w:w="0" w:type="auto"/>
            <w:shd w:val="clear" w:color="auto" w:fill="auto"/>
            <w:vAlign w:val="center"/>
          </w:tcPr>
          <w:p w14:paraId="57FDFD7C" w14:textId="041C90D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6.25%</w:t>
            </w:r>
          </w:p>
        </w:tc>
        <w:tc>
          <w:tcPr>
            <w:tcW w:w="0" w:type="auto"/>
            <w:shd w:val="clear" w:color="auto" w:fill="auto"/>
            <w:vAlign w:val="center"/>
          </w:tcPr>
          <w:p w14:paraId="45F27230" w14:textId="56ED25E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10.54%</w:t>
            </w:r>
          </w:p>
        </w:tc>
        <w:tc>
          <w:tcPr>
            <w:tcW w:w="0" w:type="auto"/>
            <w:shd w:val="clear" w:color="auto" w:fill="auto"/>
            <w:vAlign w:val="center"/>
          </w:tcPr>
          <w:p w14:paraId="01136F36" w14:textId="62D4DA2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8.25%</w:t>
            </w:r>
          </w:p>
        </w:tc>
      </w:tr>
      <w:tr w:rsidR="008329D1" w:rsidRPr="002F69F6" w14:paraId="05F164B8" w14:textId="77777777" w:rsidTr="002D70E5">
        <w:trPr>
          <w:trHeight w:val="278"/>
        </w:trPr>
        <w:tc>
          <w:tcPr>
            <w:tcW w:w="0" w:type="auto"/>
            <w:vMerge/>
          </w:tcPr>
          <w:p w14:paraId="0CF632DE" w14:textId="77777777" w:rsidR="008329D1"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72ED33C5" w14:textId="6DDB3110" w:rsidR="008329D1" w:rsidRPr="002F69F6"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10E80115" w14:textId="1348C92C"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2F7E477D" w14:textId="1AC2CB7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1.23%</w:t>
            </w:r>
          </w:p>
        </w:tc>
        <w:tc>
          <w:tcPr>
            <w:tcW w:w="0" w:type="auto"/>
            <w:shd w:val="clear" w:color="auto" w:fill="auto"/>
            <w:vAlign w:val="center"/>
          </w:tcPr>
          <w:p w14:paraId="1A895D7B" w14:textId="3E0442E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4.21%</w:t>
            </w:r>
          </w:p>
        </w:tc>
        <w:tc>
          <w:tcPr>
            <w:tcW w:w="0" w:type="auto"/>
            <w:shd w:val="clear" w:color="auto" w:fill="auto"/>
            <w:vAlign w:val="center"/>
          </w:tcPr>
          <w:p w14:paraId="22D3EDB6" w14:textId="4487C4B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12.57%</w:t>
            </w:r>
          </w:p>
        </w:tc>
        <w:tc>
          <w:tcPr>
            <w:tcW w:w="0" w:type="auto"/>
            <w:shd w:val="clear" w:color="auto" w:fill="auto"/>
            <w:vAlign w:val="center"/>
          </w:tcPr>
          <w:p w14:paraId="3753112C" w14:textId="279201F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08C6855A" w14:textId="2762FD2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c>
          <w:tcPr>
            <w:tcW w:w="0" w:type="auto"/>
            <w:shd w:val="clear" w:color="auto" w:fill="auto"/>
            <w:vAlign w:val="center"/>
          </w:tcPr>
          <w:p w14:paraId="42F6824C" w14:textId="1B96D4D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　</w:t>
            </w:r>
          </w:p>
        </w:tc>
      </w:tr>
      <w:tr w:rsidR="008329D1" w:rsidRPr="002F69F6" w14:paraId="3D2FE8E7" w14:textId="77777777" w:rsidTr="002D70E5">
        <w:trPr>
          <w:trHeight w:val="278"/>
        </w:trPr>
        <w:tc>
          <w:tcPr>
            <w:tcW w:w="0" w:type="auto"/>
            <w:vMerge/>
          </w:tcPr>
          <w:p w14:paraId="0E3E9B1B"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01EB13C" w14:textId="5C0A3275"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48222C3" w14:textId="6A5A6344" w:rsidR="008329D1" w:rsidRPr="005B61E5" w:rsidRDefault="008329D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4F7C761F" w14:textId="0470899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3.96%</w:t>
            </w:r>
          </w:p>
        </w:tc>
        <w:tc>
          <w:tcPr>
            <w:tcW w:w="0" w:type="auto"/>
            <w:shd w:val="clear" w:color="auto" w:fill="auto"/>
            <w:vAlign w:val="center"/>
          </w:tcPr>
          <w:p w14:paraId="74CC5096" w14:textId="6C5A0F0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11.36%</w:t>
            </w:r>
          </w:p>
        </w:tc>
        <w:tc>
          <w:tcPr>
            <w:tcW w:w="0" w:type="auto"/>
            <w:shd w:val="clear" w:color="auto" w:fill="auto"/>
            <w:vAlign w:val="center"/>
          </w:tcPr>
          <w:p w14:paraId="5D3C75B7" w14:textId="55FFAF2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38.44%</w:t>
            </w:r>
          </w:p>
        </w:tc>
        <w:tc>
          <w:tcPr>
            <w:tcW w:w="0" w:type="auto"/>
            <w:shd w:val="clear" w:color="auto" w:fill="auto"/>
            <w:vAlign w:val="center"/>
          </w:tcPr>
          <w:p w14:paraId="737CC49F" w14:textId="4CF0223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1.94%</w:t>
            </w:r>
          </w:p>
        </w:tc>
        <w:tc>
          <w:tcPr>
            <w:tcW w:w="0" w:type="auto"/>
            <w:shd w:val="clear" w:color="auto" w:fill="auto"/>
            <w:vAlign w:val="center"/>
          </w:tcPr>
          <w:p w14:paraId="148FEB1F" w14:textId="335CB1A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14.51%</w:t>
            </w:r>
          </w:p>
        </w:tc>
        <w:tc>
          <w:tcPr>
            <w:tcW w:w="0" w:type="auto"/>
            <w:shd w:val="clear" w:color="auto" w:fill="auto"/>
            <w:vAlign w:val="center"/>
          </w:tcPr>
          <w:p w14:paraId="703BB231" w14:textId="061742B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43.63%</w:t>
            </w:r>
          </w:p>
        </w:tc>
      </w:tr>
      <w:tr w:rsidR="008329D1" w:rsidRPr="002F69F6" w14:paraId="310DDB03" w14:textId="77777777" w:rsidTr="006054D3">
        <w:trPr>
          <w:trHeight w:val="278"/>
        </w:trPr>
        <w:tc>
          <w:tcPr>
            <w:tcW w:w="0" w:type="auto"/>
            <w:vMerge w:val="restart"/>
            <w:vAlign w:val="center"/>
          </w:tcPr>
          <w:p w14:paraId="7C65326D" w14:textId="282468C6" w:rsidR="008329D1" w:rsidRPr="002F69F6"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01623DA3" w14:textId="12D1242B" w:rsidR="008329D1" w:rsidRPr="0051380B"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30E34F89" w14:textId="23E2A2BB"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1B6F12E4" w14:textId="4565FB3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357.67 </w:t>
            </w:r>
          </w:p>
        </w:tc>
        <w:tc>
          <w:tcPr>
            <w:tcW w:w="0" w:type="auto"/>
            <w:shd w:val="clear" w:color="auto" w:fill="auto"/>
            <w:vAlign w:val="center"/>
          </w:tcPr>
          <w:p w14:paraId="0F3464D3" w14:textId="7462EC9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303.61 </w:t>
            </w:r>
          </w:p>
        </w:tc>
        <w:tc>
          <w:tcPr>
            <w:tcW w:w="0" w:type="auto"/>
            <w:shd w:val="clear" w:color="auto" w:fill="auto"/>
            <w:vAlign w:val="center"/>
          </w:tcPr>
          <w:p w14:paraId="680CA005" w14:textId="121BD3A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166.54 </w:t>
            </w:r>
          </w:p>
        </w:tc>
        <w:tc>
          <w:tcPr>
            <w:tcW w:w="0" w:type="auto"/>
            <w:shd w:val="clear" w:color="auto" w:fill="auto"/>
            <w:vAlign w:val="center"/>
          </w:tcPr>
          <w:p w14:paraId="4763CC33" w14:textId="50942D6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376.47</w:t>
            </w:r>
          </w:p>
        </w:tc>
        <w:tc>
          <w:tcPr>
            <w:tcW w:w="0" w:type="auto"/>
            <w:shd w:val="clear" w:color="auto" w:fill="auto"/>
            <w:vAlign w:val="center"/>
          </w:tcPr>
          <w:p w14:paraId="5A9DA3BB" w14:textId="5F9E799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244.51</w:t>
            </w:r>
          </w:p>
        </w:tc>
        <w:tc>
          <w:tcPr>
            <w:tcW w:w="0" w:type="auto"/>
            <w:shd w:val="clear" w:color="auto" w:fill="auto"/>
            <w:vAlign w:val="center"/>
          </w:tcPr>
          <w:p w14:paraId="6C9F29A7" w14:textId="5DAAB5D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121.49</w:t>
            </w:r>
          </w:p>
        </w:tc>
      </w:tr>
      <w:tr w:rsidR="008329D1" w:rsidRPr="002F69F6" w14:paraId="129D3199" w14:textId="77777777" w:rsidTr="006054D3">
        <w:trPr>
          <w:trHeight w:val="278"/>
        </w:trPr>
        <w:tc>
          <w:tcPr>
            <w:tcW w:w="0" w:type="auto"/>
            <w:vMerge/>
            <w:vAlign w:val="center"/>
          </w:tcPr>
          <w:p w14:paraId="7CA2064E"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B97D8C7" w14:textId="514C7143"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B645091" w14:textId="60F1946D"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22739156" w14:textId="7910121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114.20 </w:t>
            </w:r>
          </w:p>
        </w:tc>
        <w:tc>
          <w:tcPr>
            <w:tcW w:w="0" w:type="auto"/>
            <w:shd w:val="clear" w:color="auto" w:fill="auto"/>
            <w:vAlign w:val="center"/>
          </w:tcPr>
          <w:p w14:paraId="469B4EBB" w14:textId="7891D8C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88.15 </w:t>
            </w:r>
          </w:p>
        </w:tc>
        <w:tc>
          <w:tcPr>
            <w:tcW w:w="0" w:type="auto"/>
            <w:shd w:val="clear" w:color="auto" w:fill="auto"/>
            <w:vAlign w:val="center"/>
          </w:tcPr>
          <w:p w14:paraId="4F284881" w14:textId="0E36834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3.25 </w:t>
            </w:r>
          </w:p>
        </w:tc>
        <w:tc>
          <w:tcPr>
            <w:tcW w:w="0" w:type="auto"/>
            <w:shd w:val="clear" w:color="auto" w:fill="auto"/>
            <w:vAlign w:val="center"/>
          </w:tcPr>
          <w:p w14:paraId="57725E45" w14:textId="5C5799D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166.59</w:t>
            </w:r>
          </w:p>
        </w:tc>
        <w:tc>
          <w:tcPr>
            <w:tcW w:w="0" w:type="auto"/>
            <w:shd w:val="clear" w:color="auto" w:fill="auto"/>
            <w:vAlign w:val="center"/>
          </w:tcPr>
          <w:p w14:paraId="59975C00" w14:textId="27B6369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92.09</w:t>
            </w:r>
          </w:p>
        </w:tc>
        <w:tc>
          <w:tcPr>
            <w:tcW w:w="0" w:type="auto"/>
            <w:shd w:val="clear" w:color="auto" w:fill="auto"/>
            <w:vAlign w:val="center"/>
          </w:tcPr>
          <w:p w14:paraId="1EB14B29" w14:textId="1458CBA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23.36</w:t>
            </w:r>
          </w:p>
        </w:tc>
      </w:tr>
      <w:tr w:rsidR="008329D1" w:rsidRPr="002F69F6" w14:paraId="2ED01E59" w14:textId="77777777" w:rsidTr="006054D3">
        <w:trPr>
          <w:trHeight w:val="278"/>
        </w:trPr>
        <w:tc>
          <w:tcPr>
            <w:tcW w:w="0" w:type="auto"/>
            <w:vMerge/>
            <w:vAlign w:val="center"/>
          </w:tcPr>
          <w:p w14:paraId="10EC8529"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3847BEC" w14:textId="6ED8DEE9"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C92CF31" w14:textId="31771543"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7238F6D" w14:textId="2D8A3B4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399.92 </w:t>
            </w:r>
          </w:p>
        </w:tc>
        <w:tc>
          <w:tcPr>
            <w:tcW w:w="0" w:type="auto"/>
            <w:shd w:val="clear" w:color="auto" w:fill="auto"/>
            <w:vAlign w:val="center"/>
          </w:tcPr>
          <w:p w14:paraId="1A420F68" w14:textId="2B11230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323.17 </w:t>
            </w:r>
          </w:p>
        </w:tc>
        <w:tc>
          <w:tcPr>
            <w:tcW w:w="0" w:type="auto"/>
            <w:shd w:val="clear" w:color="auto" w:fill="auto"/>
            <w:vAlign w:val="center"/>
          </w:tcPr>
          <w:p w14:paraId="7355D535" w14:textId="4B79B6A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138.37 </w:t>
            </w:r>
          </w:p>
        </w:tc>
        <w:tc>
          <w:tcPr>
            <w:tcW w:w="0" w:type="auto"/>
            <w:shd w:val="clear" w:color="auto" w:fill="auto"/>
            <w:vAlign w:val="center"/>
          </w:tcPr>
          <w:p w14:paraId="3EE13695" w14:textId="17603EB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409.11</w:t>
            </w:r>
          </w:p>
        </w:tc>
        <w:tc>
          <w:tcPr>
            <w:tcW w:w="0" w:type="auto"/>
            <w:shd w:val="clear" w:color="auto" w:fill="auto"/>
            <w:vAlign w:val="center"/>
          </w:tcPr>
          <w:p w14:paraId="60F7D45C" w14:textId="6251DDF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243.22</w:t>
            </w:r>
          </w:p>
        </w:tc>
        <w:tc>
          <w:tcPr>
            <w:tcW w:w="0" w:type="auto"/>
            <w:shd w:val="clear" w:color="auto" w:fill="auto"/>
            <w:vAlign w:val="center"/>
          </w:tcPr>
          <w:p w14:paraId="1E9AAC49" w14:textId="79BD72D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99.50</w:t>
            </w:r>
          </w:p>
        </w:tc>
      </w:tr>
      <w:tr w:rsidR="008329D1" w:rsidRPr="002F69F6" w14:paraId="1AB0538E" w14:textId="77777777" w:rsidTr="006054D3">
        <w:trPr>
          <w:trHeight w:val="278"/>
        </w:trPr>
        <w:tc>
          <w:tcPr>
            <w:tcW w:w="0" w:type="auto"/>
            <w:vMerge/>
            <w:vAlign w:val="center"/>
          </w:tcPr>
          <w:p w14:paraId="6283D52E"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1290E28" w14:textId="5CBD3AC1"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F10D57F" w14:textId="408B51EE"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63DB2F1E" w14:textId="73EBBD0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462.57 </w:t>
            </w:r>
          </w:p>
        </w:tc>
        <w:tc>
          <w:tcPr>
            <w:tcW w:w="0" w:type="auto"/>
            <w:shd w:val="clear" w:color="auto" w:fill="auto"/>
            <w:vAlign w:val="center"/>
          </w:tcPr>
          <w:p w14:paraId="6AAB9043" w14:textId="35C0B43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433.09 </w:t>
            </w:r>
          </w:p>
        </w:tc>
        <w:tc>
          <w:tcPr>
            <w:tcW w:w="0" w:type="auto"/>
            <w:shd w:val="clear" w:color="auto" w:fill="auto"/>
            <w:vAlign w:val="center"/>
          </w:tcPr>
          <w:p w14:paraId="52CA5453" w14:textId="3CCDFAF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379.70 </w:t>
            </w:r>
          </w:p>
        </w:tc>
        <w:tc>
          <w:tcPr>
            <w:tcW w:w="0" w:type="auto"/>
            <w:shd w:val="clear" w:color="auto" w:fill="auto"/>
            <w:vAlign w:val="center"/>
          </w:tcPr>
          <w:p w14:paraId="3711C2E7" w14:textId="4520D76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475.87</w:t>
            </w:r>
          </w:p>
        </w:tc>
        <w:tc>
          <w:tcPr>
            <w:tcW w:w="0" w:type="auto"/>
            <w:shd w:val="clear" w:color="auto" w:fill="auto"/>
            <w:vAlign w:val="center"/>
          </w:tcPr>
          <w:p w14:paraId="3F6EEE16" w14:textId="17F45AD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400.40</w:t>
            </w:r>
          </w:p>
        </w:tc>
        <w:tc>
          <w:tcPr>
            <w:tcW w:w="0" w:type="auto"/>
            <w:shd w:val="clear" w:color="auto" w:fill="auto"/>
            <w:vAlign w:val="center"/>
          </w:tcPr>
          <w:p w14:paraId="1DB0977D" w14:textId="144CD9F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289.12</w:t>
            </w:r>
          </w:p>
        </w:tc>
      </w:tr>
      <w:tr w:rsidR="008329D1" w:rsidRPr="002F69F6" w14:paraId="15D439D9" w14:textId="77777777" w:rsidTr="006054D3">
        <w:trPr>
          <w:trHeight w:val="278"/>
        </w:trPr>
        <w:tc>
          <w:tcPr>
            <w:tcW w:w="0" w:type="auto"/>
            <w:vMerge/>
            <w:vAlign w:val="center"/>
          </w:tcPr>
          <w:p w14:paraId="78A6F17F"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79822A73" w14:textId="76962218" w:rsidR="008329D1" w:rsidRPr="0051380B"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11A38301" w14:textId="79A80C5E"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8E56F31" w14:textId="6351E07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82.62 </w:t>
            </w:r>
          </w:p>
        </w:tc>
        <w:tc>
          <w:tcPr>
            <w:tcW w:w="0" w:type="auto"/>
            <w:shd w:val="clear" w:color="auto" w:fill="auto"/>
            <w:vAlign w:val="center"/>
          </w:tcPr>
          <w:p w14:paraId="24E77CA0" w14:textId="571D475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72.46 </w:t>
            </w:r>
          </w:p>
        </w:tc>
        <w:tc>
          <w:tcPr>
            <w:tcW w:w="0" w:type="auto"/>
            <w:shd w:val="clear" w:color="auto" w:fill="auto"/>
            <w:vAlign w:val="center"/>
          </w:tcPr>
          <w:p w14:paraId="5FA4C716" w14:textId="1946B61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45.30 </w:t>
            </w:r>
          </w:p>
        </w:tc>
        <w:tc>
          <w:tcPr>
            <w:tcW w:w="0" w:type="auto"/>
            <w:shd w:val="clear" w:color="auto" w:fill="auto"/>
            <w:vAlign w:val="center"/>
          </w:tcPr>
          <w:p w14:paraId="4F768356" w14:textId="48C44FE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56.95</w:t>
            </w:r>
          </w:p>
        </w:tc>
        <w:tc>
          <w:tcPr>
            <w:tcW w:w="0" w:type="auto"/>
            <w:shd w:val="clear" w:color="auto" w:fill="auto"/>
            <w:vAlign w:val="center"/>
          </w:tcPr>
          <w:p w14:paraId="10996D1C" w14:textId="2E39DF3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41.64</w:t>
            </w:r>
          </w:p>
        </w:tc>
        <w:tc>
          <w:tcPr>
            <w:tcW w:w="0" w:type="auto"/>
            <w:shd w:val="clear" w:color="auto" w:fill="auto"/>
            <w:vAlign w:val="center"/>
          </w:tcPr>
          <w:p w14:paraId="68FB901B" w14:textId="7D35A88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30.11</w:t>
            </w:r>
          </w:p>
        </w:tc>
      </w:tr>
      <w:tr w:rsidR="008329D1" w:rsidRPr="002F69F6" w14:paraId="2F4DD16E" w14:textId="77777777" w:rsidTr="002D70E5">
        <w:trPr>
          <w:trHeight w:val="278"/>
        </w:trPr>
        <w:tc>
          <w:tcPr>
            <w:tcW w:w="0" w:type="auto"/>
            <w:vMerge/>
          </w:tcPr>
          <w:p w14:paraId="7D1BA852"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9BBEBBD" w14:textId="378B7BDD"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94F6417" w14:textId="03B2107B"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45BF8332" w14:textId="0E8E676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1.48 </w:t>
            </w:r>
          </w:p>
        </w:tc>
        <w:tc>
          <w:tcPr>
            <w:tcW w:w="0" w:type="auto"/>
            <w:shd w:val="clear" w:color="auto" w:fill="auto"/>
            <w:vAlign w:val="center"/>
          </w:tcPr>
          <w:p w14:paraId="5F1901E2" w14:textId="0821D51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0.88 </w:t>
            </w:r>
          </w:p>
        </w:tc>
        <w:tc>
          <w:tcPr>
            <w:tcW w:w="0" w:type="auto"/>
            <w:shd w:val="clear" w:color="auto" w:fill="auto"/>
            <w:vAlign w:val="center"/>
          </w:tcPr>
          <w:p w14:paraId="5D6A2A72" w14:textId="14F8210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0.25 </w:t>
            </w:r>
          </w:p>
        </w:tc>
        <w:tc>
          <w:tcPr>
            <w:tcW w:w="0" w:type="auto"/>
            <w:shd w:val="clear" w:color="auto" w:fill="auto"/>
            <w:vAlign w:val="center"/>
          </w:tcPr>
          <w:p w14:paraId="4CEB2E1B" w14:textId="0E16FAC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2.11</w:t>
            </w:r>
          </w:p>
        </w:tc>
        <w:tc>
          <w:tcPr>
            <w:tcW w:w="0" w:type="auto"/>
            <w:shd w:val="clear" w:color="auto" w:fill="auto"/>
            <w:vAlign w:val="center"/>
          </w:tcPr>
          <w:p w14:paraId="7554A1B7" w14:textId="22A089B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0.58</w:t>
            </w:r>
          </w:p>
        </w:tc>
        <w:tc>
          <w:tcPr>
            <w:tcW w:w="0" w:type="auto"/>
            <w:shd w:val="clear" w:color="auto" w:fill="auto"/>
            <w:vAlign w:val="center"/>
          </w:tcPr>
          <w:p w14:paraId="4ACCD680" w14:textId="03CF823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0.29</w:t>
            </w:r>
          </w:p>
        </w:tc>
      </w:tr>
      <w:tr w:rsidR="008329D1" w:rsidRPr="002F69F6" w14:paraId="5FD84A17" w14:textId="77777777" w:rsidTr="002D70E5">
        <w:trPr>
          <w:trHeight w:val="278"/>
        </w:trPr>
        <w:tc>
          <w:tcPr>
            <w:tcW w:w="0" w:type="auto"/>
            <w:vMerge/>
          </w:tcPr>
          <w:p w14:paraId="30340340"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7683623" w14:textId="2915463B"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F1BA00" w14:textId="638DE3BA"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7B79714E" w14:textId="4AC2C72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55.90 </w:t>
            </w:r>
          </w:p>
        </w:tc>
        <w:tc>
          <w:tcPr>
            <w:tcW w:w="0" w:type="auto"/>
            <w:shd w:val="clear" w:color="auto" w:fill="auto"/>
            <w:vAlign w:val="center"/>
          </w:tcPr>
          <w:p w14:paraId="7CFCBF55" w14:textId="2D5E065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39.89 </w:t>
            </w:r>
          </w:p>
        </w:tc>
        <w:tc>
          <w:tcPr>
            <w:tcW w:w="0" w:type="auto"/>
            <w:shd w:val="clear" w:color="auto" w:fill="auto"/>
            <w:vAlign w:val="center"/>
          </w:tcPr>
          <w:p w14:paraId="074525C8" w14:textId="0B26312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9.10 </w:t>
            </w:r>
          </w:p>
        </w:tc>
        <w:tc>
          <w:tcPr>
            <w:tcW w:w="0" w:type="auto"/>
            <w:shd w:val="clear" w:color="auto" w:fill="auto"/>
            <w:vAlign w:val="center"/>
          </w:tcPr>
          <w:p w14:paraId="02C70D8D" w14:textId="5337FD6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58.44</w:t>
            </w:r>
          </w:p>
        </w:tc>
        <w:tc>
          <w:tcPr>
            <w:tcW w:w="0" w:type="auto"/>
            <w:shd w:val="clear" w:color="auto" w:fill="auto"/>
            <w:vAlign w:val="center"/>
          </w:tcPr>
          <w:p w14:paraId="295F8DED" w14:textId="2600612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40.25</w:t>
            </w:r>
          </w:p>
        </w:tc>
        <w:tc>
          <w:tcPr>
            <w:tcW w:w="0" w:type="auto"/>
            <w:shd w:val="clear" w:color="auto" w:fill="auto"/>
            <w:vAlign w:val="center"/>
          </w:tcPr>
          <w:p w14:paraId="51D47D50" w14:textId="779B289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26.85</w:t>
            </w:r>
          </w:p>
        </w:tc>
      </w:tr>
      <w:tr w:rsidR="008329D1" w:rsidRPr="002F69F6" w14:paraId="76DEBB03" w14:textId="77777777" w:rsidTr="002D70E5">
        <w:trPr>
          <w:trHeight w:val="278"/>
        </w:trPr>
        <w:tc>
          <w:tcPr>
            <w:tcW w:w="0" w:type="auto"/>
            <w:vMerge/>
          </w:tcPr>
          <w:p w14:paraId="423315BA"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79F4101" w14:textId="566D8278"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38D8561" w14:textId="4C8CDB9E"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67428EB0" w14:textId="167147D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230.47 </w:t>
            </w:r>
          </w:p>
        </w:tc>
        <w:tc>
          <w:tcPr>
            <w:tcW w:w="0" w:type="auto"/>
            <w:shd w:val="clear" w:color="auto" w:fill="auto"/>
            <w:vAlign w:val="center"/>
          </w:tcPr>
          <w:p w14:paraId="7F68D578" w14:textId="12DE60F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222.83 </w:t>
            </w:r>
          </w:p>
        </w:tc>
        <w:tc>
          <w:tcPr>
            <w:tcW w:w="0" w:type="auto"/>
            <w:shd w:val="clear" w:color="auto" w:fill="auto"/>
            <w:vAlign w:val="center"/>
          </w:tcPr>
          <w:p w14:paraId="73D24D22" w14:textId="783ADDB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190.32 </w:t>
            </w:r>
          </w:p>
        </w:tc>
        <w:tc>
          <w:tcPr>
            <w:tcW w:w="0" w:type="auto"/>
            <w:shd w:val="clear" w:color="auto" w:fill="auto"/>
            <w:vAlign w:val="center"/>
          </w:tcPr>
          <w:p w14:paraId="65E60ACF" w14:textId="0558843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108.90</w:t>
            </w:r>
          </w:p>
        </w:tc>
        <w:tc>
          <w:tcPr>
            <w:tcW w:w="0" w:type="auto"/>
            <w:shd w:val="clear" w:color="auto" w:fill="auto"/>
            <w:vAlign w:val="center"/>
          </w:tcPr>
          <w:p w14:paraId="453991F9" w14:textId="2FD5A1A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87.94</w:t>
            </w:r>
          </w:p>
        </w:tc>
        <w:tc>
          <w:tcPr>
            <w:tcW w:w="0" w:type="auto"/>
            <w:shd w:val="clear" w:color="auto" w:fill="auto"/>
            <w:vAlign w:val="center"/>
          </w:tcPr>
          <w:p w14:paraId="4CA1D114" w14:textId="31A8464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71.62</w:t>
            </w:r>
          </w:p>
        </w:tc>
      </w:tr>
      <w:tr w:rsidR="008329D1" w:rsidRPr="002F69F6" w14:paraId="6163FCC1" w14:textId="77777777" w:rsidTr="006054D3">
        <w:trPr>
          <w:trHeight w:val="278"/>
        </w:trPr>
        <w:tc>
          <w:tcPr>
            <w:tcW w:w="0" w:type="auto"/>
            <w:vMerge w:val="restart"/>
            <w:vAlign w:val="center"/>
          </w:tcPr>
          <w:p w14:paraId="603C5CD7" w14:textId="17D442C2" w:rsidR="008329D1" w:rsidRPr="002F69F6"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52F5ACB7" w14:textId="3CD55C22" w:rsidR="008329D1" w:rsidRPr="005B61E5"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35EFD820" w14:textId="619A8919"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D430FD4" w14:textId="1F9E241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385.43 </w:t>
            </w:r>
          </w:p>
        </w:tc>
        <w:tc>
          <w:tcPr>
            <w:tcW w:w="0" w:type="auto"/>
            <w:shd w:val="clear" w:color="auto" w:fill="auto"/>
            <w:vAlign w:val="center"/>
          </w:tcPr>
          <w:p w14:paraId="20C30771" w14:textId="10DB1C3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301.48 </w:t>
            </w:r>
          </w:p>
        </w:tc>
        <w:tc>
          <w:tcPr>
            <w:tcW w:w="0" w:type="auto"/>
            <w:shd w:val="clear" w:color="auto" w:fill="auto"/>
            <w:vAlign w:val="center"/>
          </w:tcPr>
          <w:p w14:paraId="75014234" w14:textId="40D7052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219.20 </w:t>
            </w:r>
          </w:p>
        </w:tc>
        <w:tc>
          <w:tcPr>
            <w:tcW w:w="0" w:type="auto"/>
            <w:shd w:val="clear" w:color="auto" w:fill="auto"/>
            <w:vAlign w:val="center"/>
          </w:tcPr>
          <w:p w14:paraId="4C55C205" w14:textId="13ECD34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479.97</w:t>
            </w:r>
          </w:p>
        </w:tc>
        <w:tc>
          <w:tcPr>
            <w:tcW w:w="0" w:type="auto"/>
            <w:shd w:val="clear" w:color="auto" w:fill="auto"/>
            <w:vAlign w:val="center"/>
          </w:tcPr>
          <w:p w14:paraId="110120B2" w14:textId="7F7304A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293.77</w:t>
            </w:r>
          </w:p>
        </w:tc>
        <w:tc>
          <w:tcPr>
            <w:tcW w:w="0" w:type="auto"/>
            <w:shd w:val="clear" w:color="auto" w:fill="auto"/>
            <w:vAlign w:val="center"/>
          </w:tcPr>
          <w:p w14:paraId="73500F33" w14:textId="7A86E9D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144.96</w:t>
            </w:r>
          </w:p>
        </w:tc>
      </w:tr>
      <w:tr w:rsidR="008329D1" w:rsidRPr="002F69F6" w14:paraId="3AB8BF2D" w14:textId="77777777" w:rsidTr="002D70E5">
        <w:trPr>
          <w:trHeight w:val="278"/>
        </w:trPr>
        <w:tc>
          <w:tcPr>
            <w:tcW w:w="0" w:type="auto"/>
            <w:vMerge/>
          </w:tcPr>
          <w:p w14:paraId="71603C50"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209909E" w14:textId="06C291CE"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3FDC9D4" w14:textId="008A60B3"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A3487FC" w14:textId="24C5AF2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108.79 </w:t>
            </w:r>
          </w:p>
        </w:tc>
        <w:tc>
          <w:tcPr>
            <w:tcW w:w="0" w:type="auto"/>
            <w:shd w:val="clear" w:color="auto" w:fill="auto"/>
            <w:vAlign w:val="center"/>
          </w:tcPr>
          <w:p w14:paraId="1C518A58" w14:textId="4EDD411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76.96 </w:t>
            </w:r>
          </w:p>
        </w:tc>
        <w:tc>
          <w:tcPr>
            <w:tcW w:w="0" w:type="auto"/>
            <w:shd w:val="clear" w:color="auto" w:fill="auto"/>
            <w:vAlign w:val="center"/>
          </w:tcPr>
          <w:p w14:paraId="7F35037E" w14:textId="1917B62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30.18 </w:t>
            </w:r>
          </w:p>
        </w:tc>
        <w:tc>
          <w:tcPr>
            <w:tcW w:w="0" w:type="auto"/>
            <w:shd w:val="clear" w:color="auto" w:fill="auto"/>
            <w:vAlign w:val="center"/>
          </w:tcPr>
          <w:p w14:paraId="2FD3FB73" w14:textId="3DB2B32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212.32</w:t>
            </w:r>
          </w:p>
        </w:tc>
        <w:tc>
          <w:tcPr>
            <w:tcW w:w="0" w:type="auto"/>
            <w:shd w:val="clear" w:color="auto" w:fill="auto"/>
            <w:vAlign w:val="center"/>
          </w:tcPr>
          <w:p w14:paraId="72623C39" w14:textId="0B8EDA1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114.35</w:t>
            </w:r>
          </w:p>
        </w:tc>
        <w:tc>
          <w:tcPr>
            <w:tcW w:w="0" w:type="auto"/>
            <w:shd w:val="clear" w:color="auto" w:fill="auto"/>
            <w:vAlign w:val="center"/>
          </w:tcPr>
          <w:p w14:paraId="3DAD418E" w14:textId="0251B42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23.25</w:t>
            </w:r>
          </w:p>
        </w:tc>
      </w:tr>
      <w:tr w:rsidR="008329D1" w:rsidRPr="002F69F6" w14:paraId="30F1AA62" w14:textId="77777777" w:rsidTr="002D70E5">
        <w:trPr>
          <w:trHeight w:val="278"/>
        </w:trPr>
        <w:tc>
          <w:tcPr>
            <w:tcW w:w="0" w:type="auto"/>
            <w:vMerge/>
          </w:tcPr>
          <w:p w14:paraId="7AD3C70E"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004F3AD" w14:textId="13F6B6E9"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9050E23" w14:textId="57AC539F"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61FC29D5" w14:textId="1378B8B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429.58 </w:t>
            </w:r>
          </w:p>
        </w:tc>
        <w:tc>
          <w:tcPr>
            <w:tcW w:w="0" w:type="auto"/>
            <w:shd w:val="clear" w:color="auto" w:fill="auto"/>
            <w:vAlign w:val="center"/>
          </w:tcPr>
          <w:p w14:paraId="21DDB768" w14:textId="19535D6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310.63 </w:t>
            </w:r>
          </w:p>
        </w:tc>
        <w:tc>
          <w:tcPr>
            <w:tcW w:w="0" w:type="auto"/>
            <w:shd w:val="clear" w:color="auto" w:fill="auto"/>
            <w:vAlign w:val="center"/>
          </w:tcPr>
          <w:p w14:paraId="51D1E141" w14:textId="2E336B9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202.74 </w:t>
            </w:r>
          </w:p>
        </w:tc>
        <w:tc>
          <w:tcPr>
            <w:tcW w:w="0" w:type="auto"/>
            <w:shd w:val="clear" w:color="auto" w:fill="auto"/>
            <w:vAlign w:val="center"/>
          </w:tcPr>
          <w:p w14:paraId="7BBB5799" w14:textId="05B2A57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513.60</w:t>
            </w:r>
          </w:p>
        </w:tc>
        <w:tc>
          <w:tcPr>
            <w:tcW w:w="0" w:type="auto"/>
            <w:shd w:val="clear" w:color="auto" w:fill="auto"/>
            <w:vAlign w:val="center"/>
          </w:tcPr>
          <w:p w14:paraId="5D1C7261" w14:textId="3183AA5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293.50</w:t>
            </w:r>
          </w:p>
        </w:tc>
        <w:tc>
          <w:tcPr>
            <w:tcW w:w="0" w:type="auto"/>
            <w:shd w:val="clear" w:color="auto" w:fill="auto"/>
            <w:vAlign w:val="center"/>
          </w:tcPr>
          <w:p w14:paraId="275CDF5D" w14:textId="232B989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122.19</w:t>
            </w:r>
          </w:p>
        </w:tc>
      </w:tr>
      <w:tr w:rsidR="008329D1" w:rsidRPr="002F69F6" w14:paraId="3DE6F2C1" w14:textId="77777777" w:rsidTr="002D70E5">
        <w:trPr>
          <w:trHeight w:val="278"/>
        </w:trPr>
        <w:tc>
          <w:tcPr>
            <w:tcW w:w="0" w:type="auto"/>
            <w:vMerge/>
          </w:tcPr>
          <w:p w14:paraId="723F883F"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87A9535" w14:textId="2988700E"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1BAD83C" w14:textId="0910D521"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80668A9" w14:textId="5A89946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534.54 </w:t>
            </w:r>
          </w:p>
        </w:tc>
        <w:tc>
          <w:tcPr>
            <w:tcW w:w="0" w:type="auto"/>
            <w:shd w:val="clear" w:color="auto" w:fill="auto"/>
            <w:vAlign w:val="center"/>
          </w:tcPr>
          <w:p w14:paraId="08EA06B2" w14:textId="6B0FDC9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464.10 </w:t>
            </w:r>
          </w:p>
        </w:tc>
        <w:tc>
          <w:tcPr>
            <w:tcW w:w="0" w:type="auto"/>
            <w:shd w:val="clear" w:color="auto" w:fill="auto"/>
            <w:vAlign w:val="center"/>
          </w:tcPr>
          <w:p w14:paraId="150F9257" w14:textId="5A8E28C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435.57 </w:t>
            </w:r>
          </w:p>
        </w:tc>
        <w:tc>
          <w:tcPr>
            <w:tcW w:w="0" w:type="auto"/>
            <w:shd w:val="clear" w:color="auto" w:fill="auto"/>
            <w:vAlign w:val="center"/>
          </w:tcPr>
          <w:p w14:paraId="116DC583" w14:textId="1AC0373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628.21</w:t>
            </w:r>
          </w:p>
        </w:tc>
        <w:tc>
          <w:tcPr>
            <w:tcW w:w="0" w:type="auto"/>
            <w:shd w:val="clear" w:color="auto" w:fill="auto"/>
            <w:vAlign w:val="center"/>
          </w:tcPr>
          <w:p w14:paraId="3B3EE504" w14:textId="5B13CED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485.88</w:t>
            </w:r>
          </w:p>
        </w:tc>
        <w:tc>
          <w:tcPr>
            <w:tcW w:w="0" w:type="auto"/>
            <w:shd w:val="clear" w:color="auto" w:fill="auto"/>
            <w:vAlign w:val="center"/>
          </w:tcPr>
          <w:p w14:paraId="76E4ADA8" w14:textId="21F1EF7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340.30</w:t>
            </w:r>
          </w:p>
        </w:tc>
      </w:tr>
      <w:tr w:rsidR="008329D1" w:rsidRPr="002F69F6" w14:paraId="171C2ADF" w14:textId="77777777" w:rsidTr="002D70E5">
        <w:trPr>
          <w:trHeight w:val="278"/>
        </w:trPr>
        <w:tc>
          <w:tcPr>
            <w:tcW w:w="0" w:type="auto"/>
            <w:vMerge/>
          </w:tcPr>
          <w:p w14:paraId="5AFC30E1"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11A18A5F" w14:textId="0A5ADDD0" w:rsidR="008329D1" w:rsidRPr="005B61E5"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7D460BB1" w14:textId="078BDD3D"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033B7373" w14:textId="597D2D6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106.85 </w:t>
            </w:r>
          </w:p>
        </w:tc>
        <w:tc>
          <w:tcPr>
            <w:tcW w:w="0" w:type="auto"/>
            <w:shd w:val="clear" w:color="auto" w:fill="auto"/>
            <w:vAlign w:val="center"/>
          </w:tcPr>
          <w:p w14:paraId="1AC8B6B5" w14:textId="3244B67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84.31 </w:t>
            </w:r>
          </w:p>
        </w:tc>
        <w:tc>
          <w:tcPr>
            <w:tcW w:w="0" w:type="auto"/>
            <w:shd w:val="clear" w:color="auto" w:fill="auto"/>
            <w:vAlign w:val="center"/>
          </w:tcPr>
          <w:p w14:paraId="2115EC84" w14:textId="1117F2F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49.24 </w:t>
            </w:r>
          </w:p>
        </w:tc>
        <w:tc>
          <w:tcPr>
            <w:tcW w:w="0" w:type="auto"/>
            <w:shd w:val="clear" w:color="auto" w:fill="auto"/>
            <w:vAlign w:val="center"/>
          </w:tcPr>
          <w:p w14:paraId="611F3541" w14:textId="5ED055A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66.59</w:t>
            </w:r>
          </w:p>
        </w:tc>
        <w:tc>
          <w:tcPr>
            <w:tcW w:w="0" w:type="auto"/>
            <w:shd w:val="clear" w:color="auto" w:fill="auto"/>
            <w:vAlign w:val="center"/>
          </w:tcPr>
          <w:p w14:paraId="054AEC63" w14:textId="7973C24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31.22</w:t>
            </w:r>
          </w:p>
        </w:tc>
        <w:tc>
          <w:tcPr>
            <w:tcW w:w="0" w:type="auto"/>
            <w:shd w:val="clear" w:color="auto" w:fill="auto"/>
            <w:vAlign w:val="center"/>
          </w:tcPr>
          <w:p w14:paraId="265B496A" w14:textId="68F14EB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23.71</w:t>
            </w:r>
          </w:p>
        </w:tc>
      </w:tr>
      <w:tr w:rsidR="008329D1" w:rsidRPr="002F69F6" w14:paraId="0F14ADAF" w14:textId="77777777" w:rsidTr="002D70E5">
        <w:trPr>
          <w:trHeight w:val="278"/>
        </w:trPr>
        <w:tc>
          <w:tcPr>
            <w:tcW w:w="0" w:type="auto"/>
            <w:vMerge/>
          </w:tcPr>
          <w:p w14:paraId="554A2DD3"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AB67695" w14:textId="17EC0A0C"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4F0255F" w14:textId="1BB32D4D"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2BD66EED" w14:textId="0C64FD5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1.58 </w:t>
            </w:r>
          </w:p>
        </w:tc>
        <w:tc>
          <w:tcPr>
            <w:tcW w:w="0" w:type="auto"/>
            <w:shd w:val="clear" w:color="auto" w:fill="auto"/>
            <w:vAlign w:val="center"/>
          </w:tcPr>
          <w:p w14:paraId="5C6A4387" w14:textId="195719E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0.92 </w:t>
            </w:r>
          </w:p>
        </w:tc>
        <w:tc>
          <w:tcPr>
            <w:tcW w:w="0" w:type="auto"/>
            <w:shd w:val="clear" w:color="auto" w:fill="auto"/>
            <w:vAlign w:val="center"/>
          </w:tcPr>
          <w:p w14:paraId="73AD6C2E" w14:textId="3D89174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0.68 </w:t>
            </w:r>
          </w:p>
        </w:tc>
        <w:tc>
          <w:tcPr>
            <w:tcW w:w="0" w:type="auto"/>
            <w:shd w:val="clear" w:color="auto" w:fill="auto"/>
            <w:vAlign w:val="center"/>
          </w:tcPr>
          <w:p w14:paraId="5F1C0E41" w14:textId="4F4E8AE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1.31</w:t>
            </w:r>
          </w:p>
        </w:tc>
        <w:tc>
          <w:tcPr>
            <w:tcW w:w="0" w:type="auto"/>
            <w:shd w:val="clear" w:color="auto" w:fill="auto"/>
            <w:vAlign w:val="center"/>
          </w:tcPr>
          <w:p w14:paraId="525BC2E2" w14:textId="1334B6A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0.45</w:t>
            </w:r>
          </w:p>
        </w:tc>
        <w:tc>
          <w:tcPr>
            <w:tcW w:w="0" w:type="auto"/>
            <w:shd w:val="clear" w:color="auto" w:fill="auto"/>
            <w:vAlign w:val="center"/>
          </w:tcPr>
          <w:p w14:paraId="255027D4" w14:textId="684F4D7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0.28</w:t>
            </w:r>
          </w:p>
        </w:tc>
      </w:tr>
      <w:tr w:rsidR="008329D1" w:rsidRPr="002F69F6" w14:paraId="1E9075EE" w14:textId="77777777" w:rsidTr="002D70E5">
        <w:trPr>
          <w:trHeight w:val="278"/>
        </w:trPr>
        <w:tc>
          <w:tcPr>
            <w:tcW w:w="0" w:type="auto"/>
            <w:vMerge/>
          </w:tcPr>
          <w:p w14:paraId="60B04A67"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BF399DC" w14:textId="19CCCBB9"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B623C5B" w14:textId="43DDA908"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2B221B6" w14:textId="455B247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62.09 </w:t>
            </w:r>
          </w:p>
        </w:tc>
        <w:tc>
          <w:tcPr>
            <w:tcW w:w="0" w:type="auto"/>
            <w:shd w:val="clear" w:color="auto" w:fill="auto"/>
            <w:vAlign w:val="center"/>
          </w:tcPr>
          <w:p w14:paraId="26C414DE" w14:textId="5493EF4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34.02 </w:t>
            </w:r>
          </w:p>
        </w:tc>
        <w:tc>
          <w:tcPr>
            <w:tcW w:w="0" w:type="auto"/>
            <w:shd w:val="clear" w:color="auto" w:fill="auto"/>
            <w:vAlign w:val="center"/>
          </w:tcPr>
          <w:p w14:paraId="4B6142A4" w14:textId="4A50750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14.35 </w:t>
            </w:r>
          </w:p>
        </w:tc>
        <w:tc>
          <w:tcPr>
            <w:tcW w:w="0" w:type="auto"/>
            <w:shd w:val="clear" w:color="auto" w:fill="auto"/>
            <w:vAlign w:val="center"/>
          </w:tcPr>
          <w:p w14:paraId="6D467E0B" w14:textId="0BA56FE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64.32</w:t>
            </w:r>
          </w:p>
        </w:tc>
        <w:tc>
          <w:tcPr>
            <w:tcW w:w="0" w:type="auto"/>
            <w:shd w:val="clear" w:color="auto" w:fill="auto"/>
            <w:vAlign w:val="center"/>
          </w:tcPr>
          <w:p w14:paraId="445E5E7D" w14:textId="64C2776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29.33</w:t>
            </w:r>
          </w:p>
        </w:tc>
        <w:tc>
          <w:tcPr>
            <w:tcW w:w="0" w:type="auto"/>
            <w:shd w:val="clear" w:color="auto" w:fill="auto"/>
            <w:vAlign w:val="center"/>
          </w:tcPr>
          <w:p w14:paraId="735BA9DD" w14:textId="136CD5F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20.31</w:t>
            </w:r>
          </w:p>
        </w:tc>
      </w:tr>
      <w:tr w:rsidR="008329D1" w:rsidRPr="002F69F6" w14:paraId="73FACFDD" w14:textId="77777777" w:rsidTr="002D70E5">
        <w:trPr>
          <w:trHeight w:val="278"/>
        </w:trPr>
        <w:tc>
          <w:tcPr>
            <w:tcW w:w="0" w:type="auto"/>
            <w:vMerge/>
          </w:tcPr>
          <w:p w14:paraId="6FBDA372"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AC47EDE" w14:textId="66233538"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F43C95D" w14:textId="29AA6B61"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690CFE5" w14:textId="515902C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328.89 </w:t>
            </w:r>
          </w:p>
        </w:tc>
        <w:tc>
          <w:tcPr>
            <w:tcW w:w="0" w:type="auto"/>
            <w:shd w:val="clear" w:color="auto" w:fill="auto"/>
            <w:vAlign w:val="center"/>
          </w:tcPr>
          <w:p w14:paraId="2C847F9A" w14:textId="5ECC5FE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310.54 </w:t>
            </w:r>
          </w:p>
        </w:tc>
        <w:tc>
          <w:tcPr>
            <w:tcW w:w="0" w:type="auto"/>
            <w:shd w:val="clear" w:color="auto" w:fill="auto"/>
            <w:vAlign w:val="center"/>
          </w:tcPr>
          <w:p w14:paraId="721FF0B6" w14:textId="618862C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204.09 </w:t>
            </w:r>
          </w:p>
        </w:tc>
        <w:tc>
          <w:tcPr>
            <w:tcW w:w="0" w:type="auto"/>
            <w:shd w:val="clear" w:color="auto" w:fill="auto"/>
            <w:vAlign w:val="center"/>
          </w:tcPr>
          <w:p w14:paraId="4E62780B" w14:textId="484182A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143.49</w:t>
            </w:r>
          </w:p>
        </w:tc>
        <w:tc>
          <w:tcPr>
            <w:tcW w:w="0" w:type="auto"/>
            <w:shd w:val="clear" w:color="auto" w:fill="auto"/>
            <w:vAlign w:val="center"/>
          </w:tcPr>
          <w:p w14:paraId="32A4167D" w14:textId="143DC97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68.74</w:t>
            </w:r>
          </w:p>
        </w:tc>
        <w:tc>
          <w:tcPr>
            <w:tcW w:w="0" w:type="auto"/>
            <w:shd w:val="clear" w:color="auto" w:fill="auto"/>
            <w:vAlign w:val="center"/>
          </w:tcPr>
          <w:p w14:paraId="5BFF80BE" w14:textId="21658AD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57.39</w:t>
            </w:r>
          </w:p>
        </w:tc>
      </w:tr>
      <w:tr w:rsidR="008329D1" w:rsidRPr="002F69F6" w14:paraId="5DDBE17F" w14:textId="77777777" w:rsidTr="006054D3">
        <w:trPr>
          <w:trHeight w:val="278"/>
        </w:trPr>
        <w:tc>
          <w:tcPr>
            <w:tcW w:w="0" w:type="auto"/>
            <w:vMerge w:val="restart"/>
            <w:vAlign w:val="center"/>
          </w:tcPr>
          <w:p w14:paraId="44B44EDB" w14:textId="4511C340" w:rsidR="008329D1" w:rsidRPr="002F69F6"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59B95E9F" w14:textId="59344127" w:rsidR="008329D1" w:rsidRPr="0051380B"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376FCF41" w14:textId="04378245"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76ED41E" w14:textId="4F8BC93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22.69 </w:t>
            </w:r>
          </w:p>
        </w:tc>
        <w:tc>
          <w:tcPr>
            <w:tcW w:w="0" w:type="auto"/>
            <w:shd w:val="clear" w:color="auto" w:fill="auto"/>
            <w:vAlign w:val="center"/>
          </w:tcPr>
          <w:p w14:paraId="51CC6521" w14:textId="40B454B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42.75 </w:t>
            </w:r>
          </w:p>
        </w:tc>
        <w:tc>
          <w:tcPr>
            <w:tcW w:w="0" w:type="auto"/>
            <w:shd w:val="clear" w:color="auto" w:fill="auto"/>
            <w:vAlign w:val="center"/>
          </w:tcPr>
          <w:p w14:paraId="295081D9" w14:textId="6123FB9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646.22 </w:t>
            </w:r>
          </w:p>
        </w:tc>
        <w:tc>
          <w:tcPr>
            <w:tcW w:w="0" w:type="auto"/>
            <w:shd w:val="clear" w:color="auto" w:fill="auto"/>
            <w:vAlign w:val="center"/>
          </w:tcPr>
          <w:p w14:paraId="10923A07" w14:textId="3C772E9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14.01</w:t>
            </w:r>
          </w:p>
        </w:tc>
        <w:tc>
          <w:tcPr>
            <w:tcW w:w="0" w:type="auto"/>
            <w:shd w:val="clear" w:color="auto" w:fill="auto"/>
            <w:vAlign w:val="center"/>
          </w:tcPr>
          <w:p w14:paraId="54C8CA00" w14:textId="434317D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31.03</w:t>
            </w:r>
          </w:p>
        </w:tc>
        <w:tc>
          <w:tcPr>
            <w:tcW w:w="0" w:type="auto"/>
            <w:shd w:val="clear" w:color="auto" w:fill="auto"/>
            <w:vAlign w:val="center"/>
          </w:tcPr>
          <w:p w14:paraId="35FA4954" w14:textId="7FF5994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165.42</w:t>
            </w:r>
          </w:p>
        </w:tc>
      </w:tr>
      <w:tr w:rsidR="008329D1" w:rsidRPr="002F69F6" w14:paraId="4FD58020" w14:textId="77777777" w:rsidTr="006054D3">
        <w:trPr>
          <w:trHeight w:val="278"/>
        </w:trPr>
        <w:tc>
          <w:tcPr>
            <w:tcW w:w="0" w:type="auto"/>
            <w:vMerge/>
            <w:vAlign w:val="center"/>
          </w:tcPr>
          <w:p w14:paraId="05AC3BAB"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766B800" w14:textId="544211A8"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AADC34D" w14:textId="283A86C5"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172A18A6" w14:textId="0C05DEE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8.07 </w:t>
            </w:r>
          </w:p>
        </w:tc>
        <w:tc>
          <w:tcPr>
            <w:tcW w:w="0" w:type="auto"/>
            <w:shd w:val="clear" w:color="auto" w:fill="auto"/>
            <w:vAlign w:val="center"/>
          </w:tcPr>
          <w:p w14:paraId="45004A35" w14:textId="58463BD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8.11 </w:t>
            </w:r>
          </w:p>
        </w:tc>
        <w:tc>
          <w:tcPr>
            <w:tcW w:w="0" w:type="auto"/>
            <w:shd w:val="clear" w:color="auto" w:fill="auto"/>
            <w:vAlign w:val="center"/>
          </w:tcPr>
          <w:p w14:paraId="372BAC0B" w14:textId="19723F6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8.33 </w:t>
            </w:r>
          </w:p>
        </w:tc>
        <w:tc>
          <w:tcPr>
            <w:tcW w:w="0" w:type="auto"/>
            <w:shd w:val="clear" w:color="auto" w:fill="auto"/>
            <w:vAlign w:val="center"/>
          </w:tcPr>
          <w:p w14:paraId="21740534" w14:textId="4EF666B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7.36</w:t>
            </w:r>
          </w:p>
        </w:tc>
        <w:tc>
          <w:tcPr>
            <w:tcW w:w="0" w:type="auto"/>
            <w:shd w:val="clear" w:color="auto" w:fill="auto"/>
            <w:vAlign w:val="center"/>
          </w:tcPr>
          <w:p w14:paraId="7AF8623F" w14:textId="5DD0868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8.04</w:t>
            </w:r>
          </w:p>
        </w:tc>
        <w:tc>
          <w:tcPr>
            <w:tcW w:w="0" w:type="auto"/>
            <w:shd w:val="clear" w:color="auto" w:fill="auto"/>
            <w:vAlign w:val="center"/>
          </w:tcPr>
          <w:p w14:paraId="25DDFA3B" w14:textId="23C6AEE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10.37</w:t>
            </w:r>
          </w:p>
        </w:tc>
      </w:tr>
      <w:tr w:rsidR="008329D1" w:rsidRPr="002F69F6" w14:paraId="3BC371E4" w14:textId="77777777" w:rsidTr="006054D3">
        <w:trPr>
          <w:trHeight w:val="278"/>
        </w:trPr>
        <w:tc>
          <w:tcPr>
            <w:tcW w:w="0" w:type="auto"/>
            <w:vMerge/>
            <w:vAlign w:val="center"/>
          </w:tcPr>
          <w:p w14:paraId="4750EE98"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CA12B88" w14:textId="3B79B63C"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E0FED6D" w14:textId="07C428BC"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4145374" w14:textId="1830D26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9.84 </w:t>
            </w:r>
          </w:p>
        </w:tc>
        <w:tc>
          <w:tcPr>
            <w:tcW w:w="0" w:type="auto"/>
            <w:shd w:val="clear" w:color="auto" w:fill="auto"/>
            <w:vAlign w:val="center"/>
          </w:tcPr>
          <w:p w14:paraId="3AD24F59" w14:textId="24045DE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13.03 </w:t>
            </w:r>
          </w:p>
        </w:tc>
        <w:tc>
          <w:tcPr>
            <w:tcW w:w="0" w:type="auto"/>
            <w:shd w:val="clear" w:color="auto" w:fill="auto"/>
            <w:vAlign w:val="center"/>
          </w:tcPr>
          <w:p w14:paraId="313AEABD" w14:textId="569378B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32.70 </w:t>
            </w:r>
          </w:p>
        </w:tc>
        <w:tc>
          <w:tcPr>
            <w:tcW w:w="0" w:type="auto"/>
            <w:shd w:val="clear" w:color="auto" w:fill="auto"/>
            <w:vAlign w:val="center"/>
          </w:tcPr>
          <w:p w14:paraId="3C4C3398" w14:textId="728B638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9.88</w:t>
            </w:r>
          </w:p>
        </w:tc>
        <w:tc>
          <w:tcPr>
            <w:tcW w:w="0" w:type="auto"/>
            <w:shd w:val="clear" w:color="auto" w:fill="auto"/>
            <w:vAlign w:val="center"/>
          </w:tcPr>
          <w:p w14:paraId="52642D60" w14:textId="68769B8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17.91</w:t>
            </w:r>
          </w:p>
        </w:tc>
        <w:tc>
          <w:tcPr>
            <w:tcW w:w="0" w:type="auto"/>
            <w:shd w:val="clear" w:color="auto" w:fill="auto"/>
            <w:vAlign w:val="center"/>
          </w:tcPr>
          <w:p w14:paraId="682DAFF0" w14:textId="293916D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45.12</w:t>
            </w:r>
          </w:p>
        </w:tc>
      </w:tr>
      <w:tr w:rsidR="008329D1" w:rsidRPr="002F69F6" w14:paraId="72B45B06" w14:textId="77777777" w:rsidTr="006054D3">
        <w:trPr>
          <w:trHeight w:val="278"/>
        </w:trPr>
        <w:tc>
          <w:tcPr>
            <w:tcW w:w="0" w:type="auto"/>
            <w:vMerge/>
            <w:vAlign w:val="center"/>
          </w:tcPr>
          <w:p w14:paraId="0F80DF23"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3F4FA4A" w14:textId="06DE0C0C"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832C724" w14:textId="4BDFB1A7"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4F0E9D40" w14:textId="0E2EABB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221.57 </w:t>
            </w:r>
          </w:p>
        </w:tc>
        <w:tc>
          <w:tcPr>
            <w:tcW w:w="0" w:type="auto"/>
            <w:shd w:val="clear" w:color="auto" w:fill="auto"/>
            <w:vAlign w:val="center"/>
          </w:tcPr>
          <w:p w14:paraId="7EB36CC0" w14:textId="2F7E9BB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524.68 </w:t>
            </w:r>
          </w:p>
        </w:tc>
        <w:tc>
          <w:tcPr>
            <w:tcW w:w="0" w:type="auto"/>
            <w:shd w:val="clear" w:color="auto" w:fill="auto"/>
            <w:vAlign w:val="center"/>
          </w:tcPr>
          <w:p w14:paraId="445FED0C" w14:textId="1D62E78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13753.59</w:t>
            </w:r>
          </w:p>
        </w:tc>
        <w:tc>
          <w:tcPr>
            <w:tcW w:w="0" w:type="auto"/>
            <w:shd w:val="clear" w:color="auto" w:fill="auto"/>
            <w:vAlign w:val="center"/>
          </w:tcPr>
          <w:p w14:paraId="2F15C365" w14:textId="5EBDF0E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29.68</w:t>
            </w:r>
          </w:p>
        </w:tc>
        <w:tc>
          <w:tcPr>
            <w:tcW w:w="0" w:type="auto"/>
            <w:shd w:val="clear" w:color="auto" w:fill="auto"/>
            <w:vAlign w:val="center"/>
          </w:tcPr>
          <w:p w14:paraId="70F5D1F4" w14:textId="37CEB96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80.75</w:t>
            </w:r>
          </w:p>
        </w:tc>
        <w:tc>
          <w:tcPr>
            <w:tcW w:w="0" w:type="auto"/>
            <w:shd w:val="clear" w:color="auto" w:fill="auto"/>
            <w:vAlign w:val="center"/>
          </w:tcPr>
          <w:p w14:paraId="21847CCC" w14:textId="10ABCA8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566.89</w:t>
            </w:r>
          </w:p>
        </w:tc>
      </w:tr>
      <w:tr w:rsidR="008329D1" w:rsidRPr="002F69F6" w14:paraId="7EBBDED1" w14:textId="77777777" w:rsidTr="006054D3">
        <w:trPr>
          <w:trHeight w:val="278"/>
        </w:trPr>
        <w:tc>
          <w:tcPr>
            <w:tcW w:w="0" w:type="auto"/>
            <w:vMerge/>
            <w:vAlign w:val="center"/>
          </w:tcPr>
          <w:p w14:paraId="4B125916"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0C14E8DF" w14:textId="5DFCECB9" w:rsidR="008329D1" w:rsidRPr="0051380B"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193677E0" w14:textId="03CE23DD"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9A17D14" w14:textId="2985B7F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91.33 </w:t>
            </w:r>
          </w:p>
        </w:tc>
        <w:tc>
          <w:tcPr>
            <w:tcW w:w="0" w:type="auto"/>
            <w:shd w:val="clear" w:color="auto" w:fill="auto"/>
            <w:vAlign w:val="center"/>
          </w:tcPr>
          <w:p w14:paraId="234844A7" w14:textId="09F07D6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144.44 </w:t>
            </w:r>
          </w:p>
        </w:tc>
        <w:tc>
          <w:tcPr>
            <w:tcW w:w="0" w:type="auto"/>
            <w:shd w:val="clear" w:color="auto" w:fill="auto"/>
            <w:vAlign w:val="center"/>
          </w:tcPr>
          <w:p w14:paraId="267E9316" w14:textId="6A07314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615.33 </w:t>
            </w:r>
          </w:p>
        </w:tc>
        <w:tc>
          <w:tcPr>
            <w:tcW w:w="0" w:type="auto"/>
            <w:shd w:val="clear" w:color="auto" w:fill="auto"/>
            <w:vAlign w:val="center"/>
          </w:tcPr>
          <w:p w14:paraId="60DD735B" w14:textId="30FB5E3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62.93</w:t>
            </w:r>
          </w:p>
        </w:tc>
        <w:tc>
          <w:tcPr>
            <w:tcW w:w="0" w:type="auto"/>
            <w:shd w:val="clear" w:color="auto" w:fill="auto"/>
            <w:vAlign w:val="center"/>
          </w:tcPr>
          <w:p w14:paraId="2A9F4506" w14:textId="365A5ED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101.94</w:t>
            </w:r>
          </w:p>
        </w:tc>
        <w:tc>
          <w:tcPr>
            <w:tcW w:w="0" w:type="auto"/>
            <w:shd w:val="clear" w:color="auto" w:fill="auto"/>
            <w:vAlign w:val="center"/>
          </w:tcPr>
          <w:p w14:paraId="3B27BE4A" w14:textId="43F619E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133.32</w:t>
            </w:r>
          </w:p>
        </w:tc>
      </w:tr>
      <w:tr w:rsidR="008329D1" w:rsidRPr="002F69F6" w14:paraId="1C42865A" w14:textId="77777777" w:rsidTr="002D70E5">
        <w:trPr>
          <w:trHeight w:val="278"/>
        </w:trPr>
        <w:tc>
          <w:tcPr>
            <w:tcW w:w="0" w:type="auto"/>
            <w:vMerge/>
          </w:tcPr>
          <w:p w14:paraId="3A5FE6A5"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85FF223" w14:textId="19F07FB4"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3D8E614" w14:textId="102C8209"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12FF8468" w14:textId="534D8A8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4.21 </w:t>
            </w:r>
          </w:p>
        </w:tc>
        <w:tc>
          <w:tcPr>
            <w:tcW w:w="0" w:type="auto"/>
            <w:shd w:val="clear" w:color="auto" w:fill="auto"/>
            <w:vAlign w:val="center"/>
          </w:tcPr>
          <w:p w14:paraId="6F8735E9" w14:textId="60C8AA1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4.27 </w:t>
            </w:r>
          </w:p>
        </w:tc>
        <w:tc>
          <w:tcPr>
            <w:tcW w:w="0" w:type="auto"/>
            <w:shd w:val="clear" w:color="auto" w:fill="auto"/>
            <w:vAlign w:val="center"/>
          </w:tcPr>
          <w:p w14:paraId="312C2B53" w14:textId="0D3346E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5.17 </w:t>
            </w:r>
          </w:p>
        </w:tc>
        <w:tc>
          <w:tcPr>
            <w:tcW w:w="0" w:type="auto"/>
            <w:shd w:val="clear" w:color="auto" w:fill="auto"/>
            <w:vAlign w:val="center"/>
          </w:tcPr>
          <w:p w14:paraId="0686D66A" w14:textId="0332AA2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8.71</w:t>
            </w:r>
          </w:p>
        </w:tc>
        <w:tc>
          <w:tcPr>
            <w:tcW w:w="0" w:type="auto"/>
            <w:shd w:val="clear" w:color="auto" w:fill="auto"/>
            <w:vAlign w:val="center"/>
          </w:tcPr>
          <w:p w14:paraId="7DDC4A04" w14:textId="49B6B5D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10.39</w:t>
            </w:r>
          </w:p>
        </w:tc>
        <w:tc>
          <w:tcPr>
            <w:tcW w:w="0" w:type="auto"/>
            <w:shd w:val="clear" w:color="auto" w:fill="auto"/>
            <w:vAlign w:val="center"/>
          </w:tcPr>
          <w:p w14:paraId="07106D6C" w14:textId="016BF0B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12.31</w:t>
            </w:r>
          </w:p>
        </w:tc>
      </w:tr>
      <w:tr w:rsidR="008329D1" w:rsidRPr="002F69F6" w14:paraId="5F5B8152" w14:textId="77777777" w:rsidTr="002D70E5">
        <w:trPr>
          <w:trHeight w:val="278"/>
        </w:trPr>
        <w:tc>
          <w:tcPr>
            <w:tcW w:w="0" w:type="auto"/>
            <w:vMerge/>
          </w:tcPr>
          <w:p w14:paraId="47C566F1"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F28F46D" w14:textId="0C202202"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135C940" w14:textId="1145A714"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77652F3" w14:textId="24FEC95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17.64 </w:t>
            </w:r>
          </w:p>
        </w:tc>
        <w:tc>
          <w:tcPr>
            <w:tcW w:w="0" w:type="auto"/>
            <w:shd w:val="clear" w:color="auto" w:fill="auto"/>
            <w:vAlign w:val="center"/>
          </w:tcPr>
          <w:p w14:paraId="0158FEAF" w14:textId="5D7EEA2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23.85 </w:t>
            </w:r>
          </w:p>
        </w:tc>
        <w:tc>
          <w:tcPr>
            <w:tcW w:w="0" w:type="auto"/>
            <w:shd w:val="clear" w:color="auto" w:fill="auto"/>
            <w:vAlign w:val="center"/>
          </w:tcPr>
          <w:p w14:paraId="4E2F4136" w14:textId="68EA579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105.67 </w:t>
            </w:r>
          </w:p>
        </w:tc>
        <w:tc>
          <w:tcPr>
            <w:tcW w:w="0" w:type="auto"/>
            <w:shd w:val="clear" w:color="auto" w:fill="auto"/>
            <w:vAlign w:val="center"/>
          </w:tcPr>
          <w:p w14:paraId="05E592F5" w14:textId="012FF80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16.78</w:t>
            </w:r>
          </w:p>
        </w:tc>
        <w:tc>
          <w:tcPr>
            <w:tcW w:w="0" w:type="auto"/>
            <w:shd w:val="clear" w:color="auto" w:fill="auto"/>
            <w:vAlign w:val="center"/>
          </w:tcPr>
          <w:p w14:paraId="534373E1" w14:textId="284BF8A5"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24.40</w:t>
            </w:r>
          </w:p>
        </w:tc>
        <w:tc>
          <w:tcPr>
            <w:tcW w:w="0" w:type="auto"/>
            <w:shd w:val="clear" w:color="auto" w:fill="auto"/>
            <w:vAlign w:val="center"/>
          </w:tcPr>
          <w:p w14:paraId="5DC16563" w14:textId="058E975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37.86</w:t>
            </w:r>
          </w:p>
        </w:tc>
      </w:tr>
      <w:tr w:rsidR="008329D1" w:rsidRPr="002F69F6" w14:paraId="6B318F96" w14:textId="77777777" w:rsidTr="002D70E5">
        <w:trPr>
          <w:trHeight w:val="278"/>
        </w:trPr>
        <w:tc>
          <w:tcPr>
            <w:tcW w:w="0" w:type="auto"/>
            <w:vMerge/>
          </w:tcPr>
          <w:p w14:paraId="6EEF151D"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47D1861" w14:textId="7B0AF893"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E1D292A" w14:textId="5CFE68C2"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FC107A0" w14:textId="4A50382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1076.41 </w:t>
            </w:r>
          </w:p>
        </w:tc>
        <w:tc>
          <w:tcPr>
            <w:tcW w:w="0" w:type="auto"/>
            <w:shd w:val="clear" w:color="auto" w:fill="auto"/>
            <w:vAlign w:val="center"/>
          </w:tcPr>
          <w:p w14:paraId="4B4E5705" w14:textId="028664E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1330.78 </w:t>
            </w:r>
          </w:p>
        </w:tc>
        <w:tc>
          <w:tcPr>
            <w:tcW w:w="0" w:type="auto"/>
            <w:shd w:val="clear" w:color="auto" w:fill="auto"/>
            <w:vAlign w:val="center"/>
          </w:tcPr>
          <w:p w14:paraId="176D491D" w14:textId="78D9CD6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7774.09 </w:t>
            </w:r>
          </w:p>
        </w:tc>
        <w:tc>
          <w:tcPr>
            <w:tcW w:w="0" w:type="auto"/>
            <w:shd w:val="clear" w:color="auto" w:fill="auto"/>
            <w:vAlign w:val="center"/>
          </w:tcPr>
          <w:p w14:paraId="569A9F65" w14:textId="56A9E04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262.26</w:t>
            </w:r>
          </w:p>
        </w:tc>
        <w:tc>
          <w:tcPr>
            <w:tcW w:w="0" w:type="auto"/>
            <w:shd w:val="clear" w:color="auto" w:fill="auto"/>
            <w:vAlign w:val="center"/>
          </w:tcPr>
          <w:p w14:paraId="04E1D8EF" w14:textId="4E0EF2B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520.67</w:t>
            </w:r>
          </w:p>
        </w:tc>
        <w:tc>
          <w:tcPr>
            <w:tcW w:w="0" w:type="auto"/>
            <w:shd w:val="clear" w:color="auto" w:fill="auto"/>
            <w:vAlign w:val="center"/>
          </w:tcPr>
          <w:p w14:paraId="674C0A3C" w14:textId="2E82434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659.35</w:t>
            </w:r>
          </w:p>
        </w:tc>
      </w:tr>
      <w:tr w:rsidR="008329D1" w:rsidRPr="002F69F6" w14:paraId="2FE2E5ED" w14:textId="77777777" w:rsidTr="006054D3">
        <w:trPr>
          <w:trHeight w:val="278"/>
        </w:trPr>
        <w:tc>
          <w:tcPr>
            <w:tcW w:w="0" w:type="auto"/>
            <w:vMerge w:val="restart"/>
            <w:vAlign w:val="center"/>
          </w:tcPr>
          <w:p w14:paraId="470FC3D3" w14:textId="557C3F9F" w:rsidR="008329D1" w:rsidRPr="002F69F6" w:rsidRDefault="008329D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3E72FC86" w14:textId="6509E129" w:rsidR="008329D1" w:rsidRPr="005B61E5"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5C4E6384" w14:textId="22C083A2"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64C99B1" w14:textId="565BCAB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21.24 </w:t>
            </w:r>
          </w:p>
        </w:tc>
        <w:tc>
          <w:tcPr>
            <w:tcW w:w="0" w:type="auto"/>
            <w:shd w:val="clear" w:color="auto" w:fill="auto"/>
            <w:vAlign w:val="center"/>
          </w:tcPr>
          <w:p w14:paraId="03B0F3DF" w14:textId="1A7DAD9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36.48 </w:t>
            </w:r>
          </w:p>
        </w:tc>
        <w:tc>
          <w:tcPr>
            <w:tcW w:w="0" w:type="auto"/>
            <w:shd w:val="clear" w:color="auto" w:fill="auto"/>
            <w:vAlign w:val="center"/>
          </w:tcPr>
          <w:p w14:paraId="368859F3" w14:textId="6279808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172.13 </w:t>
            </w:r>
          </w:p>
        </w:tc>
        <w:tc>
          <w:tcPr>
            <w:tcW w:w="0" w:type="auto"/>
            <w:shd w:val="clear" w:color="auto" w:fill="auto"/>
            <w:vAlign w:val="center"/>
          </w:tcPr>
          <w:p w14:paraId="27EF9200" w14:textId="6A4397F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10.85</w:t>
            </w:r>
          </w:p>
        </w:tc>
        <w:tc>
          <w:tcPr>
            <w:tcW w:w="0" w:type="auto"/>
            <w:shd w:val="clear" w:color="auto" w:fill="auto"/>
            <w:vAlign w:val="center"/>
          </w:tcPr>
          <w:p w14:paraId="2CC0D1DC" w14:textId="3E2B084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23.82</w:t>
            </w:r>
          </w:p>
        </w:tc>
        <w:tc>
          <w:tcPr>
            <w:tcW w:w="0" w:type="auto"/>
            <w:shd w:val="clear" w:color="auto" w:fill="auto"/>
            <w:vAlign w:val="center"/>
          </w:tcPr>
          <w:p w14:paraId="7C3F9FD0" w14:textId="13E8475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162.95</w:t>
            </w:r>
          </w:p>
        </w:tc>
      </w:tr>
      <w:tr w:rsidR="008329D1" w:rsidRPr="002F69F6" w14:paraId="70243BA0" w14:textId="77777777" w:rsidTr="002D70E5">
        <w:trPr>
          <w:trHeight w:val="278"/>
        </w:trPr>
        <w:tc>
          <w:tcPr>
            <w:tcW w:w="0" w:type="auto"/>
            <w:vMerge/>
          </w:tcPr>
          <w:p w14:paraId="01C16BAE"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829F014" w14:textId="42D85F00"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BEC0AFA" w14:textId="4E869752"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96DFF40" w14:textId="510557A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6.61 </w:t>
            </w:r>
          </w:p>
        </w:tc>
        <w:tc>
          <w:tcPr>
            <w:tcW w:w="0" w:type="auto"/>
            <w:shd w:val="clear" w:color="auto" w:fill="auto"/>
            <w:vAlign w:val="center"/>
          </w:tcPr>
          <w:p w14:paraId="5BE5F957" w14:textId="550172D8"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6.82 </w:t>
            </w:r>
          </w:p>
        </w:tc>
        <w:tc>
          <w:tcPr>
            <w:tcW w:w="0" w:type="auto"/>
            <w:shd w:val="clear" w:color="auto" w:fill="auto"/>
            <w:vAlign w:val="center"/>
          </w:tcPr>
          <w:p w14:paraId="209B5633" w14:textId="339FB0F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7.31 </w:t>
            </w:r>
          </w:p>
        </w:tc>
        <w:tc>
          <w:tcPr>
            <w:tcW w:w="0" w:type="auto"/>
            <w:shd w:val="clear" w:color="auto" w:fill="auto"/>
            <w:vAlign w:val="center"/>
          </w:tcPr>
          <w:p w14:paraId="0246A2F8" w14:textId="1055E90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5.54</w:t>
            </w:r>
          </w:p>
        </w:tc>
        <w:tc>
          <w:tcPr>
            <w:tcW w:w="0" w:type="auto"/>
            <w:shd w:val="clear" w:color="auto" w:fill="auto"/>
            <w:vAlign w:val="center"/>
          </w:tcPr>
          <w:p w14:paraId="6AE6BFA9" w14:textId="4AD96279"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6.79</w:t>
            </w:r>
          </w:p>
        </w:tc>
        <w:tc>
          <w:tcPr>
            <w:tcW w:w="0" w:type="auto"/>
            <w:shd w:val="clear" w:color="auto" w:fill="auto"/>
            <w:vAlign w:val="center"/>
          </w:tcPr>
          <w:p w14:paraId="31539FBF" w14:textId="10A386E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9.06</w:t>
            </w:r>
          </w:p>
        </w:tc>
      </w:tr>
      <w:tr w:rsidR="008329D1" w:rsidRPr="002F69F6" w14:paraId="081F3573" w14:textId="77777777" w:rsidTr="002D70E5">
        <w:trPr>
          <w:trHeight w:val="278"/>
        </w:trPr>
        <w:tc>
          <w:tcPr>
            <w:tcW w:w="0" w:type="auto"/>
            <w:vMerge/>
          </w:tcPr>
          <w:p w14:paraId="3A101309"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0B1C932" w14:textId="744C9C2B"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F804494" w14:textId="1C680AD8"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36D3AB33" w14:textId="6C7A7E84"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9.79 </w:t>
            </w:r>
          </w:p>
        </w:tc>
        <w:tc>
          <w:tcPr>
            <w:tcW w:w="0" w:type="auto"/>
            <w:shd w:val="clear" w:color="auto" w:fill="auto"/>
            <w:vAlign w:val="center"/>
          </w:tcPr>
          <w:p w14:paraId="715B82C4" w14:textId="325475C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14.13 </w:t>
            </w:r>
          </w:p>
        </w:tc>
        <w:tc>
          <w:tcPr>
            <w:tcW w:w="0" w:type="auto"/>
            <w:shd w:val="clear" w:color="auto" w:fill="auto"/>
            <w:vAlign w:val="center"/>
          </w:tcPr>
          <w:p w14:paraId="5EB47EBB" w14:textId="6D38303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21.94 </w:t>
            </w:r>
          </w:p>
        </w:tc>
        <w:tc>
          <w:tcPr>
            <w:tcW w:w="0" w:type="auto"/>
            <w:shd w:val="clear" w:color="auto" w:fill="auto"/>
            <w:vAlign w:val="center"/>
          </w:tcPr>
          <w:p w14:paraId="4D6EAA91" w14:textId="1F9F43D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8.04</w:t>
            </w:r>
          </w:p>
        </w:tc>
        <w:tc>
          <w:tcPr>
            <w:tcW w:w="0" w:type="auto"/>
            <w:shd w:val="clear" w:color="auto" w:fill="auto"/>
            <w:vAlign w:val="center"/>
          </w:tcPr>
          <w:p w14:paraId="29926654" w14:textId="3BF9707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14.75</w:t>
            </w:r>
          </w:p>
        </w:tc>
        <w:tc>
          <w:tcPr>
            <w:tcW w:w="0" w:type="auto"/>
            <w:shd w:val="clear" w:color="auto" w:fill="auto"/>
            <w:vAlign w:val="center"/>
          </w:tcPr>
          <w:p w14:paraId="706C5C56" w14:textId="6B5D0A6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37.91</w:t>
            </w:r>
          </w:p>
        </w:tc>
      </w:tr>
      <w:tr w:rsidR="008329D1" w:rsidRPr="002F69F6" w14:paraId="1CCBA09D" w14:textId="77777777" w:rsidTr="002D70E5">
        <w:trPr>
          <w:trHeight w:val="278"/>
        </w:trPr>
        <w:tc>
          <w:tcPr>
            <w:tcW w:w="0" w:type="auto"/>
            <w:vMerge/>
          </w:tcPr>
          <w:p w14:paraId="2DC4A696"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30BA660" w14:textId="15B722F4"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0FA7176" w14:textId="5E74C314"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2DFABBD" w14:textId="6B65FF7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197.45 </w:t>
            </w:r>
          </w:p>
        </w:tc>
        <w:tc>
          <w:tcPr>
            <w:tcW w:w="0" w:type="auto"/>
            <w:shd w:val="clear" w:color="auto" w:fill="auto"/>
            <w:vAlign w:val="center"/>
          </w:tcPr>
          <w:p w14:paraId="69CC4368" w14:textId="4305780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452.46 </w:t>
            </w:r>
          </w:p>
        </w:tc>
        <w:tc>
          <w:tcPr>
            <w:tcW w:w="0" w:type="auto"/>
            <w:shd w:val="clear" w:color="auto" w:fill="auto"/>
            <w:vAlign w:val="center"/>
          </w:tcPr>
          <w:p w14:paraId="5C42CD23" w14:textId="43DA86A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2977.19 </w:t>
            </w:r>
          </w:p>
        </w:tc>
        <w:tc>
          <w:tcPr>
            <w:tcW w:w="0" w:type="auto"/>
            <w:shd w:val="clear" w:color="auto" w:fill="auto"/>
            <w:vAlign w:val="center"/>
          </w:tcPr>
          <w:p w14:paraId="09C4A830" w14:textId="316B790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22.55</w:t>
            </w:r>
          </w:p>
        </w:tc>
        <w:tc>
          <w:tcPr>
            <w:tcW w:w="0" w:type="auto"/>
            <w:shd w:val="clear" w:color="auto" w:fill="auto"/>
            <w:vAlign w:val="center"/>
          </w:tcPr>
          <w:p w14:paraId="5874DF33" w14:textId="030FA1C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61.78</w:t>
            </w:r>
          </w:p>
        </w:tc>
        <w:tc>
          <w:tcPr>
            <w:tcW w:w="0" w:type="auto"/>
            <w:shd w:val="clear" w:color="auto" w:fill="auto"/>
            <w:vAlign w:val="center"/>
          </w:tcPr>
          <w:p w14:paraId="16A39659" w14:textId="09BEB9D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565.67</w:t>
            </w:r>
          </w:p>
        </w:tc>
      </w:tr>
      <w:tr w:rsidR="008329D1" w:rsidRPr="002F69F6" w14:paraId="1BB7008D" w14:textId="77777777" w:rsidTr="002D70E5">
        <w:trPr>
          <w:trHeight w:val="278"/>
        </w:trPr>
        <w:tc>
          <w:tcPr>
            <w:tcW w:w="0" w:type="auto"/>
            <w:vMerge/>
          </w:tcPr>
          <w:p w14:paraId="29679613" w14:textId="77777777" w:rsidR="008329D1" w:rsidRPr="002F69F6" w:rsidRDefault="008329D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3B78F99D" w14:textId="6C3787F4" w:rsidR="008329D1" w:rsidRPr="005B61E5" w:rsidRDefault="008329D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2B0CCCEC" w14:textId="276D0DCC"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51E438A" w14:textId="74EB754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89.34 </w:t>
            </w:r>
          </w:p>
        </w:tc>
        <w:tc>
          <w:tcPr>
            <w:tcW w:w="0" w:type="auto"/>
            <w:shd w:val="clear" w:color="auto" w:fill="auto"/>
            <w:vAlign w:val="center"/>
          </w:tcPr>
          <w:p w14:paraId="1511DBC1" w14:textId="07FFC47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146.63 </w:t>
            </w:r>
          </w:p>
        </w:tc>
        <w:tc>
          <w:tcPr>
            <w:tcW w:w="0" w:type="auto"/>
            <w:shd w:val="clear" w:color="auto" w:fill="auto"/>
            <w:vAlign w:val="center"/>
          </w:tcPr>
          <w:p w14:paraId="69282DB0" w14:textId="7A1FAD2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390.62 </w:t>
            </w:r>
          </w:p>
        </w:tc>
        <w:tc>
          <w:tcPr>
            <w:tcW w:w="0" w:type="auto"/>
            <w:shd w:val="clear" w:color="auto" w:fill="auto"/>
            <w:vAlign w:val="center"/>
          </w:tcPr>
          <w:p w14:paraId="456DAA14" w14:textId="2C43121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75.02</w:t>
            </w:r>
          </w:p>
        </w:tc>
        <w:tc>
          <w:tcPr>
            <w:tcW w:w="0" w:type="auto"/>
            <w:shd w:val="clear" w:color="auto" w:fill="auto"/>
            <w:vAlign w:val="center"/>
          </w:tcPr>
          <w:p w14:paraId="1B22A5BF" w14:textId="241A543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120.07</w:t>
            </w:r>
          </w:p>
        </w:tc>
        <w:tc>
          <w:tcPr>
            <w:tcW w:w="0" w:type="auto"/>
            <w:shd w:val="clear" w:color="auto" w:fill="auto"/>
            <w:vAlign w:val="center"/>
          </w:tcPr>
          <w:p w14:paraId="1B3D5A1E" w14:textId="211DF450"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157.32</w:t>
            </w:r>
          </w:p>
        </w:tc>
      </w:tr>
      <w:tr w:rsidR="008329D1" w:rsidRPr="002F69F6" w14:paraId="4FDCBDCB" w14:textId="77777777" w:rsidTr="002D70E5">
        <w:trPr>
          <w:trHeight w:val="278"/>
        </w:trPr>
        <w:tc>
          <w:tcPr>
            <w:tcW w:w="0" w:type="auto"/>
            <w:vMerge/>
          </w:tcPr>
          <w:p w14:paraId="293687E3"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0F92A4D" w14:textId="05F5291A"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1D8D086" w14:textId="1DB7184A"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15C46499" w14:textId="1532603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2.77 </w:t>
            </w:r>
          </w:p>
        </w:tc>
        <w:tc>
          <w:tcPr>
            <w:tcW w:w="0" w:type="auto"/>
            <w:shd w:val="clear" w:color="auto" w:fill="auto"/>
            <w:vAlign w:val="center"/>
          </w:tcPr>
          <w:p w14:paraId="2A53F2BD" w14:textId="48A26FA1"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3.00 </w:t>
            </w:r>
          </w:p>
        </w:tc>
        <w:tc>
          <w:tcPr>
            <w:tcW w:w="0" w:type="auto"/>
            <w:shd w:val="clear" w:color="auto" w:fill="auto"/>
            <w:vAlign w:val="center"/>
          </w:tcPr>
          <w:p w14:paraId="7193F621" w14:textId="1AA1562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4.88 </w:t>
            </w:r>
          </w:p>
        </w:tc>
        <w:tc>
          <w:tcPr>
            <w:tcW w:w="0" w:type="auto"/>
            <w:shd w:val="clear" w:color="auto" w:fill="auto"/>
            <w:vAlign w:val="center"/>
          </w:tcPr>
          <w:p w14:paraId="5456360A" w14:textId="3A7391E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5.11</w:t>
            </w:r>
          </w:p>
        </w:tc>
        <w:tc>
          <w:tcPr>
            <w:tcW w:w="0" w:type="auto"/>
            <w:shd w:val="clear" w:color="auto" w:fill="auto"/>
            <w:vAlign w:val="center"/>
          </w:tcPr>
          <w:p w14:paraId="0A64069C" w14:textId="7EB216E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13.30</w:t>
            </w:r>
          </w:p>
        </w:tc>
        <w:tc>
          <w:tcPr>
            <w:tcW w:w="0" w:type="auto"/>
            <w:shd w:val="clear" w:color="auto" w:fill="auto"/>
            <w:vAlign w:val="center"/>
          </w:tcPr>
          <w:p w14:paraId="3A5E5481" w14:textId="1126562C"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14.64</w:t>
            </w:r>
          </w:p>
        </w:tc>
      </w:tr>
      <w:tr w:rsidR="008329D1" w:rsidRPr="002F69F6" w14:paraId="2DAFE6FE" w14:textId="77777777" w:rsidTr="002D70E5">
        <w:trPr>
          <w:trHeight w:val="278"/>
        </w:trPr>
        <w:tc>
          <w:tcPr>
            <w:tcW w:w="0" w:type="auto"/>
            <w:vMerge/>
          </w:tcPr>
          <w:p w14:paraId="463DAAA1"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16B844C" w14:textId="2C07E735"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4BF2A7B" w14:textId="142B85CF"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44CD867A" w14:textId="06C481D2"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14.93 </w:t>
            </w:r>
          </w:p>
        </w:tc>
        <w:tc>
          <w:tcPr>
            <w:tcW w:w="0" w:type="auto"/>
            <w:shd w:val="clear" w:color="auto" w:fill="auto"/>
            <w:vAlign w:val="center"/>
          </w:tcPr>
          <w:p w14:paraId="1BACCF56" w14:textId="3BB512B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30.20 </w:t>
            </w:r>
          </w:p>
        </w:tc>
        <w:tc>
          <w:tcPr>
            <w:tcW w:w="0" w:type="auto"/>
            <w:shd w:val="clear" w:color="auto" w:fill="auto"/>
            <w:vAlign w:val="center"/>
          </w:tcPr>
          <w:p w14:paraId="4F9AE7FD" w14:textId="2C9C67AD"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70.05 </w:t>
            </w:r>
          </w:p>
        </w:tc>
        <w:tc>
          <w:tcPr>
            <w:tcW w:w="0" w:type="auto"/>
            <w:shd w:val="clear" w:color="auto" w:fill="auto"/>
            <w:vAlign w:val="center"/>
          </w:tcPr>
          <w:p w14:paraId="04C2B546" w14:textId="0742263A"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17.92</w:t>
            </w:r>
          </w:p>
        </w:tc>
        <w:tc>
          <w:tcPr>
            <w:tcW w:w="0" w:type="auto"/>
            <w:shd w:val="clear" w:color="auto" w:fill="auto"/>
            <w:vAlign w:val="center"/>
          </w:tcPr>
          <w:p w14:paraId="3CB0E22C" w14:textId="0FC1326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34.91</w:t>
            </w:r>
          </w:p>
        </w:tc>
        <w:tc>
          <w:tcPr>
            <w:tcW w:w="0" w:type="auto"/>
            <w:shd w:val="clear" w:color="auto" w:fill="auto"/>
            <w:vAlign w:val="center"/>
          </w:tcPr>
          <w:p w14:paraId="68E17E1C" w14:textId="01B736C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53.80</w:t>
            </w:r>
          </w:p>
        </w:tc>
      </w:tr>
      <w:tr w:rsidR="008329D1" w:rsidRPr="002F69F6" w14:paraId="1EEB844D" w14:textId="77777777" w:rsidTr="002D70E5">
        <w:trPr>
          <w:trHeight w:val="278"/>
        </w:trPr>
        <w:tc>
          <w:tcPr>
            <w:tcW w:w="0" w:type="auto"/>
            <w:vMerge/>
          </w:tcPr>
          <w:p w14:paraId="778AF471" w14:textId="77777777"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5A5DEB8" w14:textId="46C7BC2D" w:rsidR="008329D1" w:rsidRPr="005B61E5" w:rsidRDefault="008329D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75E0B58" w14:textId="64B90F25" w:rsidR="008329D1" w:rsidRPr="005B61E5" w:rsidRDefault="008329D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3DE5E1EC" w14:textId="6CBDC503"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1296.57 </w:t>
            </w:r>
          </w:p>
        </w:tc>
        <w:tc>
          <w:tcPr>
            <w:tcW w:w="0" w:type="auto"/>
            <w:shd w:val="clear" w:color="auto" w:fill="auto"/>
            <w:vAlign w:val="center"/>
          </w:tcPr>
          <w:p w14:paraId="3718E1FE" w14:textId="473BF7EE"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1542.02 </w:t>
            </w:r>
          </w:p>
        </w:tc>
        <w:tc>
          <w:tcPr>
            <w:tcW w:w="0" w:type="auto"/>
            <w:shd w:val="clear" w:color="auto" w:fill="auto"/>
            <w:vAlign w:val="center"/>
          </w:tcPr>
          <w:p w14:paraId="50A29D25" w14:textId="62A34F2F"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 xml:space="preserve">4849.48 </w:t>
            </w:r>
          </w:p>
        </w:tc>
        <w:tc>
          <w:tcPr>
            <w:tcW w:w="0" w:type="auto"/>
            <w:shd w:val="clear" w:color="auto" w:fill="auto"/>
            <w:vAlign w:val="center"/>
          </w:tcPr>
          <w:p w14:paraId="09738669" w14:textId="2E21A33B"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342.21</w:t>
            </w:r>
          </w:p>
        </w:tc>
        <w:tc>
          <w:tcPr>
            <w:tcW w:w="0" w:type="auto"/>
            <w:shd w:val="clear" w:color="auto" w:fill="auto"/>
            <w:vAlign w:val="center"/>
          </w:tcPr>
          <w:p w14:paraId="2FF82830" w14:textId="5B7FCA26"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566.72</w:t>
            </w:r>
          </w:p>
        </w:tc>
        <w:tc>
          <w:tcPr>
            <w:tcW w:w="0" w:type="auto"/>
            <w:shd w:val="clear" w:color="auto" w:fill="auto"/>
            <w:vAlign w:val="center"/>
          </w:tcPr>
          <w:p w14:paraId="5E2A7C32" w14:textId="507B0B17" w:rsidR="008329D1" w:rsidRPr="008329D1" w:rsidRDefault="008329D1" w:rsidP="00807668">
            <w:pPr>
              <w:jc w:val="center"/>
              <w:rPr>
                <w:rFonts w:ascii="Times New Roman" w:eastAsia="等线" w:hAnsi="Times New Roman" w:cs="Times New Roman"/>
                <w:color w:val="000000"/>
                <w:sz w:val="20"/>
                <w:szCs w:val="20"/>
              </w:rPr>
            </w:pPr>
            <w:r w:rsidRPr="008329D1">
              <w:rPr>
                <w:rFonts w:ascii="Times New Roman" w:eastAsia="等线" w:hAnsi="Times New Roman" w:cs="Times New Roman"/>
                <w:color w:val="000000"/>
                <w:sz w:val="20"/>
                <w:szCs w:val="20"/>
              </w:rPr>
              <w:t>718.10</w:t>
            </w:r>
          </w:p>
        </w:tc>
      </w:tr>
    </w:tbl>
    <w:p w14:paraId="675E6DFE" w14:textId="77777777" w:rsidR="00A135F8" w:rsidRDefault="00A135F8" w:rsidP="00A135F8">
      <w:pPr>
        <w:rPr>
          <w:lang w:val="en-GB"/>
        </w:rPr>
      </w:pPr>
    </w:p>
    <w:p w14:paraId="2CAE96E5" w14:textId="33461FBB" w:rsidR="00A135F8" w:rsidRDefault="00A135F8" w:rsidP="00A135F8">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 xml:space="preserve">Table </w:t>
      </w:r>
      <w:r>
        <w:rPr>
          <w:rFonts w:ascii="Times New Roman" w:eastAsia="等线" w:hAnsi="Times New Roman" w:cs="Times New Roman" w:hint="eastAsia"/>
          <w:b/>
          <w:kern w:val="0"/>
          <w:sz w:val="20"/>
          <w:szCs w:val="20"/>
          <w:lang w:val="en-GB"/>
        </w:rPr>
        <w:t>B.3.1.2.2-3: 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Urban Macro (FR1) dynamic SBFD vs. semi-static SBFD, </w:t>
      </w:r>
      <w:r w:rsidRPr="005B61E5">
        <w:rPr>
          <w:rFonts w:ascii="Times New Roman" w:eastAsia="等线" w:hAnsi="Times New Roman" w:cs="Times New Roman"/>
          <w:b/>
          <w:kern w:val="0"/>
          <w:sz w:val="20"/>
          <w:szCs w:val="20"/>
          <w:lang w:val="en-GB"/>
        </w:rPr>
        <w:t>{XXXXU}</w:t>
      </w:r>
    </w:p>
    <w:p w14:paraId="40DF9F11" w14:textId="77777777" w:rsidR="00A135F8" w:rsidRPr="005B61E5" w:rsidRDefault="00A135F8" w:rsidP="00A135F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708"/>
        <w:gridCol w:w="1128"/>
        <w:gridCol w:w="1304"/>
        <w:gridCol w:w="1605"/>
        <w:gridCol w:w="1337"/>
      </w:tblGrid>
      <w:tr w:rsidR="002D70E5" w:rsidRPr="002F69F6" w14:paraId="5F9E28B2" w14:textId="77777777" w:rsidTr="00A66967">
        <w:trPr>
          <w:trHeight w:val="278"/>
        </w:trPr>
        <w:tc>
          <w:tcPr>
            <w:tcW w:w="0" w:type="auto"/>
            <w:gridSpan w:val="6"/>
          </w:tcPr>
          <w:p w14:paraId="5DE61AC7" w14:textId="58F5006A"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 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xml:space="preserve">, </w:t>
            </w:r>
            <w:r w:rsidRPr="0031569C">
              <w:rPr>
                <w:rFonts w:ascii="Times New Roman" w:hAnsi="Times New Roman" w:cs="Times New Roman"/>
                <w:b/>
                <w:bCs/>
                <w:i/>
                <w:iCs/>
                <w:sz w:val="20"/>
                <w:szCs w:val="20"/>
              </w:rPr>
              <w:t>DL: 0.5Mbytes, UL: 0.125Mbyte</w:t>
            </w:r>
            <w:r w:rsidRPr="002F69F6">
              <w:rPr>
                <w:rFonts w:ascii="Times New Roman" w:eastAsia="等线" w:hAnsi="Times New Roman" w:cs="Times New Roman"/>
                <w:b/>
                <w:i/>
                <w:kern w:val="0"/>
                <w:sz w:val="20"/>
                <w:szCs w:val="20"/>
              </w:rPr>
              <w:t>)</w:t>
            </w:r>
          </w:p>
        </w:tc>
      </w:tr>
      <w:tr w:rsidR="002D70E5" w:rsidRPr="002F69F6" w14:paraId="7ADC8EDA" w14:textId="77777777" w:rsidTr="000F3856">
        <w:trPr>
          <w:trHeight w:val="278"/>
        </w:trPr>
        <w:tc>
          <w:tcPr>
            <w:tcW w:w="0" w:type="auto"/>
            <w:gridSpan w:val="3"/>
            <w:vMerge w:val="restart"/>
          </w:tcPr>
          <w:p w14:paraId="518C1DCA" w14:textId="710BFCCC"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075FA228"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[vivo]</w:t>
            </w:r>
          </w:p>
        </w:tc>
      </w:tr>
      <w:tr w:rsidR="002D70E5" w:rsidRPr="002F69F6" w14:paraId="6B2E430F" w14:textId="77777777" w:rsidTr="000F3856">
        <w:trPr>
          <w:trHeight w:val="278"/>
        </w:trPr>
        <w:tc>
          <w:tcPr>
            <w:tcW w:w="0" w:type="auto"/>
            <w:gridSpan w:val="3"/>
            <w:vMerge/>
          </w:tcPr>
          <w:p w14:paraId="7A61357B" w14:textId="0CFD23A1"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E4DAC49"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04D76F6C"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57DA424C"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BB13F1" w:rsidRPr="002F69F6" w14:paraId="02B8E7D5" w14:textId="77777777" w:rsidTr="001827C3">
        <w:trPr>
          <w:trHeight w:val="278"/>
        </w:trPr>
        <w:tc>
          <w:tcPr>
            <w:tcW w:w="0" w:type="auto"/>
            <w:vMerge w:val="restart"/>
            <w:vAlign w:val="center"/>
          </w:tcPr>
          <w:p w14:paraId="180F6C88" w14:textId="2CEB4A18" w:rsidR="00BB13F1" w:rsidRPr="002D70E5" w:rsidRDefault="00BB13F1" w:rsidP="00807668">
            <w:pPr>
              <w:widowControl/>
              <w:jc w:val="center"/>
              <w:rPr>
                <w:rFonts w:ascii="Times New Roman" w:eastAsia="等线" w:hAnsi="Times New Roman" w:cs="Times New Roman"/>
                <w:bCs/>
                <w:kern w:val="0"/>
                <w:sz w:val="20"/>
                <w:szCs w:val="20"/>
              </w:rPr>
            </w:pPr>
            <w:r w:rsidRPr="008614F5">
              <w:rPr>
                <w:rFonts w:ascii="Times New Roman" w:eastAsia="等线" w:hAnsi="Times New Roman" w:cs="Times New Roman"/>
                <w:b/>
                <w:bCs/>
                <w:kern w:val="0"/>
                <w:sz w:val="20"/>
                <w:szCs w:val="20"/>
              </w:rPr>
              <w:lastRenderedPageBreak/>
              <w:t>Baseline</w:t>
            </w:r>
          </w:p>
        </w:tc>
        <w:tc>
          <w:tcPr>
            <w:tcW w:w="0" w:type="auto"/>
            <w:vMerge w:val="restart"/>
            <w:shd w:val="clear" w:color="auto" w:fill="auto"/>
            <w:vAlign w:val="center"/>
          </w:tcPr>
          <w:p w14:paraId="00A961DA" w14:textId="21D23386" w:rsidR="00BB13F1" w:rsidRPr="002F69F6"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7D1B9E37" w14:textId="558D557D"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2791A2C3" w14:textId="557F849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8.32%</w:t>
            </w:r>
          </w:p>
        </w:tc>
        <w:tc>
          <w:tcPr>
            <w:tcW w:w="0" w:type="auto"/>
            <w:shd w:val="clear" w:color="auto" w:fill="auto"/>
            <w:vAlign w:val="center"/>
          </w:tcPr>
          <w:p w14:paraId="191DDEBF" w14:textId="180DF90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21.56%</w:t>
            </w:r>
          </w:p>
        </w:tc>
        <w:tc>
          <w:tcPr>
            <w:tcW w:w="0" w:type="auto"/>
            <w:shd w:val="clear" w:color="auto" w:fill="auto"/>
            <w:vAlign w:val="center"/>
          </w:tcPr>
          <w:p w14:paraId="29F6F8F0" w14:textId="6B187F6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38.64%</w:t>
            </w:r>
          </w:p>
        </w:tc>
      </w:tr>
      <w:tr w:rsidR="00BB13F1" w:rsidRPr="002F69F6" w14:paraId="644C2EBF" w14:textId="77777777" w:rsidTr="001827C3">
        <w:trPr>
          <w:trHeight w:val="278"/>
        </w:trPr>
        <w:tc>
          <w:tcPr>
            <w:tcW w:w="0" w:type="auto"/>
            <w:vMerge/>
            <w:vAlign w:val="center"/>
          </w:tcPr>
          <w:p w14:paraId="39F4606C"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3EF03D6" w14:textId="22C35082"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372DE51" w14:textId="2A158ADB"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08C79E66" w14:textId="25DB784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13.27%</w:t>
            </w:r>
          </w:p>
        </w:tc>
        <w:tc>
          <w:tcPr>
            <w:tcW w:w="0" w:type="auto"/>
            <w:shd w:val="clear" w:color="auto" w:fill="auto"/>
            <w:vAlign w:val="center"/>
          </w:tcPr>
          <w:p w14:paraId="6D1461C7" w14:textId="6FA296C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34.39%</w:t>
            </w:r>
          </w:p>
        </w:tc>
        <w:tc>
          <w:tcPr>
            <w:tcW w:w="0" w:type="auto"/>
            <w:shd w:val="clear" w:color="auto" w:fill="auto"/>
            <w:vAlign w:val="center"/>
          </w:tcPr>
          <w:p w14:paraId="41F80E5F" w14:textId="4B805A9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61.62%</w:t>
            </w:r>
          </w:p>
        </w:tc>
      </w:tr>
      <w:tr w:rsidR="00BB13F1" w:rsidRPr="002F69F6" w14:paraId="6A5B441F" w14:textId="77777777" w:rsidTr="001827C3">
        <w:trPr>
          <w:trHeight w:val="278"/>
        </w:trPr>
        <w:tc>
          <w:tcPr>
            <w:tcW w:w="0" w:type="auto"/>
            <w:vMerge/>
            <w:vAlign w:val="center"/>
          </w:tcPr>
          <w:p w14:paraId="4CF6CF00" w14:textId="77777777" w:rsidR="00BB13F1" w:rsidRDefault="00BB13F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5024EE4F" w14:textId="6F23D6DD" w:rsidR="00BB13F1" w:rsidRPr="002F69F6"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33D7378C" w14:textId="285F650F"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627AD072" w14:textId="161F3E9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1.30%</w:t>
            </w:r>
          </w:p>
        </w:tc>
        <w:tc>
          <w:tcPr>
            <w:tcW w:w="0" w:type="auto"/>
            <w:shd w:val="clear" w:color="auto" w:fill="auto"/>
            <w:vAlign w:val="center"/>
          </w:tcPr>
          <w:p w14:paraId="1C9B9669" w14:textId="47B0555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5.44%</w:t>
            </w:r>
          </w:p>
        </w:tc>
        <w:tc>
          <w:tcPr>
            <w:tcW w:w="0" w:type="auto"/>
            <w:shd w:val="clear" w:color="auto" w:fill="auto"/>
            <w:vAlign w:val="center"/>
          </w:tcPr>
          <w:p w14:paraId="17E5EA54" w14:textId="52C6861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15.48%</w:t>
            </w:r>
          </w:p>
        </w:tc>
      </w:tr>
      <w:tr w:rsidR="00BB13F1" w:rsidRPr="002F69F6" w14:paraId="4A341E24" w14:textId="77777777" w:rsidTr="001827C3">
        <w:trPr>
          <w:trHeight w:val="278"/>
        </w:trPr>
        <w:tc>
          <w:tcPr>
            <w:tcW w:w="0" w:type="auto"/>
            <w:vMerge/>
            <w:vAlign w:val="center"/>
          </w:tcPr>
          <w:p w14:paraId="6D335F91"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6A47955" w14:textId="33701070"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ECF7F94" w14:textId="6EB4B29C"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395E3878" w14:textId="251386B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3.62%</w:t>
            </w:r>
          </w:p>
        </w:tc>
        <w:tc>
          <w:tcPr>
            <w:tcW w:w="0" w:type="auto"/>
            <w:shd w:val="clear" w:color="auto" w:fill="auto"/>
            <w:vAlign w:val="center"/>
          </w:tcPr>
          <w:p w14:paraId="6EA9160D" w14:textId="7922CF5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15.19%</w:t>
            </w:r>
          </w:p>
        </w:tc>
        <w:tc>
          <w:tcPr>
            <w:tcW w:w="0" w:type="auto"/>
            <w:shd w:val="clear" w:color="auto" w:fill="auto"/>
            <w:vAlign w:val="center"/>
          </w:tcPr>
          <w:p w14:paraId="67BFF558" w14:textId="4779792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43.20%</w:t>
            </w:r>
          </w:p>
        </w:tc>
      </w:tr>
      <w:tr w:rsidR="00BB13F1" w:rsidRPr="002F69F6" w14:paraId="1BC6C59D" w14:textId="77777777" w:rsidTr="001827C3">
        <w:trPr>
          <w:trHeight w:val="278"/>
        </w:trPr>
        <w:tc>
          <w:tcPr>
            <w:tcW w:w="0" w:type="auto"/>
            <w:vMerge w:val="restart"/>
            <w:vAlign w:val="center"/>
          </w:tcPr>
          <w:p w14:paraId="28E97D9C" w14:textId="598635E9" w:rsidR="00BB13F1"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3C727FEF" w14:textId="66E6376F" w:rsidR="00BB13F1" w:rsidRPr="002F69F6"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0FA2D708" w14:textId="7B6B4D86"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75201443" w14:textId="1A289AC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8.93%</w:t>
            </w:r>
          </w:p>
        </w:tc>
        <w:tc>
          <w:tcPr>
            <w:tcW w:w="0" w:type="auto"/>
            <w:shd w:val="clear" w:color="auto" w:fill="auto"/>
            <w:vAlign w:val="center"/>
          </w:tcPr>
          <w:p w14:paraId="6AB63DAE" w14:textId="22C6186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21.60%</w:t>
            </w:r>
          </w:p>
        </w:tc>
        <w:tc>
          <w:tcPr>
            <w:tcW w:w="0" w:type="auto"/>
            <w:shd w:val="clear" w:color="auto" w:fill="auto"/>
            <w:vAlign w:val="center"/>
          </w:tcPr>
          <w:p w14:paraId="6C693944" w14:textId="24A256D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41.03%</w:t>
            </w:r>
          </w:p>
        </w:tc>
      </w:tr>
      <w:tr w:rsidR="00BB13F1" w:rsidRPr="002F69F6" w14:paraId="2D54C7F5" w14:textId="77777777" w:rsidTr="002D70E5">
        <w:trPr>
          <w:trHeight w:val="278"/>
        </w:trPr>
        <w:tc>
          <w:tcPr>
            <w:tcW w:w="0" w:type="auto"/>
            <w:vMerge/>
          </w:tcPr>
          <w:p w14:paraId="181AB173"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888122D" w14:textId="20848CCF"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72E1022" w14:textId="5E89FEF8"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0D2D9C48" w14:textId="02EB78B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13.17%</w:t>
            </w:r>
          </w:p>
        </w:tc>
        <w:tc>
          <w:tcPr>
            <w:tcW w:w="0" w:type="auto"/>
            <w:shd w:val="clear" w:color="auto" w:fill="auto"/>
            <w:vAlign w:val="center"/>
          </w:tcPr>
          <w:p w14:paraId="29D124EA" w14:textId="1E83A85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36.94%</w:t>
            </w:r>
          </w:p>
        </w:tc>
        <w:tc>
          <w:tcPr>
            <w:tcW w:w="0" w:type="auto"/>
            <w:shd w:val="clear" w:color="auto" w:fill="auto"/>
            <w:vAlign w:val="center"/>
          </w:tcPr>
          <w:p w14:paraId="5781E5AB" w14:textId="3BDD64C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73.39%</w:t>
            </w:r>
          </w:p>
        </w:tc>
      </w:tr>
      <w:tr w:rsidR="00BB13F1" w:rsidRPr="002F69F6" w14:paraId="44385C94" w14:textId="77777777" w:rsidTr="002D70E5">
        <w:trPr>
          <w:trHeight w:val="278"/>
        </w:trPr>
        <w:tc>
          <w:tcPr>
            <w:tcW w:w="0" w:type="auto"/>
            <w:vMerge/>
          </w:tcPr>
          <w:p w14:paraId="1A28D7B9" w14:textId="77777777" w:rsidR="00BB13F1" w:rsidRDefault="00BB13F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6844D1FC" w14:textId="531650DC" w:rsidR="00BB13F1" w:rsidRPr="002F69F6"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33389F84" w14:textId="095AFD15"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1E4C652B" w14:textId="3770E57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0.99%</w:t>
            </w:r>
          </w:p>
        </w:tc>
        <w:tc>
          <w:tcPr>
            <w:tcW w:w="0" w:type="auto"/>
            <w:shd w:val="clear" w:color="auto" w:fill="auto"/>
            <w:vAlign w:val="center"/>
          </w:tcPr>
          <w:p w14:paraId="73D1F0C5" w14:textId="0120BE2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4.07%</w:t>
            </w:r>
          </w:p>
        </w:tc>
        <w:tc>
          <w:tcPr>
            <w:tcW w:w="0" w:type="auto"/>
            <w:shd w:val="clear" w:color="auto" w:fill="auto"/>
            <w:vAlign w:val="center"/>
          </w:tcPr>
          <w:p w14:paraId="580EA0B6" w14:textId="602BE4E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13.90%</w:t>
            </w:r>
          </w:p>
        </w:tc>
      </w:tr>
      <w:tr w:rsidR="00BB13F1" w:rsidRPr="002F69F6" w14:paraId="0165F23E" w14:textId="77777777" w:rsidTr="002D70E5">
        <w:trPr>
          <w:trHeight w:val="278"/>
        </w:trPr>
        <w:tc>
          <w:tcPr>
            <w:tcW w:w="0" w:type="auto"/>
            <w:vMerge/>
          </w:tcPr>
          <w:p w14:paraId="153C58A2"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A851EE9" w14:textId="2BE898D8"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FFFD259" w14:textId="02ABB8AB"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643563EA" w14:textId="0EF8C8F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3.30%</w:t>
            </w:r>
          </w:p>
        </w:tc>
        <w:tc>
          <w:tcPr>
            <w:tcW w:w="0" w:type="auto"/>
            <w:shd w:val="clear" w:color="auto" w:fill="auto"/>
            <w:vAlign w:val="center"/>
          </w:tcPr>
          <w:p w14:paraId="6F470210" w14:textId="7941506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10.26%</w:t>
            </w:r>
          </w:p>
        </w:tc>
        <w:tc>
          <w:tcPr>
            <w:tcW w:w="0" w:type="auto"/>
            <w:shd w:val="clear" w:color="auto" w:fill="auto"/>
            <w:vAlign w:val="center"/>
          </w:tcPr>
          <w:p w14:paraId="12271BE6" w14:textId="59B6D94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32.53%</w:t>
            </w:r>
          </w:p>
        </w:tc>
      </w:tr>
      <w:tr w:rsidR="00BB13F1" w:rsidRPr="002F69F6" w14:paraId="2F5411CA" w14:textId="77777777" w:rsidTr="001827C3">
        <w:trPr>
          <w:trHeight w:val="278"/>
        </w:trPr>
        <w:tc>
          <w:tcPr>
            <w:tcW w:w="0" w:type="auto"/>
            <w:vMerge w:val="restart"/>
            <w:vAlign w:val="center"/>
          </w:tcPr>
          <w:p w14:paraId="58395873" w14:textId="0CCF1885" w:rsidR="00BB13F1" w:rsidRPr="002F69F6"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68CF9467" w14:textId="4721013D" w:rsidR="00BB13F1" w:rsidRPr="0051380B"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E7D1A4B" w14:textId="02CF1B8C"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0669826" w14:textId="56BB8DA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363.69 </w:t>
            </w:r>
          </w:p>
        </w:tc>
        <w:tc>
          <w:tcPr>
            <w:tcW w:w="0" w:type="auto"/>
            <w:shd w:val="clear" w:color="auto" w:fill="auto"/>
            <w:vAlign w:val="center"/>
          </w:tcPr>
          <w:p w14:paraId="1AE7A8AC" w14:textId="743542D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302.81 </w:t>
            </w:r>
          </w:p>
        </w:tc>
        <w:tc>
          <w:tcPr>
            <w:tcW w:w="0" w:type="auto"/>
            <w:shd w:val="clear" w:color="auto" w:fill="auto"/>
            <w:vAlign w:val="center"/>
          </w:tcPr>
          <w:p w14:paraId="443E912C" w14:textId="3A51F46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234.28 </w:t>
            </w:r>
          </w:p>
        </w:tc>
      </w:tr>
      <w:tr w:rsidR="00BB13F1" w:rsidRPr="002F69F6" w14:paraId="2399DFFA" w14:textId="77777777" w:rsidTr="001827C3">
        <w:trPr>
          <w:trHeight w:val="278"/>
        </w:trPr>
        <w:tc>
          <w:tcPr>
            <w:tcW w:w="0" w:type="auto"/>
            <w:vMerge/>
            <w:vAlign w:val="center"/>
          </w:tcPr>
          <w:p w14:paraId="32B1EF98"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73B2CD4" w14:textId="2B032512"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4338E91" w14:textId="38A387AC"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8F12A72" w14:textId="751A7D4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134.44 </w:t>
            </w:r>
          </w:p>
        </w:tc>
        <w:tc>
          <w:tcPr>
            <w:tcW w:w="0" w:type="auto"/>
            <w:shd w:val="clear" w:color="auto" w:fill="auto"/>
            <w:vAlign w:val="center"/>
          </w:tcPr>
          <w:p w14:paraId="26F5FBC2" w14:textId="1444961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101.61 </w:t>
            </w:r>
          </w:p>
        </w:tc>
        <w:tc>
          <w:tcPr>
            <w:tcW w:w="0" w:type="auto"/>
            <w:shd w:val="clear" w:color="auto" w:fill="auto"/>
            <w:vAlign w:val="center"/>
          </w:tcPr>
          <w:p w14:paraId="45C7F8A0" w14:textId="263E918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58.65 </w:t>
            </w:r>
          </w:p>
        </w:tc>
      </w:tr>
      <w:tr w:rsidR="00BB13F1" w:rsidRPr="002F69F6" w14:paraId="33EEAAA8" w14:textId="77777777" w:rsidTr="001827C3">
        <w:trPr>
          <w:trHeight w:val="278"/>
        </w:trPr>
        <w:tc>
          <w:tcPr>
            <w:tcW w:w="0" w:type="auto"/>
            <w:vMerge/>
            <w:vAlign w:val="center"/>
          </w:tcPr>
          <w:p w14:paraId="3967FF27"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1324918" w14:textId="6F415BB4"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12AFE4D" w14:textId="20953974"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496AAEFB" w14:textId="4962939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405.94 </w:t>
            </w:r>
          </w:p>
        </w:tc>
        <w:tc>
          <w:tcPr>
            <w:tcW w:w="0" w:type="auto"/>
            <w:shd w:val="clear" w:color="auto" w:fill="auto"/>
            <w:vAlign w:val="center"/>
          </w:tcPr>
          <w:p w14:paraId="1CC7B950" w14:textId="65C582C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323.12 </w:t>
            </w:r>
          </w:p>
        </w:tc>
        <w:tc>
          <w:tcPr>
            <w:tcW w:w="0" w:type="auto"/>
            <w:shd w:val="clear" w:color="auto" w:fill="auto"/>
            <w:vAlign w:val="center"/>
          </w:tcPr>
          <w:p w14:paraId="351CFBA5" w14:textId="6537654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234.98 </w:t>
            </w:r>
          </w:p>
        </w:tc>
      </w:tr>
      <w:tr w:rsidR="00BB13F1" w:rsidRPr="002F69F6" w14:paraId="7E34DC0A" w14:textId="77777777" w:rsidTr="001827C3">
        <w:trPr>
          <w:trHeight w:val="278"/>
        </w:trPr>
        <w:tc>
          <w:tcPr>
            <w:tcW w:w="0" w:type="auto"/>
            <w:vMerge/>
            <w:vAlign w:val="center"/>
          </w:tcPr>
          <w:p w14:paraId="519E45DD"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615ADF8" w14:textId="65B45142"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8BFF31C" w14:textId="386B27A6"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26DE6838" w14:textId="19357C8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463.45 </w:t>
            </w:r>
          </w:p>
        </w:tc>
        <w:tc>
          <w:tcPr>
            <w:tcW w:w="0" w:type="auto"/>
            <w:shd w:val="clear" w:color="auto" w:fill="auto"/>
            <w:vAlign w:val="center"/>
          </w:tcPr>
          <w:p w14:paraId="3D50E72A" w14:textId="33F8480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435.80 </w:t>
            </w:r>
          </w:p>
        </w:tc>
        <w:tc>
          <w:tcPr>
            <w:tcW w:w="0" w:type="auto"/>
            <w:shd w:val="clear" w:color="auto" w:fill="auto"/>
            <w:vAlign w:val="center"/>
          </w:tcPr>
          <w:p w14:paraId="63C10049" w14:textId="56EFF25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403.85 </w:t>
            </w:r>
          </w:p>
        </w:tc>
      </w:tr>
      <w:tr w:rsidR="00BB13F1" w:rsidRPr="002F69F6" w14:paraId="4C52AFAE" w14:textId="77777777" w:rsidTr="001827C3">
        <w:trPr>
          <w:trHeight w:val="278"/>
        </w:trPr>
        <w:tc>
          <w:tcPr>
            <w:tcW w:w="0" w:type="auto"/>
            <w:vMerge/>
            <w:vAlign w:val="center"/>
          </w:tcPr>
          <w:p w14:paraId="38DACA80"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4CEA5E93" w14:textId="3FEB16E9" w:rsidR="00BB13F1" w:rsidRPr="0051380B"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563AF94E" w14:textId="7AB8B2BD"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F7AFF40" w14:textId="4E3187A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80.84 </w:t>
            </w:r>
          </w:p>
        </w:tc>
        <w:tc>
          <w:tcPr>
            <w:tcW w:w="0" w:type="auto"/>
            <w:shd w:val="clear" w:color="auto" w:fill="auto"/>
            <w:vAlign w:val="center"/>
          </w:tcPr>
          <w:p w14:paraId="1C9F12E5" w14:textId="5D2D7EB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59.16 </w:t>
            </w:r>
          </w:p>
        </w:tc>
        <w:tc>
          <w:tcPr>
            <w:tcW w:w="0" w:type="auto"/>
            <w:shd w:val="clear" w:color="auto" w:fill="auto"/>
            <w:vAlign w:val="center"/>
          </w:tcPr>
          <w:p w14:paraId="1DA48A19" w14:textId="3562E7A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50.12 </w:t>
            </w:r>
          </w:p>
        </w:tc>
      </w:tr>
      <w:tr w:rsidR="00BB13F1" w:rsidRPr="002F69F6" w14:paraId="663A721F" w14:textId="77777777" w:rsidTr="002D70E5">
        <w:trPr>
          <w:trHeight w:val="278"/>
        </w:trPr>
        <w:tc>
          <w:tcPr>
            <w:tcW w:w="0" w:type="auto"/>
            <w:vMerge/>
          </w:tcPr>
          <w:p w14:paraId="191F0E89"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B2A94CF" w14:textId="3C9772E2"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B9B8092" w14:textId="1DA574A9"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27A043CC" w14:textId="2E5ED6B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1.48 </w:t>
            </w:r>
          </w:p>
        </w:tc>
        <w:tc>
          <w:tcPr>
            <w:tcW w:w="0" w:type="auto"/>
            <w:shd w:val="clear" w:color="auto" w:fill="auto"/>
            <w:vAlign w:val="center"/>
          </w:tcPr>
          <w:p w14:paraId="4A55AC05" w14:textId="075F7EB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0.77 </w:t>
            </w:r>
          </w:p>
        </w:tc>
        <w:tc>
          <w:tcPr>
            <w:tcW w:w="0" w:type="auto"/>
            <w:shd w:val="clear" w:color="auto" w:fill="auto"/>
            <w:vAlign w:val="center"/>
          </w:tcPr>
          <w:p w14:paraId="53B51D86" w14:textId="758D560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0.63 </w:t>
            </w:r>
          </w:p>
        </w:tc>
      </w:tr>
      <w:tr w:rsidR="00BB13F1" w:rsidRPr="002F69F6" w14:paraId="22340951" w14:textId="77777777" w:rsidTr="002D70E5">
        <w:trPr>
          <w:trHeight w:val="278"/>
        </w:trPr>
        <w:tc>
          <w:tcPr>
            <w:tcW w:w="0" w:type="auto"/>
            <w:vMerge/>
          </w:tcPr>
          <w:p w14:paraId="01E6FE6B"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B39044C" w14:textId="577D6DB8"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566CD2D" w14:textId="1956FD31"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D9EAAC" w14:textId="4A2AF83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51.15 </w:t>
            </w:r>
          </w:p>
        </w:tc>
        <w:tc>
          <w:tcPr>
            <w:tcW w:w="0" w:type="auto"/>
            <w:shd w:val="clear" w:color="auto" w:fill="auto"/>
            <w:vAlign w:val="center"/>
          </w:tcPr>
          <w:p w14:paraId="6A0CB295" w14:textId="6D80C7A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23.06 </w:t>
            </w:r>
          </w:p>
        </w:tc>
        <w:tc>
          <w:tcPr>
            <w:tcW w:w="0" w:type="auto"/>
            <w:shd w:val="clear" w:color="auto" w:fill="auto"/>
            <w:vAlign w:val="center"/>
          </w:tcPr>
          <w:p w14:paraId="042BDFC4" w14:textId="0078D0B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16.56 </w:t>
            </w:r>
          </w:p>
        </w:tc>
      </w:tr>
      <w:tr w:rsidR="00BB13F1" w:rsidRPr="002F69F6" w14:paraId="6B8CACC0" w14:textId="77777777" w:rsidTr="002D70E5">
        <w:trPr>
          <w:trHeight w:val="278"/>
        </w:trPr>
        <w:tc>
          <w:tcPr>
            <w:tcW w:w="0" w:type="auto"/>
            <w:vMerge/>
          </w:tcPr>
          <w:p w14:paraId="434D16E2"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1563B39" w14:textId="15BB08CB"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42AC889" w14:textId="4D0E4E58"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85BE68B" w14:textId="35EC2EB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229.23 </w:t>
            </w:r>
          </w:p>
        </w:tc>
        <w:tc>
          <w:tcPr>
            <w:tcW w:w="0" w:type="auto"/>
            <w:shd w:val="clear" w:color="auto" w:fill="auto"/>
            <w:vAlign w:val="center"/>
          </w:tcPr>
          <w:p w14:paraId="18A833DF" w14:textId="40C9C0D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216.45 </w:t>
            </w:r>
          </w:p>
        </w:tc>
        <w:tc>
          <w:tcPr>
            <w:tcW w:w="0" w:type="auto"/>
            <w:shd w:val="clear" w:color="auto" w:fill="auto"/>
            <w:vAlign w:val="center"/>
          </w:tcPr>
          <w:p w14:paraId="07DAAF88" w14:textId="16F87FB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201.89 </w:t>
            </w:r>
          </w:p>
        </w:tc>
      </w:tr>
      <w:tr w:rsidR="00BB13F1" w:rsidRPr="002F69F6" w14:paraId="40D6DE26" w14:textId="77777777" w:rsidTr="001827C3">
        <w:trPr>
          <w:trHeight w:val="278"/>
        </w:trPr>
        <w:tc>
          <w:tcPr>
            <w:tcW w:w="0" w:type="auto"/>
            <w:vMerge w:val="restart"/>
            <w:vAlign w:val="center"/>
          </w:tcPr>
          <w:p w14:paraId="171A3913" w14:textId="7FEC56DE" w:rsidR="00BB13F1" w:rsidRPr="002F69F6"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5271E8EB" w14:textId="7F73C359"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77015A98" w14:textId="11586A6E"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09FD82DE" w14:textId="5647F6A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399.96 </w:t>
            </w:r>
          </w:p>
        </w:tc>
        <w:tc>
          <w:tcPr>
            <w:tcW w:w="0" w:type="auto"/>
            <w:shd w:val="clear" w:color="auto" w:fill="auto"/>
            <w:vAlign w:val="center"/>
          </w:tcPr>
          <w:p w14:paraId="5D9225AF" w14:textId="21CF465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302.48 </w:t>
            </w:r>
          </w:p>
        </w:tc>
        <w:tc>
          <w:tcPr>
            <w:tcW w:w="0" w:type="auto"/>
            <w:shd w:val="clear" w:color="auto" w:fill="auto"/>
            <w:vAlign w:val="center"/>
          </w:tcPr>
          <w:p w14:paraId="4ABC9CC4" w14:textId="27C9EB8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201.42 </w:t>
            </w:r>
          </w:p>
        </w:tc>
      </w:tr>
      <w:tr w:rsidR="00BB13F1" w:rsidRPr="002F69F6" w14:paraId="273ED5C1" w14:textId="77777777" w:rsidTr="002D70E5">
        <w:trPr>
          <w:trHeight w:val="278"/>
        </w:trPr>
        <w:tc>
          <w:tcPr>
            <w:tcW w:w="0" w:type="auto"/>
            <w:vMerge/>
          </w:tcPr>
          <w:p w14:paraId="49960579"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222A481D" w14:textId="640C5E99"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B1D3762" w14:textId="07F7A766"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AE282F1" w14:textId="085E03F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139.63 </w:t>
            </w:r>
          </w:p>
        </w:tc>
        <w:tc>
          <w:tcPr>
            <w:tcW w:w="0" w:type="auto"/>
            <w:shd w:val="clear" w:color="auto" w:fill="auto"/>
            <w:vAlign w:val="center"/>
          </w:tcPr>
          <w:p w14:paraId="1EC63750" w14:textId="19CB1E1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83.03 </w:t>
            </w:r>
          </w:p>
        </w:tc>
        <w:tc>
          <w:tcPr>
            <w:tcW w:w="0" w:type="auto"/>
            <w:shd w:val="clear" w:color="auto" w:fill="auto"/>
            <w:vAlign w:val="center"/>
          </w:tcPr>
          <w:p w14:paraId="3544B0C9" w14:textId="204DCF1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39.60 </w:t>
            </w:r>
          </w:p>
        </w:tc>
      </w:tr>
      <w:tr w:rsidR="00BB13F1" w:rsidRPr="002F69F6" w14:paraId="78914F3E" w14:textId="77777777" w:rsidTr="002D70E5">
        <w:trPr>
          <w:trHeight w:val="278"/>
        </w:trPr>
        <w:tc>
          <w:tcPr>
            <w:tcW w:w="0" w:type="auto"/>
            <w:vMerge/>
          </w:tcPr>
          <w:p w14:paraId="52B37993"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ECB1E58" w14:textId="1B5CD065"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157EC0F" w14:textId="42DDB8B0"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0507F057" w14:textId="640D84E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444.45 </w:t>
            </w:r>
          </w:p>
        </w:tc>
        <w:tc>
          <w:tcPr>
            <w:tcW w:w="0" w:type="auto"/>
            <w:shd w:val="clear" w:color="auto" w:fill="auto"/>
            <w:vAlign w:val="center"/>
          </w:tcPr>
          <w:p w14:paraId="1C9BFADF" w14:textId="75B1A2C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321.85 </w:t>
            </w:r>
          </w:p>
        </w:tc>
        <w:tc>
          <w:tcPr>
            <w:tcW w:w="0" w:type="auto"/>
            <w:shd w:val="clear" w:color="auto" w:fill="auto"/>
            <w:vAlign w:val="center"/>
          </w:tcPr>
          <w:p w14:paraId="26F3F882" w14:textId="3ABECA5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197.30 </w:t>
            </w:r>
          </w:p>
        </w:tc>
      </w:tr>
      <w:tr w:rsidR="00BB13F1" w:rsidRPr="002F69F6" w14:paraId="77CA1388" w14:textId="77777777" w:rsidTr="002D70E5">
        <w:trPr>
          <w:trHeight w:val="278"/>
        </w:trPr>
        <w:tc>
          <w:tcPr>
            <w:tcW w:w="0" w:type="auto"/>
            <w:vMerge/>
          </w:tcPr>
          <w:p w14:paraId="596FA551"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98311A2" w14:textId="4A4BCFCC"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4485EC6" w14:textId="4F032076"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768B38F" w14:textId="4464626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538.87 </w:t>
            </w:r>
          </w:p>
        </w:tc>
        <w:tc>
          <w:tcPr>
            <w:tcW w:w="0" w:type="auto"/>
            <w:shd w:val="clear" w:color="auto" w:fill="auto"/>
            <w:vAlign w:val="center"/>
          </w:tcPr>
          <w:p w14:paraId="66BD68C9" w14:textId="5A203FF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462.29 </w:t>
            </w:r>
          </w:p>
        </w:tc>
        <w:tc>
          <w:tcPr>
            <w:tcW w:w="0" w:type="auto"/>
            <w:shd w:val="clear" w:color="auto" w:fill="auto"/>
            <w:vAlign w:val="center"/>
          </w:tcPr>
          <w:p w14:paraId="0B69E02F" w14:textId="2241ECA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378.81 </w:t>
            </w:r>
          </w:p>
        </w:tc>
      </w:tr>
      <w:tr w:rsidR="00BB13F1" w:rsidRPr="002F69F6" w14:paraId="65CD0B38" w14:textId="77777777" w:rsidTr="002D70E5">
        <w:trPr>
          <w:trHeight w:val="278"/>
        </w:trPr>
        <w:tc>
          <w:tcPr>
            <w:tcW w:w="0" w:type="auto"/>
            <w:vMerge/>
          </w:tcPr>
          <w:p w14:paraId="6A7FE95F"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2C5CF48D" w14:textId="2B25F6F5"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051E9314" w14:textId="37BF7FB1"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00FD0F2E" w14:textId="5621607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106.79 </w:t>
            </w:r>
          </w:p>
        </w:tc>
        <w:tc>
          <w:tcPr>
            <w:tcW w:w="0" w:type="auto"/>
            <w:shd w:val="clear" w:color="auto" w:fill="auto"/>
            <w:vAlign w:val="center"/>
          </w:tcPr>
          <w:p w14:paraId="073C11EF" w14:textId="597DC6B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84.12 </w:t>
            </w:r>
          </w:p>
        </w:tc>
        <w:tc>
          <w:tcPr>
            <w:tcW w:w="0" w:type="auto"/>
            <w:shd w:val="clear" w:color="auto" w:fill="auto"/>
            <w:vAlign w:val="center"/>
          </w:tcPr>
          <w:p w14:paraId="2688B679" w14:textId="493D110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61.22 </w:t>
            </w:r>
          </w:p>
        </w:tc>
      </w:tr>
      <w:tr w:rsidR="00BB13F1" w:rsidRPr="002F69F6" w14:paraId="472259C1" w14:textId="77777777" w:rsidTr="002D70E5">
        <w:trPr>
          <w:trHeight w:val="278"/>
        </w:trPr>
        <w:tc>
          <w:tcPr>
            <w:tcW w:w="0" w:type="auto"/>
            <w:vMerge/>
          </w:tcPr>
          <w:p w14:paraId="60B05A73"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8D8BAD0" w14:textId="4828CF95"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D837F0C" w14:textId="4892743B"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68ADE61E" w14:textId="46C31C6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2.14 </w:t>
            </w:r>
          </w:p>
        </w:tc>
        <w:tc>
          <w:tcPr>
            <w:tcW w:w="0" w:type="auto"/>
            <w:shd w:val="clear" w:color="auto" w:fill="auto"/>
            <w:vAlign w:val="center"/>
          </w:tcPr>
          <w:p w14:paraId="7262095A" w14:textId="462458C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0.92 </w:t>
            </w:r>
          </w:p>
        </w:tc>
        <w:tc>
          <w:tcPr>
            <w:tcW w:w="0" w:type="auto"/>
            <w:shd w:val="clear" w:color="auto" w:fill="auto"/>
            <w:vAlign w:val="center"/>
          </w:tcPr>
          <w:p w14:paraId="360DB696" w14:textId="7B6DC1B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0.61 </w:t>
            </w:r>
          </w:p>
        </w:tc>
      </w:tr>
      <w:tr w:rsidR="00BB13F1" w:rsidRPr="002F69F6" w14:paraId="7E4A9276" w14:textId="77777777" w:rsidTr="002D70E5">
        <w:trPr>
          <w:trHeight w:val="278"/>
        </w:trPr>
        <w:tc>
          <w:tcPr>
            <w:tcW w:w="0" w:type="auto"/>
            <w:vMerge/>
          </w:tcPr>
          <w:p w14:paraId="2F01CB1B"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AA80FE3" w14:textId="688AC704"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C763A99" w14:textId="3581C77D"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0EB2F632" w14:textId="3CACC4D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63.34 </w:t>
            </w:r>
          </w:p>
        </w:tc>
        <w:tc>
          <w:tcPr>
            <w:tcW w:w="0" w:type="auto"/>
            <w:shd w:val="clear" w:color="auto" w:fill="auto"/>
            <w:vAlign w:val="center"/>
          </w:tcPr>
          <w:p w14:paraId="029BA453" w14:textId="4B0883F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34.81 </w:t>
            </w:r>
          </w:p>
        </w:tc>
        <w:tc>
          <w:tcPr>
            <w:tcW w:w="0" w:type="auto"/>
            <w:shd w:val="clear" w:color="auto" w:fill="auto"/>
            <w:vAlign w:val="center"/>
          </w:tcPr>
          <w:p w14:paraId="27FBB48F" w14:textId="20BC3B8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16.60 </w:t>
            </w:r>
          </w:p>
        </w:tc>
      </w:tr>
      <w:tr w:rsidR="00BB13F1" w:rsidRPr="002F69F6" w14:paraId="18A2B1AC" w14:textId="77777777" w:rsidTr="002D70E5">
        <w:trPr>
          <w:trHeight w:val="278"/>
        </w:trPr>
        <w:tc>
          <w:tcPr>
            <w:tcW w:w="0" w:type="auto"/>
            <w:vMerge/>
          </w:tcPr>
          <w:p w14:paraId="21AE1011"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C814E6A" w14:textId="72D99ECD"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7A9FD4B" w14:textId="4ECEC7E6"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F66F658" w14:textId="70439F5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324.93 </w:t>
            </w:r>
          </w:p>
        </w:tc>
        <w:tc>
          <w:tcPr>
            <w:tcW w:w="0" w:type="auto"/>
            <w:shd w:val="clear" w:color="auto" w:fill="auto"/>
            <w:vAlign w:val="center"/>
          </w:tcPr>
          <w:p w14:paraId="0C056E7B" w14:textId="6D45113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317.17 </w:t>
            </w:r>
          </w:p>
        </w:tc>
        <w:tc>
          <w:tcPr>
            <w:tcW w:w="0" w:type="auto"/>
            <w:shd w:val="clear" w:color="auto" w:fill="auto"/>
            <w:vAlign w:val="center"/>
          </w:tcPr>
          <w:p w14:paraId="476C165C" w14:textId="0DB25CC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269.63 </w:t>
            </w:r>
          </w:p>
        </w:tc>
      </w:tr>
      <w:tr w:rsidR="00BB13F1" w:rsidRPr="002F69F6" w14:paraId="0C46AEBA" w14:textId="77777777" w:rsidTr="001827C3">
        <w:trPr>
          <w:trHeight w:val="278"/>
        </w:trPr>
        <w:tc>
          <w:tcPr>
            <w:tcW w:w="0" w:type="auto"/>
            <w:vMerge w:val="restart"/>
            <w:vAlign w:val="center"/>
          </w:tcPr>
          <w:p w14:paraId="18A0B307" w14:textId="28CD7777" w:rsidR="00BB13F1" w:rsidRPr="002F69F6"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0" w:type="auto"/>
            <w:vMerge w:val="restart"/>
            <w:shd w:val="clear" w:color="auto" w:fill="auto"/>
            <w:vAlign w:val="center"/>
          </w:tcPr>
          <w:p w14:paraId="0ECC325F" w14:textId="2DAB1DBD" w:rsidR="00BB13F1" w:rsidRPr="0051380B"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4AB51A49" w14:textId="7141B806"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0BE5011" w14:textId="0E9ED4A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22.55 </w:t>
            </w:r>
          </w:p>
        </w:tc>
        <w:tc>
          <w:tcPr>
            <w:tcW w:w="0" w:type="auto"/>
            <w:shd w:val="clear" w:color="auto" w:fill="auto"/>
            <w:vAlign w:val="center"/>
          </w:tcPr>
          <w:p w14:paraId="40126515" w14:textId="7E50DCA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49.81 </w:t>
            </w:r>
          </w:p>
        </w:tc>
        <w:tc>
          <w:tcPr>
            <w:tcW w:w="0" w:type="auto"/>
            <w:shd w:val="clear" w:color="auto" w:fill="auto"/>
            <w:vAlign w:val="center"/>
          </w:tcPr>
          <w:p w14:paraId="1CBCA65B" w14:textId="7F2D4E7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64.94 </w:t>
            </w:r>
          </w:p>
        </w:tc>
      </w:tr>
      <w:tr w:rsidR="00BB13F1" w:rsidRPr="002F69F6" w14:paraId="4E9B7EA1" w14:textId="77777777" w:rsidTr="001827C3">
        <w:trPr>
          <w:trHeight w:val="278"/>
        </w:trPr>
        <w:tc>
          <w:tcPr>
            <w:tcW w:w="0" w:type="auto"/>
            <w:vMerge/>
            <w:vAlign w:val="center"/>
          </w:tcPr>
          <w:p w14:paraId="056EE7FC"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0EA9DBDB" w14:textId="6800E570"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5642293" w14:textId="37957498"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D8F15DB" w14:textId="0828828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8.07 </w:t>
            </w:r>
          </w:p>
        </w:tc>
        <w:tc>
          <w:tcPr>
            <w:tcW w:w="0" w:type="auto"/>
            <w:shd w:val="clear" w:color="auto" w:fill="auto"/>
            <w:vAlign w:val="center"/>
          </w:tcPr>
          <w:p w14:paraId="45462BBB" w14:textId="15233CC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8.12 </w:t>
            </w:r>
          </w:p>
        </w:tc>
        <w:tc>
          <w:tcPr>
            <w:tcW w:w="0" w:type="auto"/>
            <w:shd w:val="clear" w:color="auto" w:fill="auto"/>
            <w:vAlign w:val="center"/>
          </w:tcPr>
          <w:p w14:paraId="30086F1D" w14:textId="03E01ED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8.21 </w:t>
            </w:r>
          </w:p>
        </w:tc>
      </w:tr>
      <w:tr w:rsidR="00BB13F1" w:rsidRPr="002F69F6" w14:paraId="3AF580B8" w14:textId="77777777" w:rsidTr="001827C3">
        <w:trPr>
          <w:trHeight w:val="278"/>
        </w:trPr>
        <w:tc>
          <w:tcPr>
            <w:tcW w:w="0" w:type="auto"/>
            <w:vMerge/>
            <w:vAlign w:val="center"/>
          </w:tcPr>
          <w:p w14:paraId="79D33905"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3E55D130" w14:textId="0AC6706A"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D46EB16" w14:textId="48304A18"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4B5A43A" w14:textId="480C424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9.80 </w:t>
            </w:r>
          </w:p>
        </w:tc>
        <w:tc>
          <w:tcPr>
            <w:tcW w:w="0" w:type="auto"/>
            <w:shd w:val="clear" w:color="auto" w:fill="auto"/>
            <w:vAlign w:val="center"/>
          </w:tcPr>
          <w:p w14:paraId="676A1ADC" w14:textId="1957504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13.26 </w:t>
            </w:r>
          </w:p>
        </w:tc>
        <w:tc>
          <w:tcPr>
            <w:tcW w:w="0" w:type="auto"/>
            <w:shd w:val="clear" w:color="auto" w:fill="auto"/>
            <w:vAlign w:val="center"/>
          </w:tcPr>
          <w:p w14:paraId="6C95694C" w14:textId="45B0376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19.05 </w:t>
            </w:r>
          </w:p>
        </w:tc>
      </w:tr>
      <w:tr w:rsidR="00BB13F1" w:rsidRPr="002F69F6" w14:paraId="1CAB96C9" w14:textId="77777777" w:rsidTr="001827C3">
        <w:trPr>
          <w:trHeight w:val="278"/>
        </w:trPr>
        <w:tc>
          <w:tcPr>
            <w:tcW w:w="0" w:type="auto"/>
            <w:vMerge/>
            <w:vAlign w:val="center"/>
          </w:tcPr>
          <w:p w14:paraId="14CFFCBA"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757F346" w14:textId="373F5C98"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41CBBDF" w14:textId="6AE18BA3"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D5FFBA7" w14:textId="144AEC7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127.64 </w:t>
            </w:r>
          </w:p>
        </w:tc>
        <w:tc>
          <w:tcPr>
            <w:tcW w:w="0" w:type="auto"/>
            <w:shd w:val="clear" w:color="auto" w:fill="auto"/>
            <w:vAlign w:val="center"/>
          </w:tcPr>
          <w:p w14:paraId="464624DD" w14:textId="195EA75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317.97 </w:t>
            </w:r>
          </w:p>
        </w:tc>
        <w:tc>
          <w:tcPr>
            <w:tcW w:w="0" w:type="auto"/>
            <w:shd w:val="clear" w:color="auto" w:fill="auto"/>
            <w:vAlign w:val="center"/>
          </w:tcPr>
          <w:p w14:paraId="0C00FB0B" w14:textId="5F457B3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611.13 </w:t>
            </w:r>
          </w:p>
        </w:tc>
      </w:tr>
      <w:tr w:rsidR="00BB13F1" w:rsidRPr="002F69F6" w14:paraId="6D147374" w14:textId="77777777" w:rsidTr="001827C3">
        <w:trPr>
          <w:trHeight w:val="278"/>
        </w:trPr>
        <w:tc>
          <w:tcPr>
            <w:tcW w:w="0" w:type="auto"/>
            <w:vMerge/>
            <w:vAlign w:val="center"/>
          </w:tcPr>
          <w:p w14:paraId="680DB47C"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7DC462ED" w14:textId="0A1F2651" w:rsidR="00BB13F1" w:rsidRPr="0051380B"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21409FE" w14:textId="4C427715"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05D044B2" w14:textId="0795781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93.93 </w:t>
            </w:r>
          </w:p>
        </w:tc>
        <w:tc>
          <w:tcPr>
            <w:tcW w:w="0" w:type="auto"/>
            <w:shd w:val="clear" w:color="auto" w:fill="auto"/>
            <w:vAlign w:val="center"/>
          </w:tcPr>
          <w:p w14:paraId="21E8180A" w14:textId="0C2D45F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195.06 </w:t>
            </w:r>
          </w:p>
        </w:tc>
        <w:tc>
          <w:tcPr>
            <w:tcW w:w="0" w:type="auto"/>
            <w:shd w:val="clear" w:color="auto" w:fill="auto"/>
            <w:vAlign w:val="center"/>
          </w:tcPr>
          <w:p w14:paraId="5FEEF406" w14:textId="3FE25B1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330.36 </w:t>
            </w:r>
          </w:p>
        </w:tc>
      </w:tr>
      <w:tr w:rsidR="00BB13F1" w:rsidRPr="002F69F6" w14:paraId="61607C8D" w14:textId="77777777" w:rsidTr="002D70E5">
        <w:trPr>
          <w:trHeight w:val="278"/>
        </w:trPr>
        <w:tc>
          <w:tcPr>
            <w:tcW w:w="0" w:type="auto"/>
            <w:vMerge/>
          </w:tcPr>
          <w:p w14:paraId="3FD89A81"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49E0AD9" w14:textId="70D1E8B0"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E12FB46" w14:textId="0BC73447"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93EA178" w14:textId="69CC6D7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4.21 </w:t>
            </w:r>
          </w:p>
        </w:tc>
        <w:tc>
          <w:tcPr>
            <w:tcW w:w="0" w:type="auto"/>
            <w:shd w:val="clear" w:color="auto" w:fill="auto"/>
            <w:vAlign w:val="center"/>
          </w:tcPr>
          <w:p w14:paraId="32C547CB" w14:textId="628F992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4.37 </w:t>
            </w:r>
          </w:p>
        </w:tc>
        <w:tc>
          <w:tcPr>
            <w:tcW w:w="0" w:type="auto"/>
            <w:shd w:val="clear" w:color="auto" w:fill="auto"/>
            <w:vAlign w:val="center"/>
          </w:tcPr>
          <w:p w14:paraId="5560105C" w14:textId="39F49A0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4.74 </w:t>
            </w:r>
          </w:p>
        </w:tc>
      </w:tr>
      <w:tr w:rsidR="00BB13F1" w:rsidRPr="002F69F6" w14:paraId="6FC0CCF0" w14:textId="77777777" w:rsidTr="002D70E5">
        <w:trPr>
          <w:trHeight w:val="278"/>
        </w:trPr>
        <w:tc>
          <w:tcPr>
            <w:tcW w:w="0" w:type="auto"/>
            <w:vMerge/>
          </w:tcPr>
          <w:p w14:paraId="2BE2BCE9"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D9712FA" w14:textId="73AC165C"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7BFCDEC" w14:textId="0575C12F"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44BAD0D" w14:textId="77C7003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18.52 </w:t>
            </w:r>
          </w:p>
        </w:tc>
        <w:tc>
          <w:tcPr>
            <w:tcW w:w="0" w:type="auto"/>
            <w:shd w:val="clear" w:color="auto" w:fill="auto"/>
            <w:vAlign w:val="center"/>
          </w:tcPr>
          <w:p w14:paraId="763AAF26" w14:textId="285F7AB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43.25 </w:t>
            </w:r>
          </w:p>
        </w:tc>
        <w:tc>
          <w:tcPr>
            <w:tcW w:w="0" w:type="auto"/>
            <w:shd w:val="clear" w:color="auto" w:fill="auto"/>
            <w:vAlign w:val="center"/>
          </w:tcPr>
          <w:p w14:paraId="445E466E" w14:textId="71F2D42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61.07 </w:t>
            </w:r>
          </w:p>
        </w:tc>
      </w:tr>
      <w:tr w:rsidR="00BB13F1" w:rsidRPr="002F69F6" w14:paraId="72214A1B" w14:textId="77777777" w:rsidTr="002D70E5">
        <w:trPr>
          <w:trHeight w:val="278"/>
        </w:trPr>
        <w:tc>
          <w:tcPr>
            <w:tcW w:w="0" w:type="auto"/>
            <w:vMerge/>
          </w:tcPr>
          <w:p w14:paraId="2F4F4323"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283115E" w14:textId="3476094B"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93E187F" w14:textId="167C4D05"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2E3E6F58" w14:textId="0BC1E60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1146.78 </w:t>
            </w:r>
          </w:p>
        </w:tc>
        <w:tc>
          <w:tcPr>
            <w:tcW w:w="0" w:type="auto"/>
            <w:shd w:val="clear" w:color="auto" w:fill="auto"/>
            <w:vAlign w:val="center"/>
          </w:tcPr>
          <w:p w14:paraId="2C424715" w14:textId="28A2C98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1469.23 </w:t>
            </w:r>
          </w:p>
        </w:tc>
        <w:tc>
          <w:tcPr>
            <w:tcW w:w="0" w:type="auto"/>
            <w:shd w:val="clear" w:color="auto" w:fill="auto"/>
            <w:vAlign w:val="center"/>
          </w:tcPr>
          <w:p w14:paraId="05ADA861" w14:textId="0819125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2643.69 </w:t>
            </w:r>
          </w:p>
        </w:tc>
      </w:tr>
      <w:tr w:rsidR="00BB13F1" w:rsidRPr="002F69F6" w14:paraId="3B013B84" w14:textId="77777777" w:rsidTr="001827C3">
        <w:trPr>
          <w:trHeight w:val="278"/>
        </w:trPr>
        <w:tc>
          <w:tcPr>
            <w:tcW w:w="0" w:type="auto"/>
            <w:vMerge w:val="restart"/>
            <w:vAlign w:val="center"/>
          </w:tcPr>
          <w:p w14:paraId="42F25A8E" w14:textId="6D6CCA99" w:rsidR="00BB13F1" w:rsidRPr="002F69F6"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0" w:type="auto"/>
            <w:vMerge w:val="restart"/>
            <w:shd w:val="clear" w:color="auto" w:fill="auto"/>
            <w:vAlign w:val="center"/>
          </w:tcPr>
          <w:p w14:paraId="2D4A999E" w14:textId="0ECF54BC"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21F40310" w14:textId="4ECBBBEA"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9264D4A" w14:textId="44E22B9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18.90 </w:t>
            </w:r>
          </w:p>
        </w:tc>
        <w:tc>
          <w:tcPr>
            <w:tcW w:w="0" w:type="auto"/>
            <w:shd w:val="clear" w:color="auto" w:fill="auto"/>
            <w:vAlign w:val="center"/>
          </w:tcPr>
          <w:p w14:paraId="3D6FC682" w14:textId="33AFF7D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39.80 </w:t>
            </w:r>
          </w:p>
        </w:tc>
        <w:tc>
          <w:tcPr>
            <w:tcW w:w="0" w:type="auto"/>
            <w:shd w:val="clear" w:color="auto" w:fill="auto"/>
            <w:vAlign w:val="center"/>
          </w:tcPr>
          <w:p w14:paraId="041F2CAA" w14:textId="00C473E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107.66 </w:t>
            </w:r>
          </w:p>
        </w:tc>
      </w:tr>
      <w:tr w:rsidR="00BB13F1" w:rsidRPr="002F69F6" w14:paraId="2107FE70" w14:textId="77777777" w:rsidTr="002D70E5">
        <w:trPr>
          <w:trHeight w:val="278"/>
        </w:trPr>
        <w:tc>
          <w:tcPr>
            <w:tcW w:w="0" w:type="auto"/>
            <w:vMerge/>
          </w:tcPr>
          <w:p w14:paraId="2CB330C9"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6C63F4CA" w14:textId="6688E482"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1B2E490" w14:textId="78F4EE13"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6F759D4" w14:textId="0B9E917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6.60 </w:t>
            </w:r>
          </w:p>
        </w:tc>
        <w:tc>
          <w:tcPr>
            <w:tcW w:w="0" w:type="auto"/>
            <w:shd w:val="clear" w:color="auto" w:fill="auto"/>
            <w:vAlign w:val="center"/>
          </w:tcPr>
          <w:p w14:paraId="6A3DFAF8" w14:textId="5D3EB54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6.81 </w:t>
            </w:r>
          </w:p>
        </w:tc>
        <w:tc>
          <w:tcPr>
            <w:tcW w:w="0" w:type="auto"/>
            <w:shd w:val="clear" w:color="auto" w:fill="auto"/>
            <w:vAlign w:val="center"/>
          </w:tcPr>
          <w:p w14:paraId="66D1FDF1" w14:textId="49BD5B9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7.87 </w:t>
            </w:r>
          </w:p>
        </w:tc>
      </w:tr>
      <w:tr w:rsidR="00BB13F1" w:rsidRPr="002F69F6" w14:paraId="31D80E08" w14:textId="77777777" w:rsidTr="002D70E5">
        <w:trPr>
          <w:trHeight w:val="278"/>
        </w:trPr>
        <w:tc>
          <w:tcPr>
            <w:tcW w:w="0" w:type="auto"/>
            <w:vMerge/>
          </w:tcPr>
          <w:p w14:paraId="0AD4F2F7"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5B5E2FF2" w14:textId="71635586"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7624FC6" w14:textId="675E4895"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19B383F" w14:textId="006F9C9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9.33 </w:t>
            </w:r>
          </w:p>
        </w:tc>
        <w:tc>
          <w:tcPr>
            <w:tcW w:w="0" w:type="auto"/>
            <w:shd w:val="clear" w:color="auto" w:fill="auto"/>
            <w:vAlign w:val="center"/>
          </w:tcPr>
          <w:p w14:paraId="5AC99024" w14:textId="54D6A2B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14.28 </w:t>
            </w:r>
          </w:p>
        </w:tc>
        <w:tc>
          <w:tcPr>
            <w:tcW w:w="0" w:type="auto"/>
            <w:shd w:val="clear" w:color="auto" w:fill="auto"/>
            <w:vAlign w:val="center"/>
          </w:tcPr>
          <w:p w14:paraId="01ABAB52" w14:textId="492E501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24.03 </w:t>
            </w:r>
          </w:p>
        </w:tc>
      </w:tr>
      <w:tr w:rsidR="00BB13F1" w:rsidRPr="002F69F6" w14:paraId="0F7810DA" w14:textId="77777777" w:rsidTr="002D70E5">
        <w:trPr>
          <w:trHeight w:val="278"/>
        </w:trPr>
        <w:tc>
          <w:tcPr>
            <w:tcW w:w="0" w:type="auto"/>
            <w:vMerge/>
          </w:tcPr>
          <w:p w14:paraId="21755396"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9B4B3D3" w14:textId="267995D2"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4635FDF" w14:textId="27137BBC"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3361CD06" w14:textId="10C2FAA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203.51 </w:t>
            </w:r>
          </w:p>
        </w:tc>
        <w:tc>
          <w:tcPr>
            <w:tcW w:w="0" w:type="auto"/>
            <w:shd w:val="clear" w:color="auto" w:fill="auto"/>
            <w:vAlign w:val="center"/>
          </w:tcPr>
          <w:p w14:paraId="4A031EF2" w14:textId="2316243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299.22 </w:t>
            </w:r>
          </w:p>
        </w:tc>
        <w:tc>
          <w:tcPr>
            <w:tcW w:w="0" w:type="auto"/>
            <w:shd w:val="clear" w:color="auto" w:fill="auto"/>
            <w:vAlign w:val="center"/>
          </w:tcPr>
          <w:p w14:paraId="74C6F37E" w14:textId="23784C7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1170.20 </w:t>
            </w:r>
          </w:p>
        </w:tc>
      </w:tr>
      <w:tr w:rsidR="00BB13F1" w:rsidRPr="002F69F6" w14:paraId="61B9EB41" w14:textId="77777777" w:rsidTr="002D70E5">
        <w:trPr>
          <w:trHeight w:val="278"/>
        </w:trPr>
        <w:tc>
          <w:tcPr>
            <w:tcW w:w="0" w:type="auto"/>
            <w:vMerge/>
          </w:tcPr>
          <w:p w14:paraId="01DE2AD2"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vMerge w:val="restart"/>
            <w:shd w:val="clear" w:color="auto" w:fill="auto"/>
            <w:vAlign w:val="center"/>
          </w:tcPr>
          <w:p w14:paraId="384F23B9" w14:textId="2D14611C"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4F1A3F08" w14:textId="61239D7C"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3CF0F30B" w14:textId="591B309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72.44 </w:t>
            </w:r>
          </w:p>
        </w:tc>
        <w:tc>
          <w:tcPr>
            <w:tcW w:w="0" w:type="auto"/>
            <w:shd w:val="clear" w:color="auto" w:fill="auto"/>
            <w:vAlign w:val="center"/>
          </w:tcPr>
          <w:p w14:paraId="02A8BE5F" w14:textId="0323571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140.57 </w:t>
            </w:r>
          </w:p>
        </w:tc>
        <w:tc>
          <w:tcPr>
            <w:tcW w:w="0" w:type="auto"/>
            <w:shd w:val="clear" w:color="auto" w:fill="auto"/>
            <w:vAlign w:val="center"/>
          </w:tcPr>
          <w:p w14:paraId="1E9C0008" w14:textId="7DD0BF1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254.26 </w:t>
            </w:r>
          </w:p>
        </w:tc>
      </w:tr>
      <w:tr w:rsidR="00BB13F1" w:rsidRPr="002F69F6" w14:paraId="2005E806" w14:textId="77777777" w:rsidTr="002D70E5">
        <w:trPr>
          <w:trHeight w:val="278"/>
        </w:trPr>
        <w:tc>
          <w:tcPr>
            <w:tcW w:w="0" w:type="auto"/>
            <w:vMerge/>
          </w:tcPr>
          <w:p w14:paraId="58A7654B"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1DFB2E23" w14:textId="431D5DE1"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825A8DD" w14:textId="2E5D8FA4"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67CC104E" w14:textId="4C40600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2.85 </w:t>
            </w:r>
          </w:p>
        </w:tc>
        <w:tc>
          <w:tcPr>
            <w:tcW w:w="0" w:type="auto"/>
            <w:shd w:val="clear" w:color="auto" w:fill="auto"/>
            <w:vAlign w:val="center"/>
          </w:tcPr>
          <w:p w14:paraId="1A9A815D" w14:textId="5CB0C8A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3.00 </w:t>
            </w:r>
          </w:p>
        </w:tc>
        <w:tc>
          <w:tcPr>
            <w:tcW w:w="0" w:type="auto"/>
            <w:shd w:val="clear" w:color="auto" w:fill="auto"/>
            <w:vAlign w:val="center"/>
          </w:tcPr>
          <w:p w14:paraId="34619E62" w14:textId="050DAB6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3.62 </w:t>
            </w:r>
          </w:p>
        </w:tc>
      </w:tr>
      <w:tr w:rsidR="00BB13F1" w:rsidRPr="002F69F6" w14:paraId="4E53DF7A" w14:textId="77777777" w:rsidTr="002D70E5">
        <w:trPr>
          <w:trHeight w:val="278"/>
        </w:trPr>
        <w:tc>
          <w:tcPr>
            <w:tcW w:w="0" w:type="auto"/>
            <w:vMerge/>
          </w:tcPr>
          <w:p w14:paraId="144D8DBE"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77A1EAFD" w14:textId="28E5D5F3"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9C0D14A" w14:textId="565C4824"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529D495" w14:textId="7875128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15.24 </w:t>
            </w:r>
          </w:p>
        </w:tc>
        <w:tc>
          <w:tcPr>
            <w:tcW w:w="0" w:type="auto"/>
            <w:shd w:val="clear" w:color="auto" w:fill="auto"/>
            <w:vAlign w:val="center"/>
          </w:tcPr>
          <w:p w14:paraId="00CD23A9" w14:textId="3E55119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28.78 </w:t>
            </w:r>
          </w:p>
        </w:tc>
        <w:tc>
          <w:tcPr>
            <w:tcW w:w="0" w:type="auto"/>
            <w:shd w:val="clear" w:color="auto" w:fill="auto"/>
            <w:vAlign w:val="center"/>
          </w:tcPr>
          <w:p w14:paraId="58DDC177" w14:textId="6090EFC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57.02 </w:t>
            </w:r>
          </w:p>
        </w:tc>
      </w:tr>
      <w:tr w:rsidR="00BB13F1" w:rsidRPr="002F69F6" w14:paraId="469896C1" w14:textId="77777777" w:rsidTr="002D70E5">
        <w:trPr>
          <w:trHeight w:val="278"/>
        </w:trPr>
        <w:tc>
          <w:tcPr>
            <w:tcW w:w="0" w:type="auto"/>
            <w:vMerge/>
          </w:tcPr>
          <w:p w14:paraId="7B43498A"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vMerge/>
            <w:shd w:val="clear" w:color="auto" w:fill="auto"/>
            <w:vAlign w:val="center"/>
          </w:tcPr>
          <w:p w14:paraId="4EB7F720" w14:textId="7E4369EB"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29071DA" w14:textId="2D486472"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A6C68E5" w14:textId="334B6CE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1051.71 </w:t>
            </w:r>
          </w:p>
        </w:tc>
        <w:tc>
          <w:tcPr>
            <w:tcW w:w="0" w:type="auto"/>
            <w:shd w:val="clear" w:color="auto" w:fill="auto"/>
            <w:vAlign w:val="center"/>
          </w:tcPr>
          <w:p w14:paraId="2C011BF2" w14:textId="6F9E8C7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1480.21 </w:t>
            </w:r>
          </w:p>
        </w:tc>
        <w:tc>
          <w:tcPr>
            <w:tcW w:w="0" w:type="auto"/>
            <w:shd w:val="clear" w:color="auto" w:fill="auto"/>
            <w:vAlign w:val="center"/>
          </w:tcPr>
          <w:p w14:paraId="4199DBF8" w14:textId="307EF52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2425.40 </w:t>
            </w:r>
          </w:p>
        </w:tc>
      </w:tr>
    </w:tbl>
    <w:p w14:paraId="0224E8D8" w14:textId="77777777" w:rsidR="00A135F8" w:rsidRPr="00FF392E" w:rsidRDefault="00A135F8" w:rsidP="00A135F8">
      <w:pPr>
        <w:rPr>
          <w:lang w:val="en-GB"/>
        </w:rPr>
      </w:pPr>
    </w:p>
    <w:p w14:paraId="27BFB2AC" w14:textId="632F7884" w:rsidR="00A135F8" w:rsidRDefault="00A135F8" w:rsidP="00A135F8">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 xml:space="preserve">Table </w:t>
      </w:r>
      <w:r>
        <w:rPr>
          <w:rFonts w:ascii="Times New Roman" w:eastAsia="等线" w:hAnsi="Times New Roman" w:cs="Times New Roman" w:hint="eastAsia"/>
          <w:b/>
          <w:kern w:val="0"/>
          <w:sz w:val="20"/>
          <w:szCs w:val="20"/>
          <w:lang w:val="en-GB"/>
        </w:rPr>
        <w:t>B.3.1.2.2-4: 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Urban Macro (FR1) dynamic SBFD vs. semi-static SBFD, </w:t>
      </w:r>
      <w:r w:rsidRPr="005B61E5">
        <w:rPr>
          <w:rFonts w:ascii="Times New Roman" w:eastAsia="等线" w:hAnsi="Times New Roman" w:cs="Times New Roman"/>
          <w:b/>
          <w:kern w:val="0"/>
          <w:sz w:val="20"/>
          <w:szCs w:val="20"/>
          <w:lang w:val="en-GB"/>
        </w:rPr>
        <w:t>{XXXX</w:t>
      </w:r>
      <w:r>
        <w:rPr>
          <w:rFonts w:ascii="Times New Roman" w:eastAsia="等线" w:hAnsi="Times New Roman" w:cs="Times New Roman" w:hint="eastAsia"/>
          <w:b/>
          <w:kern w:val="0"/>
          <w:sz w:val="20"/>
          <w:szCs w:val="20"/>
          <w:lang w:val="en-GB"/>
        </w:rPr>
        <w:t>X</w:t>
      </w:r>
      <w:r w:rsidRPr="005B61E5">
        <w:rPr>
          <w:rFonts w:ascii="Times New Roman" w:eastAsia="等线" w:hAnsi="Times New Roman" w:cs="Times New Roman"/>
          <w:b/>
          <w:kern w:val="0"/>
          <w:sz w:val="20"/>
          <w:szCs w:val="20"/>
          <w:lang w:val="en-GB"/>
        </w:rPr>
        <w:t>}</w:t>
      </w:r>
    </w:p>
    <w:p w14:paraId="00363FFD" w14:textId="77777777" w:rsidR="00A135F8" w:rsidRPr="005B61E5" w:rsidRDefault="00A135F8" w:rsidP="00A135F8">
      <w:pPr>
        <w:jc w:val="center"/>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w:t>
      </w:r>
      <w:proofErr w:type="gramStart"/>
      <w:r>
        <w:rPr>
          <w:rFonts w:ascii="Times New Roman" w:eastAsia="等线" w:hAnsi="Times New Roman" w:cs="Times New Roman" w:hint="eastAsia"/>
          <w:b/>
          <w:kern w:val="0"/>
          <w:sz w:val="20"/>
          <w:szCs w:val="20"/>
          <w:lang w:val="en-GB"/>
        </w:rPr>
        <w:t>dynamic</w:t>
      </w:r>
      <w:proofErr w:type="gramEnd"/>
      <w:r>
        <w:rPr>
          <w:rFonts w:ascii="Times New Roman" w:eastAsia="等线" w:hAnsi="Times New Roman" w:cs="Times New Roman" w:hint="eastAsia"/>
          <w:b/>
          <w:kern w:val="0"/>
          <w:sz w:val="20"/>
          <w:szCs w:val="20"/>
          <w:lang w:val="en-GB"/>
        </w:rPr>
        <w:t xml:space="preserve">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216"/>
        <w:gridCol w:w="978"/>
        <w:gridCol w:w="876"/>
        <w:gridCol w:w="986"/>
        <w:gridCol w:w="976"/>
        <w:gridCol w:w="876"/>
        <w:gridCol w:w="986"/>
        <w:gridCol w:w="976"/>
      </w:tblGrid>
      <w:tr w:rsidR="002D70E5" w:rsidRPr="002F69F6" w14:paraId="364C1A22" w14:textId="77777777" w:rsidTr="0062770E">
        <w:trPr>
          <w:trHeight w:val="278"/>
        </w:trPr>
        <w:tc>
          <w:tcPr>
            <w:tcW w:w="9854" w:type="dxa"/>
            <w:gridSpan w:val="9"/>
          </w:tcPr>
          <w:p w14:paraId="3C4175AC" w14:textId="7AF4C2D4" w:rsidR="002D70E5" w:rsidRPr="002F69F6" w:rsidRDefault="002D70E5" w:rsidP="00807668">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w:t>
            </w:r>
            <w:r w:rsidRPr="002F69F6">
              <w:rPr>
                <w:rFonts w:ascii="Times New Roman" w:hAnsi="Times New Roman" w:cs="Times New Roman"/>
                <w:b/>
                <w:bCs/>
                <w:i/>
                <w:iCs/>
                <w:sz w:val="20"/>
                <w:szCs w:val="20"/>
              </w:rPr>
              <w:lastRenderedPageBreak/>
              <w:t>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2D70E5" w:rsidRPr="002F69F6" w14:paraId="334D11C4" w14:textId="77777777" w:rsidTr="00DB6A2E">
        <w:trPr>
          <w:trHeight w:val="278"/>
        </w:trPr>
        <w:tc>
          <w:tcPr>
            <w:tcW w:w="4178" w:type="dxa"/>
            <w:gridSpan w:val="3"/>
            <w:vMerge w:val="restart"/>
          </w:tcPr>
          <w:p w14:paraId="209359A1" w14:textId="1CA965C0"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4FE22FB5"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[vivo]</w:t>
            </w:r>
          </w:p>
        </w:tc>
      </w:tr>
      <w:tr w:rsidR="002D70E5" w:rsidRPr="002F69F6" w14:paraId="6AA6CB40" w14:textId="77777777" w:rsidTr="00DB6A2E">
        <w:trPr>
          <w:trHeight w:val="278"/>
        </w:trPr>
        <w:tc>
          <w:tcPr>
            <w:tcW w:w="4178" w:type="dxa"/>
            <w:gridSpan w:val="3"/>
            <w:vMerge/>
          </w:tcPr>
          <w:p w14:paraId="2EAF4BF8" w14:textId="0C93E5E9"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160232AD"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w/o CLI handling</w:t>
            </w:r>
          </w:p>
        </w:tc>
        <w:tc>
          <w:tcPr>
            <w:tcW w:w="0" w:type="auto"/>
            <w:gridSpan w:val="3"/>
            <w:shd w:val="clear" w:color="auto" w:fill="auto"/>
            <w:vAlign w:val="center"/>
          </w:tcPr>
          <w:p w14:paraId="6D5ED88F"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 CLI handling</w:t>
            </w:r>
            <w:bookmarkStart w:id="3" w:name="_GoBack"/>
            <w:bookmarkEnd w:id="3"/>
          </w:p>
        </w:tc>
      </w:tr>
      <w:tr w:rsidR="002D70E5" w:rsidRPr="002F69F6" w14:paraId="657B2987" w14:textId="77777777" w:rsidTr="00DB6A2E">
        <w:trPr>
          <w:trHeight w:val="278"/>
        </w:trPr>
        <w:tc>
          <w:tcPr>
            <w:tcW w:w="4178" w:type="dxa"/>
            <w:gridSpan w:val="3"/>
            <w:vMerge/>
          </w:tcPr>
          <w:p w14:paraId="1BD04645" w14:textId="77BF8CE8" w:rsidR="002D70E5" w:rsidRPr="002F69F6" w:rsidRDefault="002D70E5"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0248DC0"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355EB992"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0E01E012"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78FDD7B2"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3D48BA9B"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2A2B9836" w14:textId="77777777" w:rsidR="002D70E5" w:rsidRPr="002F69F6" w:rsidRDefault="002D70E5" w:rsidP="00807668">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BB13F1" w:rsidRPr="002F69F6" w14:paraId="75ACEC87" w14:textId="77777777" w:rsidTr="002D70E5">
        <w:trPr>
          <w:trHeight w:val="278"/>
        </w:trPr>
        <w:tc>
          <w:tcPr>
            <w:tcW w:w="984" w:type="dxa"/>
            <w:vMerge w:val="restart"/>
            <w:vAlign w:val="center"/>
          </w:tcPr>
          <w:p w14:paraId="04D68686" w14:textId="3E2D8C92" w:rsidR="00BB13F1"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2216" w:type="dxa"/>
            <w:vMerge w:val="restart"/>
            <w:shd w:val="clear" w:color="auto" w:fill="auto"/>
            <w:vAlign w:val="center"/>
          </w:tcPr>
          <w:p w14:paraId="48C44175" w14:textId="73364A8A" w:rsidR="00BB13F1" w:rsidRPr="002F69F6"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2C0FF800" w14:textId="4BA77C49"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7BA9F150" w14:textId="5DC8E43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9.38%</w:t>
            </w:r>
          </w:p>
        </w:tc>
        <w:tc>
          <w:tcPr>
            <w:tcW w:w="0" w:type="auto"/>
            <w:shd w:val="clear" w:color="auto" w:fill="auto"/>
            <w:vAlign w:val="center"/>
          </w:tcPr>
          <w:p w14:paraId="419B77AF" w14:textId="7EE80E4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35.63%</w:t>
            </w:r>
          </w:p>
        </w:tc>
        <w:tc>
          <w:tcPr>
            <w:tcW w:w="0" w:type="auto"/>
            <w:shd w:val="clear" w:color="auto" w:fill="auto"/>
            <w:vAlign w:val="center"/>
          </w:tcPr>
          <w:p w14:paraId="044B4487" w14:textId="2778ED7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67.11%</w:t>
            </w:r>
          </w:p>
        </w:tc>
        <w:tc>
          <w:tcPr>
            <w:tcW w:w="0" w:type="auto"/>
            <w:shd w:val="clear" w:color="auto" w:fill="auto"/>
            <w:vAlign w:val="center"/>
          </w:tcPr>
          <w:p w14:paraId="56909B40" w14:textId="653B047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8.19%</w:t>
            </w:r>
          </w:p>
        </w:tc>
        <w:tc>
          <w:tcPr>
            <w:tcW w:w="0" w:type="auto"/>
            <w:shd w:val="clear" w:color="auto" w:fill="auto"/>
            <w:vAlign w:val="center"/>
          </w:tcPr>
          <w:p w14:paraId="04A0C689" w14:textId="242703F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22.41%</w:t>
            </w:r>
          </w:p>
        </w:tc>
        <w:tc>
          <w:tcPr>
            <w:tcW w:w="0" w:type="auto"/>
            <w:shd w:val="clear" w:color="auto" w:fill="auto"/>
            <w:vAlign w:val="center"/>
          </w:tcPr>
          <w:p w14:paraId="26ED38E8" w14:textId="07D050E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39.23%</w:t>
            </w:r>
          </w:p>
        </w:tc>
      </w:tr>
      <w:tr w:rsidR="00BB13F1" w:rsidRPr="002F69F6" w14:paraId="0BC3007F" w14:textId="77777777" w:rsidTr="002D70E5">
        <w:trPr>
          <w:trHeight w:val="278"/>
        </w:trPr>
        <w:tc>
          <w:tcPr>
            <w:tcW w:w="984" w:type="dxa"/>
            <w:vMerge/>
            <w:vAlign w:val="center"/>
          </w:tcPr>
          <w:p w14:paraId="7AFD2EB8"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7E3B28A1" w14:textId="34F375DB"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E92AEFC" w14:textId="7357C75F"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1C4FD530" w14:textId="5DBBB76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11.97%</w:t>
            </w:r>
          </w:p>
        </w:tc>
        <w:tc>
          <w:tcPr>
            <w:tcW w:w="0" w:type="auto"/>
            <w:shd w:val="clear" w:color="auto" w:fill="auto"/>
            <w:vAlign w:val="center"/>
          </w:tcPr>
          <w:p w14:paraId="3DB24B89" w14:textId="0576F6C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45.45%</w:t>
            </w:r>
          </w:p>
        </w:tc>
        <w:tc>
          <w:tcPr>
            <w:tcW w:w="0" w:type="auto"/>
            <w:shd w:val="clear" w:color="auto" w:fill="auto"/>
            <w:vAlign w:val="center"/>
          </w:tcPr>
          <w:p w14:paraId="7C0889FA" w14:textId="3FE70C4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85.61%</w:t>
            </w:r>
          </w:p>
        </w:tc>
        <w:tc>
          <w:tcPr>
            <w:tcW w:w="0" w:type="auto"/>
            <w:shd w:val="clear" w:color="auto" w:fill="auto"/>
            <w:vAlign w:val="center"/>
          </w:tcPr>
          <w:p w14:paraId="6EA23966" w14:textId="1DCE2E8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10.45%</w:t>
            </w:r>
          </w:p>
        </w:tc>
        <w:tc>
          <w:tcPr>
            <w:tcW w:w="0" w:type="auto"/>
            <w:shd w:val="clear" w:color="auto" w:fill="auto"/>
            <w:vAlign w:val="center"/>
          </w:tcPr>
          <w:p w14:paraId="6080E860" w14:textId="09DA94E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28.58%</w:t>
            </w:r>
          </w:p>
        </w:tc>
        <w:tc>
          <w:tcPr>
            <w:tcW w:w="0" w:type="auto"/>
            <w:shd w:val="clear" w:color="auto" w:fill="auto"/>
            <w:vAlign w:val="center"/>
          </w:tcPr>
          <w:p w14:paraId="4C5FA17C" w14:textId="218F48C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50.04%</w:t>
            </w:r>
          </w:p>
        </w:tc>
      </w:tr>
      <w:tr w:rsidR="00BB13F1" w:rsidRPr="002F69F6" w14:paraId="4D560FB8" w14:textId="77777777" w:rsidTr="002D70E5">
        <w:trPr>
          <w:trHeight w:val="278"/>
        </w:trPr>
        <w:tc>
          <w:tcPr>
            <w:tcW w:w="984" w:type="dxa"/>
            <w:vMerge/>
            <w:vAlign w:val="center"/>
          </w:tcPr>
          <w:p w14:paraId="490489A5" w14:textId="77777777" w:rsidR="00BB13F1" w:rsidRDefault="00BB13F1" w:rsidP="00807668">
            <w:pPr>
              <w:widowControl/>
              <w:jc w:val="center"/>
              <w:rPr>
                <w:rFonts w:ascii="Times New Roman" w:eastAsia="等线" w:hAnsi="Times New Roman" w:cs="Times New Roman"/>
                <w:b/>
                <w:bCs/>
                <w:kern w:val="0"/>
                <w:sz w:val="20"/>
                <w:szCs w:val="20"/>
              </w:rPr>
            </w:pPr>
          </w:p>
        </w:tc>
        <w:tc>
          <w:tcPr>
            <w:tcW w:w="2216" w:type="dxa"/>
            <w:vMerge w:val="restart"/>
            <w:shd w:val="clear" w:color="auto" w:fill="auto"/>
            <w:vAlign w:val="center"/>
          </w:tcPr>
          <w:p w14:paraId="6A0ACC4D" w14:textId="5DF632B7" w:rsidR="00BB13F1" w:rsidRPr="002F69F6"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3B4C8894" w14:textId="52AF0CFA"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0220711B" w14:textId="10E87CA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1.28%</w:t>
            </w:r>
          </w:p>
        </w:tc>
        <w:tc>
          <w:tcPr>
            <w:tcW w:w="0" w:type="auto"/>
            <w:shd w:val="clear" w:color="auto" w:fill="auto"/>
            <w:vAlign w:val="center"/>
          </w:tcPr>
          <w:p w14:paraId="319FDC65" w14:textId="4202AB2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7.64%</w:t>
            </w:r>
          </w:p>
        </w:tc>
        <w:tc>
          <w:tcPr>
            <w:tcW w:w="0" w:type="auto"/>
            <w:shd w:val="clear" w:color="auto" w:fill="auto"/>
            <w:vAlign w:val="center"/>
          </w:tcPr>
          <w:p w14:paraId="5CD6E263" w14:textId="7B6D79A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14.54%</w:t>
            </w:r>
          </w:p>
        </w:tc>
        <w:tc>
          <w:tcPr>
            <w:tcW w:w="0" w:type="auto"/>
            <w:shd w:val="clear" w:color="auto" w:fill="auto"/>
            <w:vAlign w:val="center"/>
          </w:tcPr>
          <w:p w14:paraId="3AB7DCB0" w14:textId="31E1884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1.31%</w:t>
            </w:r>
          </w:p>
        </w:tc>
        <w:tc>
          <w:tcPr>
            <w:tcW w:w="0" w:type="auto"/>
            <w:shd w:val="clear" w:color="auto" w:fill="auto"/>
            <w:vAlign w:val="center"/>
          </w:tcPr>
          <w:p w14:paraId="3A9A14EB" w14:textId="3436396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5.74%</w:t>
            </w:r>
          </w:p>
        </w:tc>
        <w:tc>
          <w:tcPr>
            <w:tcW w:w="0" w:type="auto"/>
            <w:shd w:val="clear" w:color="auto" w:fill="auto"/>
            <w:vAlign w:val="center"/>
          </w:tcPr>
          <w:p w14:paraId="44215210" w14:textId="1F44F8F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15.24%</w:t>
            </w:r>
          </w:p>
        </w:tc>
      </w:tr>
      <w:tr w:rsidR="00BB13F1" w:rsidRPr="002F69F6" w14:paraId="447FD268" w14:textId="77777777" w:rsidTr="002D70E5">
        <w:trPr>
          <w:trHeight w:val="278"/>
        </w:trPr>
        <w:tc>
          <w:tcPr>
            <w:tcW w:w="984" w:type="dxa"/>
            <w:vMerge/>
            <w:vAlign w:val="center"/>
          </w:tcPr>
          <w:p w14:paraId="7163164C"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58898215" w14:textId="4E215FC0"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E50411D" w14:textId="2091A2D9"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57DEB513" w14:textId="340EE4D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6.47%</w:t>
            </w:r>
          </w:p>
        </w:tc>
        <w:tc>
          <w:tcPr>
            <w:tcW w:w="0" w:type="auto"/>
            <w:shd w:val="clear" w:color="auto" w:fill="auto"/>
            <w:vAlign w:val="center"/>
          </w:tcPr>
          <w:p w14:paraId="15D574F1" w14:textId="3A6D8A7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38.63%</w:t>
            </w:r>
          </w:p>
        </w:tc>
        <w:tc>
          <w:tcPr>
            <w:tcW w:w="0" w:type="auto"/>
            <w:shd w:val="clear" w:color="auto" w:fill="auto"/>
            <w:vAlign w:val="center"/>
          </w:tcPr>
          <w:p w14:paraId="38F40FA0" w14:textId="1765847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73.52%</w:t>
            </w:r>
          </w:p>
        </w:tc>
        <w:tc>
          <w:tcPr>
            <w:tcW w:w="0" w:type="auto"/>
            <w:shd w:val="clear" w:color="auto" w:fill="auto"/>
            <w:vAlign w:val="center"/>
          </w:tcPr>
          <w:p w14:paraId="0608514F" w14:textId="2C98B56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6.63%</w:t>
            </w:r>
          </w:p>
        </w:tc>
        <w:tc>
          <w:tcPr>
            <w:tcW w:w="0" w:type="auto"/>
            <w:shd w:val="clear" w:color="auto" w:fill="auto"/>
            <w:vAlign w:val="center"/>
          </w:tcPr>
          <w:p w14:paraId="0823F18F" w14:textId="797341B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29.04%</w:t>
            </w:r>
          </w:p>
        </w:tc>
        <w:tc>
          <w:tcPr>
            <w:tcW w:w="0" w:type="auto"/>
            <w:shd w:val="clear" w:color="auto" w:fill="auto"/>
            <w:vAlign w:val="center"/>
          </w:tcPr>
          <w:p w14:paraId="65F6B4B8" w14:textId="55AE31B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77.05%</w:t>
            </w:r>
          </w:p>
        </w:tc>
      </w:tr>
      <w:tr w:rsidR="00BB13F1" w:rsidRPr="002F69F6" w14:paraId="2BF8382D" w14:textId="77777777" w:rsidTr="002D70E5">
        <w:trPr>
          <w:trHeight w:val="278"/>
        </w:trPr>
        <w:tc>
          <w:tcPr>
            <w:tcW w:w="984" w:type="dxa"/>
            <w:vMerge w:val="restart"/>
            <w:vAlign w:val="center"/>
          </w:tcPr>
          <w:p w14:paraId="29C15A5E" w14:textId="74769C92" w:rsidR="00BB13F1"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2216" w:type="dxa"/>
            <w:vMerge w:val="restart"/>
            <w:shd w:val="clear" w:color="auto" w:fill="auto"/>
            <w:vAlign w:val="center"/>
          </w:tcPr>
          <w:p w14:paraId="13BFBCA4" w14:textId="015B61BE" w:rsidR="00BB13F1" w:rsidRPr="002F69F6"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3DB4A3FD" w14:textId="25BCB2E4"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5603F487" w14:textId="16B6714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8.50%</w:t>
            </w:r>
          </w:p>
        </w:tc>
        <w:tc>
          <w:tcPr>
            <w:tcW w:w="0" w:type="auto"/>
            <w:shd w:val="clear" w:color="auto" w:fill="auto"/>
            <w:vAlign w:val="center"/>
          </w:tcPr>
          <w:p w14:paraId="70C8D427" w14:textId="7024A04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25.37%</w:t>
            </w:r>
          </w:p>
        </w:tc>
        <w:tc>
          <w:tcPr>
            <w:tcW w:w="0" w:type="auto"/>
            <w:shd w:val="clear" w:color="auto" w:fill="auto"/>
            <w:vAlign w:val="center"/>
          </w:tcPr>
          <w:p w14:paraId="637FD8B2" w14:textId="4825F52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62.13%</w:t>
            </w:r>
          </w:p>
        </w:tc>
        <w:tc>
          <w:tcPr>
            <w:tcW w:w="0" w:type="auto"/>
            <w:shd w:val="clear" w:color="auto" w:fill="auto"/>
            <w:vAlign w:val="center"/>
          </w:tcPr>
          <w:p w14:paraId="3AA92085" w14:textId="733A8A8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7.94%</w:t>
            </w:r>
          </w:p>
        </w:tc>
        <w:tc>
          <w:tcPr>
            <w:tcW w:w="0" w:type="auto"/>
            <w:shd w:val="clear" w:color="auto" w:fill="auto"/>
            <w:vAlign w:val="center"/>
          </w:tcPr>
          <w:p w14:paraId="055171D3" w14:textId="27E1EB3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20.39%</w:t>
            </w:r>
          </w:p>
        </w:tc>
        <w:tc>
          <w:tcPr>
            <w:tcW w:w="0" w:type="auto"/>
            <w:shd w:val="clear" w:color="auto" w:fill="auto"/>
            <w:vAlign w:val="center"/>
          </w:tcPr>
          <w:p w14:paraId="20886786" w14:textId="210A367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40.58%</w:t>
            </w:r>
          </w:p>
        </w:tc>
      </w:tr>
      <w:tr w:rsidR="00BB13F1" w:rsidRPr="002F69F6" w14:paraId="147B5ABD" w14:textId="77777777" w:rsidTr="002D70E5">
        <w:trPr>
          <w:trHeight w:val="278"/>
        </w:trPr>
        <w:tc>
          <w:tcPr>
            <w:tcW w:w="984" w:type="dxa"/>
            <w:vMerge/>
          </w:tcPr>
          <w:p w14:paraId="1C845FF7"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74E7A780" w14:textId="79B47F4B" w:rsidR="00BB13F1" w:rsidRPr="002F69F6"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611D14F" w14:textId="53279856"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2497AEA0" w14:textId="1FD91D2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10.73%</w:t>
            </w:r>
          </w:p>
        </w:tc>
        <w:tc>
          <w:tcPr>
            <w:tcW w:w="0" w:type="auto"/>
            <w:shd w:val="clear" w:color="auto" w:fill="auto"/>
            <w:vAlign w:val="center"/>
          </w:tcPr>
          <w:p w14:paraId="6A12EB64" w14:textId="673FF61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36.56%</w:t>
            </w:r>
          </w:p>
        </w:tc>
        <w:tc>
          <w:tcPr>
            <w:tcW w:w="0" w:type="auto"/>
            <w:shd w:val="clear" w:color="auto" w:fill="auto"/>
            <w:vAlign w:val="center"/>
          </w:tcPr>
          <w:p w14:paraId="72DD4F2A" w14:textId="1BD0046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85.94%</w:t>
            </w:r>
          </w:p>
        </w:tc>
        <w:tc>
          <w:tcPr>
            <w:tcW w:w="0" w:type="auto"/>
            <w:shd w:val="clear" w:color="auto" w:fill="auto"/>
            <w:vAlign w:val="center"/>
          </w:tcPr>
          <w:p w14:paraId="2F32F76B" w14:textId="1644D00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10.02%</w:t>
            </w:r>
          </w:p>
        </w:tc>
        <w:tc>
          <w:tcPr>
            <w:tcW w:w="0" w:type="auto"/>
            <w:shd w:val="clear" w:color="auto" w:fill="auto"/>
            <w:vAlign w:val="center"/>
          </w:tcPr>
          <w:p w14:paraId="514A92C5" w14:textId="68EDB81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29.85%</w:t>
            </w:r>
          </w:p>
        </w:tc>
        <w:tc>
          <w:tcPr>
            <w:tcW w:w="0" w:type="auto"/>
            <w:shd w:val="clear" w:color="auto" w:fill="auto"/>
            <w:vAlign w:val="center"/>
          </w:tcPr>
          <w:p w14:paraId="34ED73AC" w14:textId="02BC4DD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67.70%</w:t>
            </w:r>
          </w:p>
        </w:tc>
      </w:tr>
      <w:tr w:rsidR="00BB13F1" w:rsidRPr="002F69F6" w14:paraId="04F64951" w14:textId="77777777" w:rsidTr="002D70E5">
        <w:trPr>
          <w:trHeight w:val="278"/>
        </w:trPr>
        <w:tc>
          <w:tcPr>
            <w:tcW w:w="984" w:type="dxa"/>
            <w:vMerge/>
          </w:tcPr>
          <w:p w14:paraId="5CFB0DF1" w14:textId="77777777" w:rsidR="00BB13F1" w:rsidRDefault="00BB13F1" w:rsidP="00807668">
            <w:pPr>
              <w:widowControl/>
              <w:jc w:val="center"/>
              <w:rPr>
                <w:rFonts w:ascii="Times New Roman" w:eastAsia="等线" w:hAnsi="Times New Roman" w:cs="Times New Roman"/>
                <w:b/>
                <w:bCs/>
                <w:kern w:val="0"/>
                <w:sz w:val="20"/>
                <w:szCs w:val="20"/>
              </w:rPr>
            </w:pPr>
          </w:p>
        </w:tc>
        <w:tc>
          <w:tcPr>
            <w:tcW w:w="2216" w:type="dxa"/>
            <w:vMerge w:val="restart"/>
            <w:shd w:val="clear" w:color="auto" w:fill="auto"/>
            <w:vAlign w:val="center"/>
          </w:tcPr>
          <w:p w14:paraId="1D2AB7A0" w14:textId="1D623E41" w:rsidR="00BB13F1" w:rsidRPr="002F69F6"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0AD32741" w14:textId="368EACB8"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6195AFF1" w14:textId="0D039BE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1.19%</w:t>
            </w:r>
          </w:p>
        </w:tc>
        <w:tc>
          <w:tcPr>
            <w:tcW w:w="0" w:type="auto"/>
            <w:shd w:val="clear" w:color="auto" w:fill="auto"/>
            <w:vAlign w:val="center"/>
          </w:tcPr>
          <w:p w14:paraId="468BADC2" w14:textId="5E81DD5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4.51%</w:t>
            </w:r>
          </w:p>
        </w:tc>
        <w:tc>
          <w:tcPr>
            <w:tcW w:w="0" w:type="auto"/>
            <w:shd w:val="clear" w:color="auto" w:fill="auto"/>
            <w:vAlign w:val="center"/>
          </w:tcPr>
          <w:p w14:paraId="7795B2F5" w14:textId="3715484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14.99%</w:t>
            </w:r>
          </w:p>
        </w:tc>
        <w:tc>
          <w:tcPr>
            <w:tcW w:w="0" w:type="auto"/>
            <w:shd w:val="clear" w:color="auto" w:fill="auto"/>
            <w:vAlign w:val="center"/>
          </w:tcPr>
          <w:p w14:paraId="44FF45C8" w14:textId="4683D6F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1.12%</w:t>
            </w:r>
          </w:p>
        </w:tc>
        <w:tc>
          <w:tcPr>
            <w:tcW w:w="0" w:type="auto"/>
            <w:shd w:val="clear" w:color="auto" w:fill="auto"/>
            <w:vAlign w:val="center"/>
          </w:tcPr>
          <w:p w14:paraId="1024EF56" w14:textId="4ADA9A8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3.80%</w:t>
            </w:r>
          </w:p>
        </w:tc>
        <w:tc>
          <w:tcPr>
            <w:tcW w:w="0" w:type="auto"/>
            <w:shd w:val="clear" w:color="auto" w:fill="auto"/>
            <w:vAlign w:val="center"/>
          </w:tcPr>
          <w:p w14:paraId="73FE7C5F" w14:textId="3F66C38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15.32%</w:t>
            </w:r>
          </w:p>
        </w:tc>
      </w:tr>
      <w:tr w:rsidR="00BB13F1" w:rsidRPr="002F69F6" w14:paraId="5E14915F" w14:textId="77777777" w:rsidTr="002D70E5">
        <w:trPr>
          <w:trHeight w:val="278"/>
        </w:trPr>
        <w:tc>
          <w:tcPr>
            <w:tcW w:w="984" w:type="dxa"/>
            <w:vMerge/>
          </w:tcPr>
          <w:p w14:paraId="4E59B196" w14:textId="77777777" w:rsidR="00BB13F1" w:rsidRPr="0051380B" w:rsidRDefault="00BB13F1" w:rsidP="002D70E5">
            <w:pPr>
              <w:widowControl/>
              <w:rPr>
                <w:rFonts w:ascii="Times New Roman" w:eastAsia="等线" w:hAnsi="Times New Roman" w:cs="Times New Roman"/>
                <w:b/>
                <w:bCs/>
                <w:kern w:val="0"/>
                <w:sz w:val="20"/>
                <w:szCs w:val="20"/>
              </w:rPr>
            </w:pPr>
          </w:p>
        </w:tc>
        <w:tc>
          <w:tcPr>
            <w:tcW w:w="2216" w:type="dxa"/>
            <w:vMerge/>
            <w:shd w:val="clear" w:color="auto" w:fill="auto"/>
            <w:vAlign w:val="center"/>
          </w:tcPr>
          <w:p w14:paraId="40F51F0C" w14:textId="2652B796" w:rsidR="00BB13F1" w:rsidRPr="0051380B" w:rsidRDefault="00BB13F1" w:rsidP="002D70E5">
            <w:pPr>
              <w:widowControl/>
              <w:rPr>
                <w:rFonts w:ascii="Times New Roman" w:eastAsia="等线" w:hAnsi="Times New Roman" w:cs="Times New Roman"/>
                <w:b/>
                <w:bCs/>
                <w:kern w:val="0"/>
                <w:sz w:val="20"/>
                <w:szCs w:val="20"/>
              </w:rPr>
            </w:pPr>
          </w:p>
        </w:tc>
        <w:tc>
          <w:tcPr>
            <w:tcW w:w="0" w:type="auto"/>
            <w:shd w:val="clear" w:color="auto" w:fill="auto"/>
            <w:vAlign w:val="center"/>
            <w:hideMark/>
          </w:tcPr>
          <w:p w14:paraId="16B4E4A1" w14:textId="598E5B31" w:rsidR="00BB13F1" w:rsidRPr="005B61E5" w:rsidRDefault="00BB13F1" w:rsidP="00807668">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34B3C317" w14:textId="6467B20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6.17%</w:t>
            </w:r>
          </w:p>
        </w:tc>
        <w:tc>
          <w:tcPr>
            <w:tcW w:w="0" w:type="auto"/>
            <w:shd w:val="clear" w:color="auto" w:fill="auto"/>
            <w:vAlign w:val="center"/>
          </w:tcPr>
          <w:p w14:paraId="6F501195" w14:textId="7925F29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15.51%</w:t>
            </w:r>
          </w:p>
        </w:tc>
        <w:tc>
          <w:tcPr>
            <w:tcW w:w="0" w:type="auto"/>
            <w:shd w:val="clear" w:color="auto" w:fill="auto"/>
            <w:vAlign w:val="center"/>
          </w:tcPr>
          <w:p w14:paraId="6DBF853A" w14:textId="3FD947B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58.51%</w:t>
            </w:r>
          </w:p>
        </w:tc>
        <w:tc>
          <w:tcPr>
            <w:tcW w:w="0" w:type="auto"/>
            <w:shd w:val="clear" w:color="auto" w:fill="auto"/>
            <w:vAlign w:val="center"/>
          </w:tcPr>
          <w:p w14:paraId="6766E4E6" w14:textId="0DA18A8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5.78%</w:t>
            </w:r>
          </w:p>
        </w:tc>
        <w:tc>
          <w:tcPr>
            <w:tcW w:w="0" w:type="auto"/>
            <w:shd w:val="clear" w:color="auto" w:fill="auto"/>
            <w:vAlign w:val="center"/>
          </w:tcPr>
          <w:p w14:paraId="71683BDF" w14:textId="094D373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12.55%</w:t>
            </w:r>
          </w:p>
        </w:tc>
        <w:tc>
          <w:tcPr>
            <w:tcW w:w="0" w:type="auto"/>
            <w:shd w:val="clear" w:color="auto" w:fill="auto"/>
            <w:vAlign w:val="center"/>
          </w:tcPr>
          <w:p w14:paraId="46CDBE91" w14:textId="724BF35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39.84%</w:t>
            </w:r>
          </w:p>
        </w:tc>
      </w:tr>
      <w:tr w:rsidR="00BB13F1" w:rsidRPr="002F69F6" w14:paraId="6C49B18F" w14:textId="77777777" w:rsidTr="002D70E5">
        <w:trPr>
          <w:trHeight w:val="278"/>
        </w:trPr>
        <w:tc>
          <w:tcPr>
            <w:tcW w:w="984" w:type="dxa"/>
            <w:vMerge w:val="restart"/>
            <w:vAlign w:val="center"/>
          </w:tcPr>
          <w:p w14:paraId="7EA2E104" w14:textId="05617D96" w:rsidR="00BB13F1" w:rsidRPr="002F69F6"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2216" w:type="dxa"/>
            <w:vMerge w:val="restart"/>
            <w:shd w:val="clear" w:color="auto" w:fill="auto"/>
            <w:vAlign w:val="center"/>
          </w:tcPr>
          <w:p w14:paraId="5619DB67" w14:textId="61FE94E4"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3902DBDB" w14:textId="7378A424"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3DB92771" w14:textId="66C38A4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443.40 </w:t>
            </w:r>
          </w:p>
        </w:tc>
        <w:tc>
          <w:tcPr>
            <w:tcW w:w="0" w:type="auto"/>
            <w:shd w:val="clear" w:color="auto" w:fill="auto"/>
            <w:vAlign w:val="center"/>
          </w:tcPr>
          <w:p w14:paraId="032AED73" w14:textId="769CA3A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338.31 </w:t>
            </w:r>
          </w:p>
        </w:tc>
        <w:tc>
          <w:tcPr>
            <w:tcW w:w="0" w:type="auto"/>
            <w:shd w:val="clear" w:color="auto" w:fill="auto"/>
            <w:vAlign w:val="center"/>
          </w:tcPr>
          <w:p w14:paraId="20E40EA0" w14:textId="7240148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216.29 </w:t>
            </w:r>
          </w:p>
        </w:tc>
        <w:tc>
          <w:tcPr>
            <w:tcW w:w="0" w:type="auto"/>
            <w:shd w:val="clear" w:color="auto" w:fill="auto"/>
            <w:vAlign w:val="center"/>
          </w:tcPr>
          <w:p w14:paraId="6811CC4B" w14:textId="1F60D32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449.55 </w:t>
            </w:r>
          </w:p>
        </w:tc>
        <w:tc>
          <w:tcPr>
            <w:tcW w:w="0" w:type="auto"/>
            <w:shd w:val="clear" w:color="auto" w:fill="auto"/>
            <w:vAlign w:val="center"/>
          </w:tcPr>
          <w:p w14:paraId="0DD7449F" w14:textId="6091D4C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386.31 </w:t>
            </w:r>
          </w:p>
        </w:tc>
        <w:tc>
          <w:tcPr>
            <w:tcW w:w="0" w:type="auto"/>
            <w:shd w:val="clear" w:color="auto" w:fill="auto"/>
            <w:vAlign w:val="center"/>
          </w:tcPr>
          <w:p w14:paraId="16704668" w14:textId="559D1DC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316.12 </w:t>
            </w:r>
          </w:p>
        </w:tc>
      </w:tr>
      <w:tr w:rsidR="00BB13F1" w:rsidRPr="002F69F6" w14:paraId="31014BC6" w14:textId="77777777" w:rsidTr="002D70E5">
        <w:trPr>
          <w:trHeight w:val="278"/>
        </w:trPr>
        <w:tc>
          <w:tcPr>
            <w:tcW w:w="984" w:type="dxa"/>
            <w:vMerge/>
            <w:vAlign w:val="center"/>
          </w:tcPr>
          <w:p w14:paraId="7FC3C8AC"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622DBA7A" w14:textId="499F4FC3"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F57BA02" w14:textId="405ACA4E"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387907B" w14:textId="078B3CD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143.61 </w:t>
            </w:r>
          </w:p>
        </w:tc>
        <w:tc>
          <w:tcPr>
            <w:tcW w:w="0" w:type="auto"/>
            <w:shd w:val="clear" w:color="auto" w:fill="auto"/>
            <w:vAlign w:val="center"/>
          </w:tcPr>
          <w:p w14:paraId="72BE8989" w14:textId="03A9179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52.55 </w:t>
            </w:r>
          </w:p>
        </w:tc>
        <w:tc>
          <w:tcPr>
            <w:tcW w:w="0" w:type="auto"/>
            <w:shd w:val="clear" w:color="auto" w:fill="auto"/>
            <w:vAlign w:val="center"/>
          </w:tcPr>
          <w:p w14:paraId="12AF3838" w14:textId="08FB94E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5.69 </w:t>
            </w:r>
          </w:p>
        </w:tc>
        <w:tc>
          <w:tcPr>
            <w:tcW w:w="0" w:type="auto"/>
            <w:shd w:val="clear" w:color="auto" w:fill="auto"/>
            <w:vAlign w:val="center"/>
          </w:tcPr>
          <w:p w14:paraId="670C81F3" w14:textId="368C954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141.45 </w:t>
            </w:r>
          </w:p>
        </w:tc>
        <w:tc>
          <w:tcPr>
            <w:tcW w:w="0" w:type="auto"/>
            <w:shd w:val="clear" w:color="auto" w:fill="auto"/>
            <w:vAlign w:val="center"/>
          </w:tcPr>
          <w:p w14:paraId="65E23DA9" w14:textId="4A48589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100.98 </w:t>
            </w:r>
          </w:p>
        </w:tc>
        <w:tc>
          <w:tcPr>
            <w:tcW w:w="0" w:type="auto"/>
            <w:shd w:val="clear" w:color="auto" w:fill="auto"/>
            <w:vAlign w:val="center"/>
          </w:tcPr>
          <w:p w14:paraId="33647C4C" w14:textId="547BFD8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66.84 </w:t>
            </w:r>
          </w:p>
        </w:tc>
      </w:tr>
      <w:tr w:rsidR="00BB13F1" w:rsidRPr="002F69F6" w14:paraId="102A3C92" w14:textId="77777777" w:rsidTr="002D70E5">
        <w:trPr>
          <w:trHeight w:val="278"/>
        </w:trPr>
        <w:tc>
          <w:tcPr>
            <w:tcW w:w="984" w:type="dxa"/>
            <w:vMerge/>
            <w:vAlign w:val="center"/>
          </w:tcPr>
          <w:p w14:paraId="4D4EC41E"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19C4AE71" w14:textId="14F670B6"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964F1C7" w14:textId="5CC481EE"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09C3922" w14:textId="33BA58B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492.85 </w:t>
            </w:r>
          </w:p>
        </w:tc>
        <w:tc>
          <w:tcPr>
            <w:tcW w:w="0" w:type="auto"/>
            <w:shd w:val="clear" w:color="auto" w:fill="auto"/>
            <w:vAlign w:val="center"/>
          </w:tcPr>
          <w:p w14:paraId="24489F07" w14:textId="0EE97C0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351.37 </w:t>
            </w:r>
          </w:p>
        </w:tc>
        <w:tc>
          <w:tcPr>
            <w:tcW w:w="0" w:type="auto"/>
            <w:shd w:val="clear" w:color="auto" w:fill="auto"/>
            <w:vAlign w:val="center"/>
          </w:tcPr>
          <w:p w14:paraId="11098293" w14:textId="2E4810C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180.06 </w:t>
            </w:r>
          </w:p>
        </w:tc>
        <w:tc>
          <w:tcPr>
            <w:tcW w:w="0" w:type="auto"/>
            <w:shd w:val="clear" w:color="auto" w:fill="auto"/>
            <w:vAlign w:val="center"/>
          </w:tcPr>
          <w:p w14:paraId="34E2E944" w14:textId="1DB976C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506.59 </w:t>
            </w:r>
          </w:p>
        </w:tc>
        <w:tc>
          <w:tcPr>
            <w:tcW w:w="0" w:type="auto"/>
            <w:shd w:val="clear" w:color="auto" w:fill="auto"/>
            <w:vAlign w:val="center"/>
          </w:tcPr>
          <w:p w14:paraId="001BA176" w14:textId="6F0E256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417.00 </w:t>
            </w:r>
          </w:p>
        </w:tc>
        <w:tc>
          <w:tcPr>
            <w:tcW w:w="0" w:type="auto"/>
            <w:shd w:val="clear" w:color="auto" w:fill="auto"/>
            <w:vAlign w:val="center"/>
          </w:tcPr>
          <w:p w14:paraId="3F0DD17B" w14:textId="0CBEB9D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324.54 </w:t>
            </w:r>
          </w:p>
        </w:tc>
      </w:tr>
      <w:tr w:rsidR="00BB13F1" w:rsidRPr="002F69F6" w14:paraId="60C64C58" w14:textId="77777777" w:rsidTr="002D70E5">
        <w:trPr>
          <w:trHeight w:val="278"/>
        </w:trPr>
        <w:tc>
          <w:tcPr>
            <w:tcW w:w="984" w:type="dxa"/>
            <w:vMerge/>
            <w:vAlign w:val="center"/>
          </w:tcPr>
          <w:p w14:paraId="19935A84" w14:textId="77777777" w:rsidR="00BB13F1" w:rsidRPr="0051380B"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3F626995" w14:textId="61C6901C" w:rsidR="00BB13F1" w:rsidRPr="0051380B"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D7949FA" w14:textId="5B57704B"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117D548" w14:textId="0BEC2E8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576.83 </w:t>
            </w:r>
          </w:p>
        </w:tc>
        <w:tc>
          <w:tcPr>
            <w:tcW w:w="0" w:type="auto"/>
            <w:shd w:val="clear" w:color="auto" w:fill="auto"/>
            <w:vAlign w:val="center"/>
          </w:tcPr>
          <w:p w14:paraId="3A5E26B7" w14:textId="7EC16DB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543.18 </w:t>
            </w:r>
          </w:p>
        </w:tc>
        <w:tc>
          <w:tcPr>
            <w:tcW w:w="0" w:type="auto"/>
            <w:shd w:val="clear" w:color="auto" w:fill="auto"/>
            <w:vAlign w:val="center"/>
          </w:tcPr>
          <w:p w14:paraId="49000230" w14:textId="5D9C128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490.77 </w:t>
            </w:r>
          </w:p>
        </w:tc>
        <w:tc>
          <w:tcPr>
            <w:tcW w:w="0" w:type="auto"/>
            <w:shd w:val="clear" w:color="auto" w:fill="auto"/>
            <w:vAlign w:val="center"/>
          </w:tcPr>
          <w:p w14:paraId="2060BEC3" w14:textId="477F8C4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578.13 </w:t>
            </w:r>
          </w:p>
        </w:tc>
        <w:tc>
          <w:tcPr>
            <w:tcW w:w="0" w:type="auto"/>
            <w:shd w:val="clear" w:color="auto" w:fill="auto"/>
            <w:vAlign w:val="center"/>
          </w:tcPr>
          <w:p w14:paraId="3A82F1B8" w14:textId="033635D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551.87 </w:t>
            </w:r>
          </w:p>
        </w:tc>
        <w:tc>
          <w:tcPr>
            <w:tcW w:w="0" w:type="auto"/>
            <w:shd w:val="clear" w:color="auto" w:fill="auto"/>
            <w:vAlign w:val="center"/>
          </w:tcPr>
          <w:p w14:paraId="4C7FE022" w14:textId="51BC916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520.16 </w:t>
            </w:r>
          </w:p>
        </w:tc>
      </w:tr>
      <w:tr w:rsidR="00BB13F1" w:rsidRPr="002F69F6" w14:paraId="58A44D05" w14:textId="77777777" w:rsidTr="002D70E5">
        <w:trPr>
          <w:trHeight w:val="278"/>
        </w:trPr>
        <w:tc>
          <w:tcPr>
            <w:tcW w:w="984" w:type="dxa"/>
            <w:vMerge/>
            <w:vAlign w:val="center"/>
          </w:tcPr>
          <w:p w14:paraId="4D32BC6A"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2216" w:type="dxa"/>
            <w:vMerge w:val="restart"/>
            <w:shd w:val="clear" w:color="auto" w:fill="auto"/>
            <w:vAlign w:val="center"/>
          </w:tcPr>
          <w:p w14:paraId="326BBD90" w14:textId="45043359"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6A53FEDF" w14:textId="184748F5"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3365AEBE" w14:textId="4A2433B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67.57 </w:t>
            </w:r>
          </w:p>
        </w:tc>
        <w:tc>
          <w:tcPr>
            <w:tcW w:w="0" w:type="auto"/>
            <w:shd w:val="clear" w:color="auto" w:fill="auto"/>
            <w:vAlign w:val="center"/>
          </w:tcPr>
          <w:p w14:paraId="5EED80EB" w14:textId="69E166B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42.78 </w:t>
            </w:r>
          </w:p>
        </w:tc>
        <w:tc>
          <w:tcPr>
            <w:tcW w:w="0" w:type="auto"/>
            <w:shd w:val="clear" w:color="auto" w:fill="auto"/>
            <w:vAlign w:val="center"/>
          </w:tcPr>
          <w:p w14:paraId="5877A5AA" w14:textId="072DABB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30.24 </w:t>
            </w:r>
          </w:p>
        </w:tc>
        <w:tc>
          <w:tcPr>
            <w:tcW w:w="0" w:type="auto"/>
            <w:shd w:val="clear" w:color="auto" w:fill="auto"/>
            <w:vAlign w:val="center"/>
          </w:tcPr>
          <w:p w14:paraId="011B52FD" w14:textId="7E22027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68.57 </w:t>
            </w:r>
          </w:p>
        </w:tc>
        <w:tc>
          <w:tcPr>
            <w:tcW w:w="0" w:type="auto"/>
            <w:shd w:val="clear" w:color="auto" w:fill="auto"/>
            <w:vAlign w:val="center"/>
          </w:tcPr>
          <w:p w14:paraId="104B5A6D" w14:textId="79C49D4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48.47 </w:t>
            </w:r>
          </w:p>
        </w:tc>
        <w:tc>
          <w:tcPr>
            <w:tcW w:w="0" w:type="auto"/>
            <w:shd w:val="clear" w:color="auto" w:fill="auto"/>
            <w:vAlign w:val="center"/>
          </w:tcPr>
          <w:p w14:paraId="35D8C903" w14:textId="06D2090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36.20 </w:t>
            </w:r>
          </w:p>
        </w:tc>
      </w:tr>
      <w:tr w:rsidR="00BB13F1" w:rsidRPr="002F69F6" w14:paraId="1C2B47A6" w14:textId="77777777" w:rsidTr="002D70E5">
        <w:trPr>
          <w:trHeight w:val="278"/>
        </w:trPr>
        <w:tc>
          <w:tcPr>
            <w:tcW w:w="984" w:type="dxa"/>
            <w:vMerge/>
          </w:tcPr>
          <w:p w14:paraId="10F6CEC5"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322BA1A4" w14:textId="2E731B9B"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EE4EED6" w14:textId="3DB6FEC6"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FAB74EA" w14:textId="42B21F5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1.53 </w:t>
            </w:r>
          </w:p>
        </w:tc>
        <w:tc>
          <w:tcPr>
            <w:tcW w:w="0" w:type="auto"/>
            <w:shd w:val="clear" w:color="auto" w:fill="auto"/>
            <w:vAlign w:val="center"/>
          </w:tcPr>
          <w:p w14:paraId="2FB10170" w14:textId="46697B3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0.04 </w:t>
            </w:r>
          </w:p>
        </w:tc>
        <w:tc>
          <w:tcPr>
            <w:tcW w:w="0" w:type="auto"/>
            <w:shd w:val="clear" w:color="auto" w:fill="auto"/>
            <w:vAlign w:val="center"/>
          </w:tcPr>
          <w:p w14:paraId="3490E3A7" w14:textId="57A7C2D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0.00 </w:t>
            </w:r>
          </w:p>
        </w:tc>
        <w:tc>
          <w:tcPr>
            <w:tcW w:w="0" w:type="auto"/>
            <w:shd w:val="clear" w:color="auto" w:fill="auto"/>
            <w:vAlign w:val="center"/>
          </w:tcPr>
          <w:p w14:paraId="357A5FD3" w14:textId="59E9B8B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1.19 </w:t>
            </w:r>
          </w:p>
        </w:tc>
        <w:tc>
          <w:tcPr>
            <w:tcW w:w="0" w:type="auto"/>
            <w:shd w:val="clear" w:color="auto" w:fill="auto"/>
            <w:vAlign w:val="center"/>
          </w:tcPr>
          <w:p w14:paraId="32BAF98B" w14:textId="7660612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0.14 </w:t>
            </w:r>
          </w:p>
        </w:tc>
        <w:tc>
          <w:tcPr>
            <w:tcW w:w="0" w:type="auto"/>
            <w:shd w:val="clear" w:color="auto" w:fill="auto"/>
            <w:vAlign w:val="center"/>
          </w:tcPr>
          <w:p w14:paraId="4A0425CF" w14:textId="6A7C0E1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0.00 </w:t>
            </w:r>
          </w:p>
        </w:tc>
      </w:tr>
      <w:tr w:rsidR="00BB13F1" w:rsidRPr="002F69F6" w14:paraId="288EE450" w14:textId="77777777" w:rsidTr="002D70E5">
        <w:trPr>
          <w:trHeight w:val="278"/>
        </w:trPr>
        <w:tc>
          <w:tcPr>
            <w:tcW w:w="984" w:type="dxa"/>
            <w:vMerge/>
          </w:tcPr>
          <w:p w14:paraId="79E97172"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43686FCA" w14:textId="67671DA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89572F9" w14:textId="5854DB56"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38688516" w14:textId="3435DBB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53.83 </w:t>
            </w:r>
          </w:p>
        </w:tc>
        <w:tc>
          <w:tcPr>
            <w:tcW w:w="0" w:type="auto"/>
            <w:shd w:val="clear" w:color="auto" w:fill="auto"/>
            <w:vAlign w:val="center"/>
          </w:tcPr>
          <w:p w14:paraId="1CC67389" w14:textId="113B581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19.52 </w:t>
            </w:r>
          </w:p>
        </w:tc>
        <w:tc>
          <w:tcPr>
            <w:tcW w:w="0" w:type="auto"/>
            <w:shd w:val="clear" w:color="auto" w:fill="auto"/>
            <w:vAlign w:val="center"/>
          </w:tcPr>
          <w:p w14:paraId="044B20BF" w14:textId="2CAE7AC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8.10 </w:t>
            </w:r>
          </w:p>
        </w:tc>
        <w:tc>
          <w:tcPr>
            <w:tcW w:w="0" w:type="auto"/>
            <w:shd w:val="clear" w:color="auto" w:fill="auto"/>
            <w:vAlign w:val="center"/>
          </w:tcPr>
          <w:p w14:paraId="5133E7EC" w14:textId="3CA95F7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53.59 </w:t>
            </w:r>
          </w:p>
        </w:tc>
        <w:tc>
          <w:tcPr>
            <w:tcW w:w="0" w:type="auto"/>
            <w:shd w:val="clear" w:color="auto" w:fill="auto"/>
            <w:vAlign w:val="center"/>
          </w:tcPr>
          <w:p w14:paraId="4F552CD7" w14:textId="48C0280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26.30 </w:t>
            </w:r>
          </w:p>
        </w:tc>
        <w:tc>
          <w:tcPr>
            <w:tcW w:w="0" w:type="auto"/>
            <w:shd w:val="clear" w:color="auto" w:fill="auto"/>
            <w:vAlign w:val="center"/>
          </w:tcPr>
          <w:p w14:paraId="11A6015C" w14:textId="0ECC7F8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9.47 </w:t>
            </w:r>
          </w:p>
        </w:tc>
      </w:tr>
      <w:tr w:rsidR="00BB13F1" w:rsidRPr="002F69F6" w14:paraId="411BD207" w14:textId="77777777" w:rsidTr="002D70E5">
        <w:trPr>
          <w:trHeight w:val="278"/>
        </w:trPr>
        <w:tc>
          <w:tcPr>
            <w:tcW w:w="984" w:type="dxa"/>
            <w:vMerge/>
          </w:tcPr>
          <w:p w14:paraId="4C23365B"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00048455" w14:textId="0BB22432"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8556CAC" w14:textId="4A6F5DC4"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036DA61" w14:textId="5645B9A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158.33 </w:t>
            </w:r>
          </w:p>
        </w:tc>
        <w:tc>
          <w:tcPr>
            <w:tcW w:w="0" w:type="auto"/>
            <w:shd w:val="clear" w:color="auto" w:fill="auto"/>
            <w:vAlign w:val="center"/>
          </w:tcPr>
          <w:p w14:paraId="23647F0D" w14:textId="4BF04AC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141.52 </w:t>
            </w:r>
          </w:p>
        </w:tc>
        <w:tc>
          <w:tcPr>
            <w:tcW w:w="0" w:type="auto"/>
            <w:shd w:val="clear" w:color="auto" w:fill="auto"/>
            <w:vAlign w:val="center"/>
          </w:tcPr>
          <w:p w14:paraId="616AD7F5" w14:textId="5C71B1F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114.10 </w:t>
            </w:r>
          </w:p>
        </w:tc>
        <w:tc>
          <w:tcPr>
            <w:tcW w:w="0" w:type="auto"/>
            <w:shd w:val="clear" w:color="auto" w:fill="auto"/>
            <w:vAlign w:val="center"/>
          </w:tcPr>
          <w:p w14:paraId="5AEBC1B8" w14:textId="10C4823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158.13 </w:t>
            </w:r>
          </w:p>
        </w:tc>
        <w:tc>
          <w:tcPr>
            <w:tcW w:w="0" w:type="auto"/>
            <w:shd w:val="clear" w:color="auto" w:fill="auto"/>
            <w:vAlign w:val="center"/>
          </w:tcPr>
          <w:p w14:paraId="2173A961" w14:textId="5DC3F74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148.25 </w:t>
            </w:r>
          </w:p>
        </w:tc>
        <w:tc>
          <w:tcPr>
            <w:tcW w:w="0" w:type="auto"/>
            <w:shd w:val="clear" w:color="auto" w:fill="auto"/>
            <w:vAlign w:val="center"/>
          </w:tcPr>
          <w:p w14:paraId="6D35B98A" w14:textId="41F3533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127.27 </w:t>
            </w:r>
          </w:p>
        </w:tc>
      </w:tr>
      <w:tr w:rsidR="00BB13F1" w:rsidRPr="002F69F6" w14:paraId="265069C2" w14:textId="77777777" w:rsidTr="002D70E5">
        <w:trPr>
          <w:trHeight w:val="278"/>
        </w:trPr>
        <w:tc>
          <w:tcPr>
            <w:tcW w:w="984" w:type="dxa"/>
            <w:vMerge w:val="restart"/>
            <w:vAlign w:val="center"/>
          </w:tcPr>
          <w:p w14:paraId="712FECF1" w14:textId="081B903A" w:rsidR="00BB13F1" w:rsidRPr="002F69F6"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2216" w:type="dxa"/>
            <w:vMerge w:val="restart"/>
            <w:shd w:val="clear" w:color="auto" w:fill="auto"/>
            <w:vAlign w:val="center"/>
          </w:tcPr>
          <w:p w14:paraId="1793E3DA" w14:textId="7DE910A1"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1F98F1B2" w14:textId="47F7688F"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97D08CA" w14:textId="2ECB28D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466.78 </w:t>
            </w:r>
          </w:p>
        </w:tc>
        <w:tc>
          <w:tcPr>
            <w:tcW w:w="0" w:type="auto"/>
            <w:shd w:val="clear" w:color="auto" w:fill="auto"/>
            <w:vAlign w:val="center"/>
          </w:tcPr>
          <w:p w14:paraId="5CC70007" w14:textId="42EA6FC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355.20 </w:t>
            </w:r>
          </w:p>
        </w:tc>
        <w:tc>
          <w:tcPr>
            <w:tcW w:w="0" w:type="auto"/>
            <w:shd w:val="clear" w:color="auto" w:fill="auto"/>
            <w:vAlign w:val="center"/>
          </w:tcPr>
          <w:p w14:paraId="5958F3CB" w14:textId="36CE536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212.35 </w:t>
            </w:r>
          </w:p>
        </w:tc>
        <w:tc>
          <w:tcPr>
            <w:tcW w:w="0" w:type="auto"/>
            <w:shd w:val="clear" w:color="auto" w:fill="auto"/>
            <w:vAlign w:val="center"/>
          </w:tcPr>
          <w:p w14:paraId="448D9820" w14:textId="2462357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484.20 </w:t>
            </w:r>
          </w:p>
        </w:tc>
        <w:tc>
          <w:tcPr>
            <w:tcW w:w="0" w:type="auto"/>
            <w:shd w:val="clear" w:color="auto" w:fill="auto"/>
            <w:vAlign w:val="center"/>
          </w:tcPr>
          <w:p w14:paraId="0711D440" w14:textId="66A8EB2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374.00 </w:t>
            </w:r>
          </w:p>
        </w:tc>
        <w:tc>
          <w:tcPr>
            <w:tcW w:w="0" w:type="auto"/>
            <w:shd w:val="clear" w:color="auto" w:fill="auto"/>
            <w:vAlign w:val="center"/>
          </w:tcPr>
          <w:p w14:paraId="52085FCF" w14:textId="7952B68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227.03 </w:t>
            </w:r>
          </w:p>
        </w:tc>
      </w:tr>
      <w:tr w:rsidR="00BB13F1" w:rsidRPr="002F69F6" w14:paraId="080C426F" w14:textId="77777777" w:rsidTr="002D70E5">
        <w:trPr>
          <w:trHeight w:val="278"/>
        </w:trPr>
        <w:tc>
          <w:tcPr>
            <w:tcW w:w="984" w:type="dxa"/>
            <w:vMerge/>
          </w:tcPr>
          <w:p w14:paraId="187C6643"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51F882CD" w14:textId="56A1CE83"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5BED1B5" w14:textId="79730FDC"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447FE16C" w14:textId="75310DB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135.30 </w:t>
            </w:r>
          </w:p>
        </w:tc>
        <w:tc>
          <w:tcPr>
            <w:tcW w:w="0" w:type="auto"/>
            <w:shd w:val="clear" w:color="auto" w:fill="auto"/>
            <w:vAlign w:val="center"/>
          </w:tcPr>
          <w:p w14:paraId="78F7CFD0" w14:textId="75E819F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96.84 </w:t>
            </w:r>
          </w:p>
        </w:tc>
        <w:tc>
          <w:tcPr>
            <w:tcW w:w="0" w:type="auto"/>
            <w:shd w:val="clear" w:color="auto" w:fill="auto"/>
            <w:vAlign w:val="center"/>
          </w:tcPr>
          <w:p w14:paraId="55EC47C3" w14:textId="643A107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5.62 </w:t>
            </w:r>
          </w:p>
        </w:tc>
        <w:tc>
          <w:tcPr>
            <w:tcW w:w="0" w:type="auto"/>
            <w:shd w:val="clear" w:color="auto" w:fill="auto"/>
            <w:vAlign w:val="center"/>
          </w:tcPr>
          <w:p w14:paraId="6489DE93" w14:textId="2297AF4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153.37 </w:t>
            </w:r>
          </w:p>
        </w:tc>
        <w:tc>
          <w:tcPr>
            <w:tcW w:w="0" w:type="auto"/>
            <w:shd w:val="clear" w:color="auto" w:fill="auto"/>
            <w:vAlign w:val="center"/>
          </w:tcPr>
          <w:p w14:paraId="182CAC55" w14:textId="302C1A2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113.88 </w:t>
            </w:r>
          </w:p>
        </w:tc>
        <w:tc>
          <w:tcPr>
            <w:tcW w:w="0" w:type="auto"/>
            <w:shd w:val="clear" w:color="auto" w:fill="auto"/>
            <w:vAlign w:val="center"/>
          </w:tcPr>
          <w:p w14:paraId="04DC072F" w14:textId="26F3F81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47.42 </w:t>
            </w:r>
          </w:p>
        </w:tc>
      </w:tr>
      <w:tr w:rsidR="00BB13F1" w:rsidRPr="002F69F6" w14:paraId="005BC09E" w14:textId="77777777" w:rsidTr="002D70E5">
        <w:trPr>
          <w:trHeight w:val="278"/>
        </w:trPr>
        <w:tc>
          <w:tcPr>
            <w:tcW w:w="984" w:type="dxa"/>
            <w:vMerge/>
          </w:tcPr>
          <w:p w14:paraId="7F17AFD8"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196E5845" w14:textId="776BD6AD"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93D053E" w14:textId="4E3469ED"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74FEDB82" w14:textId="7881BE2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515.11 </w:t>
            </w:r>
          </w:p>
        </w:tc>
        <w:tc>
          <w:tcPr>
            <w:tcW w:w="0" w:type="auto"/>
            <w:shd w:val="clear" w:color="auto" w:fill="auto"/>
            <w:vAlign w:val="center"/>
          </w:tcPr>
          <w:p w14:paraId="70380F12" w14:textId="2469E88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371.23 </w:t>
            </w:r>
          </w:p>
        </w:tc>
        <w:tc>
          <w:tcPr>
            <w:tcW w:w="0" w:type="auto"/>
            <w:shd w:val="clear" w:color="auto" w:fill="auto"/>
            <w:vAlign w:val="center"/>
          </w:tcPr>
          <w:p w14:paraId="31A727B1" w14:textId="0E09E8E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197.33 </w:t>
            </w:r>
          </w:p>
        </w:tc>
        <w:tc>
          <w:tcPr>
            <w:tcW w:w="0" w:type="auto"/>
            <w:shd w:val="clear" w:color="auto" w:fill="auto"/>
            <w:vAlign w:val="center"/>
          </w:tcPr>
          <w:p w14:paraId="74AA7868" w14:textId="2D3863F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542.74 </w:t>
            </w:r>
          </w:p>
        </w:tc>
        <w:tc>
          <w:tcPr>
            <w:tcW w:w="0" w:type="auto"/>
            <w:shd w:val="clear" w:color="auto" w:fill="auto"/>
            <w:vAlign w:val="center"/>
          </w:tcPr>
          <w:p w14:paraId="4ADA1615" w14:textId="6760059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396.79 </w:t>
            </w:r>
          </w:p>
        </w:tc>
        <w:tc>
          <w:tcPr>
            <w:tcW w:w="0" w:type="auto"/>
            <w:shd w:val="clear" w:color="auto" w:fill="auto"/>
            <w:vAlign w:val="center"/>
          </w:tcPr>
          <w:p w14:paraId="2B8DF77A" w14:textId="69C2A22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224.97 </w:t>
            </w:r>
          </w:p>
        </w:tc>
      </w:tr>
      <w:tr w:rsidR="00BB13F1" w:rsidRPr="002F69F6" w14:paraId="4989BDED" w14:textId="77777777" w:rsidTr="002D70E5">
        <w:trPr>
          <w:trHeight w:val="278"/>
        </w:trPr>
        <w:tc>
          <w:tcPr>
            <w:tcW w:w="984" w:type="dxa"/>
            <w:vMerge/>
          </w:tcPr>
          <w:p w14:paraId="0A02CC08"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583D7638" w14:textId="4AC1DB31"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8ED258C" w14:textId="4BD07E71"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4CC65894" w14:textId="6AD2C20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655.43 </w:t>
            </w:r>
          </w:p>
        </w:tc>
        <w:tc>
          <w:tcPr>
            <w:tcW w:w="0" w:type="auto"/>
            <w:shd w:val="clear" w:color="auto" w:fill="auto"/>
            <w:vAlign w:val="center"/>
          </w:tcPr>
          <w:p w14:paraId="7041151B" w14:textId="3269571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550.05 </w:t>
            </w:r>
          </w:p>
        </w:tc>
        <w:tc>
          <w:tcPr>
            <w:tcW w:w="0" w:type="auto"/>
            <w:shd w:val="clear" w:color="auto" w:fill="auto"/>
            <w:vAlign w:val="center"/>
          </w:tcPr>
          <w:p w14:paraId="0BD3A9DE" w14:textId="0E3DCB3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461.72 </w:t>
            </w:r>
          </w:p>
        </w:tc>
        <w:tc>
          <w:tcPr>
            <w:tcW w:w="0" w:type="auto"/>
            <w:shd w:val="clear" w:color="auto" w:fill="auto"/>
            <w:vAlign w:val="center"/>
          </w:tcPr>
          <w:p w14:paraId="52286344" w14:textId="73A9E4F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657.57 </w:t>
            </w:r>
          </w:p>
        </w:tc>
        <w:tc>
          <w:tcPr>
            <w:tcW w:w="0" w:type="auto"/>
            <w:shd w:val="clear" w:color="auto" w:fill="auto"/>
            <w:vAlign w:val="center"/>
          </w:tcPr>
          <w:p w14:paraId="72751BB0" w14:textId="57C24F8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584.99 </w:t>
            </w:r>
          </w:p>
        </w:tc>
        <w:tc>
          <w:tcPr>
            <w:tcW w:w="0" w:type="auto"/>
            <w:shd w:val="clear" w:color="auto" w:fill="auto"/>
            <w:vAlign w:val="center"/>
          </w:tcPr>
          <w:p w14:paraId="11B43609" w14:textId="54716F2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416.11 </w:t>
            </w:r>
          </w:p>
        </w:tc>
      </w:tr>
      <w:tr w:rsidR="00BB13F1" w:rsidRPr="002F69F6" w14:paraId="40F4805A" w14:textId="77777777" w:rsidTr="002D70E5">
        <w:trPr>
          <w:trHeight w:val="278"/>
        </w:trPr>
        <w:tc>
          <w:tcPr>
            <w:tcW w:w="984" w:type="dxa"/>
            <w:vMerge/>
          </w:tcPr>
          <w:p w14:paraId="2261C106"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2216" w:type="dxa"/>
            <w:vMerge w:val="restart"/>
            <w:shd w:val="clear" w:color="auto" w:fill="auto"/>
            <w:vAlign w:val="center"/>
          </w:tcPr>
          <w:p w14:paraId="12661910" w14:textId="285A1198"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p w14:paraId="71DC2D50" w14:textId="77777777" w:rsidR="00BB13F1" w:rsidRPr="0051380B" w:rsidRDefault="00BB13F1" w:rsidP="00807668">
            <w:pPr>
              <w:widowControl/>
              <w:jc w:val="center"/>
              <w:rPr>
                <w:rFonts w:ascii="Times New Roman" w:eastAsia="等线" w:hAnsi="Times New Roman" w:cs="Times New Roman"/>
                <w:b/>
                <w:bCs/>
                <w:kern w:val="0"/>
                <w:sz w:val="20"/>
                <w:szCs w:val="20"/>
              </w:rPr>
            </w:pPr>
          </w:p>
          <w:p w14:paraId="0A3FFF89" w14:textId="188F8A9F" w:rsidR="00BB13F1" w:rsidRPr="005B61E5" w:rsidRDefault="00BB13F1" w:rsidP="00807668">
            <w:pPr>
              <w:jc w:val="center"/>
              <w:rPr>
                <w:rFonts w:ascii="Times New Roman" w:eastAsia="等线" w:hAnsi="Times New Roman" w:cs="Times New Roman"/>
                <w:b/>
                <w:bCs/>
                <w:kern w:val="0"/>
                <w:sz w:val="20"/>
                <w:szCs w:val="20"/>
              </w:rPr>
            </w:pPr>
          </w:p>
        </w:tc>
        <w:tc>
          <w:tcPr>
            <w:tcW w:w="0" w:type="auto"/>
            <w:shd w:val="clear" w:color="auto" w:fill="auto"/>
            <w:vAlign w:val="center"/>
          </w:tcPr>
          <w:p w14:paraId="543AF1F3" w14:textId="55C5B9DF"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7460E68B" w14:textId="1EC293E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103.20 </w:t>
            </w:r>
          </w:p>
        </w:tc>
        <w:tc>
          <w:tcPr>
            <w:tcW w:w="0" w:type="auto"/>
            <w:shd w:val="clear" w:color="auto" w:fill="auto"/>
            <w:vAlign w:val="center"/>
          </w:tcPr>
          <w:p w14:paraId="44795895" w14:textId="29B098C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80.71 </w:t>
            </w:r>
          </w:p>
        </w:tc>
        <w:tc>
          <w:tcPr>
            <w:tcW w:w="0" w:type="auto"/>
            <w:shd w:val="clear" w:color="auto" w:fill="auto"/>
            <w:vAlign w:val="center"/>
          </w:tcPr>
          <w:p w14:paraId="7E483028" w14:textId="76E1C2F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39.33 </w:t>
            </w:r>
          </w:p>
        </w:tc>
        <w:tc>
          <w:tcPr>
            <w:tcW w:w="0" w:type="auto"/>
            <w:shd w:val="clear" w:color="auto" w:fill="auto"/>
            <w:vAlign w:val="center"/>
          </w:tcPr>
          <w:p w14:paraId="326C5B2E" w14:textId="4E00575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110.05 </w:t>
            </w:r>
          </w:p>
        </w:tc>
        <w:tc>
          <w:tcPr>
            <w:tcW w:w="0" w:type="auto"/>
            <w:shd w:val="clear" w:color="auto" w:fill="auto"/>
            <w:vAlign w:val="center"/>
          </w:tcPr>
          <w:p w14:paraId="01F2B5BA" w14:textId="7E22881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90.84 </w:t>
            </w:r>
          </w:p>
        </w:tc>
        <w:tc>
          <w:tcPr>
            <w:tcW w:w="0" w:type="auto"/>
            <w:shd w:val="clear" w:color="auto" w:fill="auto"/>
            <w:vAlign w:val="center"/>
          </w:tcPr>
          <w:p w14:paraId="57325505" w14:textId="0DCB565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60.16 </w:t>
            </w:r>
          </w:p>
        </w:tc>
      </w:tr>
      <w:tr w:rsidR="00BB13F1" w:rsidRPr="002F69F6" w14:paraId="23E50283" w14:textId="77777777" w:rsidTr="002D70E5">
        <w:trPr>
          <w:trHeight w:val="278"/>
        </w:trPr>
        <w:tc>
          <w:tcPr>
            <w:tcW w:w="984" w:type="dxa"/>
            <w:vMerge/>
          </w:tcPr>
          <w:p w14:paraId="1E1570AE" w14:textId="77777777" w:rsidR="00BB13F1" w:rsidRPr="005B61E5" w:rsidRDefault="00BB13F1" w:rsidP="00807668">
            <w:pPr>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17EB7CF6" w14:textId="1B36BDA0" w:rsidR="00BB13F1" w:rsidRPr="005B61E5" w:rsidRDefault="00BB13F1" w:rsidP="00807668">
            <w:pPr>
              <w:jc w:val="center"/>
              <w:rPr>
                <w:rFonts w:ascii="Times New Roman" w:eastAsia="等线" w:hAnsi="Times New Roman" w:cs="Times New Roman"/>
                <w:b/>
                <w:bCs/>
                <w:kern w:val="0"/>
                <w:sz w:val="20"/>
                <w:szCs w:val="20"/>
              </w:rPr>
            </w:pPr>
          </w:p>
        </w:tc>
        <w:tc>
          <w:tcPr>
            <w:tcW w:w="0" w:type="auto"/>
            <w:shd w:val="clear" w:color="auto" w:fill="auto"/>
            <w:vAlign w:val="center"/>
          </w:tcPr>
          <w:p w14:paraId="4025A250" w14:textId="1D787E20"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7ED0B2B2" w14:textId="4CBAF5E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1.52 </w:t>
            </w:r>
          </w:p>
        </w:tc>
        <w:tc>
          <w:tcPr>
            <w:tcW w:w="0" w:type="auto"/>
            <w:shd w:val="clear" w:color="auto" w:fill="auto"/>
            <w:vAlign w:val="center"/>
          </w:tcPr>
          <w:p w14:paraId="27645C7D" w14:textId="3B77A92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1.02 </w:t>
            </w:r>
          </w:p>
        </w:tc>
        <w:tc>
          <w:tcPr>
            <w:tcW w:w="0" w:type="auto"/>
            <w:shd w:val="clear" w:color="auto" w:fill="auto"/>
            <w:vAlign w:val="center"/>
          </w:tcPr>
          <w:p w14:paraId="503CEA9F" w14:textId="78A0428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0.03 </w:t>
            </w:r>
          </w:p>
        </w:tc>
        <w:tc>
          <w:tcPr>
            <w:tcW w:w="0" w:type="auto"/>
            <w:shd w:val="clear" w:color="auto" w:fill="auto"/>
            <w:vAlign w:val="center"/>
          </w:tcPr>
          <w:p w14:paraId="4C01ACFA" w14:textId="3724682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2.14 </w:t>
            </w:r>
          </w:p>
        </w:tc>
        <w:tc>
          <w:tcPr>
            <w:tcW w:w="0" w:type="auto"/>
            <w:shd w:val="clear" w:color="auto" w:fill="auto"/>
            <w:vAlign w:val="center"/>
          </w:tcPr>
          <w:p w14:paraId="7755DD24" w14:textId="0ABD058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1.29 </w:t>
            </w:r>
          </w:p>
        </w:tc>
        <w:tc>
          <w:tcPr>
            <w:tcW w:w="0" w:type="auto"/>
            <w:shd w:val="clear" w:color="auto" w:fill="auto"/>
            <w:vAlign w:val="center"/>
          </w:tcPr>
          <w:p w14:paraId="3411A49E" w14:textId="1089BF9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0.53 </w:t>
            </w:r>
          </w:p>
        </w:tc>
      </w:tr>
      <w:tr w:rsidR="00BB13F1" w:rsidRPr="002F69F6" w14:paraId="45950893" w14:textId="77777777" w:rsidTr="002D70E5">
        <w:trPr>
          <w:trHeight w:val="278"/>
        </w:trPr>
        <w:tc>
          <w:tcPr>
            <w:tcW w:w="984" w:type="dxa"/>
            <w:vMerge/>
          </w:tcPr>
          <w:p w14:paraId="3C232FBD" w14:textId="77777777" w:rsidR="00BB13F1" w:rsidRPr="005B61E5" w:rsidRDefault="00BB13F1" w:rsidP="00807668">
            <w:pPr>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32324494" w14:textId="3790769D" w:rsidR="00BB13F1" w:rsidRPr="005B61E5" w:rsidRDefault="00BB13F1" w:rsidP="00807668">
            <w:pPr>
              <w:jc w:val="center"/>
              <w:rPr>
                <w:rFonts w:ascii="Times New Roman" w:eastAsia="等线" w:hAnsi="Times New Roman" w:cs="Times New Roman"/>
                <w:b/>
                <w:bCs/>
                <w:kern w:val="0"/>
                <w:sz w:val="20"/>
                <w:szCs w:val="20"/>
              </w:rPr>
            </w:pPr>
          </w:p>
        </w:tc>
        <w:tc>
          <w:tcPr>
            <w:tcW w:w="0" w:type="auto"/>
            <w:shd w:val="clear" w:color="auto" w:fill="auto"/>
            <w:vAlign w:val="center"/>
          </w:tcPr>
          <w:p w14:paraId="4D7DA1D4" w14:textId="328B4A7F"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67B62777" w14:textId="0F8802D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58.99 </w:t>
            </w:r>
          </w:p>
        </w:tc>
        <w:tc>
          <w:tcPr>
            <w:tcW w:w="0" w:type="auto"/>
            <w:shd w:val="clear" w:color="auto" w:fill="auto"/>
            <w:vAlign w:val="center"/>
          </w:tcPr>
          <w:p w14:paraId="5214FE2F" w14:textId="6FE2873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31.73 </w:t>
            </w:r>
          </w:p>
        </w:tc>
        <w:tc>
          <w:tcPr>
            <w:tcW w:w="0" w:type="auto"/>
            <w:shd w:val="clear" w:color="auto" w:fill="auto"/>
            <w:vAlign w:val="center"/>
          </w:tcPr>
          <w:p w14:paraId="0A6837E1" w14:textId="6069316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12.63 </w:t>
            </w:r>
          </w:p>
        </w:tc>
        <w:tc>
          <w:tcPr>
            <w:tcW w:w="0" w:type="auto"/>
            <w:shd w:val="clear" w:color="auto" w:fill="auto"/>
            <w:vAlign w:val="center"/>
          </w:tcPr>
          <w:p w14:paraId="5B346E4E" w14:textId="3E9904B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71.59 </w:t>
            </w:r>
          </w:p>
        </w:tc>
        <w:tc>
          <w:tcPr>
            <w:tcW w:w="0" w:type="auto"/>
            <w:shd w:val="clear" w:color="auto" w:fill="auto"/>
            <w:vAlign w:val="center"/>
          </w:tcPr>
          <w:p w14:paraId="05788FB0" w14:textId="0F5711E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42.31 </w:t>
            </w:r>
          </w:p>
        </w:tc>
        <w:tc>
          <w:tcPr>
            <w:tcW w:w="0" w:type="auto"/>
            <w:shd w:val="clear" w:color="auto" w:fill="auto"/>
            <w:vAlign w:val="center"/>
          </w:tcPr>
          <w:p w14:paraId="7D2D153F" w14:textId="1A56F64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17.99 </w:t>
            </w:r>
          </w:p>
        </w:tc>
      </w:tr>
      <w:tr w:rsidR="00BB13F1" w:rsidRPr="002F69F6" w14:paraId="44F95010" w14:textId="77777777" w:rsidTr="002D70E5">
        <w:trPr>
          <w:trHeight w:val="278"/>
        </w:trPr>
        <w:tc>
          <w:tcPr>
            <w:tcW w:w="984" w:type="dxa"/>
            <w:vMerge/>
          </w:tcPr>
          <w:p w14:paraId="587CBCD5" w14:textId="77777777" w:rsidR="00BB13F1" w:rsidRPr="0051380B"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0CD9AC41" w14:textId="2CEB432C" w:rsidR="00BB13F1" w:rsidRPr="0051380B"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5B1EF44" w14:textId="3AC673B5"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6634B946" w14:textId="1532EB7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331.81 </w:t>
            </w:r>
          </w:p>
        </w:tc>
        <w:tc>
          <w:tcPr>
            <w:tcW w:w="0" w:type="auto"/>
            <w:shd w:val="clear" w:color="auto" w:fill="auto"/>
            <w:vAlign w:val="center"/>
          </w:tcPr>
          <w:p w14:paraId="0FB4ADC4" w14:textId="5D7F2C3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310.18 </w:t>
            </w:r>
          </w:p>
        </w:tc>
        <w:tc>
          <w:tcPr>
            <w:tcW w:w="0" w:type="auto"/>
            <w:shd w:val="clear" w:color="auto" w:fill="auto"/>
            <w:vAlign w:val="center"/>
          </w:tcPr>
          <w:p w14:paraId="217AEAEF" w14:textId="72D0DFF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161.79 </w:t>
            </w:r>
          </w:p>
        </w:tc>
        <w:tc>
          <w:tcPr>
            <w:tcW w:w="0" w:type="auto"/>
            <w:shd w:val="clear" w:color="auto" w:fill="auto"/>
            <w:vAlign w:val="center"/>
          </w:tcPr>
          <w:p w14:paraId="0393852E" w14:textId="522E308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333.32 </w:t>
            </w:r>
          </w:p>
        </w:tc>
        <w:tc>
          <w:tcPr>
            <w:tcW w:w="0" w:type="auto"/>
            <w:shd w:val="clear" w:color="auto" w:fill="auto"/>
            <w:vAlign w:val="center"/>
          </w:tcPr>
          <w:p w14:paraId="4D68EB95" w14:textId="51094EE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318.55 </w:t>
            </w:r>
          </w:p>
        </w:tc>
        <w:tc>
          <w:tcPr>
            <w:tcW w:w="0" w:type="auto"/>
            <w:shd w:val="clear" w:color="auto" w:fill="auto"/>
            <w:vAlign w:val="center"/>
          </w:tcPr>
          <w:p w14:paraId="4D22A3F8" w14:textId="6D24471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242.89 </w:t>
            </w:r>
          </w:p>
        </w:tc>
      </w:tr>
      <w:tr w:rsidR="00BB13F1" w:rsidRPr="002F69F6" w14:paraId="49724171" w14:textId="77777777" w:rsidTr="002D70E5">
        <w:trPr>
          <w:trHeight w:val="278"/>
        </w:trPr>
        <w:tc>
          <w:tcPr>
            <w:tcW w:w="984" w:type="dxa"/>
            <w:vMerge w:val="restart"/>
            <w:vAlign w:val="center"/>
          </w:tcPr>
          <w:p w14:paraId="787CD308" w14:textId="2478C568" w:rsidR="00BB13F1" w:rsidRPr="002F69F6"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Baseline</w:t>
            </w:r>
          </w:p>
        </w:tc>
        <w:tc>
          <w:tcPr>
            <w:tcW w:w="2216" w:type="dxa"/>
            <w:vMerge w:val="restart"/>
            <w:shd w:val="clear" w:color="auto" w:fill="auto"/>
            <w:vAlign w:val="center"/>
          </w:tcPr>
          <w:p w14:paraId="2B815007" w14:textId="44652D04"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1AE7EAB2" w14:textId="4019CB38"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E237373" w14:textId="23C8E58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18.70 </w:t>
            </w:r>
          </w:p>
        </w:tc>
        <w:tc>
          <w:tcPr>
            <w:tcW w:w="0" w:type="auto"/>
            <w:shd w:val="clear" w:color="auto" w:fill="auto"/>
            <w:vAlign w:val="center"/>
          </w:tcPr>
          <w:p w14:paraId="4110D2E0" w14:textId="6D1B06B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207.01 </w:t>
            </w:r>
          </w:p>
        </w:tc>
        <w:tc>
          <w:tcPr>
            <w:tcW w:w="0" w:type="auto"/>
            <w:shd w:val="clear" w:color="auto" w:fill="auto"/>
            <w:vAlign w:val="center"/>
          </w:tcPr>
          <w:p w14:paraId="3D76BBE2" w14:textId="40DEB3E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826.66 </w:t>
            </w:r>
          </w:p>
        </w:tc>
        <w:tc>
          <w:tcPr>
            <w:tcW w:w="0" w:type="auto"/>
            <w:shd w:val="clear" w:color="auto" w:fill="auto"/>
            <w:vAlign w:val="center"/>
          </w:tcPr>
          <w:p w14:paraId="0F12A525" w14:textId="3AA7F7E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15.60 </w:t>
            </w:r>
          </w:p>
        </w:tc>
        <w:tc>
          <w:tcPr>
            <w:tcW w:w="0" w:type="auto"/>
            <w:shd w:val="clear" w:color="auto" w:fill="auto"/>
            <w:vAlign w:val="center"/>
          </w:tcPr>
          <w:p w14:paraId="59564053" w14:textId="58DD92E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41.56 </w:t>
            </w:r>
          </w:p>
        </w:tc>
        <w:tc>
          <w:tcPr>
            <w:tcW w:w="0" w:type="auto"/>
            <w:shd w:val="clear" w:color="auto" w:fill="auto"/>
            <w:vAlign w:val="center"/>
          </w:tcPr>
          <w:p w14:paraId="5CEE9FB8" w14:textId="475AC20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57.18 </w:t>
            </w:r>
          </w:p>
        </w:tc>
      </w:tr>
      <w:tr w:rsidR="00BB13F1" w:rsidRPr="002F69F6" w14:paraId="5070D1CC" w14:textId="77777777" w:rsidTr="002D70E5">
        <w:trPr>
          <w:trHeight w:val="278"/>
        </w:trPr>
        <w:tc>
          <w:tcPr>
            <w:tcW w:w="984" w:type="dxa"/>
            <w:vMerge/>
            <w:vAlign w:val="center"/>
          </w:tcPr>
          <w:p w14:paraId="3A5A8CEC"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3F455F99" w14:textId="67B8DF4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371385D" w14:textId="6E3B58F1"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98C2214" w14:textId="7FD1586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6.56 </w:t>
            </w:r>
          </w:p>
        </w:tc>
        <w:tc>
          <w:tcPr>
            <w:tcW w:w="0" w:type="auto"/>
            <w:shd w:val="clear" w:color="auto" w:fill="auto"/>
            <w:vAlign w:val="center"/>
          </w:tcPr>
          <w:p w14:paraId="60040805" w14:textId="1D3988E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6.61 </w:t>
            </w:r>
          </w:p>
        </w:tc>
        <w:tc>
          <w:tcPr>
            <w:tcW w:w="0" w:type="auto"/>
            <w:shd w:val="clear" w:color="auto" w:fill="auto"/>
            <w:vAlign w:val="center"/>
          </w:tcPr>
          <w:p w14:paraId="15B48ED9" w14:textId="4345571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6.72 </w:t>
            </w:r>
          </w:p>
        </w:tc>
        <w:tc>
          <w:tcPr>
            <w:tcW w:w="0" w:type="auto"/>
            <w:shd w:val="clear" w:color="auto" w:fill="auto"/>
            <w:vAlign w:val="center"/>
          </w:tcPr>
          <w:p w14:paraId="4AD8C4F1" w14:textId="562AD30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6.56 </w:t>
            </w:r>
          </w:p>
        </w:tc>
        <w:tc>
          <w:tcPr>
            <w:tcW w:w="0" w:type="auto"/>
            <w:shd w:val="clear" w:color="auto" w:fill="auto"/>
            <w:vAlign w:val="center"/>
          </w:tcPr>
          <w:p w14:paraId="79082E89" w14:textId="43EEFDA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6.58 </w:t>
            </w:r>
          </w:p>
        </w:tc>
        <w:tc>
          <w:tcPr>
            <w:tcW w:w="0" w:type="auto"/>
            <w:shd w:val="clear" w:color="auto" w:fill="auto"/>
            <w:vAlign w:val="center"/>
          </w:tcPr>
          <w:p w14:paraId="49EE2791" w14:textId="4284B88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6.63 </w:t>
            </w:r>
          </w:p>
        </w:tc>
      </w:tr>
      <w:tr w:rsidR="00BB13F1" w:rsidRPr="002F69F6" w14:paraId="560D1C21" w14:textId="77777777" w:rsidTr="002D70E5">
        <w:trPr>
          <w:trHeight w:val="278"/>
        </w:trPr>
        <w:tc>
          <w:tcPr>
            <w:tcW w:w="984" w:type="dxa"/>
            <w:vMerge/>
            <w:vAlign w:val="center"/>
          </w:tcPr>
          <w:p w14:paraId="3FD4FC23"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132D5D13" w14:textId="3EDD0350"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E584CD6" w14:textId="4727E998"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C888AA8" w14:textId="78A8890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7.96 </w:t>
            </w:r>
          </w:p>
        </w:tc>
        <w:tc>
          <w:tcPr>
            <w:tcW w:w="0" w:type="auto"/>
            <w:shd w:val="clear" w:color="auto" w:fill="auto"/>
            <w:vAlign w:val="center"/>
          </w:tcPr>
          <w:p w14:paraId="0D3C0B80" w14:textId="749DDE4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11.83 </w:t>
            </w:r>
          </w:p>
        </w:tc>
        <w:tc>
          <w:tcPr>
            <w:tcW w:w="0" w:type="auto"/>
            <w:shd w:val="clear" w:color="auto" w:fill="auto"/>
            <w:vAlign w:val="center"/>
          </w:tcPr>
          <w:p w14:paraId="5391F761" w14:textId="6764687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21.71 </w:t>
            </w:r>
          </w:p>
        </w:tc>
        <w:tc>
          <w:tcPr>
            <w:tcW w:w="0" w:type="auto"/>
            <w:shd w:val="clear" w:color="auto" w:fill="auto"/>
            <w:vAlign w:val="center"/>
          </w:tcPr>
          <w:p w14:paraId="21CC21D3" w14:textId="120852A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7.79 </w:t>
            </w:r>
          </w:p>
        </w:tc>
        <w:tc>
          <w:tcPr>
            <w:tcW w:w="0" w:type="auto"/>
            <w:shd w:val="clear" w:color="auto" w:fill="auto"/>
            <w:vAlign w:val="center"/>
          </w:tcPr>
          <w:p w14:paraId="2F3A7079" w14:textId="6457BE1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10.19 </w:t>
            </w:r>
          </w:p>
        </w:tc>
        <w:tc>
          <w:tcPr>
            <w:tcW w:w="0" w:type="auto"/>
            <w:shd w:val="clear" w:color="auto" w:fill="auto"/>
            <w:vAlign w:val="center"/>
          </w:tcPr>
          <w:p w14:paraId="6FF99D1C" w14:textId="15234D2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13.45 </w:t>
            </w:r>
          </w:p>
        </w:tc>
      </w:tr>
      <w:tr w:rsidR="00BB13F1" w:rsidRPr="002F69F6" w14:paraId="19ED404F" w14:textId="77777777" w:rsidTr="002D70E5">
        <w:trPr>
          <w:trHeight w:val="278"/>
        </w:trPr>
        <w:tc>
          <w:tcPr>
            <w:tcW w:w="984" w:type="dxa"/>
            <w:vMerge/>
            <w:vAlign w:val="center"/>
          </w:tcPr>
          <w:p w14:paraId="0242797A" w14:textId="77777777" w:rsidR="00BB13F1" w:rsidRPr="0051380B" w:rsidRDefault="00BB13F1" w:rsidP="002D70E5">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4FFCF97A" w14:textId="68D9B004" w:rsidR="00BB13F1" w:rsidRPr="0051380B" w:rsidRDefault="00BB13F1" w:rsidP="002D70E5">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36FB8ED8" w14:textId="6AA69D1F"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6BA3BFEB" w14:textId="06535C6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148.95 </w:t>
            </w:r>
          </w:p>
        </w:tc>
        <w:tc>
          <w:tcPr>
            <w:tcW w:w="0" w:type="auto"/>
            <w:shd w:val="clear" w:color="auto" w:fill="auto"/>
            <w:vAlign w:val="center"/>
          </w:tcPr>
          <w:p w14:paraId="04069735" w14:textId="470CE51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3218.15 </w:t>
            </w:r>
          </w:p>
        </w:tc>
        <w:tc>
          <w:tcPr>
            <w:tcW w:w="0" w:type="auto"/>
            <w:shd w:val="clear" w:color="auto" w:fill="auto"/>
            <w:vAlign w:val="center"/>
          </w:tcPr>
          <w:p w14:paraId="0BE370E6" w14:textId="54BC642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19757.61 </w:t>
            </w:r>
          </w:p>
        </w:tc>
        <w:tc>
          <w:tcPr>
            <w:tcW w:w="0" w:type="auto"/>
            <w:shd w:val="clear" w:color="auto" w:fill="auto"/>
            <w:vAlign w:val="center"/>
          </w:tcPr>
          <w:p w14:paraId="2F6ED437" w14:textId="5A5A7DF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145.16 </w:t>
            </w:r>
          </w:p>
        </w:tc>
        <w:tc>
          <w:tcPr>
            <w:tcW w:w="0" w:type="auto"/>
            <w:shd w:val="clear" w:color="auto" w:fill="auto"/>
            <w:vAlign w:val="center"/>
          </w:tcPr>
          <w:p w14:paraId="49CFFF59" w14:textId="5C9E374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204.46 </w:t>
            </w:r>
          </w:p>
        </w:tc>
        <w:tc>
          <w:tcPr>
            <w:tcW w:w="0" w:type="auto"/>
            <w:shd w:val="clear" w:color="auto" w:fill="auto"/>
            <w:vAlign w:val="center"/>
          </w:tcPr>
          <w:p w14:paraId="4B83CA1B" w14:textId="3CBA950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355.78 </w:t>
            </w:r>
          </w:p>
        </w:tc>
      </w:tr>
      <w:tr w:rsidR="00BB13F1" w:rsidRPr="002F69F6" w14:paraId="46029A24" w14:textId="77777777" w:rsidTr="002D70E5">
        <w:trPr>
          <w:trHeight w:val="278"/>
        </w:trPr>
        <w:tc>
          <w:tcPr>
            <w:tcW w:w="984" w:type="dxa"/>
            <w:vMerge/>
            <w:vAlign w:val="center"/>
          </w:tcPr>
          <w:p w14:paraId="2CA25167"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2216" w:type="dxa"/>
            <w:vMerge w:val="restart"/>
            <w:shd w:val="clear" w:color="auto" w:fill="auto"/>
            <w:vAlign w:val="center"/>
          </w:tcPr>
          <w:p w14:paraId="3DC8C9A7" w14:textId="4B3ADFA3"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5AECD2EC" w14:textId="0256CBC0"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A649DF9" w14:textId="5CF2F96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96.15 </w:t>
            </w:r>
          </w:p>
        </w:tc>
        <w:tc>
          <w:tcPr>
            <w:tcW w:w="0" w:type="auto"/>
            <w:shd w:val="clear" w:color="auto" w:fill="auto"/>
            <w:vAlign w:val="center"/>
          </w:tcPr>
          <w:p w14:paraId="110D2510" w14:textId="70573E3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461.61 </w:t>
            </w:r>
          </w:p>
        </w:tc>
        <w:tc>
          <w:tcPr>
            <w:tcW w:w="0" w:type="auto"/>
            <w:shd w:val="clear" w:color="auto" w:fill="auto"/>
            <w:vAlign w:val="center"/>
          </w:tcPr>
          <w:p w14:paraId="405394DA" w14:textId="5DFB5EC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1558.78 </w:t>
            </w:r>
          </w:p>
        </w:tc>
        <w:tc>
          <w:tcPr>
            <w:tcW w:w="0" w:type="auto"/>
            <w:shd w:val="clear" w:color="auto" w:fill="auto"/>
            <w:vAlign w:val="center"/>
          </w:tcPr>
          <w:p w14:paraId="61825851" w14:textId="0F6F25F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102.77 </w:t>
            </w:r>
          </w:p>
        </w:tc>
        <w:tc>
          <w:tcPr>
            <w:tcW w:w="0" w:type="auto"/>
            <w:shd w:val="clear" w:color="auto" w:fill="auto"/>
            <w:vAlign w:val="center"/>
          </w:tcPr>
          <w:p w14:paraId="6083158F" w14:textId="360F9D3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305.84 </w:t>
            </w:r>
          </w:p>
        </w:tc>
        <w:tc>
          <w:tcPr>
            <w:tcW w:w="0" w:type="auto"/>
            <w:shd w:val="clear" w:color="auto" w:fill="auto"/>
            <w:vAlign w:val="center"/>
          </w:tcPr>
          <w:p w14:paraId="1FDEEBA3" w14:textId="100F1AD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1459.73 </w:t>
            </w:r>
          </w:p>
        </w:tc>
      </w:tr>
      <w:tr w:rsidR="00BB13F1" w:rsidRPr="002F69F6" w14:paraId="3DFDFCD4" w14:textId="77777777" w:rsidTr="002D70E5">
        <w:trPr>
          <w:trHeight w:val="278"/>
        </w:trPr>
        <w:tc>
          <w:tcPr>
            <w:tcW w:w="984" w:type="dxa"/>
            <w:vMerge/>
          </w:tcPr>
          <w:p w14:paraId="72C60972"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6CE02D51" w14:textId="6A199716"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F377F3F" w14:textId="017F8AF9"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F1999A2" w14:textId="2E84F44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6.20 </w:t>
            </w:r>
          </w:p>
        </w:tc>
        <w:tc>
          <w:tcPr>
            <w:tcW w:w="0" w:type="auto"/>
            <w:shd w:val="clear" w:color="auto" w:fill="auto"/>
            <w:vAlign w:val="center"/>
          </w:tcPr>
          <w:p w14:paraId="5427BE88" w14:textId="3D9D448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6.47 </w:t>
            </w:r>
          </w:p>
        </w:tc>
        <w:tc>
          <w:tcPr>
            <w:tcW w:w="0" w:type="auto"/>
            <w:shd w:val="clear" w:color="auto" w:fill="auto"/>
            <w:vAlign w:val="center"/>
          </w:tcPr>
          <w:p w14:paraId="13C549B7" w14:textId="5559DF7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8.00 </w:t>
            </w:r>
          </w:p>
        </w:tc>
        <w:tc>
          <w:tcPr>
            <w:tcW w:w="0" w:type="auto"/>
            <w:shd w:val="clear" w:color="auto" w:fill="auto"/>
            <w:vAlign w:val="center"/>
          </w:tcPr>
          <w:p w14:paraId="12A9B0F3" w14:textId="73DF4A9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6.19 </w:t>
            </w:r>
          </w:p>
        </w:tc>
        <w:tc>
          <w:tcPr>
            <w:tcW w:w="0" w:type="auto"/>
            <w:shd w:val="clear" w:color="auto" w:fill="auto"/>
            <w:vAlign w:val="center"/>
          </w:tcPr>
          <w:p w14:paraId="12F607FD" w14:textId="583EA6E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6.35 </w:t>
            </w:r>
          </w:p>
        </w:tc>
        <w:tc>
          <w:tcPr>
            <w:tcW w:w="0" w:type="auto"/>
            <w:shd w:val="clear" w:color="auto" w:fill="auto"/>
            <w:vAlign w:val="center"/>
          </w:tcPr>
          <w:p w14:paraId="039D20BF" w14:textId="7695D06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6.88 </w:t>
            </w:r>
          </w:p>
        </w:tc>
      </w:tr>
      <w:tr w:rsidR="00BB13F1" w:rsidRPr="002F69F6" w14:paraId="26C15DD1" w14:textId="77777777" w:rsidTr="002D70E5">
        <w:trPr>
          <w:trHeight w:val="278"/>
        </w:trPr>
        <w:tc>
          <w:tcPr>
            <w:tcW w:w="984" w:type="dxa"/>
            <w:vMerge/>
          </w:tcPr>
          <w:p w14:paraId="7375069C"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53D928C1" w14:textId="32654E2E"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CFD68DA" w14:textId="31D955C5"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30AC4CE3" w14:textId="6C68A2C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19.69 </w:t>
            </w:r>
          </w:p>
        </w:tc>
        <w:tc>
          <w:tcPr>
            <w:tcW w:w="0" w:type="auto"/>
            <w:shd w:val="clear" w:color="auto" w:fill="auto"/>
            <w:vAlign w:val="center"/>
          </w:tcPr>
          <w:p w14:paraId="5D0E6433" w14:textId="0539C8A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41.90 </w:t>
            </w:r>
          </w:p>
        </w:tc>
        <w:tc>
          <w:tcPr>
            <w:tcW w:w="0" w:type="auto"/>
            <w:shd w:val="clear" w:color="auto" w:fill="auto"/>
            <w:vAlign w:val="center"/>
          </w:tcPr>
          <w:p w14:paraId="0C26DA2A" w14:textId="14D4254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74.50 </w:t>
            </w:r>
          </w:p>
        </w:tc>
        <w:tc>
          <w:tcPr>
            <w:tcW w:w="0" w:type="auto"/>
            <w:shd w:val="clear" w:color="auto" w:fill="auto"/>
            <w:vAlign w:val="center"/>
          </w:tcPr>
          <w:p w14:paraId="498C245F" w14:textId="29A6265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18.68 </w:t>
            </w:r>
          </w:p>
        </w:tc>
        <w:tc>
          <w:tcPr>
            <w:tcW w:w="0" w:type="auto"/>
            <w:shd w:val="clear" w:color="auto" w:fill="auto"/>
            <w:vAlign w:val="center"/>
          </w:tcPr>
          <w:p w14:paraId="205C234F" w14:textId="661A083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39.55 </w:t>
            </w:r>
          </w:p>
        </w:tc>
        <w:tc>
          <w:tcPr>
            <w:tcW w:w="0" w:type="auto"/>
            <w:shd w:val="clear" w:color="auto" w:fill="auto"/>
            <w:vAlign w:val="center"/>
          </w:tcPr>
          <w:p w14:paraId="09C35C87" w14:textId="0FB9DE5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100.95 </w:t>
            </w:r>
          </w:p>
        </w:tc>
      </w:tr>
      <w:tr w:rsidR="00BB13F1" w:rsidRPr="002F69F6" w14:paraId="33C700CE" w14:textId="77777777" w:rsidTr="002D70E5">
        <w:trPr>
          <w:trHeight w:val="278"/>
        </w:trPr>
        <w:tc>
          <w:tcPr>
            <w:tcW w:w="984" w:type="dxa"/>
            <w:vMerge/>
          </w:tcPr>
          <w:p w14:paraId="63F7D8EA"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117A8C78" w14:textId="6B8B8EF2"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56B8168" w14:textId="79BC3700"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285033E5" w14:textId="689306C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1159.97 </w:t>
            </w:r>
          </w:p>
        </w:tc>
        <w:tc>
          <w:tcPr>
            <w:tcW w:w="0" w:type="auto"/>
            <w:shd w:val="clear" w:color="auto" w:fill="auto"/>
            <w:vAlign w:val="center"/>
          </w:tcPr>
          <w:p w14:paraId="27E3AC1D" w14:textId="6B778DA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6300.95 </w:t>
            </w:r>
          </w:p>
        </w:tc>
        <w:tc>
          <w:tcPr>
            <w:tcW w:w="0" w:type="auto"/>
            <w:shd w:val="clear" w:color="auto" w:fill="auto"/>
            <w:vAlign w:val="center"/>
          </w:tcPr>
          <w:p w14:paraId="644E98CB" w14:textId="6481401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25375.28 </w:t>
            </w:r>
          </w:p>
        </w:tc>
        <w:tc>
          <w:tcPr>
            <w:tcW w:w="0" w:type="auto"/>
            <w:shd w:val="clear" w:color="auto" w:fill="auto"/>
            <w:vAlign w:val="center"/>
          </w:tcPr>
          <w:p w14:paraId="36488FCB" w14:textId="4D83994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1199.98 </w:t>
            </w:r>
          </w:p>
        </w:tc>
        <w:tc>
          <w:tcPr>
            <w:tcW w:w="0" w:type="auto"/>
            <w:shd w:val="clear" w:color="auto" w:fill="auto"/>
            <w:vAlign w:val="center"/>
          </w:tcPr>
          <w:p w14:paraId="18C135BE" w14:textId="4C9C0F1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3530.86 </w:t>
            </w:r>
          </w:p>
        </w:tc>
        <w:tc>
          <w:tcPr>
            <w:tcW w:w="0" w:type="auto"/>
            <w:shd w:val="clear" w:color="auto" w:fill="auto"/>
            <w:vAlign w:val="center"/>
          </w:tcPr>
          <w:p w14:paraId="47376914" w14:textId="19FC889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20468.41 </w:t>
            </w:r>
          </w:p>
        </w:tc>
      </w:tr>
      <w:tr w:rsidR="00BB13F1" w:rsidRPr="002F69F6" w14:paraId="60AC279F" w14:textId="77777777" w:rsidTr="002D70E5">
        <w:trPr>
          <w:trHeight w:val="278"/>
        </w:trPr>
        <w:tc>
          <w:tcPr>
            <w:tcW w:w="984" w:type="dxa"/>
            <w:vMerge w:val="restart"/>
            <w:vAlign w:val="center"/>
          </w:tcPr>
          <w:p w14:paraId="3D75360D" w14:textId="4839F36F" w:rsidR="00BB13F1" w:rsidRPr="002F69F6" w:rsidRDefault="00BB13F1" w:rsidP="00807668">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2216" w:type="dxa"/>
            <w:vMerge w:val="restart"/>
            <w:shd w:val="clear" w:color="auto" w:fill="auto"/>
            <w:vAlign w:val="center"/>
          </w:tcPr>
          <w:p w14:paraId="258EF121" w14:textId="364984B7"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77C5560D" w14:textId="6C42FD36"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68833378" w14:textId="0811573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17.84 </w:t>
            </w:r>
          </w:p>
        </w:tc>
        <w:tc>
          <w:tcPr>
            <w:tcW w:w="0" w:type="auto"/>
            <w:shd w:val="clear" w:color="auto" w:fill="auto"/>
            <w:vAlign w:val="center"/>
          </w:tcPr>
          <w:p w14:paraId="0C5A8173" w14:textId="1C4B6F3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62.56 </w:t>
            </w:r>
          </w:p>
        </w:tc>
        <w:tc>
          <w:tcPr>
            <w:tcW w:w="0" w:type="auto"/>
            <w:shd w:val="clear" w:color="auto" w:fill="auto"/>
            <w:vAlign w:val="center"/>
          </w:tcPr>
          <w:p w14:paraId="0724E01D" w14:textId="14F7289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583.02 </w:t>
            </w:r>
          </w:p>
        </w:tc>
        <w:tc>
          <w:tcPr>
            <w:tcW w:w="0" w:type="auto"/>
            <w:shd w:val="clear" w:color="auto" w:fill="auto"/>
            <w:vAlign w:val="center"/>
          </w:tcPr>
          <w:p w14:paraId="2CB66904" w14:textId="68DDE46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16.45 </w:t>
            </w:r>
          </w:p>
        </w:tc>
        <w:tc>
          <w:tcPr>
            <w:tcW w:w="0" w:type="auto"/>
            <w:shd w:val="clear" w:color="auto" w:fill="auto"/>
            <w:vAlign w:val="center"/>
          </w:tcPr>
          <w:p w14:paraId="6CE785EF" w14:textId="238F32C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39.62 </w:t>
            </w:r>
          </w:p>
        </w:tc>
        <w:tc>
          <w:tcPr>
            <w:tcW w:w="0" w:type="auto"/>
            <w:shd w:val="clear" w:color="auto" w:fill="auto"/>
            <w:vAlign w:val="center"/>
          </w:tcPr>
          <w:p w14:paraId="090A069B" w14:textId="479CF34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129.17 </w:t>
            </w:r>
          </w:p>
        </w:tc>
      </w:tr>
      <w:tr w:rsidR="00BB13F1" w:rsidRPr="002F69F6" w14:paraId="2C253362" w14:textId="77777777" w:rsidTr="002D70E5">
        <w:trPr>
          <w:trHeight w:val="278"/>
        </w:trPr>
        <w:tc>
          <w:tcPr>
            <w:tcW w:w="984" w:type="dxa"/>
            <w:vMerge/>
          </w:tcPr>
          <w:p w14:paraId="326E4D7D"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7DB270EF" w14:textId="54A754D5"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1A36A40" w14:textId="60F8FC3F"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52FE29B" w14:textId="6B2EFBC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5.54 </w:t>
            </w:r>
          </w:p>
        </w:tc>
        <w:tc>
          <w:tcPr>
            <w:tcW w:w="0" w:type="auto"/>
            <w:shd w:val="clear" w:color="auto" w:fill="auto"/>
            <w:vAlign w:val="center"/>
          </w:tcPr>
          <w:p w14:paraId="0915277C" w14:textId="047F137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5.65 </w:t>
            </w:r>
          </w:p>
        </w:tc>
        <w:tc>
          <w:tcPr>
            <w:tcW w:w="0" w:type="auto"/>
            <w:shd w:val="clear" w:color="auto" w:fill="auto"/>
            <w:vAlign w:val="center"/>
          </w:tcPr>
          <w:p w14:paraId="0B9864FD" w14:textId="1A195E1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6.79 </w:t>
            </w:r>
          </w:p>
        </w:tc>
        <w:tc>
          <w:tcPr>
            <w:tcW w:w="0" w:type="auto"/>
            <w:shd w:val="clear" w:color="auto" w:fill="auto"/>
            <w:vAlign w:val="center"/>
          </w:tcPr>
          <w:p w14:paraId="70670670" w14:textId="5A3A9CB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5.54 </w:t>
            </w:r>
          </w:p>
        </w:tc>
        <w:tc>
          <w:tcPr>
            <w:tcW w:w="0" w:type="auto"/>
            <w:shd w:val="clear" w:color="auto" w:fill="auto"/>
            <w:vAlign w:val="center"/>
          </w:tcPr>
          <w:p w14:paraId="3B6EF04C" w14:textId="159B4A4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5.61 </w:t>
            </w:r>
          </w:p>
        </w:tc>
        <w:tc>
          <w:tcPr>
            <w:tcW w:w="0" w:type="auto"/>
            <w:shd w:val="clear" w:color="auto" w:fill="auto"/>
            <w:vAlign w:val="center"/>
          </w:tcPr>
          <w:p w14:paraId="2A0565F5" w14:textId="017DADA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7.21 </w:t>
            </w:r>
          </w:p>
        </w:tc>
      </w:tr>
      <w:tr w:rsidR="00BB13F1" w:rsidRPr="002F69F6" w14:paraId="780B1EEE" w14:textId="77777777" w:rsidTr="002D70E5">
        <w:trPr>
          <w:trHeight w:val="278"/>
        </w:trPr>
        <w:tc>
          <w:tcPr>
            <w:tcW w:w="984" w:type="dxa"/>
            <w:vMerge/>
          </w:tcPr>
          <w:p w14:paraId="20EFF59D"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20FA9364" w14:textId="4C9F93A5"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7F53A3F" w14:textId="4AF1F1D9"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5C85157" w14:textId="4D7AF4E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8.22 </w:t>
            </w:r>
          </w:p>
        </w:tc>
        <w:tc>
          <w:tcPr>
            <w:tcW w:w="0" w:type="auto"/>
            <w:shd w:val="clear" w:color="auto" w:fill="auto"/>
            <w:vAlign w:val="center"/>
          </w:tcPr>
          <w:p w14:paraId="10E530E7" w14:textId="0111D54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12.06 </w:t>
            </w:r>
          </w:p>
        </w:tc>
        <w:tc>
          <w:tcPr>
            <w:tcW w:w="0" w:type="auto"/>
            <w:shd w:val="clear" w:color="auto" w:fill="auto"/>
            <w:vAlign w:val="center"/>
          </w:tcPr>
          <w:p w14:paraId="4391CD88" w14:textId="242ED84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21.66 </w:t>
            </w:r>
          </w:p>
        </w:tc>
        <w:tc>
          <w:tcPr>
            <w:tcW w:w="0" w:type="auto"/>
            <w:shd w:val="clear" w:color="auto" w:fill="auto"/>
            <w:vAlign w:val="center"/>
          </w:tcPr>
          <w:p w14:paraId="4B86BC69" w14:textId="342D234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7.60 </w:t>
            </w:r>
          </w:p>
        </w:tc>
        <w:tc>
          <w:tcPr>
            <w:tcW w:w="0" w:type="auto"/>
            <w:shd w:val="clear" w:color="auto" w:fill="auto"/>
            <w:vAlign w:val="center"/>
          </w:tcPr>
          <w:p w14:paraId="0AF6F877" w14:textId="42AFDC5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11.53 </w:t>
            </w:r>
          </w:p>
        </w:tc>
        <w:tc>
          <w:tcPr>
            <w:tcW w:w="0" w:type="auto"/>
            <w:shd w:val="clear" w:color="auto" w:fill="auto"/>
            <w:vAlign w:val="center"/>
          </w:tcPr>
          <w:p w14:paraId="3FA6AB6C" w14:textId="6FA58B0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20.62 </w:t>
            </w:r>
          </w:p>
        </w:tc>
      </w:tr>
      <w:tr w:rsidR="00BB13F1" w:rsidRPr="002F69F6" w14:paraId="5A9A0EB9" w14:textId="77777777" w:rsidTr="002D70E5">
        <w:trPr>
          <w:trHeight w:val="278"/>
        </w:trPr>
        <w:tc>
          <w:tcPr>
            <w:tcW w:w="984" w:type="dxa"/>
            <w:vMerge/>
          </w:tcPr>
          <w:p w14:paraId="28A39173"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56ADBC07" w14:textId="30AE4541"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21338D3" w14:textId="3ED8006D"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677E027" w14:textId="3CD3665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180.99 </w:t>
            </w:r>
          </w:p>
        </w:tc>
        <w:tc>
          <w:tcPr>
            <w:tcW w:w="0" w:type="auto"/>
            <w:shd w:val="clear" w:color="auto" w:fill="auto"/>
            <w:vAlign w:val="center"/>
          </w:tcPr>
          <w:p w14:paraId="0FDF086B" w14:textId="150A909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713.22 </w:t>
            </w:r>
          </w:p>
        </w:tc>
        <w:tc>
          <w:tcPr>
            <w:tcW w:w="0" w:type="auto"/>
            <w:shd w:val="clear" w:color="auto" w:fill="auto"/>
            <w:vAlign w:val="center"/>
          </w:tcPr>
          <w:p w14:paraId="7A52B8F3" w14:textId="5159E16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14870.29 </w:t>
            </w:r>
          </w:p>
        </w:tc>
        <w:tc>
          <w:tcPr>
            <w:tcW w:w="0" w:type="auto"/>
            <w:shd w:val="clear" w:color="auto" w:fill="auto"/>
            <w:vAlign w:val="center"/>
          </w:tcPr>
          <w:p w14:paraId="528E3870" w14:textId="0028D928"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152.06 </w:t>
            </w:r>
          </w:p>
        </w:tc>
        <w:tc>
          <w:tcPr>
            <w:tcW w:w="0" w:type="auto"/>
            <w:shd w:val="clear" w:color="auto" w:fill="auto"/>
            <w:vAlign w:val="center"/>
          </w:tcPr>
          <w:p w14:paraId="35180BC3" w14:textId="3A1F7181"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225.13 </w:t>
            </w:r>
          </w:p>
        </w:tc>
        <w:tc>
          <w:tcPr>
            <w:tcW w:w="0" w:type="auto"/>
            <w:shd w:val="clear" w:color="auto" w:fill="auto"/>
            <w:vAlign w:val="center"/>
          </w:tcPr>
          <w:p w14:paraId="768800F8" w14:textId="63522E8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1528.16 </w:t>
            </w:r>
          </w:p>
        </w:tc>
      </w:tr>
      <w:tr w:rsidR="00BB13F1" w:rsidRPr="002F69F6" w14:paraId="5532587C" w14:textId="77777777" w:rsidTr="002D70E5">
        <w:trPr>
          <w:trHeight w:val="278"/>
        </w:trPr>
        <w:tc>
          <w:tcPr>
            <w:tcW w:w="984" w:type="dxa"/>
            <w:vMerge/>
          </w:tcPr>
          <w:p w14:paraId="45CC7785" w14:textId="77777777" w:rsidR="00BB13F1" w:rsidRPr="002F69F6" w:rsidRDefault="00BB13F1" w:rsidP="00807668">
            <w:pPr>
              <w:widowControl/>
              <w:jc w:val="center"/>
              <w:rPr>
                <w:rFonts w:ascii="Times New Roman" w:eastAsia="等线" w:hAnsi="Times New Roman" w:cs="Times New Roman"/>
                <w:b/>
                <w:bCs/>
                <w:kern w:val="0"/>
                <w:sz w:val="20"/>
                <w:szCs w:val="20"/>
              </w:rPr>
            </w:pPr>
          </w:p>
        </w:tc>
        <w:tc>
          <w:tcPr>
            <w:tcW w:w="2216" w:type="dxa"/>
            <w:vMerge w:val="restart"/>
            <w:shd w:val="clear" w:color="auto" w:fill="auto"/>
            <w:vAlign w:val="center"/>
          </w:tcPr>
          <w:p w14:paraId="772D12A1" w14:textId="260FC384" w:rsidR="00BB13F1" w:rsidRPr="005B61E5" w:rsidRDefault="00BB13F1" w:rsidP="00807668">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1730A23A" w14:textId="19DF26A3"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3FCC4896" w14:textId="62CF5F3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86.90 </w:t>
            </w:r>
          </w:p>
        </w:tc>
        <w:tc>
          <w:tcPr>
            <w:tcW w:w="0" w:type="auto"/>
            <w:shd w:val="clear" w:color="auto" w:fill="auto"/>
            <w:vAlign w:val="center"/>
          </w:tcPr>
          <w:p w14:paraId="1B098134" w14:textId="48846B9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180.18 </w:t>
            </w:r>
          </w:p>
        </w:tc>
        <w:tc>
          <w:tcPr>
            <w:tcW w:w="0" w:type="auto"/>
            <w:shd w:val="clear" w:color="auto" w:fill="auto"/>
            <w:vAlign w:val="center"/>
          </w:tcPr>
          <w:p w14:paraId="56AE7225" w14:textId="1B214D70"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1078.56 </w:t>
            </w:r>
          </w:p>
        </w:tc>
        <w:tc>
          <w:tcPr>
            <w:tcW w:w="0" w:type="auto"/>
            <w:shd w:val="clear" w:color="auto" w:fill="auto"/>
            <w:vAlign w:val="center"/>
          </w:tcPr>
          <w:p w14:paraId="7D5DCF80" w14:textId="67A48EA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75.60 </w:t>
            </w:r>
          </w:p>
        </w:tc>
        <w:tc>
          <w:tcPr>
            <w:tcW w:w="0" w:type="auto"/>
            <w:shd w:val="clear" w:color="auto" w:fill="auto"/>
            <w:vAlign w:val="center"/>
          </w:tcPr>
          <w:p w14:paraId="12EE6E71" w14:textId="2F00F1F6"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148.70 </w:t>
            </w:r>
          </w:p>
        </w:tc>
        <w:tc>
          <w:tcPr>
            <w:tcW w:w="0" w:type="auto"/>
            <w:shd w:val="clear" w:color="auto" w:fill="auto"/>
            <w:vAlign w:val="center"/>
          </w:tcPr>
          <w:p w14:paraId="600FB226" w14:textId="524F2FA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313.52 </w:t>
            </w:r>
          </w:p>
        </w:tc>
      </w:tr>
      <w:tr w:rsidR="00BB13F1" w:rsidRPr="002F69F6" w14:paraId="0B344346" w14:textId="77777777" w:rsidTr="002D70E5">
        <w:trPr>
          <w:trHeight w:val="278"/>
        </w:trPr>
        <w:tc>
          <w:tcPr>
            <w:tcW w:w="984" w:type="dxa"/>
            <w:vMerge/>
          </w:tcPr>
          <w:p w14:paraId="5C553B1E"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7224A166" w14:textId="5011F79E"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250BDF2" w14:textId="20D9FE21"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6E939200" w14:textId="42E4DA5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2.79 </w:t>
            </w:r>
          </w:p>
        </w:tc>
        <w:tc>
          <w:tcPr>
            <w:tcW w:w="0" w:type="auto"/>
            <w:shd w:val="clear" w:color="auto" w:fill="auto"/>
            <w:vAlign w:val="center"/>
          </w:tcPr>
          <w:p w14:paraId="2E5506D6" w14:textId="6099E572"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3.16 </w:t>
            </w:r>
          </w:p>
        </w:tc>
        <w:tc>
          <w:tcPr>
            <w:tcW w:w="0" w:type="auto"/>
            <w:shd w:val="clear" w:color="auto" w:fill="auto"/>
            <w:vAlign w:val="center"/>
          </w:tcPr>
          <w:p w14:paraId="0EF3FB50" w14:textId="0B04211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6.01 </w:t>
            </w:r>
          </w:p>
        </w:tc>
        <w:tc>
          <w:tcPr>
            <w:tcW w:w="0" w:type="auto"/>
            <w:shd w:val="clear" w:color="auto" w:fill="auto"/>
            <w:vAlign w:val="center"/>
          </w:tcPr>
          <w:p w14:paraId="40FCEF0C" w14:textId="3875CDDD"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2.75 </w:t>
            </w:r>
          </w:p>
        </w:tc>
        <w:tc>
          <w:tcPr>
            <w:tcW w:w="0" w:type="auto"/>
            <w:shd w:val="clear" w:color="auto" w:fill="auto"/>
            <w:vAlign w:val="center"/>
          </w:tcPr>
          <w:p w14:paraId="426B8809" w14:textId="1A6769B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2.92 </w:t>
            </w:r>
          </w:p>
        </w:tc>
        <w:tc>
          <w:tcPr>
            <w:tcW w:w="0" w:type="auto"/>
            <w:shd w:val="clear" w:color="auto" w:fill="auto"/>
            <w:vAlign w:val="center"/>
          </w:tcPr>
          <w:p w14:paraId="324E9198" w14:textId="0C4F171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4.12 </w:t>
            </w:r>
          </w:p>
        </w:tc>
      </w:tr>
      <w:tr w:rsidR="00BB13F1" w:rsidRPr="002F69F6" w14:paraId="3D21375B" w14:textId="77777777" w:rsidTr="002D70E5">
        <w:trPr>
          <w:trHeight w:val="278"/>
        </w:trPr>
        <w:tc>
          <w:tcPr>
            <w:tcW w:w="984" w:type="dxa"/>
            <w:vMerge/>
          </w:tcPr>
          <w:p w14:paraId="770E4C27"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415815B2" w14:textId="4CC9DC1E"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B452806" w14:textId="65F6F354"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71D70A1" w14:textId="51360BD3"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16.53 </w:t>
            </w:r>
          </w:p>
        </w:tc>
        <w:tc>
          <w:tcPr>
            <w:tcW w:w="0" w:type="auto"/>
            <w:shd w:val="clear" w:color="auto" w:fill="auto"/>
            <w:vAlign w:val="center"/>
          </w:tcPr>
          <w:p w14:paraId="1F76B379" w14:textId="21706D2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31.95 </w:t>
            </w:r>
          </w:p>
        </w:tc>
        <w:tc>
          <w:tcPr>
            <w:tcW w:w="0" w:type="auto"/>
            <w:shd w:val="clear" w:color="auto" w:fill="auto"/>
            <w:vAlign w:val="center"/>
          </w:tcPr>
          <w:p w14:paraId="27CFDA69" w14:textId="7118404A"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64.96 </w:t>
            </w:r>
          </w:p>
        </w:tc>
        <w:tc>
          <w:tcPr>
            <w:tcW w:w="0" w:type="auto"/>
            <w:shd w:val="clear" w:color="auto" w:fill="auto"/>
            <w:vAlign w:val="center"/>
          </w:tcPr>
          <w:p w14:paraId="6BFAC37C" w14:textId="4A674FE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13.47 </w:t>
            </w:r>
          </w:p>
        </w:tc>
        <w:tc>
          <w:tcPr>
            <w:tcW w:w="0" w:type="auto"/>
            <w:shd w:val="clear" w:color="auto" w:fill="auto"/>
            <w:vAlign w:val="center"/>
          </w:tcPr>
          <w:p w14:paraId="0E2A67FB" w14:textId="7870C527"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23.69 </w:t>
            </w:r>
          </w:p>
        </w:tc>
        <w:tc>
          <w:tcPr>
            <w:tcW w:w="0" w:type="auto"/>
            <w:shd w:val="clear" w:color="auto" w:fill="auto"/>
            <w:vAlign w:val="center"/>
          </w:tcPr>
          <w:p w14:paraId="0BE3CC4C" w14:textId="19485584"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54.14 </w:t>
            </w:r>
          </w:p>
        </w:tc>
      </w:tr>
      <w:tr w:rsidR="00BB13F1" w:rsidRPr="002F69F6" w14:paraId="153E410F" w14:textId="77777777" w:rsidTr="002D70E5">
        <w:trPr>
          <w:trHeight w:val="278"/>
        </w:trPr>
        <w:tc>
          <w:tcPr>
            <w:tcW w:w="984" w:type="dxa"/>
            <w:vMerge/>
          </w:tcPr>
          <w:p w14:paraId="78060184" w14:textId="77777777" w:rsidR="00BB13F1" w:rsidRPr="005B61E5" w:rsidRDefault="00BB13F1" w:rsidP="00807668">
            <w:pPr>
              <w:widowControl/>
              <w:jc w:val="center"/>
              <w:rPr>
                <w:rFonts w:ascii="Times New Roman" w:eastAsia="等线" w:hAnsi="Times New Roman" w:cs="Times New Roman"/>
                <w:b/>
                <w:bCs/>
                <w:kern w:val="0"/>
                <w:sz w:val="20"/>
                <w:szCs w:val="20"/>
              </w:rPr>
            </w:pPr>
          </w:p>
        </w:tc>
        <w:tc>
          <w:tcPr>
            <w:tcW w:w="2216" w:type="dxa"/>
            <w:vMerge/>
            <w:shd w:val="clear" w:color="auto" w:fill="auto"/>
            <w:vAlign w:val="center"/>
          </w:tcPr>
          <w:p w14:paraId="4D0EA379" w14:textId="7A8C6B87" w:rsidR="00BB13F1" w:rsidRPr="005B61E5" w:rsidRDefault="00BB13F1" w:rsidP="00807668">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5A244C7" w14:textId="6AB4E2E7" w:rsidR="00BB13F1" w:rsidRPr="005B61E5" w:rsidRDefault="00BB13F1" w:rsidP="00807668">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D356EBD" w14:textId="07057575"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1183.38 </w:t>
            </w:r>
          </w:p>
        </w:tc>
        <w:tc>
          <w:tcPr>
            <w:tcW w:w="0" w:type="auto"/>
            <w:shd w:val="clear" w:color="auto" w:fill="auto"/>
            <w:vAlign w:val="center"/>
          </w:tcPr>
          <w:p w14:paraId="05E650CF" w14:textId="7777CE6F"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1629.59 </w:t>
            </w:r>
          </w:p>
        </w:tc>
        <w:tc>
          <w:tcPr>
            <w:tcW w:w="0" w:type="auto"/>
            <w:shd w:val="clear" w:color="auto" w:fill="auto"/>
            <w:vAlign w:val="center"/>
          </w:tcPr>
          <w:p w14:paraId="6FB6CA52" w14:textId="4A377CB9"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19541.56 </w:t>
            </w:r>
          </w:p>
        </w:tc>
        <w:tc>
          <w:tcPr>
            <w:tcW w:w="0" w:type="auto"/>
            <w:shd w:val="clear" w:color="auto" w:fill="auto"/>
            <w:vAlign w:val="center"/>
          </w:tcPr>
          <w:p w14:paraId="527CA3AC" w14:textId="4DB89D8C"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1179.99 </w:t>
            </w:r>
          </w:p>
        </w:tc>
        <w:tc>
          <w:tcPr>
            <w:tcW w:w="0" w:type="auto"/>
            <w:shd w:val="clear" w:color="auto" w:fill="auto"/>
            <w:vAlign w:val="center"/>
          </w:tcPr>
          <w:p w14:paraId="129FEF4E" w14:textId="3E80E39E"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1445.08 </w:t>
            </w:r>
          </w:p>
        </w:tc>
        <w:tc>
          <w:tcPr>
            <w:tcW w:w="0" w:type="auto"/>
            <w:shd w:val="clear" w:color="auto" w:fill="auto"/>
            <w:vAlign w:val="center"/>
          </w:tcPr>
          <w:p w14:paraId="1CAC3371" w14:textId="71A9037B" w:rsidR="00BB13F1" w:rsidRPr="00BB13F1" w:rsidRDefault="00BB13F1" w:rsidP="00807668">
            <w:pPr>
              <w:jc w:val="center"/>
              <w:rPr>
                <w:rFonts w:ascii="Times New Roman" w:eastAsia="等线" w:hAnsi="Times New Roman" w:cs="Times New Roman"/>
                <w:color w:val="000000"/>
                <w:sz w:val="20"/>
                <w:szCs w:val="20"/>
              </w:rPr>
            </w:pPr>
            <w:r w:rsidRPr="00BB13F1">
              <w:rPr>
                <w:rFonts w:ascii="Times New Roman" w:eastAsia="等线" w:hAnsi="Times New Roman" w:cs="Times New Roman"/>
                <w:color w:val="000000"/>
                <w:sz w:val="20"/>
                <w:szCs w:val="20"/>
              </w:rPr>
              <w:t xml:space="preserve">2952.58 </w:t>
            </w:r>
          </w:p>
        </w:tc>
      </w:tr>
    </w:tbl>
    <w:p w14:paraId="6338EC4C" w14:textId="77777777" w:rsidR="00A135F8" w:rsidRPr="00FD24C9" w:rsidRDefault="00A135F8" w:rsidP="00A135F8">
      <w:pPr>
        <w:rPr>
          <w:rFonts w:ascii="Times New Roman" w:eastAsia="等线" w:hAnsi="Times New Roman" w:cs="Times New Roman"/>
          <w:kern w:val="0"/>
          <w:sz w:val="20"/>
          <w:szCs w:val="20"/>
          <w:lang w:val="en-GB"/>
        </w:rPr>
      </w:pPr>
    </w:p>
    <w:p w14:paraId="08FB51DD" w14:textId="4D94868B" w:rsidR="00DA1B24" w:rsidRDefault="00DA1B24" w:rsidP="00DA1B24">
      <w:pPr>
        <w:keepNext/>
        <w:keepLines/>
        <w:widowControl/>
        <w:spacing w:before="120" w:after="180"/>
        <w:ind w:left="1418" w:hanging="1418"/>
        <w:jc w:val="left"/>
        <w:outlineLvl w:val="3"/>
        <w:rPr>
          <w:rFonts w:ascii="Arial" w:eastAsia="等线" w:hAnsi="Arial" w:cs="Times New Roman"/>
          <w:kern w:val="0"/>
          <w:sz w:val="24"/>
          <w:szCs w:val="20"/>
        </w:rPr>
      </w:pPr>
      <w:r w:rsidRPr="005D073D">
        <w:rPr>
          <w:rFonts w:ascii="Arial" w:eastAsia="等线" w:hAnsi="Arial" w:cs="Times New Roman"/>
          <w:kern w:val="0"/>
          <w:sz w:val="24"/>
          <w:szCs w:val="20"/>
          <w:lang w:eastAsia="en-US"/>
        </w:rPr>
        <w:t>B.</w:t>
      </w:r>
      <w:r>
        <w:rPr>
          <w:rFonts w:ascii="Arial" w:eastAsia="等线" w:hAnsi="Arial" w:cs="Times New Roman" w:hint="eastAsia"/>
          <w:kern w:val="0"/>
          <w:sz w:val="24"/>
          <w:szCs w:val="20"/>
        </w:rPr>
        <w:t>3</w:t>
      </w:r>
      <w:r w:rsidRPr="005D073D">
        <w:rPr>
          <w:rFonts w:ascii="Arial" w:eastAsia="等线" w:hAnsi="Arial" w:cs="Times New Roman"/>
          <w:kern w:val="0"/>
          <w:sz w:val="24"/>
          <w:szCs w:val="20"/>
          <w:lang w:eastAsia="en-US"/>
        </w:rPr>
        <w:t>.1.</w:t>
      </w:r>
      <w:r>
        <w:rPr>
          <w:rFonts w:ascii="Arial" w:eastAsia="等线" w:hAnsi="Arial" w:cs="Times New Roman" w:hint="eastAsia"/>
          <w:kern w:val="0"/>
          <w:sz w:val="24"/>
          <w:szCs w:val="20"/>
        </w:rPr>
        <w:t>3</w:t>
      </w:r>
      <w:r w:rsidRPr="005D073D">
        <w:rPr>
          <w:rFonts w:ascii="Arial" w:eastAsia="等线" w:hAnsi="Arial" w:cs="Times New Roman"/>
          <w:kern w:val="0"/>
          <w:sz w:val="24"/>
          <w:szCs w:val="20"/>
          <w:lang w:eastAsia="en-US"/>
        </w:rPr>
        <w:tab/>
      </w:r>
      <w:r>
        <w:rPr>
          <w:rFonts w:ascii="Arial" w:eastAsia="等线" w:hAnsi="Arial" w:cs="Times New Roman" w:hint="eastAsia"/>
          <w:kern w:val="0"/>
          <w:sz w:val="24"/>
          <w:szCs w:val="20"/>
        </w:rPr>
        <w:t>Dense Urban Macro</w:t>
      </w:r>
      <w:r w:rsidR="00623016">
        <w:rPr>
          <w:rFonts w:ascii="Arial" w:eastAsia="等线" w:hAnsi="Arial" w:cs="Times New Roman" w:hint="eastAsia"/>
          <w:kern w:val="0"/>
          <w:sz w:val="24"/>
          <w:szCs w:val="20"/>
        </w:rPr>
        <w:t xml:space="preserve"> layer</w:t>
      </w:r>
      <w:r w:rsidRPr="00C82F54">
        <w:rPr>
          <w:rFonts w:ascii="Arial" w:eastAsia="等线" w:hAnsi="Arial" w:cs="Times New Roman"/>
          <w:kern w:val="0"/>
          <w:sz w:val="24"/>
          <w:szCs w:val="20"/>
          <w:lang w:eastAsia="en-US"/>
        </w:rPr>
        <w:t xml:space="preserve"> (FR1)</w:t>
      </w:r>
    </w:p>
    <w:p w14:paraId="5CC33DA2" w14:textId="77777777" w:rsidR="0022717D" w:rsidRPr="005B61E5" w:rsidRDefault="0022717D" w:rsidP="0022717D">
      <w:pPr>
        <w:jc w:val="center"/>
        <w:rPr>
          <w:rFonts w:ascii="Times New Roman" w:eastAsia="等线" w:hAnsi="Times New Roman" w:cs="Times New Roman"/>
          <w:b/>
          <w:kern w:val="0"/>
          <w:sz w:val="20"/>
          <w:szCs w:val="20"/>
          <w:lang w:val="en-GB"/>
        </w:rPr>
      </w:pPr>
      <w:r w:rsidRPr="005B61E5">
        <w:rPr>
          <w:rFonts w:ascii="Times New Roman" w:eastAsia="等线" w:hAnsi="Times New Roman" w:cs="Times New Roman" w:hint="eastAsia"/>
          <w:b/>
          <w:kern w:val="0"/>
          <w:sz w:val="20"/>
          <w:szCs w:val="20"/>
          <w:lang w:val="en-GB"/>
        </w:rPr>
        <w:t xml:space="preserve">Table </w:t>
      </w:r>
      <w:r>
        <w:rPr>
          <w:rFonts w:ascii="Times New Roman" w:eastAsia="等线" w:hAnsi="Times New Roman" w:cs="Times New Roman" w:hint="eastAsia"/>
          <w:b/>
          <w:kern w:val="0"/>
          <w:sz w:val="20"/>
          <w:szCs w:val="20"/>
          <w:lang w:val="en-GB"/>
        </w:rPr>
        <w:t>B.3.1.3.1: R</w:t>
      </w:r>
      <w:r w:rsidRPr="005D073D">
        <w:rPr>
          <w:rFonts w:ascii="Times New Roman" w:eastAsia="等线" w:hAnsi="Times New Roman" w:cs="Times New Roman"/>
          <w:b/>
          <w:kern w:val="0"/>
          <w:sz w:val="20"/>
          <w:szCs w:val="20"/>
          <w:lang w:val="en-GB" w:eastAsia="en-US"/>
        </w:rPr>
        <w:t xml:space="preserve">esults </w:t>
      </w:r>
      <w:r>
        <w:rPr>
          <w:rFonts w:ascii="Times New Roman" w:eastAsia="等线" w:hAnsi="Times New Roman" w:cs="Times New Roman" w:hint="eastAsia"/>
          <w:b/>
          <w:kern w:val="0"/>
          <w:sz w:val="20"/>
          <w:szCs w:val="20"/>
          <w:lang w:val="en-GB"/>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7"/>
        <w:gridCol w:w="978"/>
        <w:gridCol w:w="858"/>
        <w:gridCol w:w="998"/>
        <w:gridCol w:w="893"/>
        <w:gridCol w:w="858"/>
        <w:gridCol w:w="998"/>
        <w:gridCol w:w="893"/>
      </w:tblGrid>
      <w:tr w:rsidR="0022717D" w:rsidRPr="002F69F6" w14:paraId="7689DF0A" w14:textId="77777777" w:rsidTr="00FE6ADE">
        <w:trPr>
          <w:trHeight w:val="278"/>
        </w:trPr>
        <w:tc>
          <w:tcPr>
            <w:tcW w:w="9854" w:type="dxa"/>
            <w:gridSpan w:val="9"/>
          </w:tcPr>
          <w:p w14:paraId="4920487E" w14:textId="77777777" w:rsidR="0022717D" w:rsidRPr="002F69F6" w:rsidRDefault="0022717D" w:rsidP="00FE6ADE">
            <w:pPr>
              <w:widowControl/>
              <w:jc w:val="center"/>
              <w:rPr>
                <w:rFonts w:ascii="Times New Roman" w:eastAsia="等线" w:hAnsi="Times New Roman" w:cs="Times New Roman"/>
                <w:b/>
                <w:i/>
                <w:color w:val="000000"/>
                <w:kern w:val="0"/>
                <w:sz w:val="20"/>
                <w:szCs w:val="20"/>
              </w:rPr>
            </w:pPr>
            <w:r w:rsidRPr="002F69F6">
              <w:rPr>
                <w:rFonts w:ascii="Times New Roman" w:eastAsia="等线" w:hAnsi="Times New Roman" w:cs="Times New Roman"/>
                <w:b/>
                <w:i/>
                <w:kern w:val="0"/>
                <w:sz w:val="20"/>
                <w:szCs w:val="20"/>
              </w:rPr>
              <w:t xml:space="preserve">Simple description of key assumptions (RSI based on 1dB </w:t>
            </w:r>
            <w:proofErr w:type="spellStart"/>
            <w:r w:rsidRPr="002F69F6">
              <w:rPr>
                <w:rFonts w:ascii="Times New Roman" w:eastAsia="等线" w:hAnsi="Times New Roman" w:cs="Times New Roman"/>
                <w:b/>
                <w:i/>
                <w:kern w:val="0"/>
                <w:sz w:val="20"/>
                <w:szCs w:val="20"/>
              </w:rPr>
              <w:t>desense</w:t>
            </w:r>
            <w:proofErr w:type="spellEnd"/>
            <w:r w:rsidRPr="002F69F6">
              <w:rPr>
                <w:rFonts w:ascii="Times New Roman" w:eastAsia="等线"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 dynamic TDD slot configuration {FFFF</w:t>
            </w:r>
            <w:r>
              <w:rPr>
                <w:rFonts w:ascii="Times New Roman" w:hAnsi="Times New Roman" w:cs="Times New Roman" w:hint="eastAsia"/>
                <w:b/>
                <w:bCs/>
                <w:i/>
                <w:iCs/>
                <w:sz w:val="20"/>
                <w:szCs w:val="20"/>
              </w:rPr>
              <w:t>F</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等线" w:hAnsi="Times New Roman" w:cs="Times New Roman"/>
                <w:b/>
                <w:i/>
                <w:kern w:val="0"/>
                <w:sz w:val="20"/>
                <w:szCs w:val="20"/>
              </w:rPr>
              <w:t>)</w:t>
            </w:r>
          </w:p>
        </w:tc>
      </w:tr>
      <w:tr w:rsidR="0022717D" w:rsidRPr="002F69F6" w14:paraId="0DEC192C" w14:textId="77777777" w:rsidTr="00FE6ADE">
        <w:trPr>
          <w:trHeight w:val="278"/>
        </w:trPr>
        <w:tc>
          <w:tcPr>
            <w:tcW w:w="4356" w:type="dxa"/>
            <w:gridSpan w:val="3"/>
            <w:vMerge w:val="restart"/>
          </w:tcPr>
          <w:p w14:paraId="223E7799"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0" w:type="auto"/>
            <w:gridSpan w:val="6"/>
            <w:shd w:val="clear" w:color="auto" w:fill="auto"/>
            <w:vAlign w:val="center"/>
          </w:tcPr>
          <w:p w14:paraId="517EF0E3" w14:textId="77777777" w:rsidR="0022717D" w:rsidRPr="002F69F6" w:rsidRDefault="0022717D" w:rsidP="00FE6ADE">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[vivo]</w:t>
            </w:r>
          </w:p>
        </w:tc>
      </w:tr>
      <w:tr w:rsidR="0022717D" w:rsidRPr="002F69F6" w14:paraId="79A75AE1" w14:textId="77777777" w:rsidTr="00FE6ADE">
        <w:trPr>
          <w:trHeight w:val="278"/>
        </w:trPr>
        <w:tc>
          <w:tcPr>
            <w:tcW w:w="4356" w:type="dxa"/>
            <w:gridSpan w:val="3"/>
            <w:vMerge/>
          </w:tcPr>
          <w:p w14:paraId="358E6542"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0" w:type="auto"/>
            <w:gridSpan w:val="3"/>
            <w:shd w:val="clear" w:color="auto" w:fill="auto"/>
            <w:vAlign w:val="center"/>
          </w:tcPr>
          <w:p w14:paraId="32CF5843" w14:textId="77777777" w:rsidR="0022717D" w:rsidRPr="002F69F6" w:rsidRDefault="0022717D" w:rsidP="00FE6ADE">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w/o CLI handling</w:t>
            </w:r>
          </w:p>
        </w:tc>
        <w:tc>
          <w:tcPr>
            <w:tcW w:w="0" w:type="auto"/>
            <w:gridSpan w:val="3"/>
            <w:shd w:val="clear" w:color="auto" w:fill="auto"/>
            <w:vAlign w:val="center"/>
          </w:tcPr>
          <w:p w14:paraId="5779E086" w14:textId="77777777" w:rsidR="0022717D" w:rsidRPr="002F69F6" w:rsidRDefault="0022717D" w:rsidP="00FE6ADE">
            <w:pPr>
              <w:widowControl/>
              <w:jc w:val="center"/>
              <w:rPr>
                <w:rFonts w:ascii="Times New Roman" w:eastAsia="等线" w:hAnsi="Times New Roman" w:cs="Times New Roman"/>
                <w:b/>
                <w:color w:val="000000"/>
                <w:kern w:val="0"/>
                <w:sz w:val="20"/>
                <w:szCs w:val="20"/>
              </w:rPr>
            </w:pPr>
            <w:r>
              <w:rPr>
                <w:rFonts w:ascii="Times New Roman" w:eastAsia="等线" w:hAnsi="Times New Roman" w:cs="Times New Roman" w:hint="eastAsia"/>
                <w:b/>
                <w:color w:val="000000"/>
                <w:kern w:val="0"/>
                <w:sz w:val="20"/>
                <w:szCs w:val="20"/>
              </w:rPr>
              <w:t>w/ CLI handling</w:t>
            </w:r>
          </w:p>
        </w:tc>
      </w:tr>
      <w:tr w:rsidR="0022717D" w:rsidRPr="002F69F6" w14:paraId="35BAC738" w14:textId="77777777" w:rsidTr="00FE6ADE">
        <w:trPr>
          <w:trHeight w:val="278"/>
        </w:trPr>
        <w:tc>
          <w:tcPr>
            <w:tcW w:w="4356" w:type="dxa"/>
            <w:gridSpan w:val="3"/>
            <w:vMerge/>
          </w:tcPr>
          <w:p w14:paraId="245660A7"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0C6A456" w14:textId="77777777" w:rsidR="0022717D" w:rsidRPr="002F69F6" w:rsidRDefault="0022717D" w:rsidP="00FE6AD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7F9B3D85" w14:textId="77777777" w:rsidR="0022717D" w:rsidRPr="002F69F6" w:rsidRDefault="0022717D" w:rsidP="00FE6AD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0194260F" w14:textId="77777777" w:rsidR="0022717D" w:rsidRPr="002F69F6" w:rsidRDefault="0022717D" w:rsidP="00FE6AD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c>
          <w:tcPr>
            <w:tcW w:w="0" w:type="auto"/>
            <w:shd w:val="clear" w:color="auto" w:fill="auto"/>
            <w:vAlign w:val="center"/>
          </w:tcPr>
          <w:p w14:paraId="2B84C1FA" w14:textId="77777777" w:rsidR="0022717D" w:rsidRPr="002F69F6" w:rsidRDefault="0022717D" w:rsidP="00FE6AD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Low load</w:t>
            </w:r>
          </w:p>
        </w:tc>
        <w:tc>
          <w:tcPr>
            <w:tcW w:w="0" w:type="auto"/>
            <w:shd w:val="clear" w:color="auto" w:fill="auto"/>
            <w:vAlign w:val="center"/>
          </w:tcPr>
          <w:p w14:paraId="1F1253F6" w14:textId="77777777" w:rsidR="0022717D" w:rsidRPr="002F69F6" w:rsidRDefault="0022717D" w:rsidP="00FE6AD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Medium load</w:t>
            </w:r>
          </w:p>
        </w:tc>
        <w:tc>
          <w:tcPr>
            <w:tcW w:w="0" w:type="auto"/>
            <w:shd w:val="clear" w:color="auto" w:fill="auto"/>
            <w:vAlign w:val="center"/>
          </w:tcPr>
          <w:p w14:paraId="1D2BD5EE" w14:textId="77777777" w:rsidR="0022717D" w:rsidRPr="002F69F6" w:rsidRDefault="0022717D" w:rsidP="00FE6ADE">
            <w:pPr>
              <w:widowControl/>
              <w:jc w:val="center"/>
              <w:rPr>
                <w:rFonts w:ascii="Times New Roman" w:eastAsia="等线" w:hAnsi="Times New Roman" w:cs="Times New Roman"/>
                <w:b/>
                <w:color w:val="000000"/>
                <w:kern w:val="0"/>
                <w:sz w:val="20"/>
                <w:szCs w:val="20"/>
              </w:rPr>
            </w:pPr>
            <w:r w:rsidRPr="002F69F6">
              <w:rPr>
                <w:rFonts w:ascii="Times New Roman" w:eastAsia="等线" w:hAnsi="Times New Roman" w:cs="Times New Roman"/>
                <w:b/>
                <w:color w:val="000000"/>
                <w:kern w:val="0"/>
                <w:sz w:val="20"/>
                <w:szCs w:val="20"/>
              </w:rPr>
              <w:t>High load</w:t>
            </w:r>
          </w:p>
        </w:tc>
      </w:tr>
      <w:tr w:rsidR="0022717D" w:rsidRPr="002F69F6" w14:paraId="0FD1C96E" w14:textId="77777777" w:rsidTr="00FE6ADE">
        <w:trPr>
          <w:trHeight w:val="278"/>
        </w:trPr>
        <w:tc>
          <w:tcPr>
            <w:tcW w:w="1161" w:type="dxa"/>
            <w:vMerge w:val="restart"/>
            <w:vAlign w:val="center"/>
          </w:tcPr>
          <w:p w14:paraId="59797091" w14:textId="77777777" w:rsidR="0022717D"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b/>
                <w:bCs/>
                <w:kern w:val="0"/>
                <w:sz w:val="20"/>
                <w:szCs w:val="20"/>
              </w:rPr>
              <w:t>D</w:t>
            </w:r>
            <w:r>
              <w:rPr>
                <w:rFonts w:ascii="Times New Roman" w:eastAsia="等线" w:hAnsi="Times New Roman" w:cs="Times New Roman" w:hint="eastAsia"/>
                <w:b/>
                <w:bCs/>
                <w:kern w:val="0"/>
                <w:sz w:val="20"/>
                <w:szCs w:val="20"/>
              </w:rPr>
              <w:t>ynamic TDD</w:t>
            </w:r>
          </w:p>
        </w:tc>
        <w:tc>
          <w:tcPr>
            <w:tcW w:w="2217" w:type="dxa"/>
            <w:vMerge w:val="restart"/>
            <w:shd w:val="clear" w:color="auto" w:fill="auto"/>
            <w:vAlign w:val="center"/>
          </w:tcPr>
          <w:p w14:paraId="22E05C45" w14:textId="77777777" w:rsidR="0022717D" w:rsidRPr="002F69F6"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144084A2"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0A2CEBD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5.85%</w:t>
            </w:r>
          </w:p>
        </w:tc>
        <w:tc>
          <w:tcPr>
            <w:tcW w:w="0" w:type="auto"/>
            <w:shd w:val="clear" w:color="auto" w:fill="auto"/>
            <w:vAlign w:val="center"/>
          </w:tcPr>
          <w:p w14:paraId="7861027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21.96%</w:t>
            </w:r>
          </w:p>
        </w:tc>
        <w:tc>
          <w:tcPr>
            <w:tcW w:w="0" w:type="auto"/>
            <w:shd w:val="clear" w:color="auto" w:fill="auto"/>
            <w:vAlign w:val="center"/>
          </w:tcPr>
          <w:p w14:paraId="3CA80A7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48.98%</w:t>
            </w:r>
          </w:p>
        </w:tc>
        <w:tc>
          <w:tcPr>
            <w:tcW w:w="0" w:type="auto"/>
            <w:shd w:val="clear" w:color="auto" w:fill="auto"/>
            <w:vAlign w:val="center"/>
          </w:tcPr>
          <w:p w14:paraId="15A52C8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5.85%</w:t>
            </w:r>
          </w:p>
        </w:tc>
        <w:tc>
          <w:tcPr>
            <w:tcW w:w="0" w:type="auto"/>
            <w:shd w:val="clear" w:color="auto" w:fill="auto"/>
            <w:vAlign w:val="center"/>
          </w:tcPr>
          <w:p w14:paraId="7CAAEA1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21.96%</w:t>
            </w:r>
          </w:p>
        </w:tc>
        <w:tc>
          <w:tcPr>
            <w:tcW w:w="0" w:type="auto"/>
            <w:shd w:val="clear" w:color="auto" w:fill="auto"/>
            <w:vAlign w:val="center"/>
          </w:tcPr>
          <w:p w14:paraId="43E3A8D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48.98%</w:t>
            </w:r>
          </w:p>
        </w:tc>
      </w:tr>
      <w:tr w:rsidR="0022717D" w:rsidRPr="002F69F6" w14:paraId="13CE004B" w14:textId="77777777" w:rsidTr="00FE6ADE">
        <w:trPr>
          <w:trHeight w:val="278"/>
        </w:trPr>
        <w:tc>
          <w:tcPr>
            <w:tcW w:w="1161" w:type="dxa"/>
            <w:vMerge/>
            <w:vAlign w:val="center"/>
          </w:tcPr>
          <w:p w14:paraId="7E293BB4"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0EE451D1"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8238847"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3630055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7.16%</w:t>
            </w:r>
          </w:p>
        </w:tc>
        <w:tc>
          <w:tcPr>
            <w:tcW w:w="0" w:type="auto"/>
            <w:shd w:val="clear" w:color="auto" w:fill="auto"/>
            <w:vAlign w:val="center"/>
          </w:tcPr>
          <w:p w14:paraId="6B4932D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42.59%</w:t>
            </w:r>
          </w:p>
        </w:tc>
        <w:tc>
          <w:tcPr>
            <w:tcW w:w="0" w:type="auto"/>
            <w:shd w:val="clear" w:color="auto" w:fill="auto"/>
            <w:vAlign w:val="center"/>
          </w:tcPr>
          <w:p w14:paraId="722F6AD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83.84%</w:t>
            </w:r>
          </w:p>
        </w:tc>
        <w:tc>
          <w:tcPr>
            <w:tcW w:w="0" w:type="auto"/>
            <w:shd w:val="clear" w:color="auto" w:fill="auto"/>
            <w:vAlign w:val="center"/>
          </w:tcPr>
          <w:p w14:paraId="2021CD8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7.16%</w:t>
            </w:r>
          </w:p>
        </w:tc>
        <w:tc>
          <w:tcPr>
            <w:tcW w:w="0" w:type="auto"/>
            <w:shd w:val="clear" w:color="auto" w:fill="auto"/>
            <w:vAlign w:val="center"/>
          </w:tcPr>
          <w:p w14:paraId="4BD6D31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42.59%</w:t>
            </w:r>
          </w:p>
        </w:tc>
        <w:tc>
          <w:tcPr>
            <w:tcW w:w="0" w:type="auto"/>
            <w:shd w:val="clear" w:color="auto" w:fill="auto"/>
            <w:vAlign w:val="center"/>
          </w:tcPr>
          <w:p w14:paraId="0B6DF14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83.84%</w:t>
            </w:r>
          </w:p>
        </w:tc>
      </w:tr>
      <w:tr w:rsidR="0022717D" w:rsidRPr="002F69F6" w14:paraId="0CBF7270" w14:textId="77777777" w:rsidTr="00FE6ADE">
        <w:trPr>
          <w:trHeight w:val="278"/>
        </w:trPr>
        <w:tc>
          <w:tcPr>
            <w:tcW w:w="1161" w:type="dxa"/>
            <w:vMerge/>
            <w:vAlign w:val="center"/>
          </w:tcPr>
          <w:p w14:paraId="60EE0C5E" w14:textId="77777777" w:rsidR="0022717D" w:rsidRDefault="0022717D" w:rsidP="00FE6ADE">
            <w:pPr>
              <w:widowControl/>
              <w:jc w:val="center"/>
              <w:rPr>
                <w:rFonts w:ascii="Times New Roman" w:eastAsia="等线" w:hAnsi="Times New Roman" w:cs="Times New Roman"/>
                <w:b/>
                <w:bCs/>
                <w:kern w:val="0"/>
                <w:sz w:val="20"/>
                <w:szCs w:val="20"/>
              </w:rPr>
            </w:pPr>
          </w:p>
        </w:tc>
        <w:tc>
          <w:tcPr>
            <w:tcW w:w="2217" w:type="dxa"/>
            <w:vMerge w:val="restart"/>
            <w:shd w:val="clear" w:color="auto" w:fill="auto"/>
            <w:vAlign w:val="center"/>
          </w:tcPr>
          <w:p w14:paraId="275D6B29" w14:textId="77777777" w:rsidR="0022717D" w:rsidRPr="002F69F6"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45E4C4C8"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745E120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1.56%</w:t>
            </w:r>
          </w:p>
        </w:tc>
        <w:tc>
          <w:tcPr>
            <w:tcW w:w="0" w:type="auto"/>
            <w:shd w:val="clear" w:color="auto" w:fill="auto"/>
            <w:vAlign w:val="center"/>
          </w:tcPr>
          <w:p w14:paraId="57E6B3E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9.20%</w:t>
            </w:r>
          </w:p>
        </w:tc>
        <w:tc>
          <w:tcPr>
            <w:tcW w:w="0" w:type="auto"/>
            <w:shd w:val="clear" w:color="auto" w:fill="auto"/>
            <w:vAlign w:val="center"/>
          </w:tcPr>
          <w:p w14:paraId="48901CC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20.96%</w:t>
            </w:r>
          </w:p>
        </w:tc>
        <w:tc>
          <w:tcPr>
            <w:tcW w:w="0" w:type="auto"/>
            <w:shd w:val="clear" w:color="auto" w:fill="auto"/>
            <w:vAlign w:val="center"/>
          </w:tcPr>
          <w:p w14:paraId="5BABD34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1.56%</w:t>
            </w:r>
          </w:p>
        </w:tc>
        <w:tc>
          <w:tcPr>
            <w:tcW w:w="0" w:type="auto"/>
            <w:shd w:val="clear" w:color="auto" w:fill="auto"/>
            <w:vAlign w:val="center"/>
          </w:tcPr>
          <w:p w14:paraId="69D6443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9.20%</w:t>
            </w:r>
          </w:p>
        </w:tc>
        <w:tc>
          <w:tcPr>
            <w:tcW w:w="0" w:type="auto"/>
            <w:shd w:val="clear" w:color="auto" w:fill="auto"/>
            <w:vAlign w:val="center"/>
          </w:tcPr>
          <w:p w14:paraId="5C037C2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20.96%</w:t>
            </w:r>
          </w:p>
        </w:tc>
      </w:tr>
      <w:tr w:rsidR="0022717D" w:rsidRPr="002F69F6" w14:paraId="1F685673" w14:textId="77777777" w:rsidTr="00FE6ADE">
        <w:trPr>
          <w:trHeight w:val="278"/>
        </w:trPr>
        <w:tc>
          <w:tcPr>
            <w:tcW w:w="1161" w:type="dxa"/>
            <w:vMerge/>
            <w:vAlign w:val="center"/>
          </w:tcPr>
          <w:p w14:paraId="2795ECFC"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DB13F29"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3D0E9E6"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10AA0CE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10.12%</w:t>
            </w:r>
          </w:p>
        </w:tc>
        <w:tc>
          <w:tcPr>
            <w:tcW w:w="0" w:type="auto"/>
            <w:shd w:val="clear" w:color="auto" w:fill="auto"/>
            <w:vAlign w:val="center"/>
          </w:tcPr>
          <w:p w14:paraId="66BCAB9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20.42%</w:t>
            </w:r>
          </w:p>
        </w:tc>
        <w:tc>
          <w:tcPr>
            <w:tcW w:w="0" w:type="auto"/>
            <w:shd w:val="clear" w:color="auto" w:fill="auto"/>
            <w:vAlign w:val="center"/>
          </w:tcPr>
          <w:p w14:paraId="6F0EAA5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54.14%</w:t>
            </w:r>
          </w:p>
        </w:tc>
        <w:tc>
          <w:tcPr>
            <w:tcW w:w="0" w:type="auto"/>
            <w:shd w:val="clear" w:color="auto" w:fill="auto"/>
            <w:vAlign w:val="center"/>
          </w:tcPr>
          <w:p w14:paraId="20AAF06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10.12%</w:t>
            </w:r>
          </w:p>
        </w:tc>
        <w:tc>
          <w:tcPr>
            <w:tcW w:w="0" w:type="auto"/>
            <w:shd w:val="clear" w:color="auto" w:fill="auto"/>
            <w:vAlign w:val="center"/>
          </w:tcPr>
          <w:p w14:paraId="58D57CD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20.42%</w:t>
            </w:r>
          </w:p>
        </w:tc>
        <w:tc>
          <w:tcPr>
            <w:tcW w:w="0" w:type="auto"/>
            <w:shd w:val="clear" w:color="auto" w:fill="auto"/>
            <w:vAlign w:val="center"/>
          </w:tcPr>
          <w:p w14:paraId="1123A47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54.14%</w:t>
            </w:r>
          </w:p>
        </w:tc>
      </w:tr>
      <w:tr w:rsidR="0022717D" w:rsidRPr="002F69F6" w14:paraId="5CC598D3" w14:textId="77777777" w:rsidTr="00FE6ADE">
        <w:trPr>
          <w:trHeight w:val="278"/>
        </w:trPr>
        <w:tc>
          <w:tcPr>
            <w:tcW w:w="1161" w:type="dxa"/>
            <w:vMerge w:val="restart"/>
            <w:vAlign w:val="center"/>
          </w:tcPr>
          <w:p w14:paraId="00C933A0" w14:textId="77777777" w:rsidR="0022717D" w:rsidRPr="008614F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b/>
                <w:bCs/>
                <w:kern w:val="0"/>
                <w:sz w:val="20"/>
                <w:szCs w:val="20"/>
              </w:rPr>
              <w:t>S</w:t>
            </w:r>
            <w:r>
              <w:rPr>
                <w:rFonts w:ascii="Times New Roman" w:eastAsia="等线" w:hAnsi="Times New Roman" w:cs="Times New Roman" w:hint="eastAsia"/>
                <w:b/>
                <w:bCs/>
                <w:kern w:val="0"/>
                <w:sz w:val="20"/>
                <w:szCs w:val="20"/>
              </w:rPr>
              <w:t>emi-static SBFD</w:t>
            </w:r>
          </w:p>
        </w:tc>
        <w:tc>
          <w:tcPr>
            <w:tcW w:w="2217" w:type="dxa"/>
            <w:vMerge w:val="restart"/>
            <w:shd w:val="clear" w:color="auto" w:fill="auto"/>
            <w:vAlign w:val="center"/>
          </w:tcPr>
          <w:p w14:paraId="41CE3D4B" w14:textId="77777777" w:rsidR="0022717D"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20123A9E" w14:textId="77777777" w:rsidR="0022717D"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765F929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6.28%</w:t>
            </w:r>
          </w:p>
        </w:tc>
        <w:tc>
          <w:tcPr>
            <w:tcW w:w="0" w:type="auto"/>
            <w:shd w:val="clear" w:color="auto" w:fill="auto"/>
            <w:vAlign w:val="center"/>
          </w:tcPr>
          <w:p w14:paraId="4B86B65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35.08%</w:t>
            </w:r>
          </w:p>
        </w:tc>
        <w:tc>
          <w:tcPr>
            <w:tcW w:w="0" w:type="auto"/>
            <w:shd w:val="clear" w:color="auto" w:fill="auto"/>
            <w:vAlign w:val="center"/>
          </w:tcPr>
          <w:p w14:paraId="0A0E169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73.93%</w:t>
            </w:r>
          </w:p>
        </w:tc>
        <w:tc>
          <w:tcPr>
            <w:tcW w:w="0" w:type="auto"/>
            <w:shd w:val="clear" w:color="auto" w:fill="auto"/>
            <w:vAlign w:val="center"/>
          </w:tcPr>
          <w:p w14:paraId="5984DF9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5.94%</w:t>
            </w:r>
          </w:p>
        </w:tc>
        <w:tc>
          <w:tcPr>
            <w:tcW w:w="0" w:type="auto"/>
            <w:shd w:val="clear" w:color="auto" w:fill="auto"/>
            <w:vAlign w:val="center"/>
          </w:tcPr>
          <w:p w14:paraId="59837E8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19.73%</w:t>
            </w:r>
          </w:p>
        </w:tc>
        <w:tc>
          <w:tcPr>
            <w:tcW w:w="0" w:type="auto"/>
            <w:shd w:val="clear" w:color="auto" w:fill="auto"/>
            <w:vAlign w:val="center"/>
          </w:tcPr>
          <w:p w14:paraId="249AAC0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45.09%</w:t>
            </w:r>
          </w:p>
        </w:tc>
      </w:tr>
      <w:tr w:rsidR="0022717D" w:rsidRPr="002F69F6" w14:paraId="4B53B8B7" w14:textId="77777777" w:rsidTr="00FE6ADE">
        <w:trPr>
          <w:trHeight w:val="278"/>
        </w:trPr>
        <w:tc>
          <w:tcPr>
            <w:tcW w:w="1161" w:type="dxa"/>
            <w:vMerge/>
            <w:vAlign w:val="center"/>
          </w:tcPr>
          <w:p w14:paraId="2384B729" w14:textId="77777777" w:rsidR="0022717D" w:rsidRPr="008614F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57377F0" w14:textId="77777777" w:rsidR="0022717D"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9CCF613" w14:textId="77777777" w:rsidR="0022717D"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3709001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8.01%</w:t>
            </w:r>
          </w:p>
        </w:tc>
        <w:tc>
          <w:tcPr>
            <w:tcW w:w="0" w:type="auto"/>
            <w:shd w:val="clear" w:color="auto" w:fill="auto"/>
            <w:vAlign w:val="center"/>
          </w:tcPr>
          <w:p w14:paraId="6F55F76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44.75%</w:t>
            </w:r>
          </w:p>
        </w:tc>
        <w:tc>
          <w:tcPr>
            <w:tcW w:w="0" w:type="auto"/>
            <w:shd w:val="clear" w:color="auto" w:fill="auto"/>
            <w:vAlign w:val="center"/>
          </w:tcPr>
          <w:p w14:paraId="5001245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94.31%</w:t>
            </w:r>
          </w:p>
        </w:tc>
        <w:tc>
          <w:tcPr>
            <w:tcW w:w="0" w:type="auto"/>
            <w:shd w:val="clear" w:color="auto" w:fill="auto"/>
            <w:vAlign w:val="center"/>
          </w:tcPr>
          <w:p w14:paraId="56DB725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7.58%</w:t>
            </w:r>
          </w:p>
        </w:tc>
        <w:tc>
          <w:tcPr>
            <w:tcW w:w="0" w:type="auto"/>
            <w:shd w:val="clear" w:color="auto" w:fill="auto"/>
            <w:vAlign w:val="center"/>
          </w:tcPr>
          <w:p w14:paraId="3BBF87C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25.17%</w:t>
            </w:r>
          </w:p>
        </w:tc>
        <w:tc>
          <w:tcPr>
            <w:tcW w:w="0" w:type="auto"/>
            <w:shd w:val="clear" w:color="auto" w:fill="auto"/>
            <w:vAlign w:val="center"/>
          </w:tcPr>
          <w:p w14:paraId="3DC8619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57.52%</w:t>
            </w:r>
          </w:p>
        </w:tc>
      </w:tr>
      <w:tr w:rsidR="0022717D" w:rsidRPr="002F69F6" w14:paraId="64E070F1" w14:textId="77777777" w:rsidTr="00FE6ADE">
        <w:trPr>
          <w:trHeight w:val="278"/>
        </w:trPr>
        <w:tc>
          <w:tcPr>
            <w:tcW w:w="1161" w:type="dxa"/>
            <w:vMerge/>
            <w:vAlign w:val="center"/>
          </w:tcPr>
          <w:p w14:paraId="65E2116E" w14:textId="77777777" w:rsidR="0022717D" w:rsidRPr="008614F5" w:rsidRDefault="0022717D" w:rsidP="00FE6ADE">
            <w:pPr>
              <w:widowControl/>
              <w:jc w:val="center"/>
              <w:rPr>
                <w:rFonts w:ascii="Times New Roman" w:eastAsia="等线" w:hAnsi="Times New Roman" w:cs="Times New Roman"/>
                <w:b/>
                <w:bCs/>
                <w:kern w:val="0"/>
                <w:sz w:val="20"/>
                <w:szCs w:val="20"/>
              </w:rPr>
            </w:pPr>
          </w:p>
        </w:tc>
        <w:tc>
          <w:tcPr>
            <w:tcW w:w="2217" w:type="dxa"/>
            <w:vMerge w:val="restart"/>
            <w:shd w:val="clear" w:color="auto" w:fill="auto"/>
            <w:vAlign w:val="center"/>
          </w:tcPr>
          <w:p w14:paraId="2CC397B5" w14:textId="77777777" w:rsidR="0022717D"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669FC010" w14:textId="77777777" w:rsidR="0022717D"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1998005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1.73%</w:t>
            </w:r>
          </w:p>
        </w:tc>
        <w:tc>
          <w:tcPr>
            <w:tcW w:w="0" w:type="auto"/>
            <w:shd w:val="clear" w:color="auto" w:fill="auto"/>
            <w:vAlign w:val="center"/>
          </w:tcPr>
          <w:p w14:paraId="77515A2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12.29%</w:t>
            </w:r>
          </w:p>
        </w:tc>
        <w:tc>
          <w:tcPr>
            <w:tcW w:w="0" w:type="auto"/>
            <w:shd w:val="clear" w:color="auto" w:fill="auto"/>
            <w:vAlign w:val="center"/>
          </w:tcPr>
          <w:p w14:paraId="06FD4B0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18.18%</w:t>
            </w:r>
          </w:p>
        </w:tc>
        <w:tc>
          <w:tcPr>
            <w:tcW w:w="0" w:type="auto"/>
            <w:shd w:val="clear" w:color="auto" w:fill="auto"/>
            <w:vAlign w:val="center"/>
          </w:tcPr>
          <w:p w14:paraId="3E3383B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1.68%</w:t>
            </w:r>
          </w:p>
        </w:tc>
        <w:tc>
          <w:tcPr>
            <w:tcW w:w="0" w:type="auto"/>
            <w:shd w:val="clear" w:color="auto" w:fill="auto"/>
            <w:vAlign w:val="center"/>
          </w:tcPr>
          <w:p w14:paraId="594FC95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11.06%</w:t>
            </w:r>
          </w:p>
        </w:tc>
        <w:tc>
          <w:tcPr>
            <w:tcW w:w="0" w:type="auto"/>
            <w:shd w:val="clear" w:color="auto" w:fill="auto"/>
            <w:vAlign w:val="center"/>
          </w:tcPr>
          <w:p w14:paraId="64ECA0C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18.65%</w:t>
            </w:r>
          </w:p>
        </w:tc>
      </w:tr>
      <w:tr w:rsidR="0022717D" w:rsidRPr="002F69F6" w14:paraId="45B12A4F" w14:textId="77777777" w:rsidTr="00FE6ADE">
        <w:trPr>
          <w:trHeight w:val="278"/>
        </w:trPr>
        <w:tc>
          <w:tcPr>
            <w:tcW w:w="1161" w:type="dxa"/>
            <w:vMerge/>
            <w:vAlign w:val="center"/>
          </w:tcPr>
          <w:p w14:paraId="1159C36B" w14:textId="77777777" w:rsidR="0022717D" w:rsidRPr="008614F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BAA88A2" w14:textId="77777777" w:rsidR="0022717D"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8488180" w14:textId="77777777" w:rsidR="0022717D"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309CCC6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8.76%</w:t>
            </w:r>
          </w:p>
        </w:tc>
        <w:tc>
          <w:tcPr>
            <w:tcW w:w="0" w:type="auto"/>
            <w:shd w:val="clear" w:color="auto" w:fill="auto"/>
            <w:vAlign w:val="center"/>
          </w:tcPr>
          <w:p w14:paraId="0A59D75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62.13%</w:t>
            </w:r>
          </w:p>
        </w:tc>
        <w:tc>
          <w:tcPr>
            <w:tcW w:w="0" w:type="auto"/>
            <w:shd w:val="clear" w:color="auto" w:fill="auto"/>
            <w:vAlign w:val="center"/>
          </w:tcPr>
          <w:p w14:paraId="33A71B9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91.90%</w:t>
            </w:r>
          </w:p>
        </w:tc>
        <w:tc>
          <w:tcPr>
            <w:tcW w:w="0" w:type="auto"/>
            <w:shd w:val="clear" w:color="auto" w:fill="auto"/>
            <w:vAlign w:val="center"/>
          </w:tcPr>
          <w:p w14:paraId="2CDA5AC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8.48%</w:t>
            </w:r>
          </w:p>
        </w:tc>
        <w:tc>
          <w:tcPr>
            <w:tcW w:w="0" w:type="auto"/>
            <w:shd w:val="clear" w:color="auto" w:fill="auto"/>
            <w:vAlign w:val="center"/>
          </w:tcPr>
          <w:p w14:paraId="4FD965D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55.89%</w:t>
            </w:r>
          </w:p>
        </w:tc>
        <w:tc>
          <w:tcPr>
            <w:tcW w:w="0" w:type="auto"/>
            <w:shd w:val="clear" w:color="auto" w:fill="auto"/>
            <w:vAlign w:val="center"/>
          </w:tcPr>
          <w:p w14:paraId="622522B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94.31%</w:t>
            </w:r>
          </w:p>
        </w:tc>
      </w:tr>
      <w:tr w:rsidR="0022717D" w:rsidRPr="002F69F6" w14:paraId="2A8809F4" w14:textId="77777777" w:rsidTr="00FE6ADE">
        <w:trPr>
          <w:trHeight w:val="278"/>
        </w:trPr>
        <w:tc>
          <w:tcPr>
            <w:tcW w:w="1161" w:type="dxa"/>
            <w:vMerge w:val="restart"/>
            <w:vAlign w:val="center"/>
          </w:tcPr>
          <w:p w14:paraId="38B0E726" w14:textId="77777777" w:rsidR="0022717D" w:rsidRDefault="0022717D" w:rsidP="00FE6ADE">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2217" w:type="dxa"/>
            <w:vMerge w:val="restart"/>
            <w:shd w:val="clear" w:color="auto" w:fill="auto"/>
            <w:vAlign w:val="center"/>
          </w:tcPr>
          <w:p w14:paraId="75A07D76" w14:textId="77777777" w:rsidR="0022717D" w:rsidRPr="002F69F6"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DL RU</w:t>
            </w:r>
          </w:p>
        </w:tc>
        <w:tc>
          <w:tcPr>
            <w:tcW w:w="0" w:type="auto"/>
            <w:shd w:val="clear" w:color="auto" w:fill="auto"/>
            <w:vAlign w:val="center"/>
          </w:tcPr>
          <w:p w14:paraId="28F9FDD9"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198C298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6.45%</w:t>
            </w:r>
          </w:p>
        </w:tc>
        <w:tc>
          <w:tcPr>
            <w:tcW w:w="0" w:type="auto"/>
            <w:shd w:val="clear" w:color="auto" w:fill="auto"/>
            <w:vAlign w:val="center"/>
          </w:tcPr>
          <w:p w14:paraId="3122D72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31.90%</w:t>
            </w:r>
          </w:p>
        </w:tc>
        <w:tc>
          <w:tcPr>
            <w:tcW w:w="0" w:type="auto"/>
            <w:shd w:val="clear" w:color="auto" w:fill="auto"/>
            <w:vAlign w:val="center"/>
          </w:tcPr>
          <w:p w14:paraId="20A486E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58.94%</w:t>
            </w:r>
          </w:p>
        </w:tc>
        <w:tc>
          <w:tcPr>
            <w:tcW w:w="0" w:type="auto"/>
            <w:shd w:val="clear" w:color="auto" w:fill="auto"/>
            <w:vAlign w:val="center"/>
          </w:tcPr>
          <w:p w14:paraId="62D7107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5.80%</w:t>
            </w:r>
          </w:p>
        </w:tc>
        <w:tc>
          <w:tcPr>
            <w:tcW w:w="0" w:type="auto"/>
            <w:shd w:val="clear" w:color="auto" w:fill="auto"/>
            <w:vAlign w:val="center"/>
          </w:tcPr>
          <w:p w14:paraId="6F9ED3C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20.66%</w:t>
            </w:r>
          </w:p>
        </w:tc>
        <w:tc>
          <w:tcPr>
            <w:tcW w:w="0" w:type="auto"/>
            <w:shd w:val="clear" w:color="auto" w:fill="auto"/>
            <w:vAlign w:val="center"/>
          </w:tcPr>
          <w:p w14:paraId="3B2F8ED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45.00%</w:t>
            </w:r>
          </w:p>
        </w:tc>
      </w:tr>
      <w:tr w:rsidR="0022717D" w:rsidRPr="002F69F6" w14:paraId="162F1F6D" w14:textId="77777777" w:rsidTr="00FE6ADE">
        <w:trPr>
          <w:trHeight w:val="278"/>
        </w:trPr>
        <w:tc>
          <w:tcPr>
            <w:tcW w:w="1161" w:type="dxa"/>
            <w:vMerge/>
          </w:tcPr>
          <w:p w14:paraId="3FF2976E"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58A81CDE"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4685C8C"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72B32FE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8.98%</w:t>
            </w:r>
          </w:p>
        </w:tc>
        <w:tc>
          <w:tcPr>
            <w:tcW w:w="0" w:type="auto"/>
            <w:shd w:val="clear" w:color="auto" w:fill="auto"/>
            <w:vAlign w:val="center"/>
          </w:tcPr>
          <w:p w14:paraId="5F4201A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65.63%</w:t>
            </w:r>
          </w:p>
        </w:tc>
        <w:tc>
          <w:tcPr>
            <w:tcW w:w="0" w:type="auto"/>
            <w:shd w:val="clear" w:color="auto" w:fill="auto"/>
            <w:vAlign w:val="center"/>
          </w:tcPr>
          <w:p w14:paraId="0246D8E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96.85%</w:t>
            </w:r>
          </w:p>
        </w:tc>
        <w:tc>
          <w:tcPr>
            <w:tcW w:w="0" w:type="auto"/>
            <w:shd w:val="clear" w:color="auto" w:fill="auto"/>
            <w:vAlign w:val="center"/>
          </w:tcPr>
          <w:p w14:paraId="72FC29A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7.73%</w:t>
            </w:r>
          </w:p>
        </w:tc>
        <w:tc>
          <w:tcPr>
            <w:tcW w:w="0" w:type="auto"/>
            <w:shd w:val="clear" w:color="auto" w:fill="auto"/>
            <w:vAlign w:val="center"/>
          </w:tcPr>
          <w:p w14:paraId="4ED7B32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47.64%</w:t>
            </w:r>
          </w:p>
        </w:tc>
        <w:tc>
          <w:tcPr>
            <w:tcW w:w="0" w:type="auto"/>
            <w:shd w:val="clear" w:color="auto" w:fill="auto"/>
            <w:vAlign w:val="center"/>
          </w:tcPr>
          <w:p w14:paraId="4401DAA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92.50%</w:t>
            </w:r>
          </w:p>
        </w:tc>
      </w:tr>
      <w:tr w:rsidR="0022717D" w:rsidRPr="002F69F6" w14:paraId="35C9F292" w14:textId="77777777" w:rsidTr="00FE6ADE">
        <w:trPr>
          <w:trHeight w:val="278"/>
        </w:trPr>
        <w:tc>
          <w:tcPr>
            <w:tcW w:w="1161" w:type="dxa"/>
            <w:vMerge/>
          </w:tcPr>
          <w:p w14:paraId="28D566C0" w14:textId="77777777" w:rsidR="0022717D" w:rsidRDefault="0022717D" w:rsidP="00FE6ADE">
            <w:pPr>
              <w:widowControl/>
              <w:jc w:val="center"/>
              <w:rPr>
                <w:rFonts w:ascii="Times New Roman" w:eastAsia="等线" w:hAnsi="Times New Roman" w:cs="Times New Roman"/>
                <w:b/>
                <w:bCs/>
                <w:kern w:val="0"/>
                <w:sz w:val="20"/>
                <w:szCs w:val="20"/>
              </w:rPr>
            </w:pPr>
          </w:p>
        </w:tc>
        <w:tc>
          <w:tcPr>
            <w:tcW w:w="2217" w:type="dxa"/>
            <w:vMerge w:val="restart"/>
            <w:shd w:val="clear" w:color="auto" w:fill="auto"/>
            <w:vAlign w:val="center"/>
          </w:tcPr>
          <w:p w14:paraId="1DD39889" w14:textId="77777777" w:rsidR="0022717D" w:rsidRPr="002F69F6"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UL RU</w:t>
            </w:r>
          </w:p>
        </w:tc>
        <w:tc>
          <w:tcPr>
            <w:tcW w:w="0" w:type="auto"/>
            <w:shd w:val="clear" w:color="auto" w:fill="auto"/>
            <w:vAlign w:val="center"/>
          </w:tcPr>
          <w:p w14:paraId="598F8FDE"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Type-1</w:t>
            </w:r>
          </w:p>
        </w:tc>
        <w:tc>
          <w:tcPr>
            <w:tcW w:w="0" w:type="auto"/>
            <w:shd w:val="clear" w:color="auto" w:fill="auto"/>
            <w:vAlign w:val="center"/>
          </w:tcPr>
          <w:p w14:paraId="738F182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1.72%</w:t>
            </w:r>
          </w:p>
        </w:tc>
        <w:tc>
          <w:tcPr>
            <w:tcW w:w="0" w:type="auto"/>
            <w:shd w:val="clear" w:color="auto" w:fill="auto"/>
            <w:vAlign w:val="center"/>
          </w:tcPr>
          <w:p w14:paraId="539E8E9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22.24%</w:t>
            </w:r>
          </w:p>
        </w:tc>
        <w:tc>
          <w:tcPr>
            <w:tcW w:w="0" w:type="auto"/>
            <w:shd w:val="clear" w:color="auto" w:fill="auto"/>
            <w:vAlign w:val="center"/>
          </w:tcPr>
          <w:p w14:paraId="04D0615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31.66%</w:t>
            </w:r>
          </w:p>
        </w:tc>
        <w:tc>
          <w:tcPr>
            <w:tcW w:w="0" w:type="auto"/>
            <w:shd w:val="clear" w:color="auto" w:fill="auto"/>
            <w:vAlign w:val="center"/>
          </w:tcPr>
          <w:p w14:paraId="4933FCF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1.62%</w:t>
            </w:r>
          </w:p>
        </w:tc>
        <w:tc>
          <w:tcPr>
            <w:tcW w:w="0" w:type="auto"/>
            <w:shd w:val="clear" w:color="auto" w:fill="auto"/>
            <w:vAlign w:val="center"/>
          </w:tcPr>
          <w:p w14:paraId="6A7C2A7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15.80%</w:t>
            </w:r>
          </w:p>
        </w:tc>
        <w:tc>
          <w:tcPr>
            <w:tcW w:w="0" w:type="auto"/>
            <w:shd w:val="clear" w:color="auto" w:fill="auto"/>
            <w:vAlign w:val="center"/>
          </w:tcPr>
          <w:p w14:paraId="3876849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42.17%</w:t>
            </w:r>
          </w:p>
        </w:tc>
      </w:tr>
      <w:tr w:rsidR="0022717D" w:rsidRPr="002F69F6" w14:paraId="22E27C84" w14:textId="77777777" w:rsidTr="00FE6ADE">
        <w:trPr>
          <w:trHeight w:val="278"/>
        </w:trPr>
        <w:tc>
          <w:tcPr>
            <w:tcW w:w="1161" w:type="dxa"/>
            <w:vMerge/>
          </w:tcPr>
          <w:p w14:paraId="1F6B90BA" w14:textId="77777777" w:rsidR="0022717D" w:rsidRPr="0051380B" w:rsidRDefault="0022717D" w:rsidP="00FE6ADE">
            <w:pPr>
              <w:widowControl/>
              <w:rPr>
                <w:rFonts w:ascii="Times New Roman" w:eastAsia="等线" w:hAnsi="Times New Roman" w:cs="Times New Roman"/>
                <w:b/>
                <w:bCs/>
                <w:kern w:val="0"/>
                <w:sz w:val="20"/>
                <w:szCs w:val="20"/>
              </w:rPr>
            </w:pPr>
          </w:p>
        </w:tc>
        <w:tc>
          <w:tcPr>
            <w:tcW w:w="2217" w:type="dxa"/>
            <w:vMerge/>
            <w:shd w:val="clear" w:color="auto" w:fill="auto"/>
            <w:vAlign w:val="center"/>
          </w:tcPr>
          <w:p w14:paraId="7C9BE032" w14:textId="77777777" w:rsidR="0022717D" w:rsidRPr="0051380B" w:rsidRDefault="0022717D" w:rsidP="00FE6ADE">
            <w:pPr>
              <w:widowControl/>
              <w:rPr>
                <w:rFonts w:ascii="Times New Roman" w:eastAsia="等线" w:hAnsi="Times New Roman" w:cs="Times New Roman"/>
                <w:b/>
                <w:bCs/>
                <w:kern w:val="0"/>
                <w:sz w:val="20"/>
                <w:szCs w:val="20"/>
              </w:rPr>
            </w:pPr>
          </w:p>
        </w:tc>
        <w:tc>
          <w:tcPr>
            <w:tcW w:w="0" w:type="auto"/>
            <w:shd w:val="clear" w:color="auto" w:fill="auto"/>
            <w:vAlign w:val="center"/>
            <w:hideMark/>
          </w:tcPr>
          <w:p w14:paraId="02F4D9F3"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Type-2</w:t>
            </w:r>
          </w:p>
        </w:tc>
        <w:tc>
          <w:tcPr>
            <w:tcW w:w="0" w:type="auto"/>
            <w:shd w:val="clear" w:color="auto" w:fill="auto"/>
            <w:vAlign w:val="center"/>
          </w:tcPr>
          <w:p w14:paraId="0659F57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6.73%</w:t>
            </w:r>
          </w:p>
        </w:tc>
        <w:tc>
          <w:tcPr>
            <w:tcW w:w="0" w:type="auto"/>
            <w:shd w:val="clear" w:color="auto" w:fill="auto"/>
            <w:vAlign w:val="center"/>
          </w:tcPr>
          <w:p w14:paraId="442A232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44.27%</w:t>
            </w:r>
          </w:p>
        </w:tc>
        <w:tc>
          <w:tcPr>
            <w:tcW w:w="0" w:type="auto"/>
            <w:shd w:val="clear" w:color="auto" w:fill="auto"/>
            <w:vAlign w:val="center"/>
          </w:tcPr>
          <w:p w14:paraId="1F929E7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83.83%</w:t>
            </w:r>
          </w:p>
        </w:tc>
        <w:tc>
          <w:tcPr>
            <w:tcW w:w="0" w:type="auto"/>
            <w:shd w:val="clear" w:color="auto" w:fill="auto"/>
            <w:vAlign w:val="center"/>
          </w:tcPr>
          <w:p w14:paraId="56D652F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6.95%</w:t>
            </w:r>
          </w:p>
        </w:tc>
        <w:tc>
          <w:tcPr>
            <w:tcW w:w="0" w:type="auto"/>
            <w:shd w:val="clear" w:color="auto" w:fill="auto"/>
            <w:vAlign w:val="center"/>
          </w:tcPr>
          <w:p w14:paraId="77397A6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28.51%</w:t>
            </w:r>
          </w:p>
        </w:tc>
        <w:tc>
          <w:tcPr>
            <w:tcW w:w="0" w:type="auto"/>
            <w:shd w:val="clear" w:color="auto" w:fill="auto"/>
            <w:vAlign w:val="center"/>
          </w:tcPr>
          <w:p w14:paraId="73190BB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83.95%</w:t>
            </w:r>
          </w:p>
        </w:tc>
      </w:tr>
      <w:tr w:rsidR="0022717D" w:rsidRPr="002F69F6" w14:paraId="6FA7937C" w14:textId="77777777" w:rsidTr="00FE6ADE">
        <w:trPr>
          <w:trHeight w:val="278"/>
        </w:trPr>
        <w:tc>
          <w:tcPr>
            <w:tcW w:w="1161" w:type="dxa"/>
            <w:vMerge w:val="restart"/>
            <w:vAlign w:val="center"/>
          </w:tcPr>
          <w:p w14:paraId="65CF8721" w14:textId="77777777" w:rsidR="0022717D" w:rsidRPr="002F69F6"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Dynamic TDD</w:t>
            </w:r>
          </w:p>
        </w:tc>
        <w:tc>
          <w:tcPr>
            <w:tcW w:w="2217" w:type="dxa"/>
            <w:vMerge w:val="restart"/>
            <w:shd w:val="clear" w:color="auto" w:fill="auto"/>
            <w:vAlign w:val="center"/>
          </w:tcPr>
          <w:p w14:paraId="657FD926"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4BA70AD"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F818FF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545.25</w:t>
            </w:r>
          </w:p>
        </w:tc>
        <w:tc>
          <w:tcPr>
            <w:tcW w:w="0" w:type="auto"/>
            <w:shd w:val="clear" w:color="auto" w:fill="auto"/>
            <w:vAlign w:val="center"/>
          </w:tcPr>
          <w:p w14:paraId="187BC40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270.34</w:t>
            </w:r>
          </w:p>
        </w:tc>
        <w:tc>
          <w:tcPr>
            <w:tcW w:w="0" w:type="auto"/>
            <w:shd w:val="clear" w:color="auto" w:fill="auto"/>
            <w:vAlign w:val="center"/>
          </w:tcPr>
          <w:p w14:paraId="5F1C123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173.23</w:t>
            </w:r>
          </w:p>
        </w:tc>
        <w:tc>
          <w:tcPr>
            <w:tcW w:w="0" w:type="auto"/>
            <w:shd w:val="clear" w:color="auto" w:fill="auto"/>
            <w:vAlign w:val="center"/>
          </w:tcPr>
          <w:p w14:paraId="52F3A15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545.25</w:t>
            </w:r>
          </w:p>
        </w:tc>
        <w:tc>
          <w:tcPr>
            <w:tcW w:w="0" w:type="auto"/>
            <w:shd w:val="clear" w:color="auto" w:fill="auto"/>
            <w:vAlign w:val="center"/>
          </w:tcPr>
          <w:p w14:paraId="678287B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270.34</w:t>
            </w:r>
          </w:p>
        </w:tc>
        <w:tc>
          <w:tcPr>
            <w:tcW w:w="0" w:type="auto"/>
            <w:shd w:val="clear" w:color="auto" w:fill="auto"/>
            <w:vAlign w:val="center"/>
          </w:tcPr>
          <w:p w14:paraId="159E296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173.23</w:t>
            </w:r>
          </w:p>
        </w:tc>
      </w:tr>
      <w:tr w:rsidR="0022717D" w:rsidRPr="002F69F6" w14:paraId="76A58700" w14:textId="77777777" w:rsidTr="00FE6ADE">
        <w:trPr>
          <w:trHeight w:val="278"/>
        </w:trPr>
        <w:tc>
          <w:tcPr>
            <w:tcW w:w="1161" w:type="dxa"/>
            <w:vMerge/>
            <w:vAlign w:val="center"/>
          </w:tcPr>
          <w:p w14:paraId="0AD1DCEF"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0156B0E"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0B8D4B3"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DC49DF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364.41</w:t>
            </w:r>
          </w:p>
        </w:tc>
        <w:tc>
          <w:tcPr>
            <w:tcW w:w="0" w:type="auto"/>
            <w:shd w:val="clear" w:color="auto" w:fill="auto"/>
            <w:vAlign w:val="center"/>
          </w:tcPr>
          <w:p w14:paraId="4AEDA6E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82.20</w:t>
            </w:r>
          </w:p>
        </w:tc>
        <w:tc>
          <w:tcPr>
            <w:tcW w:w="0" w:type="auto"/>
            <w:shd w:val="clear" w:color="auto" w:fill="auto"/>
            <w:vAlign w:val="center"/>
          </w:tcPr>
          <w:p w14:paraId="1A2914B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28.91</w:t>
            </w:r>
          </w:p>
        </w:tc>
        <w:tc>
          <w:tcPr>
            <w:tcW w:w="0" w:type="auto"/>
            <w:shd w:val="clear" w:color="auto" w:fill="auto"/>
            <w:vAlign w:val="center"/>
          </w:tcPr>
          <w:p w14:paraId="350D2CD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364.41</w:t>
            </w:r>
          </w:p>
        </w:tc>
        <w:tc>
          <w:tcPr>
            <w:tcW w:w="0" w:type="auto"/>
            <w:shd w:val="clear" w:color="auto" w:fill="auto"/>
            <w:vAlign w:val="center"/>
          </w:tcPr>
          <w:p w14:paraId="557E04F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82.20</w:t>
            </w:r>
          </w:p>
        </w:tc>
        <w:tc>
          <w:tcPr>
            <w:tcW w:w="0" w:type="auto"/>
            <w:shd w:val="clear" w:color="auto" w:fill="auto"/>
            <w:vAlign w:val="center"/>
          </w:tcPr>
          <w:p w14:paraId="5E90DE1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28.91</w:t>
            </w:r>
          </w:p>
        </w:tc>
      </w:tr>
      <w:tr w:rsidR="0022717D" w:rsidRPr="002F69F6" w14:paraId="4038958B" w14:textId="77777777" w:rsidTr="00FE6ADE">
        <w:trPr>
          <w:trHeight w:val="278"/>
        </w:trPr>
        <w:tc>
          <w:tcPr>
            <w:tcW w:w="1161" w:type="dxa"/>
            <w:vMerge/>
            <w:vAlign w:val="center"/>
          </w:tcPr>
          <w:p w14:paraId="4738F8FF"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6FB51AFC"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1D93946"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576F25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574.23</w:t>
            </w:r>
          </w:p>
        </w:tc>
        <w:tc>
          <w:tcPr>
            <w:tcW w:w="0" w:type="auto"/>
            <w:shd w:val="clear" w:color="auto" w:fill="auto"/>
            <w:vAlign w:val="center"/>
          </w:tcPr>
          <w:p w14:paraId="4F3BF17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257.04</w:t>
            </w:r>
          </w:p>
        </w:tc>
        <w:tc>
          <w:tcPr>
            <w:tcW w:w="0" w:type="auto"/>
            <w:shd w:val="clear" w:color="auto" w:fill="auto"/>
            <w:vAlign w:val="center"/>
          </w:tcPr>
          <w:p w14:paraId="49AC01E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161.03</w:t>
            </w:r>
          </w:p>
        </w:tc>
        <w:tc>
          <w:tcPr>
            <w:tcW w:w="0" w:type="auto"/>
            <w:shd w:val="clear" w:color="auto" w:fill="auto"/>
            <w:vAlign w:val="center"/>
          </w:tcPr>
          <w:p w14:paraId="66D0FAC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574.23</w:t>
            </w:r>
          </w:p>
        </w:tc>
        <w:tc>
          <w:tcPr>
            <w:tcW w:w="0" w:type="auto"/>
            <w:shd w:val="clear" w:color="auto" w:fill="auto"/>
            <w:vAlign w:val="center"/>
          </w:tcPr>
          <w:p w14:paraId="7A32005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257.04</w:t>
            </w:r>
          </w:p>
        </w:tc>
        <w:tc>
          <w:tcPr>
            <w:tcW w:w="0" w:type="auto"/>
            <w:shd w:val="clear" w:color="auto" w:fill="auto"/>
            <w:vAlign w:val="center"/>
          </w:tcPr>
          <w:p w14:paraId="6B448F4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161.03</w:t>
            </w:r>
          </w:p>
        </w:tc>
      </w:tr>
      <w:tr w:rsidR="0022717D" w:rsidRPr="002F69F6" w14:paraId="4DAB71CC" w14:textId="77777777" w:rsidTr="00FE6ADE">
        <w:trPr>
          <w:trHeight w:val="278"/>
        </w:trPr>
        <w:tc>
          <w:tcPr>
            <w:tcW w:w="1161" w:type="dxa"/>
            <w:vMerge/>
            <w:vAlign w:val="center"/>
          </w:tcPr>
          <w:p w14:paraId="55CDC2BF" w14:textId="77777777" w:rsidR="0022717D" w:rsidRPr="0051380B"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51B4FDA4" w14:textId="77777777" w:rsidR="0022717D" w:rsidRPr="0051380B"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77357C5"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0EFAD63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616.96</w:t>
            </w:r>
          </w:p>
        </w:tc>
        <w:tc>
          <w:tcPr>
            <w:tcW w:w="0" w:type="auto"/>
            <w:shd w:val="clear" w:color="auto" w:fill="auto"/>
            <w:vAlign w:val="center"/>
          </w:tcPr>
          <w:p w14:paraId="47F8D7E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495.81</w:t>
            </w:r>
          </w:p>
        </w:tc>
        <w:tc>
          <w:tcPr>
            <w:tcW w:w="0" w:type="auto"/>
            <w:shd w:val="clear" w:color="auto" w:fill="auto"/>
            <w:vAlign w:val="center"/>
          </w:tcPr>
          <w:p w14:paraId="3080275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365.09</w:t>
            </w:r>
          </w:p>
        </w:tc>
        <w:tc>
          <w:tcPr>
            <w:tcW w:w="0" w:type="auto"/>
            <w:shd w:val="clear" w:color="auto" w:fill="auto"/>
            <w:vAlign w:val="center"/>
          </w:tcPr>
          <w:p w14:paraId="3F720DB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616.96</w:t>
            </w:r>
          </w:p>
        </w:tc>
        <w:tc>
          <w:tcPr>
            <w:tcW w:w="0" w:type="auto"/>
            <w:shd w:val="clear" w:color="auto" w:fill="auto"/>
            <w:vAlign w:val="center"/>
          </w:tcPr>
          <w:p w14:paraId="15843E6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495.81</w:t>
            </w:r>
          </w:p>
        </w:tc>
        <w:tc>
          <w:tcPr>
            <w:tcW w:w="0" w:type="auto"/>
            <w:shd w:val="clear" w:color="auto" w:fill="auto"/>
            <w:vAlign w:val="center"/>
          </w:tcPr>
          <w:p w14:paraId="0D59EB7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365.09</w:t>
            </w:r>
          </w:p>
        </w:tc>
      </w:tr>
      <w:tr w:rsidR="0022717D" w:rsidRPr="002F69F6" w14:paraId="1ECEE965" w14:textId="77777777" w:rsidTr="00FE6ADE">
        <w:trPr>
          <w:trHeight w:val="278"/>
        </w:trPr>
        <w:tc>
          <w:tcPr>
            <w:tcW w:w="1161" w:type="dxa"/>
            <w:vMerge/>
            <w:vAlign w:val="center"/>
          </w:tcPr>
          <w:p w14:paraId="45398E14"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2217" w:type="dxa"/>
            <w:vMerge w:val="restart"/>
            <w:shd w:val="clear" w:color="auto" w:fill="auto"/>
            <w:vAlign w:val="center"/>
          </w:tcPr>
          <w:p w14:paraId="4C0C6F7B"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141D8FD6"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4D23C98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236.27</w:t>
            </w:r>
          </w:p>
        </w:tc>
        <w:tc>
          <w:tcPr>
            <w:tcW w:w="0" w:type="auto"/>
            <w:shd w:val="clear" w:color="auto" w:fill="auto"/>
            <w:vAlign w:val="center"/>
          </w:tcPr>
          <w:p w14:paraId="70F7102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147.94</w:t>
            </w:r>
          </w:p>
        </w:tc>
        <w:tc>
          <w:tcPr>
            <w:tcW w:w="0" w:type="auto"/>
            <w:shd w:val="clear" w:color="auto" w:fill="auto"/>
            <w:vAlign w:val="center"/>
          </w:tcPr>
          <w:p w14:paraId="5133159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92.05</w:t>
            </w:r>
          </w:p>
        </w:tc>
        <w:tc>
          <w:tcPr>
            <w:tcW w:w="0" w:type="auto"/>
            <w:shd w:val="clear" w:color="auto" w:fill="auto"/>
            <w:vAlign w:val="center"/>
          </w:tcPr>
          <w:p w14:paraId="2FCFF38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236.27</w:t>
            </w:r>
          </w:p>
        </w:tc>
        <w:tc>
          <w:tcPr>
            <w:tcW w:w="0" w:type="auto"/>
            <w:shd w:val="clear" w:color="auto" w:fill="auto"/>
            <w:vAlign w:val="center"/>
          </w:tcPr>
          <w:p w14:paraId="57BE92A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147.94</w:t>
            </w:r>
          </w:p>
        </w:tc>
        <w:tc>
          <w:tcPr>
            <w:tcW w:w="0" w:type="auto"/>
            <w:shd w:val="clear" w:color="auto" w:fill="auto"/>
            <w:vAlign w:val="center"/>
          </w:tcPr>
          <w:p w14:paraId="450D003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92.05</w:t>
            </w:r>
          </w:p>
        </w:tc>
      </w:tr>
      <w:tr w:rsidR="0022717D" w:rsidRPr="002F69F6" w14:paraId="10C3A578" w14:textId="77777777" w:rsidTr="00FE6ADE">
        <w:trPr>
          <w:trHeight w:val="278"/>
        </w:trPr>
        <w:tc>
          <w:tcPr>
            <w:tcW w:w="1161" w:type="dxa"/>
            <w:vMerge/>
          </w:tcPr>
          <w:p w14:paraId="02DC9B3E"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643C3AF1"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75AE09D7"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30BC693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56.70</w:t>
            </w:r>
          </w:p>
        </w:tc>
        <w:tc>
          <w:tcPr>
            <w:tcW w:w="0" w:type="auto"/>
            <w:shd w:val="clear" w:color="auto" w:fill="auto"/>
            <w:vAlign w:val="center"/>
          </w:tcPr>
          <w:p w14:paraId="471DB41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12.75</w:t>
            </w:r>
          </w:p>
        </w:tc>
        <w:tc>
          <w:tcPr>
            <w:tcW w:w="0" w:type="auto"/>
            <w:shd w:val="clear" w:color="auto" w:fill="auto"/>
            <w:vAlign w:val="center"/>
          </w:tcPr>
          <w:p w14:paraId="5993481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4.84</w:t>
            </w:r>
          </w:p>
        </w:tc>
        <w:tc>
          <w:tcPr>
            <w:tcW w:w="0" w:type="auto"/>
            <w:shd w:val="clear" w:color="auto" w:fill="auto"/>
            <w:vAlign w:val="center"/>
          </w:tcPr>
          <w:p w14:paraId="0240D9B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56.70</w:t>
            </w:r>
          </w:p>
        </w:tc>
        <w:tc>
          <w:tcPr>
            <w:tcW w:w="0" w:type="auto"/>
            <w:shd w:val="clear" w:color="auto" w:fill="auto"/>
            <w:vAlign w:val="center"/>
          </w:tcPr>
          <w:p w14:paraId="0CEC3E8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12.75</w:t>
            </w:r>
          </w:p>
        </w:tc>
        <w:tc>
          <w:tcPr>
            <w:tcW w:w="0" w:type="auto"/>
            <w:shd w:val="clear" w:color="auto" w:fill="auto"/>
            <w:vAlign w:val="center"/>
          </w:tcPr>
          <w:p w14:paraId="5E26C79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4.84</w:t>
            </w:r>
          </w:p>
        </w:tc>
      </w:tr>
      <w:tr w:rsidR="0022717D" w:rsidRPr="002F69F6" w14:paraId="56AF1554" w14:textId="77777777" w:rsidTr="00FE6ADE">
        <w:trPr>
          <w:trHeight w:val="278"/>
        </w:trPr>
        <w:tc>
          <w:tcPr>
            <w:tcW w:w="1161" w:type="dxa"/>
            <w:vMerge/>
          </w:tcPr>
          <w:p w14:paraId="3CAFAAEF"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A3D717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62367F27"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FB8D95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267.55</w:t>
            </w:r>
          </w:p>
        </w:tc>
        <w:tc>
          <w:tcPr>
            <w:tcW w:w="0" w:type="auto"/>
            <w:shd w:val="clear" w:color="auto" w:fill="auto"/>
            <w:vAlign w:val="center"/>
          </w:tcPr>
          <w:p w14:paraId="517737E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158.39</w:t>
            </w:r>
          </w:p>
        </w:tc>
        <w:tc>
          <w:tcPr>
            <w:tcW w:w="0" w:type="auto"/>
            <w:shd w:val="clear" w:color="auto" w:fill="auto"/>
            <w:vAlign w:val="center"/>
          </w:tcPr>
          <w:p w14:paraId="65A8431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88.88</w:t>
            </w:r>
          </w:p>
        </w:tc>
        <w:tc>
          <w:tcPr>
            <w:tcW w:w="0" w:type="auto"/>
            <w:shd w:val="clear" w:color="auto" w:fill="auto"/>
            <w:vAlign w:val="center"/>
          </w:tcPr>
          <w:p w14:paraId="0323206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267.55</w:t>
            </w:r>
          </w:p>
        </w:tc>
        <w:tc>
          <w:tcPr>
            <w:tcW w:w="0" w:type="auto"/>
            <w:shd w:val="clear" w:color="auto" w:fill="auto"/>
            <w:vAlign w:val="center"/>
          </w:tcPr>
          <w:p w14:paraId="759ECEB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158.39</w:t>
            </w:r>
          </w:p>
        </w:tc>
        <w:tc>
          <w:tcPr>
            <w:tcW w:w="0" w:type="auto"/>
            <w:shd w:val="clear" w:color="auto" w:fill="auto"/>
            <w:vAlign w:val="center"/>
          </w:tcPr>
          <w:p w14:paraId="686DC86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88.88</w:t>
            </w:r>
          </w:p>
        </w:tc>
      </w:tr>
      <w:tr w:rsidR="0022717D" w:rsidRPr="002F69F6" w14:paraId="5C5D9F83" w14:textId="77777777" w:rsidTr="00FE6ADE">
        <w:trPr>
          <w:trHeight w:val="278"/>
        </w:trPr>
        <w:tc>
          <w:tcPr>
            <w:tcW w:w="1161" w:type="dxa"/>
            <w:vMerge/>
          </w:tcPr>
          <w:p w14:paraId="15D20A8A"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5EB0D80"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571B847"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46B727E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309.88</w:t>
            </w:r>
          </w:p>
        </w:tc>
        <w:tc>
          <w:tcPr>
            <w:tcW w:w="0" w:type="auto"/>
            <w:shd w:val="clear" w:color="auto" w:fill="auto"/>
            <w:vAlign w:val="center"/>
          </w:tcPr>
          <w:p w14:paraId="7B83886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271.42</w:t>
            </w:r>
          </w:p>
        </w:tc>
        <w:tc>
          <w:tcPr>
            <w:tcW w:w="0" w:type="auto"/>
            <w:shd w:val="clear" w:color="auto" w:fill="auto"/>
            <w:vAlign w:val="center"/>
          </w:tcPr>
          <w:p w14:paraId="001511C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190.06</w:t>
            </w:r>
          </w:p>
        </w:tc>
        <w:tc>
          <w:tcPr>
            <w:tcW w:w="0" w:type="auto"/>
            <w:shd w:val="clear" w:color="auto" w:fill="auto"/>
            <w:vAlign w:val="center"/>
          </w:tcPr>
          <w:p w14:paraId="43575C2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309.88</w:t>
            </w:r>
          </w:p>
        </w:tc>
        <w:tc>
          <w:tcPr>
            <w:tcW w:w="0" w:type="auto"/>
            <w:shd w:val="clear" w:color="auto" w:fill="auto"/>
            <w:vAlign w:val="center"/>
          </w:tcPr>
          <w:p w14:paraId="097716B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271.42</w:t>
            </w:r>
          </w:p>
        </w:tc>
        <w:tc>
          <w:tcPr>
            <w:tcW w:w="0" w:type="auto"/>
            <w:shd w:val="clear" w:color="auto" w:fill="auto"/>
            <w:vAlign w:val="center"/>
          </w:tcPr>
          <w:p w14:paraId="38B03E9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190.06</w:t>
            </w:r>
          </w:p>
        </w:tc>
      </w:tr>
      <w:tr w:rsidR="0022717D" w:rsidRPr="002F69F6" w14:paraId="0664A462" w14:textId="77777777" w:rsidTr="00FE6ADE">
        <w:trPr>
          <w:trHeight w:val="278"/>
        </w:trPr>
        <w:tc>
          <w:tcPr>
            <w:tcW w:w="1161" w:type="dxa"/>
            <w:vMerge w:val="restart"/>
            <w:vAlign w:val="center"/>
          </w:tcPr>
          <w:p w14:paraId="0EBD4613"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b/>
                <w:bCs/>
                <w:kern w:val="0"/>
                <w:sz w:val="20"/>
                <w:szCs w:val="20"/>
              </w:rPr>
              <w:t>S</w:t>
            </w:r>
            <w:r>
              <w:rPr>
                <w:rFonts w:ascii="Times New Roman" w:eastAsia="等线" w:hAnsi="Times New Roman" w:cs="Times New Roman" w:hint="eastAsia"/>
                <w:b/>
                <w:bCs/>
                <w:kern w:val="0"/>
                <w:sz w:val="20"/>
                <w:szCs w:val="20"/>
              </w:rPr>
              <w:t>emi-static SBFD</w:t>
            </w:r>
          </w:p>
        </w:tc>
        <w:tc>
          <w:tcPr>
            <w:tcW w:w="2217" w:type="dxa"/>
            <w:vMerge w:val="restart"/>
            <w:shd w:val="clear" w:color="auto" w:fill="auto"/>
            <w:vAlign w:val="center"/>
          </w:tcPr>
          <w:p w14:paraId="0E360672"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49A1F817"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65B7586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504.56</w:t>
            </w:r>
          </w:p>
        </w:tc>
        <w:tc>
          <w:tcPr>
            <w:tcW w:w="0" w:type="auto"/>
            <w:shd w:val="clear" w:color="auto" w:fill="auto"/>
            <w:vAlign w:val="center"/>
          </w:tcPr>
          <w:p w14:paraId="45C8582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340.75</w:t>
            </w:r>
          </w:p>
        </w:tc>
        <w:tc>
          <w:tcPr>
            <w:tcW w:w="0" w:type="auto"/>
            <w:shd w:val="clear" w:color="auto" w:fill="auto"/>
            <w:vAlign w:val="center"/>
          </w:tcPr>
          <w:p w14:paraId="31EA314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175.41</w:t>
            </w:r>
          </w:p>
        </w:tc>
        <w:tc>
          <w:tcPr>
            <w:tcW w:w="0" w:type="auto"/>
            <w:shd w:val="clear" w:color="auto" w:fill="auto"/>
            <w:vAlign w:val="center"/>
          </w:tcPr>
          <w:p w14:paraId="007210B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509.39</w:t>
            </w:r>
          </w:p>
        </w:tc>
        <w:tc>
          <w:tcPr>
            <w:tcW w:w="0" w:type="auto"/>
            <w:shd w:val="clear" w:color="auto" w:fill="auto"/>
            <w:vAlign w:val="center"/>
          </w:tcPr>
          <w:p w14:paraId="32F9249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406.11</w:t>
            </w:r>
          </w:p>
        </w:tc>
        <w:tc>
          <w:tcPr>
            <w:tcW w:w="0" w:type="auto"/>
            <w:shd w:val="clear" w:color="auto" w:fill="auto"/>
            <w:vAlign w:val="center"/>
          </w:tcPr>
          <w:p w14:paraId="1AFD66F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274.71</w:t>
            </w:r>
          </w:p>
        </w:tc>
      </w:tr>
      <w:tr w:rsidR="0022717D" w:rsidRPr="002F69F6" w14:paraId="26AB63D5" w14:textId="77777777" w:rsidTr="00FE6ADE">
        <w:trPr>
          <w:trHeight w:val="278"/>
        </w:trPr>
        <w:tc>
          <w:tcPr>
            <w:tcW w:w="1161" w:type="dxa"/>
            <w:vMerge/>
          </w:tcPr>
          <w:p w14:paraId="5E0302BA"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48C87D4"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E43A19E"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39BD67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322.43</w:t>
            </w:r>
          </w:p>
        </w:tc>
        <w:tc>
          <w:tcPr>
            <w:tcW w:w="0" w:type="auto"/>
            <w:shd w:val="clear" w:color="auto" w:fill="auto"/>
            <w:vAlign w:val="center"/>
          </w:tcPr>
          <w:p w14:paraId="1C7F18D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106.59</w:t>
            </w:r>
          </w:p>
        </w:tc>
        <w:tc>
          <w:tcPr>
            <w:tcW w:w="0" w:type="auto"/>
            <w:shd w:val="clear" w:color="auto" w:fill="auto"/>
            <w:vAlign w:val="center"/>
          </w:tcPr>
          <w:p w14:paraId="52E92E9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4.05</w:t>
            </w:r>
          </w:p>
        </w:tc>
        <w:tc>
          <w:tcPr>
            <w:tcW w:w="0" w:type="auto"/>
            <w:shd w:val="clear" w:color="auto" w:fill="auto"/>
            <w:vAlign w:val="center"/>
          </w:tcPr>
          <w:p w14:paraId="56AC8CE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320.75</w:t>
            </w:r>
          </w:p>
        </w:tc>
        <w:tc>
          <w:tcPr>
            <w:tcW w:w="0" w:type="auto"/>
            <w:shd w:val="clear" w:color="auto" w:fill="auto"/>
            <w:vAlign w:val="center"/>
          </w:tcPr>
          <w:p w14:paraId="34A6490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237.41</w:t>
            </w:r>
          </w:p>
        </w:tc>
        <w:tc>
          <w:tcPr>
            <w:tcW w:w="0" w:type="auto"/>
            <w:shd w:val="clear" w:color="auto" w:fill="auto"/>
            <w:vAlign w:val="center"/>
          </w:tcPr>
          <w:p w14:paraId="6A4CFDA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105.10</w:t>
            </w:r>
          </w:p>
        </w:tc>
      </w:tr>
      <w:tr w:rsidR="0022717D" w:rsidRPr="002F69F6" w14:paraId="116089D3" w14:textId="77777777" w:rsidTr="00FE6ADE">
        <w:trPr>
          <w:trHeight w:val="278"/>
        </w:trPr>
        <w:tc>
          <w:tcPr>
            <w:tcW w:w="1161" w:type="dxa"/>
            <w:vMerge/>
          </w:tcPr>
          <w:p w14:paraId="1821A165"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5D397050"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F9697FB"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4F51801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537.07</w:t>
            </w:r>
          </w:p>
        </w:tc>
        <w:tc>
          <w:tcPr>
            <w:tcW w:w="0" w:type="auto"/>
            <w:shd w:val="clear" w:color="auto" w:fill="auto"/>
            <w:vAlign w:val="center"/>
          </w:tcPr>
          <w:p w14:paraId="04AC525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350.76</w:t>
            </w:r>
          </w:p>
        </w:tc>
        <w:tc>
          <w:tcPr>
            <w:tcW w:w="0" w:type="auto"/>
            <w:shd w:val="clear" w:color="auto" w:fill="auto"/>
            <w:vAlign w:val="center"/>
          </w:tcPr>
          <w:p w14:paraId="61DEC45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138.53</w:t>
            </w:r>
          </w:p>
        </w:tc>
        <w:tc>
          <w:tcPr>
            <w:tcW w:w="0" w:type="auto"/>
            <w:shd w:val="clear" w:color="auto" w:fill="auto"/>
            <w:vAlign w:val="center"/>
          </w:tcPr>
          <w:p w14:paraId="3A1F326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540.12</w:t>
            </w:r>
          </w:p>
        </w:tc>
        <w:tc>
          <w:tcPr>
            <w:tcW w:w="0" w:type="auto"/>
            <w:shd w:val="clear" w:color="auto" w:fill="auto"/>
            <w:vAlign w:val="center"/>
          </w:tcPr>
          <w:p w14:paraId="59DE138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416.15</w:t>
            </w:r>
          </w:p>
        </w:tc>
        <w:tc>
          <w:tcPr>
            <w:tcW w:w="0" w:type="auto"/>
            <w:shd w:val="clear" w:color="auto" w:fill="auto"/>
            <w:vAlign w:val="center"/>
          </w:tcPr>
          <w:p w14:paraId="37A0080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263.75</w:t>
            </w:r>
          </w:p>
        </w:tc>
      </w:tr>
      <w:tr w:rsidR="0022717D" w:rsidRPr="002F69F6" w14:paraId="4B2E404D" w14:textId="77777777" w:rsidTr="00FE6ADE">
        <w:trPr>
          <w:trHeight w:val="278"/>
        </w:trPr>
        <w:tc>
          <w:tcPr>
            <w:tcW w:w="1161" w:type="dxa"/>
            <w:vMerge/>
          </w:tcPr>
          <w:p w14:paraId="3F942D9B"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2A677DD"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75129FC"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3FC4741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577.59</w:t>
            </w:r>
          </w:p>
        </w:tc>
        <w:tc>
          <w:tcPr>
            <w:tcW w:w="0" w:type="auto"/>
            <w:shd w:val="clear" w:color="auto" w:fill="auto"/>
            <w:vAlign w:val="center"/>
          </w:tcPr>
          <w:p w14:paraId="6EA5DA5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523.68</w:t>
            </w:r>
          </w:p>
        </w:tc>
        <w:tc>
          <w:tcPr>
            <w:tcW w:w="0" w:type="auto"/>
            <w:shd w:val="clear" w:color="auto" w:fill="auto"/>
            <w:vAlign w:val="center"/>
          </w:tcPr>
          <w:p w14:paraId="6BB6027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451.23</w:t>
            </w:r>
          </w:p>
        </w:tc>
        <w:tc>
          <w:tcPr>
            <w:tcW w:w="0" w:type="auto"/>
            <w:shd w:val="clear" w:color="auto" w:fill="auto"/>
            <w:vAlign w:val="center"/>
          </w:tcPr>
          <w:p w14:paraId="408A48C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576.94</w:t>
            </w:r>
          </w:p>
        </w:tc>
        <w:tc>
          <w:tcPr>
            <w:tcW w:w="0" w:type="auto"/>
            <w:shd w:val="clear" w:color="auto" w:fill="auto"/>
            <w:vAlign w:val="center"/>
          </w:tcPr>
          <w:p w14:paraId="1417E71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539.88</w:t>
            </w:r>
          </w:p>
        </w:tc>
        <w:tc>
          <w:tcPr>
            <w:tcW w:w="0" w:type="auto"/>
            <w:shd w:val="clear" w:color="auto" w:fill="auto"/>
            <w:vAlign w:val="center"/>
          </w:tcPr>
          <w:p w14:paraId="740A536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490.24</w:t>
            </w:r>
          </w:p>
        </w:tc>
      </w:tr>
      <w:tr w:rsidR="0022717D" w:rsidRPr="002F69F6" w14:paraId="05094124" w14:textId="77777777" w:rsidTr="00FE6ADE">
        <w:trPr>
          <w:trHeight w:val="278"/>
        </w:trPr>
        <w:tc>
          <w:tcPr>
            <w:tcW w:w="1161" w:type="dxa"/>
            <w:vMerge/>
          </w:tcPr>
          <w:p w14:paraId="4865B87E"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val="restart"/>
            <w:shd w:val="clear" w:color="auto" w:fill="auto"/>
            <w:vAlign w:val="center"/>
          </w:tcPr>
          <w:p w14:paraId="0163908B"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63ACE502"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7ADA66A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110.04</w:t>
            </w:r>
          </w:p>
        </w:tc>
        <w:tc>
          <w:tcPr>
            <w:tcW w:w="0" w:type="auto"/>
            <w:shd w:val="clear" w:color="auto" w:fill="auto"/>
            <w:vAlign w:val="center"/>
          </w:tcPr>
          <w:p w14:paraId="279FF8D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55.10</w:t>
            </w:r>
          </w:p>
        </w:tc>
        <w:tc>
          <w:tcPr>
            <w:tcW w:w="0" w:type="auto"/>
            <w:shd w:val="clear" w:color="auto" w:fill="auto"/>
            <w:vAlign w:val="center"/>
          </w:tcPr>
          <w:p w14:paraId="3F194AF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21.94</w:t>
            </w:r>
          </w:p>
        </w:tc>
        <w:tc>
          <w:tcPr>
            <w:tcW w:w="0" w:type="auto"/>
            <w:shd w:val="clear" w:color="auto" w:fill="auto"/>
            <w:vAlign w:val="center"/>
          </w:tcPr>
          <w:p w14:paraId="485D7B7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107.89</w:t>
            </w:r>
          </w:p>
        </w:tc>
        <w:tc>
          <w:tcPr>
            <w:tcW w:w="0" w:type="auto"/>
            <w:shd w:val="clear" w:color="auto" w:fill="auto"/>
            <w:vAlign w:val="center"/>
          </w:tcPr>
          <w:p w14:paraId="45562B4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60.63</w:t>
            </w:r>
          </w:p>
        </w:tc>
        <w:tc>
          <w:tcPr>
            <w:tcW w:w="0" w:type="auto"/>
            <w:shd w:val="clear" w:color="auto" w:fill="auto"/>
            <w:vAlign w:val="center"/>
          </w:tcPr>
          <w:p w14:paraId="15C6C1E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26.48</w:t>
            </w:r>
          </w:p>
        </w:tc>
      </w:tr>
      <w:tr w:rsidR="0022717D" w:rsidRPr="002F69F6" w14:paraId="2320516D" w14:textId="77777777" w:rsidTr="00FE6ADE">
        <w:trPr>
          <w:trHeight w:val="278"/>
        </w:trPr>
        <w:tc>
          <w:tcPr>
            <w:tcW w:w="1161" w:type="dxa"/>
            <w:vMerge/>
          </w:tcPr>
          <w:p w14:paraId="4F14B87A"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68F5F53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ECD111A"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C15EF4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31.52</w:t>
            </w:r>
          </w:p>
        </w:tc>
        <w:tc>
          <w:tcPr>
            <w:tcW w:w="0" w:type="auto"/>
            <w:shd w:val="clear" w:color="auto" w:fill="auto"/>
            <w:vAlign w:val="center"/>
          </w:tcPr>
          <w:p w14:paraId="5089790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2.85</w:t>
            </w:r>
          </w:p>
        </w:tc>
        <w:tc>
          <w:tcPr>
            <w:tcW w:w="0" w:type="auto"/>
            <w:shd w:val="clear" w:color="auto" w:fill="auto"/>
            <w:vAlign w:val="center"/>
          </w:tcPr>
          <w:p w14:paraId="44F482D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0.09</w:t>
            </w:r>
          </w:p>
        </w:tc>
        <w:tc>
          <w:tcPr>
            <w:tcW w:w="0" w:type="auto"/>
            <w:shd w:val="clear" w:color="auto" w:fill="auto"/>
            <w:vAlign w:val="center"/>
          </w:tcPr>
          <w:p w14:paraId="734B692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28.78</w:t>
            </w:r>
          </w:p>
        </w:tc>
        <w:tc>
          <w:tcPr>
            <w:tcW w:w="0" w:type="auto"/>
            <w:shd w:val="clear" w:color="auto" w:fill="auto"/>
            <w:vAlign w:val="center"/>
          </w:tcPr>
          <w:p w14:paraId="2F0D3C0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3.80</w:t>
            </w:r>
          </w:p>
        </w:tc>
        <w:tc>
          <w:tcPr>
            <w:tcW w:w="0" w:type="auto"/>
            <w:shd w:val="clear" w:color="auto" w:fill="auto"/>
            <w:vAlign w:val="center"/>
          </w:tcPr>
          <w:p w14:paraId="29C5C4E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0.30</w:t>
            </w:r>
          </w:p>
        </w:tc>
      </w:tr>
      <w:tr w:rsidR="0022717D" w:rsidRPr="002F69F6" w14:paraId="0E539BFD" w14:textId="77777777" w:rsidTr="00FE6ADE">
        <w:trPr>
          <w:trHeight w:val="278"/>
        </w:trPr>
        <w:tc>
          <w:tcPr>
            <w:tcW w:w="1161" w:type="dxa"/>
            <w:vMerge/>
          </w:tcPr>
          <w:p w14:paraId="29E0853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25632E74"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8F9D6B4"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53AEAAE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123.20</w:t>
            </w:r>
          </w:p>
        </w:tc>
        <w:tc>
          <w:tcPr>
            <w:tcW w:w="0" w:type="auto"/>
            <w:shd w:val="clear" w:color="auto" w:fill="auto"/>
            <w:vAlign w:val="center"/>
          </w:tcPr>
          <w:p w14:paraId="6EE049B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54.66</w:t>
            </w:r>
          </w:p>
        </w:tc>
        <w:tc>
          <w:tcPr>
            <w:tcW w:w="0" w:type="auto"/>
            <w:shd w:val="clear" w:color="auto" w:fill="auto"/>
            <w:vAlign w:val="center"/>
          </w:tcPr>
          <w:p w14:paraId="2D7A03B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11.16</w:t>
            </w:r>
          </w:p>
        </w:tc>
        <w:tc>
          <w:tcPr>
            <w:tcW w:w="0" w:type="auto"/>
            <w:shd w:val="clear" w:color="auto" w:fill="auto"/>
            <w:vAlign w:val="center"/>
          </w:tcPr>
          <w:p w14:paraId="3CEC9F4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121.14</w:t>
            </w:r>
          </w:p>
        </w:tc>
        <w:tc>
          <w:tcPr>
            <w:tcW w:w="0" w:type="auto"/>
            <w:shd w:val="clear" w:color="auto" w:fill="auto"/>
            <w:vAlign w:val="center"/>
          </w:tcPr>
          <w:p w14:paraId="5CA82C6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60.32</w:t>
            </w:r>
          </w:p>
        </w:tc>
        <w:tc>
          <w:tcPr>
            <w:tcW w:w="0" w:type="auto"/>
            <w:shd w:val="clear" w:color="auto" w:fill="auto"/>
            <w:vAlign w:val="center"/>
          </w:tcPr>
          <w:p w14:paraId="3ABD618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16.35</w:t>
            </w:r>
          </w:p>
        </w:tc>
      </w:tr>
      <w:tr w:rsidR="0022717D" w:rsidRPr="002F69F6" w14:paraId="7118419A" w14:textId="77777777" w:rsidTr="00FE6ADE">
        <w:trPr>
          <w:trHeight w:val="278"/>
        </w:trPr>
        <w:tc>
          <w:tcPr>
            <w:tcW w:w="1161" w:type="dxa"/>
            <w:vMerge/>
          </w:tcPr>
          <w:p w14:paraId="3893FCDF"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2058C730"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8DE3D8E"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0EC1E2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152.04</w:t>
            </w:r>
          </w:p>
        </w:tc>
        <w:tc>
          <w:tcPr>
            <w:tcW w:w="0" w:type="auto"/>
            <w:shd w:val="clear" w:color="auto" w:fill="auto"/>
            <w:vAlign w:val="center"/>
          </w:tcPr>
          <w:p w14:paraId="0D4D35B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112.53</w:t>
            </w:r>
          </w:p>
        </w:tc>
        <w:tc>
          <w:tcPr>
            <w:tcW w:w="0" w:type="auto"/>
            <w:shd w:val="clear" w:color="auto" w:fill="auto"/>
            <w:vAlign w:val="center"/>
          </w:tcPr>
          <w:p w14:paraId="6612001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72.74</w:t>
            </w:r>
          </w:p>
        </w:tc>
        <w:tc>
          <w:tcPr>
            <w:tcW w:w="0" w:type="auto"/>
            <w:shd w:val="clear" w:color="auto" w:fill="auto"/>
            <w:vAlign w:val="center"/>
          </w:tcPr>
          <w:p w14:paraId="5B99AFE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150.92</w:t>
            </w:r>
          </w:p>
        </w:tc>
        <w:tc>
          <w:tcPr>
            <w:tcW w:w="0" w:type="auto"/>
            <w:shd w:val="clear" w:color="auto" w:fill="auto"/>
            <w:vAlign w:val="center"/>
          </w:tcPr>
          <w:p w14:paraId="31FDB99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121.68</w:t>
            </w:r>
          </w:p>
        </w:tc>
        <w:tc>
          <w:tcPr>
            <w:tcW w:w="0" w:type="auto"/>
            <w:shd w:val="clear" w:color="auto" w:fill="auto"/>
            <w:vAlign w:val="center"/>
          </w:tcPr>
          <w:p w14:paraId="6DC6723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84.03</w:t>
            </w:r>
          </w:p>
        </w:tc>
      </w:tr>
      <w:tr w:rsidR="0022717D" w:rsidRPr="002F69F6" w14:paraId="5B791269" w14:textId="77777777" w:rsidTr="00FE6ADE">
        <w:trPr>
          <w:trHeight w:val="278"/>
        </w:trPr>
        <w:tc>
          <w:tcPr>
            <w:tcW w:w="1161" w:type="dxa"/>
            <w:vMerge w:val="restart"/>
            <w:vAlign w:val="center"/>
          </w:tcPr>
          <w:p w14:paraId="4A99B5CB" w14:textId="77777777" w:rsidR="0022717D" w:rsidRPr="002F69F6" w:rsidRDefault="0022717D" w:rsidP="00FE6ADE">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2217" w:type="dxa"/>
            <w:vMerge w:val="restart"/>
            <w:shd w:val="clear" w:color="auto" w:fill="auto"/>
            <w:vAlign w:val="center"/>
          </w:tcPr>
          <w:p w14:paraId="05E0088A"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7EB436CC"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62A737C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550.21</w:t>
            </w:r>
          </w:p>
        </w:tc>
        <w:tc>
          <w:tcPr>
            <w:tcW w:w="0" w:type="auto"/>
            <w:shd w:val="clear" w:color="auto" w:fill="auto"/>
            <w:vAlign w:val="center"/>
          </w:tcPr>
          <w:p w14:paraId="4414B1E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208.61</w:t>
            </w:r>
          </w:p>
        </w:tc>
        <w:tc>
          <w:tcPr>
            <w:tcW w:w="0" w:type="auto"/>
            <w:shd w:val="clear" w:color="auto" w:fill="auto"/>
            <w:vAlign w:val="center"/>
          </w:tcPr>
          <w:p w14:paraId="68F8C89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120.72</w:t>
            </w:r>
          </w:p>
        </w:tc>
        <w:tc>
          <w:tcPr>
            <w:tcW w:w="0" w:type="auto"/>
            <w:shd w:val="clear" w:color="auto" w:fill="auto"/>
            <w:vAlign w:val="center"/>
          </w:tcPr>
          <w:p w14:paraId="2B356B5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578.53</w:t>
            </w:r>
          </w:p>
        </w:tc>
        <w:tc>
          <w:tcPr>
            <w:tcW w:w="0" w:type="auto"/>
            <w:shd w:val="clear" w:color="auto" w:fill="auto"/>
            <w:vAlign w:val="center"/>
          </w:tcPr>
          <w:p w14:paraId="3B63611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241.68</w:t>
            </w:r>
          </w:p>
        </w:tc>
        <w:tc>
          <w:tcPr>
            <w:tcW w:w="0" w:type="auto"/>
            <w:shd w:val="clear" w:color="auto" w:fill="auto"/>
            <w:vAlign w:val="center"/>
          </w:tcPr>
          <w:p w14:paraId="6E91691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104.46</w:t>
            </w:r>
          </w:p>
        </w:tc>
      </w:tr>
      <w:tr w:rsidR="0022717D" w:rsidRPr="002F69F6" w14:paraId="66DA5DA6" w14:textId="77777777" w:rsidTr="00FE6ADE">
        <w:trPr>
          <w:trHeight w:val="278"/>
        </w:trPr>
        <w:tc>
          <w:tcPr>
            <w:tcW w:w="1161" w:type="dxa"/>
            <w:vMerge/>
          </w:tcPr>
          <w:p w14:paraId="4EC4206F"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551D1771"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8193113"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597C9CB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298.30</w:t>
            </w:r>
          </w:p>
        </w:tc>
        <w:tc>
          <w:tcPr>
            <w:tcW w:w="0" w:type="auto"/>
            <w:shd w:val="clear" w:color="auto" w:fill="auto"/>
            <w:vAlign w:val="center"/>
          </w:tcPr>
          <w:p w14:paraId="1C95DBA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50.53</w:t>
            </w:r>
          </w:p>
        </w:tc>
        <w:tc>
          <w:tcPr>
            <w:tcW w:w="0" w:type="auto"/>
            <w:shd w:val="clear" w:color="auto" w:fill="auto"/>
            <w:vAlign w:val="center"/>
          </w:tcPr>
          <w:p w14:paraId="3C1832B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3.84</w:t>
            </w:r>
          </w:p>
        </w:tc>
        <w:tc>
          <w:tcPr>
            <w:tcW w:w="0" w:type="auto"/>
            <w:shd w:val="clear" w:color="auto" w:fill="auto"/>
            <w:vAlign w:val="center"/>
          </w:tcPr>
          <w:p w14:paraId="075F68C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367.42</w:t>
            </w:r>
          </w:p>
        </w:tc>
        <w:tc>
          <w:tcPr>
            <w:tcW w:w="0" w:type="auto"/>
            <w:shd w:val="clear" w:color="auto" w:fill="auto"/>
            <w:vAlign w:val="center"/>
          </w:tcPr>
          <w:p w14:paraId="72439E9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78.16</w:t>
            </w:r>
          </w:p>
        </w:tc>
        <w:tc>
          <w:tcPr>
            <w:tcW w:w="0" w:type="auto"/>
            <w:shd w:val="clear" w:color="auto" w:fill="auto"/>
            <w:vAlign w:val="center"/>
          </w:tcPr>
          <w:p w14:paraId="2728E4B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9.09</w:t>
            </w:r>
          </w:p>
        </w:tc>
      </w:tr>
      <w:tr w:rsidR="0022717D" w:rsidRPr="002F69F6" w14:paraId="321F7701" w14:textId="77777777" w:rsidTr="00FE6ADE">
        <w:trPr>
          <w:trHeight w:val="278"/>
        </w:trPr>
        <w:tc>
          <w:tcPr>
            <w:tcW w:w="1161" w:type="dxa"/>
            <w:vMerge/>
          </w:tcPr>
          <w:p w14:paraId="6247931A"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6EE33890"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DFDF0A3"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32056E8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589.05</w:t>
            </w:r>
          </w:p>
        </w:tc>
        <w:tc>
          <w:tcPr>
            <w:tcW w:w="0" w:type="auto"/>
            <w:shd w:val="clear" w:color="auto" w:fill="auto"/>
            <w:vAlign w:val="center"/>
          </w:tcPr>
          <w:p w14:paraId="156D748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201.22</w:t>
            </w:r>
          </w:p>
        </w:tc>
        <w:tc>
          <w:tcPr>
            <w:tcW w:w="0" w:type="auto"/>
            <w:shd w:val="clear" w:color="auto" w:fill="auto"/>
            <w:vAlign w:val="center"/>
          </w:tcPr>
          <w:p w14:paraId="231B355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87.28</w:t>
            </w:r>
          </w:p>
        </w:tc>
        <w:tc>
          <w:tcPr>
            <w:tcW w:w="0" w:type="auto"/>
            <w:shd w:val="clear" w:color="auto" w:fill="auto"/>
            <w:vAlign w:val="center"/>
          </w:tcPr>
          <w:p w14:paraId="65D9C7C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611.06</w:t>
            </w:r>
          </w:p>
        </w:tc>
        <w:tc>
          <w:tcPr>
            <w:tcW w:w="0" w:type="auto"/>
            <w:shd w:val="clear" w:color="auto" w:fill="auto"/>
            <w:vAlign w:val="center"/>
          </w:tcPr>
          <w:p w14:paraId="6ED13B0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227.17</w:t>
            </w:r>
          </w:p>
        </w:tc>
        <w:tc>
          <w:tcPr>
            <w:tcW w:w="0" w:type="auto"/>
            <w:shd w:val="clear" w:color="auto" w:fill="auto"/>
            <w:vAlign w:val="center"/>
          </w:tcPr>
          <w:p w14:paraId="6BD3A9A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84.55</w:t>
            </w:r>
          </w:p>
        </w:tc>
      </w:tr>
      <w:tr w:rsidR="0022717D" w:rsidRPr="002F69F6" w14:paraId="601BCAB4" w14:textId="77777777" w:rsidTr="00FE6ADE">
        <w:trPr>
          <w:trHeight w:val="278"/>
        </w:trPr>
        <w:tc>
          <w:tcPr>
            <w:tcW w:w="1161" w:type="dxa"/>
            <w:vMerge/>
          </w:tcPr>
          <w:p w14:paraId="7C254264"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C70FF2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55F92234"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51A2171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662.38</w:t>
            </w:r>
          </w:p>
        </w:tc>
        <w:tc>
          <w:tcPr>
            <w:tcW w:w="0" w:type="auto"/>
            <w:shd w:val="clear" w:color="auto" w:fill="auto"/>
            <w:vAlign w:val="center"/>
          </w:tcPr>
          <w:p w14:paraId="525C539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382.14</w:t>
            </w:r>
          </w:p>
        </w:tc>
        <w:tc>
          <w:tcPr>
            <w:tcW w:w="0" w:type="auto"/>
            <w:shd w:val="clear" w:color="auto" w:fill="auto"/>
            <w:vAlign w:val="center"/>
          </w:tcPr>
          <w:p w14:paraId="3AFF0B2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327.98</w:t>
            </w:r>
          </w:p>
        </w:tc>
        <w:tc>
          <w:tcPr>
            <w:tcW w:w="0" w:type="auto"/>
            <w:shd w:val="clear" w:color="auto" w:fill="auto"/>
            <w:vAlign w:val="center"/>
          </w:tcPr>
          <w:p w14:paraId="655C1F2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667.68</w:t>
            </w:r>
          </w:p>
        </w:tc>
        <w:tc>
          <w:tcPr>
            <w:tcW w:w="0" w:type="auto"/>
            <w:shd w:val="clear" w:color="auto" w:fill="auto"/>
            <w:vAlign w:val="center"/>
          </w:tcPr>
          <w:p w14:paraId="1A23ED4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457.92</w:t>
            </w:r>
          </w:p>
        </w:tc>
        <w:tc>
          <w:tcPr>
            <w:tcW w:w="0" w:type="auto"/>
            <w:shd w:val="clear" w:color="auto" w:fill="auto"/>
            <w:vAlign w:val="center"/>
          </w:tcPr>
          <w:p w14:paraId="6F530CB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255.96</w:t>
            </w:r>
          </w:p>
        </w:tc>
      </w:tr>
      <w:tr w:rsidR="0022717D" w:rsidRPr="002F69F6" w14:paraId="05372832" w14:textId="77777777" w:rsidTr="00FE6ADE">
        <w:trPr>
          <w:trHeight w:val="278"/>
        </w:trPr>
        <w:tc>
          <w:tcPr>
            <w:tcW w:w="1161" w:type="dxa"/>
            <w:vMerge/>
          </w:tcPr>
          <w:p w14:paraId="253C4FC2"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2217" w:type="dxa"/>
            <w:vMerge w:val="restart"/>
            <w:shd w:val="clear" w:color="auto" w:fill="auto"/>
            <w:vAlign w:val="center"/>
          </w:tcPr>
          <w:p w14:paraId="15CC7C54"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a</w:t>
            </w:r>
            <w:r w:rsidRPr="0051380B">
              <w:rPr>
                <w:rFonts w:ascii="Times New Roman" w:eastAsia="等线" w:hAnsi="Times New Roman" w:cs="Times New Roman"/>
                <w:b/>
                <w:bCs/>
                <w:kern w:val="0"/>
                <w:sz w:val="20"/>
                <w:szCs w:val="20"/>
              </w:rPr>
              <w:t xml:space="preserve">verage-UPT </w:t>
            </w:r>
            <w:r>
              <w:rPr>
                <w:rFonts w:ascii="Times New Roman" w:eastAsia="等线" w:hAnsi="Times New Roman" w:cs="Times New Roman" w:hint="eastAsia"/>
                <w:b/>
                <w:bCs/>
                <w:color w:val="000000"/>
                <w:kern w:val="0"/>
                <w:sz w:val="20"/>
                <w:szCs w:val="20"/>
              </w:rPr>
              <w:t>CDF</w:t>
            </w:r>
          </w:p>
          <w:p w14:paraId="60CA547E" w14:textId="77777777" w:rsidR="0022717D" w:rsidRPr="0051380B" w:rsidRDefault="0022717D" w:rsidP="00FE6ADE">
            <w:pPr>
              <w:widowControl/>
              <w:jc w:val="center"/>
              <w:rPr>
                <w:rFonts w:ascii="Times New Roman" w:eastAsia="等线" w:hAnsi="Times New Roman" w:cs="Times New Roman"/>
                <w:b/>
                <w:bCs/>
                <w:kern w:val="0"/>
                <w:sz w:val="20"/>
                <w:szCs w:val="20"/>
              </w:rPr>
            </w:pPr>
          </w:p>
          <w:p w14:paraId="4D184588" w14:textId="77777777" w:rsidR="0022717D" w:rsidRPr="005B61E5" w:rsidRDefault="0022717D" w:rsidP="00FE6ADE">
            <w:pPr>
              <w:jc w:val="center"/>
              <w:rPr>
                <w:rFonts w:ascii="Times New Roman" w:eastAsia="等线" w:hAnsi="Times New Roman" w:cs="Times New Roman"/>
                <w:b/>
                <w:bCs/>
                <w:kern w:val="0"/>
                <w:sz w:val="20"/>
                <w:szCs w:val="20"/>
              </w:rPr>
            </w:pPr>
          </w:p>
        </w:tc>
        <w:tc>
          <w:tcPr>
            <w:tcW w:w="0" w:type="auto"/>
            <w:shd w:val="clear" w:color="auto" w:fill="auto"/>
            <w:vAlign w:val="center"/>
          </w:tcPr>
          <w:p w14:paraId="3730517E"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3B3158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240.44</w:t>
            </w:r>
          </w:p>
        </w:tc>
        <w:tc>
          <w:tcPr>
            <w:tcW w:w="0" w:type="auto"/>
            <w:shd w:val="clear" w:color="auto" w:fill="auto"/>
            <w:vAlign w:val="center"/>
          </w:tcPr>
          <w:p w14:paraId="184CE1B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94.35</w:t>
            </w:r>
          </w:p>
        </w:tc>
        <w:tc>
          <w:tcPr>
            <w:tcW w:w="0" w:type="auto"/>
            <w:shd w:val="clear" w:color="auto" w:fill="auto"/>
            <w:vAlign w:val="center"/>
          </w:tcPr>
          <w:p w14:paraId="587ADF0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50.82</w:t>
            </w:r>
          </w:p>
        </w:tc>
        <w:tc>
          <w:tcPr>
            <w:tcW w:w="0" w:type="auto"/>
            <w:shd w:val="clear" w:color="auto" w:fill="auto"/>
            <w:vAlign w:val="center"/>
          </w:tcPr>
          <w:p w14:paraId="7CCACAF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250.78</w:t>
            </w:r>
          </w:p>
        </w:tc>
        <w:tc>
          <w:tcPr>
            <w:tcW w:w="0" w:type="auto"/>
            <w:shd w:val="clear" w:color="auto" w:fill="auto"/>
            <w:vAlign w:val="center"/>
          </w:tcPr>
          <w:p w14:paraId="0AD91AC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140.06</w:t>
            </w:r>
          </w:p>
        </w:tc>
        <w:tc>
          <w:tcPr>
            <w:tcW w:w="0" w:type="auto"/>
            <w:shd w:val="clear" w:color="auto" w:fill="auto"/>
            <w:vAlign w:val="center"/>
          </w:tcPr>
          <w:p w14:paraId="45E5353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68.08</w:t>
            </w:r>
          </w:p>
        </w:tc>
      </w:tr>
      <w:tr w:rsidR="0022717D" w:rsidRPr="002F69F6" w14:paraId="03296A10" w14:textId="77777777" w:rsidTr="00FE6ADE">
        <w:trPr>
          <w:trHeight w:val="278"/>
        </w:trPr>
        <w:tc>
          <w:tcPr>
            <w:tcW w:w="1161" w:type="dxa"/>
            <w:vMerge/>
          </w:tcPr>
          <w:p w14:paraId="300DB5E5" w14:textId="77777777" w:rsidR="0022717D" w:rsidRPr="005B61E5" w:rsidRDefault="0022717D" w:rsidP="00FE6ADE">
            <w:pPr>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1907E0B8" w14:textId="77777777" w:rsidR="0022717D" w:rsidRPr="005B61E5" w:rsidRDefault="0022717D" w:rsidP="00FE6ADE">
            <w:pPr>
              <w:jc w:val="center"/>
              <w:rPr>
                <w:rFonts w:ascii="Times New Roman" w:eastAsia="等线" w:hAnsi="Times New Roman" w:cs="Times New Roman"/>
                <w:b/>
                <w:bCs/>
                <w:kern w:val="0"/>
                <w:sz w:val="20"/>
                <w:szCs w:val="20"/>
              </w:rPr>
            </w:pPr>
          </w:p>
        </w:tc>
        <w:tc>
          <w:tcPr>
            <w:tcW w:w="0" w:type="auto"/>
            <w:shd w:val="clear" w:color="auto" w:fill="auto"/>
            <w:vAlign w:val="center"/>
          </w:tcPr>
          <w:p w14:paraId="5E44B41B"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CBE51A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54.28</w:t>
            </w:r>
          </w:p>
        </w:tc>
        <w:tc>
          <w:tcPr>
            <w:tcW w:w="0" w:type="auto"/>
            <w:shd w:val="clear" w:color="auto" w:fill="auto"/>
            <w:vAlign w:val="center"/>
          </w:tcPr>
          <w:p w14:paraId="7C4FC92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3.98</w:t>
            </w:r>
          </w:p>
        </w:tc>
        <w:tc>
          <w:tcPr>
            <w:tcW w:w="0" w:type="auto"/>
            <w:shd w:val="clear" w:color="auto" w:fill="auto"/>
            <w:vAlign w:val="center"/>
          </w:tcPr>
          <w:p w14:paraId="1BE4308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0.40</w:t>
            </w:r>
          </w:p>
        </w:tc>
        <w:tc>
          <w:tcPr>
            <w:tcW w:w="0" w:type="auto"/>
            <w:shd w:val="clear" w:color="auto" w:fill="auto"/>
            <w:vAlign w:val="center"/>
          </w:tcPr>
          <w:p w14:paraId="1C25E18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59.76</w:t>
            </w:r>
          </w:p>
        </w:tc>
        <w:tc>
          <w:tcPr>
            <w:tcW w:w="0" w:type="auto"/>
            <w:shd w:val="clear" w:color="auto" w:fill="auto"/>
            <w:vAlign w:val="center"/>
          </w:tcPr>
          <w:p w14:paraId="744A3DB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9.68</w:t>
            </w:r>
          </w:p>
        </w:tc>
        <w:tc>
          <w:tcPr>
            <w:tcW w:w="0" w:type="auto"/>
            <w:shd w:val="clear" w:color="auto" w:fill="auto"/>
            <w:vAlign w:val="center"/>
          </w:tcPr>
          <w:p w14:paraId="5F2E02A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0.72</w:t>
            </w:r>
          </w:p>
        </w:tc>
      </w:tr>
      <w:tr w:rsidR="0022717D" w:rsidRPr="002F69F6" w14:paraId="0B898291" w14:textId="77777777" w:rsidTr="00FE6ADE">
        <w:trPr>
          <w:trHeight w:val="278"/>
        </w:trPr>
        <w:tc>
          <w:tcPr>
            <w:tcW w:w="1161" w:type="dxa"/>
            <w:vMerge/>
          </w:tcPr>
          <w:p w14:paraId="66D698AA" w14:textId="77777777" w:rsidR="0022717D" w:rsidRPr="005B61E5" w:rsidRDefault="0022717D" w:rsidP="00FE6ADE">
            <w:pPr>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51AB9C15" w14:textId="77777777" w:rsidR="0022717D" w:rsidRPr="005B61E5" w:rsidRDefault="0022717D" w:rsidP="00FE6ADE">
            <w:pPr>
              <w:jc w:val="center"/>
              <w:rPr>
                <w:rFonts w:ascii="Times New Roman" w:eastAsia="等线" w:hAnsi="Times New Roman" w:cs="Times New Roman"/>
                <w:b/>
                <w:bCs/>
                <w:kern w:val="0"/>
                <w:sz w:val="20"/>
                <w:szCs w:val="20"/>
              </w:rPr>
            </w:pPr>
          </w:p>
        </w:tc>
        <w:tc>
          <w:tcPr>
            <w:tcW w:w="0" w:type="auto"/>
            <w:shd w:val="clear" w:color="auto" w:fill="auto"/>
            <w:vAlign w:val="center"/>
          </w:tcPr>
          <w:p w14:paraId="3F8FB8CE"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07B1954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275.09</w:t>
            </w:r>
          </w:p>
        </w:tc>
        <w:tc>
          <w:tcPr>
            <w:tcW w:w="0" w:type="auto"/>
            <w:shd w:val="clear" w:color="auto" w:fill="auto"/>
            <w:vAlign w:val="center"/>
          </w:tcPr>
          <w:p w14:paraId="42B766A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77.02</w:t>
            </w:r>
          </w:p>
        </w:tc>
        <w:tc>
          <w:tcPr>
            <w:tcW w:w="0" w:type="auto"/>
            <w:shd w:val="clear" w:color="auto" w:fill="auto"/>
            <w:vAlign w:val="center"/>
          </w:tcPr>
          <w:p w14:paraId="10E9190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36.73</w:t>
            </w:r>
          </w:p>
        </w:tc>
        <w:tc>
          <w:tcPr>
            <w:tcW w:w="0" w:type="auto"/>
            <w:shd w:val="clear" w:color="auto" w:fill="auto"/>
            <w:vAlign w:val="center"/>
          </w:tcPr>
          <w:p w14:paraId="5972535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282.93</w:t>
            </w:r>
          </w:p>
        </w:tc>
        <w:tc>
          <w:tcPr>
            <w:tcW w:w="0" w:type="auto"/>
            <w:shd w:val="clear" w:color="auto" w:fill="auto"/>
            <w:vAlign w:val="center"/>
          </w:tcPr>
          <w:p w14:paraId="11F4587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133.52</w:t>
            </w:r>
          </w:p>
        </w:tc>
        <w:tc>
          <w:tcPr>
            <w:tcW w:w="0" w:type="auto"/>
            <w:shd w:val="clear" w:color="auto" w:fill="auto"/>
            <w:vAlign w:val="center"/>
          </w:tcPr>
          <w:p w14:paraId="65F1E27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52.12</w:t>
            </w:r>
          </w:p>
        </w:tc>
      </w:tr>
      <w:tr w:rsidR="0022717D" w:rsidRPr="002F69F6" w14:paraId="119585D0" w14:textId="77777777" w:rsidTr="00FE6ADE">
        <w:trPr>
          <w:trHeight w:val="278"/>
        </w:trPr>
        <w:tc>
          <w:tcPr>
            <w:tcW w:w="1161" w:type="dxa"/>
            <w:vMerge/>
          </w:tcPr>
          <w:p w14:paraId="3562A2E8" w14:textId="77777777" w:rsidR="0022717D" w:rsidRPr="0051380B"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24107AE5" w14:textId="77777777" w:rsidR="0022717D" w:rsidRPr="0051380B"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27476A26"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79C00E2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330.99</w:t>
            </w:r>
          </w:p>
        </w:tc>
        <w:tc>
          <w:tcPr>
            <w:tcW w:w="0" w:type="auto"/>
            <w:shd w:val="clear" w:color="auto" w:fill="auto"/>
            <w:vAlign w:val="center"/>
          </w:tcPr>
          <w:p w14:paraId="57EC63B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233.79</w:t>
            </w:r>
          </w:p>
        </w:tc>
        <w:tc>
          <w:tcPr>
            <w:tcW w:w="0" w:type="auto"/>
            <w:shd w:val="clear" w:color="auto" w:fill="auto"/>
            <w:vAlign w:val="center"/>
          </w:tcPr>
          <w:p w14:paraId="22B9F9B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145.29</w:t>
            </w:r>
          </w:p>
        </w:tc>
        <w:tc>
          <w:tcPr>
            <w:tcW w:w="0" w:type="auto"/>
            <w:shd w:val="clear" w:color="auto" w:fill="auto"/>
            <w:vAlign w:val="center"/>
          </w:tcPr>
          <w:p w14:paraId="53AE791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333.77</w:t>
            </w:r>
          </w:p>
        </w:tc>
        <w:tc>
          <w:tcPr>
            <w:tcW w:w="0" w:type="auto"/>
            <w:shd w:val="clear" w:color="auto" w:fill="auto"/>
            <w:vAlign w:val="center"/>
          </w:tcPr>
          <w:p w14:paraId="676922E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292.87</w:t>
            </w:r>
          </w:p>
        </w:tc>
        <w:tc>
          <w:tcPr>
            <w:tcW w:w="0" w:type="auto"/>
            <w:shd w:val="clear" w:color="auto" w:fill="auto"/>
            <w:vAlign w:val="center"/>
          </w:tcPr>
          <w:p w14:paraId="476BE74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184.28</w:t>
            </w:r>
          </w:p>
        </w:tc>
      </w:tr>
      <w:tr w:rsidR="0022717D" w:rsidRPr="002F69F6" w14:paraId="75CF83A3" w14:textId="77777777" w:rsidTr="00FE6ADE">
        <w:trPr>
          <w:trHeight w:val="278"/>
        </w:trPr>
        <w:tc>
          <w:tcPr>
            <w:tcW w:w="1161" w:type="dxa"/>
            <w:vMerge w:val="restart"/>
            <w:vAlign w:val="center"/>
          </w:tcPr>
          <w:p w14:paraId="303B344F" w14:textId="77777777" w:rsidR="0022717D" w:rsidRPr="002F69F6"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hint="eastAsia"/>
                <w:b/>
                <w:bCs/>
                <w:kern w:val="0"/>
                <w:sz w:val="20"/>
                <w:szCs w:val="20"/>
              </w:rPr>
              <w:t>Dynamic TDD</w:t>
            </w:r>
          </w:p>
        </w:tc>
        <w:tc>
          <w:tcPr>
            <w:tcW w:w="2217" w:type="dxa"/>
            <w:vMerge w:val="restart"/>
            <w:shd w:val="clear" w:color="auto" w:fill="auto"/>
            <w:vAlign w:val="center"/>
          </w:tcPr>
          <w:p w14:paraId="6A5299EE"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7DE83A7D"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118D75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8.19</w:t>
            </w:r>
          </w:p>
        </w:tc>
        <w:tc>
          <w:tcPr>
            <w:tcW w:w="0" w:type="auto"/>
            <w:shd w:val="clear" w:color="auto" w:fill="auto"/>
            <w:vAlign w:val="center"/>
          </w:tcPr>
          <w:p w14:paraId="410A80F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34.78</w:t>
            </w:r>
          </w:p>
        </w:tc>
        <w:tc>
          <w:tcPr>
            <w:tcW w:w="0" w:type="auto"/>
            <w:shd w:val="clear" w:color="auto" w:fill="auto"/>
            <w:vAlign w:val="center"/>
          </w:tcPr>
          <w:p w14:paraId="4B028BC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99.94</w:t>
            </w:r>
          </w:p>
        </w:tc>
        <w:tc>
          <w:tcPr>
            <w:tcW w:w="0" w:type="auto"/>
            <w:shd w:val="clear" w:color="auto" w:fill="auto"/>
            <w:vAlign w:val="center"/>
          </w:tcPr>
          <w:p w14:paraId="3BBA0BE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8.19</w:t>
            </w:r>
          </w:p>
        </w:tc>
        <w:tc>
          <w:tcPr>
            <w:tcW w:w="0" w:type="auto"/>
            <w:shd w:val="clear" w:color="auto" w:fill="auto"/>
            <w:vAlign w:val="center"/>
          </w:tcPr>
          <w:p w14:paraId="6B68050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34.78</w:t>
            </w:r>
          </w:p>
        </w:tc>
        <w:tc>
          <w:tcPr>
            <w:tcW w:w="0" w:type="auto"/>
            <w:shd w:val="clear" w:color="auto" w:fill="auto"/>
            <w:vAlign w:val="center"/>
          </w:tcPr>
          <w:p w14:paraId="10966C9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99.94</w:t>
            </w:r>
          </w:p>
        </w:tc>
      </w:tr>
      <w:tr w:rsidR="0022717D" w:rsidRPr="002F69F6" w14:paraId="006264AE" w14:textId="77777777" w:rsidTr="00FE6ADE">
        <w:trPr>
          <w:trHeight w:val="278"/>
        </w:trPr>
        <w:tc>
          <w:tcPr>
            <w:tcW w:w="1161" w:type="dxa"/>
            <w:vMerge/>
            <w:vAlign w:val="center"/>
          </w:tcPr>
          <w:p w14:paraId="34F9EE50"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733854B1"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315FE24"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0DC37DE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5.96</w:t>
            </w:r>
          </w:p>
        </w:tc>
        <w:tc>
          <w:tcPr>
            <w:tcW w:w="0" w:type="auto"/>
            <w:shd w:val="clear" w:color="auto" w:fill="auto"/>
            <w:vAlign w:val="center"/>
          </w:tcPr>
          <w:p w14:paraId="1FC0C93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6.39</w:t>
            </w:r>
          </w:p>
        </w:tc>
        <w:tc>
          <w:tcPr>
            <w:tcW w:w="0" w:type="auto"/>
            <w:shd w:val="clear" w:color="auto" w:fill="auto"/>
            <w:vAlign w:val="center"/>
          </w:tcPr>
          <w:p w14:paraId="41F386A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8.07</w:t>
            </w:r>
          </w:p>
        </w:tc>
        <w:tc>
          <w:tcPr>
            <w:tcW w:w="0" w:type="auto"/>
            <w:shd w:val="clear" w:color="auto" w:fill="auto"/>
            <w:vAlign w:val="center"/>
          </w:tcPr>
          <w:p w14:paraId="3681F92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5.96</w:t>
            </w:r>
          </w:p>
        </w:tc>
        <w:tc>
          <w:tcPr>
            <w:tcW w:w="0" w:type="auto"/>
            <w:shd w:val="clear" w:color="auto" w:fill="auto"/>
            <w:vAlign w:val="center"/>
          </w:tcPr>
          <w:p w14:paraId="333F4AD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6.39</w:t>
            </w:r>
          </w:p>
        </w:tc>
        <w:tc>
          <w:tcPr>
            <w:tcW w:w="0" w:type="auto"/>
            <w:shd w:val="clear" w:color="auto" w:fill="auto"/>
            <w:vAlign w:val="center"/>
          </w:tcPr>
          <w:p w14:paraId="1E28055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8.07</w:t>
            </w:r>
          </w:p>
        </w:tc>
      </w:tr>
      <w:tr w:rsidR="0022717D" w:rsidRPr="002F69F6" w14:paraId="49C4AD5E" w14:textId="77777777" w:rsidTr="00FE6ADE">
        <w:trPr>
          <w:trHeight w:val="278"/>
        </w:trPr>
        <w:tc>
          <w:tcPr>
            <w:tcW w:w="1161" w:type="dxa"/>
            <w:vMerge/>
            <w:vAlign w:val="center"/>
          </w:tcPr>
          <w:p w14:paraId="59BD1AE9"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46BE4339"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0C25BD1F"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ED518D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6.47</w:t>
            </w:r>
          </w:p>
        </w:tc>
        <w:tc>
          <w:tcPr>
            <w:tcW w:w="0" w:type="auto"/>
            <w:shd w:val="clear" w:color="auto" w:fill="auto"/>
            <w:vAlign w:val="center"/>
          </w:tcPr>
          <w:p w14:paraId="7025D97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16.88</w:t>
            </w:r>
          </w:p>
        </w:tc>
        <w:tc>
          <w:tcPr>
            <w:tcW w:w="0" w:type="auto"/>
            <w:shd w:val="clear" w:color="auto" w:fill="auto"/>
            <w:vAlign w:val="center"/>
          </w:tcPr>
          <w:p w14:paraId="7715D99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31.67</w:t>
            </w:r>
          </w:p>
        </w:tc>
        <w:tc>
          <w:tcPr>
            <w:tcW w:w="0" w:type="auto"/>
            <w:shd w:val="clear" w:color="auto" w:fill="auto"/>
            <w:vAlign w:val="center"/>
          </w:tcPr>
          <w:p w14:paraId="1C496AD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6.47</w:t>
            </w:r>
          </w:p>
        </w:tc>
        <w:tc>
          <w:tcPr>
            <w:tcW w:w="0" w:type="auto"/>
            <w:shd w:val="clear" w:color="auto" w:fill="auto"/>
            <w:vAlign w:val="center"/>
          </w:tcPr>
          <w:p w14:paraId="4793C29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16.88</w:t>
            </w:r>
          </w:p>
        </w:tc>
        <w:tc>
          <w:tcPr>
            <w:tcW w:w="0" w:type="auto"/>
            <w:shd w:val="clear" w:color="auto" w:fill="auto"/>
            <w:vAlign w:val="center"/>
          </w:tcPr>
          <w:p w14:paraId="0A9D25E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31.67</w:t>
            </w:r>
          </w:p>
        </w:tc>
      </w:tr>
      <w:tr w:rsidR="0022717D" w:rsidRPr="002F69F6" w14:paraId="436E3886" w14:textId="77777777" w:rsidTr="00FE6ADE">
        <w:trPr>
          <w:trHeight w:val="278"/>
        </w:trPr>
        <w:tc>
          <w:tcPr>
            <w:tcW w:w="1161" w:type="dxa"/>
            <w:vMerge/>
            <w:vAlign w:val="center"/>
          </w:tcPr>
          <w:p w14:paraId="193BD8CD" w14:textId="77777777" w:rsidR="0022717D" w:rsidRPr="0051380B"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27F8E84C" w14:textId="77777777" w:rsidR="0022717D" w:rsidRPr="0051380B"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12F46B74"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45CAEB5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23.40</w:t>
            </w:r>
          </w:p>
        </w:tc>
        <w:tc>
          <w:tcPr>
            <w:tcW w:w="0" w:type="auto"/>
            <w:shd w:val="clear" w:color="auto" w:fill="auto"/>
            <w:vAlign w:val="center"/>
          </w:tcPr>
          <w:p w14:paraId="14B2B31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284.00</w:t>
            </w:r>
          </w:p>
        </w:tc>
        <w:tc>
          <w:tcPr>
            <w:tcW w:w="0" w:type="auto"/>
            <w:shd w:val="clear" w:color="auto" w:fill="auto"/>
            <w:vAlign w:val="center"/>
          </w:tcPr>
          <w:p w14:paraId="268DF87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1010.58</w:t>
            </w:r>
          </w:p>
        </w:tc>
        <w:tc>
          <w:tcPr>
            <w:tcW w:w="0" w:type="auto"/>
            <w:shd w:val="clear" w:color="auto" w:fill="auto"/>
            <w:vAlign w:val="center"/>
          </w:tcPr>
          <w:p w14:paraId="2F82998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23.40</w:t>
            </w:r>
          </w:p>
        </w:tc>
        <w:tc>
          <w:tcPr>
            <w:tcW w:w="0" w:type="auto"/>
            <w:shd w:val="clear" w:color="auto" w:fill="auto"/>
            <w:vAlign w:val="center"/>
          </w:tcPr>
          <w:p w14:paraId="404943E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284.00</w:t>
            </w:r>
          </w:p>
        </w:tc>
        <w:tc>
          <w:tcPr>
            <w:tcW w:w="0" w:type="auto"/>
            <w:shd w:val="clear" w:color="auto" w:fill="auto"/>
            <w:vAlign w:val="center"/>
          </w:tcPr>
          <w:p w14:paraId="55C00AE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1010.58</w:t>
            </w:r>
          </w:p>
        </w:tc>
      </w:tr>
      <w:tr w:rsidR="0022717D" w:rsidRPr="002F69F6" w14:paraId="70599E39" w14:textId="77777777" w:rsidTr="00FE6ADE">
        <w:trPr>
          <w:trHeight w:val="278"/>
        </w:trPr>
        <w:tc>
          <w:tcPr>
            <w:tcW w:w="1161" w:type="dxa"/>
            <w:vMerge/>
            <w:vAlign w:val="center"/>
          </w:tcPr>
          <w:p w14:paraId="767B3DE6"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2217" w:type="dxa"/>
            <w:vMerge w:val="restart"/>
            <w:shd w:val="clear" w:color="auto" w:fill="auto"/>
            <w:vAlign w:val="center"/>
          </w:tcPr>
          <w:p w14:paraId="71029CDC"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hideMark/>
          </w:tcPr>
          <w:p w14:paraId="0C488AF4"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56075CD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8.71</w:t>
            </w:r>
          </w:p>
        </w:tc>
        <w:tc>
          <w:tcPr>
            <w:tcW w:w="0" w:type="auto"/>
            <w:shd w:val="clear" w:color="auto" w:fill="auto"/>
            <w:vAlign w:val="center"/>
          </w:tcPr>
          <w:p w14:paraId="7380EE9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64.07</w:t>
            </w:r>
          </w:p>
        </w:tc>
        <w:tc>
          <w:tcPr>
            <w:tcW w:w="0" w:type="auto"/>
            <w:shd w:val="clear" w:color="auto" w:fill="auto"/>
            <w:vAlign w:val="center"/>
          </w:tcPr>
          <w:p w14:paraId="344E95F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86.44</w:t>
            </w:r>
          </w:p>
        </w:tc>
        <w:tc>
          <w:tcPr>
            <w:tcW w:w="0" w:type="auto"/>
            <w:shd w:val="clear" w:color="auto" w:fill="auto"/>
            <w:vAlign w:val="center"/>
          </w:tcPr>
          <w:p w14:paraId="45DCD11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8.71</w:t>
            </w:r>
          </w:p>
        </w:tc>
        <w:tc>
          <w:tcPr>
            <w:tcW w:w="0" w:type="auto"/>
            <w:shd w:val="clear" w:color="auto" w:fill="auto"/>
            <w:vAlign w:val="center"/>
          </w:tcPr>
          <w:p w14:paraId="434F4D4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64.07</w:t>
            </w:r>
          </w:p>
        </w:tc>
        <w:tc>
          <w:tcPr>
            <w:tcW w:w="0" w:type="auto"/>
            <w:shd w:val="clear" w:color="auto" w:fill="auto"/>
            <w:vAlign w:val="center"/>
          </w:tcPr>
          <w:p w14:paraId="5455884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86.44</w:t>
            </w:r>
          </w:p>
        </w:tc>
      </w:tr>
      <w:tr w:rsidR="0022717D" w:rsidRPr="002F69F6" w14:paraId="16E4AF1A" w14:textId="77777777" w:rsidTr="00FE6ADE">
        <w:trPr>
          <w:trHeight w:val="278"/>
        </w:trPr>
        <w:tc>
          <w:tcPr>
            <w:tcW w:w="1161" w:type="dxa"/>
            <w:vMerge/>
          </w:tcPr>
          <w:p w14:paraId="3917E4C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64B04157"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58C79666"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7BE1A13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2.34</w:t>
            </w:r>
          </w:p>
        </w:tc>
        <w:tc>
          <w:tcPr>
            <w:tcW w:w="0" w:type="auto"/>
            <w:shd w:val="clear" w:color="auto" w:fill="auto"/>
            <w:vAlign w:val="center"/>
          </w:tcPr>
          <w:p w14:paraId="19F1C25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2.86</w:t>
            </w:r>
          </w:p>
        </w:tc>
        <w:tc>
          <w:tcPr>
            <w:tcW w:w="0" w:type="auto"/>
            <w:shd w:val="clear" w:color="auto" w:fill="auto"/>
            <w:vAlign w:val="center"/>
          </w:tcPr>
          <w:p w14:paraId="6AB9993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4.32</w:t>
            </w:r>
          </w:p>
        </w:tc>
        <w:tc>
          <w:tcPr>
            <w:tcW w:w="0" w:type="auto"/>
            <w:shd w:val="clear" w:color="auto" w:fill="auto"/>
            <w:vAlign w:val="center"/>
          </w:tcPr>
          <w:p w14:paraId="6D3888E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2.34</w:t>
            </w:r>
          </w:p>
        </w:tc>
        <w:tc>
          <w:tcPr>
            <w:tcW w:w="0" w:type="auto"/>
            <w:shd w:val="clear" w:color="auto" w:fill="auto"/>
            <w:vAlign w:val="center"/>
          </w:tcPr>
          <w:p w14:paraId="2CE82A2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2.86</w:t>
            </w:r>
          </w:p>
        </w:tc>
        <w:tc>
          <w:tcPr>
            <w:tcW w:w="0" w:type="auto"/>
            <w:shd w:val="clear" w:color="auto" w:fill="auto"/>
            <w:vAlign w:val="center"/>
          </w:tcPr>
          <w:p w14:paraId="61A520B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4.32</w:t>
            </w:r>
          </w:p>
        </w:tc>
      </w:tr>
      <w:tr w:rsidR="0022717D" w:rsidRPr="002F69F6" w14:paraId="11A33251" w14:textId="77777777" w:rsidTr="00FE6ADE">
        <w:trPr>
          <w:trHeight w:val="278"/>
        </w:trPr>
        <w:tc>
          <w:tcPr>
            <w:tcW w:w="1161" w:type="dxa"/>
            <w:vMerge/>
          </w:tcPr>
          <w:p w14:paraId="5E1E28C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460F13D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hideMark/>
          </w:tcPr>
          <w:p w14:paraId="4B78E5C3"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78134EB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4.24</w:t>
            </w:r>
          </w:p>
        </w:tc>
        <w:tc>
          <w:tcPr>
            <w:tcW w:w="0" w:type="auto"/>
            <w:shd w:val="clear" w:color="auto" w:fill="auto"/>
            <w:vAlign w:val="center"/>
          </w:tcPr>
          <w:p w14:paraId="17BEC8E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7.29</w:t>
            </w:r>
          </w:p>
        </w:tc>
        <w:tc>
          <w:tcPr>
            <w:tcW w:w="0" w:type="auto"/>
            <w:shd w:val="clear" w:color="auto" w:fill="auto"/>
            <w:vAlign w:val="center"/>
          </w:tcPr>
          <w:p w14:paraId="0D2CF47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12.75</w:t>
            </w:r>
          </w:p>
        </w:tc>
        <w:tc>
          <w:tcPr>
            <w:tcW w:w="0" w:type="auto"/>
            <w:shd w:val="clear" w:color="auto" w:fill="auto"/>
            <w:vAlign w:val="center"/>
          </w:tcPr>
          <w:p w14:paraId="10AC6BA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4.24</w:t>
            </w:r>
          </w:p>
        </w:tc>
        <w:tc>
          <w:tcPr>
            <w:tcW w:w="0" w:type="auto"/>
            <w:shd w:val="clear" w:color="auto" w:fill="auto"/>
            <w:vAlign w:val="center"/>
          </w:tcPr>
          <w:p w14:paraId="41ABA6E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7.29</w:t>
            </w:r>
          </w:p>
        </w:tc>
        <w:tc>
          <w:tcPr>
            <w:tcW w:w="0" w:type="auto"/>
            <w:shd w:val="clear" w:color="auto" w:fill="auto"/>
            <w:vAlign w:val="center"/>
          </w:tcPr>
          <w:p w14:paraId="712E208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12.75</w:t>
            </w:r>
          </w:p>
        </w:tc>
      </w:tr>
      <w:tr w:rsidR="0022717D" w:rsidRPr="002F69F6" w14:paraId="77E1D249" w14:textId="77777777" w:rsidTr="00FE6ADE">
        <w:trPr>
          <w:trHeight w:val="278"/>
        </w:trPr>
        <w:tc>
          <w:tcPr>
            <w:tcW w:w="1161" w:type="dxa"/>
            <w:vMerge/>
          </w:tcPr>
          <w:p w14:paraId="3CCDFB5B"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4530B929"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93C3155"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53D891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89.15</w:t>
            </w:r>
          </w:p>
        </w:tc>
        <w:tc>
          <w:tcPr>
            <w:tcW w:w="0" w:type="auto"/>
            <w:shd w:val="clear" w:color="auto" w:fill="auto"/>
            <w:vAlign w:val="center"/>
          </w:tcPr>
          <w:p w14:paraId="74C1BAF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781.96</w:t>
            </w:r>
          </w:p>
        </w:tc>
        <w:tc>
          <w:tcPr>
            <w:tcW w:w="0" w:type="auto"/>
            <w:shd w:val="clear" w:color="auto" w:fill="auto"/>
            <w:vAlign w:val="center"/>
          </w:tcPr>
          <w:p w14:paraId="472F17C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2045.03</w:t>
            </w:r>
          </w:p>
        </w:tc>
        <w:tc>
          <w:tcPr>
            <w:tcW w:w="0" w:type="auto"/>
            <w:shd w:val="clear" w:color="auto" w:fill="auto"/>
            <w:vAlign w:val="center"/>
          </w:tcPr>
          <w:p w14:paraId="74B0435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89.15</w:t>
            </w:r>
          </w:p>
        </w:tc>
        <w:tc>
          <w:tcPr>
            <w:tcW w:w="0" w:type="auto"/>
            <w:shd w:val="clear" w:color="auto" w:fill="auto"/>
            <w:vAlign w:val="center"/>
          </w:tcPr>
          <w:p w14:paraId="29158D0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781.96</w:t>
            </w:r>
          </w:p>
        </w:tc>
        <w:tc>
          <w:tcPr>
            <w:tcW w:w="0" w:type="auto"/>
            <w:shd w:val="clear" w:color="auto" w:fill="auto"/>
            <w:vAlign w:val="center"/>
          </w:tcPr>
          <w:p w14:paraId="3AD0D0A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2045.03</w:t>
            </w:r>
          </w:p>
        </w:tc>
      </w:tr>
      <w:tr w:rsidR="0022717D" w:rsidRPr="002F69F6" w14:paraId="0086DF74" w14:textId="77777777" w:rsidTr="00FE6ADE">
        <w:trPr>
          <w:trHeight w:val="278"/>
        </w:trPr>
        <w:tc>
          <w:tcPr>
            <w:tcW w:w="1161" w:type="dxa"/>
            <w:vMerge w:val="restart"/>
            <w:vAlign w:val="center"/>
          </w:tcPr>
          <w:p w14:paraId="2D4D3421" w14:textId="77777777" w:rsidR="0022717D" w:rsidRPr="005B61E5" w:rsidRDefault="0022717D" w:rsidP="00FE6ADE">
            <w:pPr>
              <w:widowControl/>
              <w:jc w:val="center"/>
              <w:rPr>
                <w:rFonts w:ascii="Times New Roman" w:eastAsia="等线" w:hAnsi="Times New Roman" w:cs="Times New Roman"/>
                <w:b/>
                <w:bCs/>
                <w:kern w:val="0"/>
                <w:sz w:val="20"/>
                <w:szCs w:val="20"/>
              </w:rPr>
            </w:pPr>
            <w:r>
              <w:rPr>
                <w:rFonts w:ascii="Times New Roman" w:eastAsia="等线" w:hAnsi="Times New Roman" w:cs="Times New Roman"/>
                <w:b/>
                <w:bCs/>
                <w:kern w:val="0"/>
                <w:sz w:val="20"/>
                <w:szCs w:val="20"/>
              </w:rPr>
              <w:t>S</w:t>
            </w:r>
            <w:r>
              <w:rPr>
                <w:rFonts w:ascii="Times New Roman" w:eastAsia="等线" w:hAnsi="Times New Roman" w:cs="Times New Roman" w:hint="eastAsia"/>
                <w:b/>
                <w:bCs/>
                <w:kern w:val="0"/>
                <w:sz w:val="20"/>
                <w:szCs w:val="20"/>
              </w:rPr>
              <w:t>emi-static SBFD</w:t>
            </w:r>
          </w:p>
        </w:tc>
        <w:tc>
          <w:tcPr>
            <w:tcW w:w="2217" w:type="dxa"/>
            <w:vMerge w:val="restart"/>
            <w:shd w:val="clear" w:color="auto" w:fill="auto"/>
            <w:vAlign w:val="center"/>
          </w:tcPr>
          <w:p w14:paraId="05D5A857"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70A7B69E"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6D15C14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9.27</w:t>
            </w:r>
          </w:p>
        </w:tc>
        <w:tc>
          <w:tcPr>
            <w:tcW w:w="0" w:type="auto"/>
            <w:shd w:val="clear" w:color="auto" w:fill="auto"/>
            <w:vAlign w:val="center"/>
          </w:tcPr>
          <w:p w14:paraId="76A3F68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58.93</w:t>
            </w:r>
          </w:p>
        </w:tc>
        <w:tc>
          <w:tcPr>
            <w:tcW w:w="0" w:type="auto"/>
            <w:shd w:val="clear" w:color="auto" w:fill="auto"/>
            <w:vAlign w:val="center"/>
          </w:tcPr>
          <w:p w14:paraId="0B35E5D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255.66</w:t>
            </w:r>
          </w:p>
        </w:tc>
        <w:tc>
          <w:tcPr>
            <w:tcW w:w="0" w:type="auto"/>
            <w:shd w:val="clear" w:color="auto" w:fill="auto"/>
            <w:vAlign w:val="center"/>
          </w:tcPr>
          <w:p w14:paraId="2DBE937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9.07</w:t>
            </w:r>
          </w:p>
        </w:tc>
        <w:tc>
          <w:tcPr>
            <w:tcW w:w="0" w:type="auto"/>
            <w:shd w:val="clear" w:color="auto" w:fill="auto"/>
            <w:vAlign w:val="center"/>
          </w:tcPr>
          <w:p w14:paraId="032BFE7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12.79</w:t>
            </w:r>
          </w:p>
        </w:tc>
        <w:tc>
          <w:tcPr>
            <w:tcW w:w="0" w:type="auto"/>
            <w:shd w:val="clear" w:color="auto" w:fill="auto"/>
            <w:vAlign w:val="center"/>
          </w:tcPr>
          <w:p w14:paraId="49CE0AF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30.11</w:t>
            </w:r>
          </w:p>
        </w:tc>
      </w:tr>
      <w:tr w:rsidR="0022717D" w:rsidRPr="002F69F6" w14:paraId="7050C4C7" w14:textId="77777777" w:rsidTr="00FE6ADE">
        <w:trPr>
          <w:trHeight w:val="278"/>
        </w:trPr>
        <w:tc>
          <w:tcPr>
            <w:tcW w:w="1161" w:type="dxa"/>
            <w:vMerge/>
          </w:tcPr>
          <w:p w14:paraId="51372115"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4AFD0875"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83A5009"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201D59D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6.54</w:t>
            </w:r>
          </w:p>
        </w:tc>
        <w:tc>
          <w:tcPr>
            <w:tcW w:w="0" w:type="auto"/>
            <w:shd w:val="clear" w:color="auto" w:fill="auto"/>
            <w:vAlign w:val="center"/>
          </w:tcPr>
          <w:p w14:paraId="210B53A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6.64</w:t>
            </w:r>
          </w:p>
        </w:tc>
        <w:tc>
          <w:tcPr>
            <w:tcW w:w="0" w:type="auto"/>
            <w:shd w:val="clear" w:color="auto" w:fill="auto"/>
            <w:vAlign w:val="center"/>
          </w:tcPr>
          <w:p w14:paraId="4A953EB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6.89</w:t>
            </w:r>
          </w:p>
        </w:tc>
        <w:tc>
          <w:tcPr>
            <w:tcW w:w="0" w:type="auto"/>
            <w:shd w:val="clear" w:color="auto" w:fill="auto"/>
            <w:vAlign w:val="center"/>
          </w:tcPr>
          <w:p w14:paraId="5A94589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6.54</w:t>
            </w:r>
          </w:p>
        </w:tc>
        <w:tc>
          <w:tcPr>
            <w:tcW w:w="0" w:type="auto"/>
            <w:shd w:val="clear" w:color="auto" w:fill="auto"/>
            <w:vAlign w:val="center"/>
          </w:tcPr>
          <w:p w14:paraId="0817455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6.59</w:t>
            </w:r>
          </w:p>
        </w:tc>
        <w:tc>
          <w:tcPr>
            <w:tcW w:w="0" w:type="auto"/>
            <w:shd w:val="clear" w:color="auto" w:fill="auto"/>
            <w:vAlign w:val="center"/>
          </w:tcPr>
          <w:p w14:paraId="7FCCD69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6.72</w:t>
            </w:r>
          </w:p>
        </w:tc>
      </w:tr>
      <w:tr w:rsidR="0022717D" w:rsidRPr="002F69F6" w14:paraId="05AC80A8" w14:textId="77777777" w:rsidTr="00FE6ADE">
        <w:trPr>
          <w:trHeight w:val="278"/>
        </w:trPr>
        <w:tc>
          <w:tcPr>
            <w:tcW w:w="1161" w:type="dxa"/>
            <w:vMerge/>
          </w:tcPr>
          <w:p w14:paraId="6599FE67"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5FC195D9"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209E9D45"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0004281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6.92</w:t>
            </w:r>
          </w:p>
        </w:tc>
        <w:tc>
          <w:tcPr>
            <w:tcW w:w="0" w:type="auto"/>
            <w:shd w:val="clear" w:color="auto" w:fill="auto"/>
            <w:vAlign w:val="center"/>
          </w:tcPr>
          <w:p w14:paraId="3A8229B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11.97</w:t>
            </w:r>
          </w:p>
        </w:tc>
        <w:tc>
          <w:tcPr>
            <w:tcW w:w="0" w:type="auto"/>
            <w:shd w:val="clear" w:color="auto" w:fill="auto"/>
            <w:vAlign w:val="center"/>
          </w:tcPr>
          <w:p w14:paraId="2E87DA0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35.63</w:t>
            </w:r>
          </w:p>
        </w:tc>
        <w:tc>
          <w:tcPr>
            <w:tcW w:w="0" w:type="auto"/>
            <w:shd w:val="clear" w:color="auto" w:fill="auto"/>
            <w:vAlign w:val="center"/>
          </w:tcPr>
          <w:p w14:paraId="2CC51AB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6.93</w:t>
            </w:r>
          </w:p>
        </w:tc>
        <w:tc>
          <w:tcPr>
            <w:tcW w:w="0" w:type="auto"/>
            <w:shd w:val="clear" w:color="auto" w:fill="auto"/>
            <w:vAlign w:val="center"/>
          </w:tcPr>
          <w:p w14:paraId="209F7B5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9.58</w:t>
            </w:r>
          </w:p>
        </w:tc>
        <w:tc>
          <w:tcPr>
            <w:tcW w:w="0" w:type="auto"/>
            <w:shd w:val="clear" w:color="auto" w:fill="auto"/>
            <w:vAlign w:val="center"/>
          </w:tcPr>
          <w:p w14:paraId="214C42D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16.97</w:t>
            </w:r>
          </w:p>
        </w:tc>
      </w:tr>
      <w:tr w:rsidR="0022717D" w:rsidRPr="002F69F6" w14:paraId="5EC490AD" w14:textId="77777777" w:rsidTr="00FE6ADE">
        <w:trPr>
          <w:trHeight w:val="278"/>
        </w:trPr>
        <w:tc>
          <w:tcPr>
            <w:tcW w:w="1161" w:type="dxa"/>
            <w:vMerge/>
          </w:tcPr>
          <w:p w14:paraId="45D06501"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66BFA523"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12F1E62"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67AD7A4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35.00</w:t>
            </w:r>
          </w:p>
        </w:tc>
        <w:tc>
          <w:tcPr>
            <w:tcW w:w="0" w:type="auto"/>
            <w:shd w:val="clear" w:color="auto" w:fill="auto"/>
            <w:vAlign w:val="center"/>
          </w:tcPr>
          <w:p w14:paraId="0539E0F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463.09</w:t>
            </w:r>
          </w:p>
        </w:tc>
        <w:tc>
          <w:tcPr>
            <w:tcW w:w="0" w:type="auto"/>
            <w:shd w:val="clear" w:color="auto" w:fill="auto"/>
            <w:vAlign w:val="center"/>
          </w:tcPr>
          <w:p w14:paraId="187873B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4335.59</w:t>
            </w:r>
          </w:p>
        </w:tc>
        <w:tc>
          <w:tcPr>
            <w:tcW w:w="0" w:type="auto"/>
            <w:shd w:val="clear" w:color="auto" w:fill="auto"/>
            <w:vAlign w:val="center"/>
          </w:tcPr>
          <w:p w14:paraId="5FFD1E3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23.83</w:t>
            </w:r>
          </w:p>
        </w:tc>
        <w:tc>
          <w:tcPr>
            <w:tcW w:w="0" w:type="auto"/>
            <w:shd w:val="clear" w:color="auto" w:fill="auto"/>
            <w:vAlign w:val="center"/>
          </w:tcPr>
          <w:p w14:paraId="0C7CBD7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49.37</w:t>
            </w:r>
          </w:p>
        </w:tc>
        <w:tc>
          <w:tcPr>
            <w:tcW w:w="0" w:type="auto"/>
            <w:shd w:val="clear" w:color="auto" w:fill="auto"/>
            <w:vAlign w:val="center"/>
          </w:tcPr>
          <w:p w14:paraId="287D020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169.91</w:t>
            </w:r>
          </w:p>
        </w:tc>
      </w:tr>
      <w:tr w:rsidR="0022717D" w:rsidRPr="002F69F6" w14:paraId="488D1BBA" w14:textId="77777777" w:rsidTr="00FE6ADE">
        <w:trPr>
          <w:trHeight w:val="278"/>
        </w:trPr>
        <w:tc>
          <w:tcPr>
            <w:tcW w:w="1161" w:type="dxa"/>
            <w:vMerge/>
          </w:tcPr>
          <w:p w14:paraId="35EF2287"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val="restart"/>
            <w:shd w:val="clear" w:color="auto" w:fill="auto"/>
            <w:vAlign w:val="center"/>
          </w:tcPr>
          <w:p w14:paraId="320C5B2D"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1F12A7CA"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29BBAD1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17.30</w:t>
            </w:r>
          </w:p>
        </w:tc>
        <w:tc>
          <w:tcPr>
            <w:tcW w:w="0" w:type="auto"/>
            <w:shd w:val="clear" w:color="auto" w:fill="auto"/>
            <w:vAlign w:val="center"/>
          </w:tcPr>
          <w:p w14:paraId="1FEB90B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144.94</w:t>
            </w:r>
          </w:p>
        </w:tc>
        <w:tc>
          <w:tcPr>
            <w:tcW w:w="0" w:type="auto"/>
            <w:shd w:val="clear" w:color="auto" w:fill="auto"/>
            <w:vAlign w:val="center"/>
          </w:tcPr>
          <w:p w14:paraId="2B1A812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466.10</w:t>
            </w:r>
          </w:p>
        </w:tc>
        <w:tc>
          <w:tcPr>
            <w:tcW w:w="0" w:type="auto"/>
            <w:shd w:val="clear" w:color="auto" w:fill="auto"/>
            <w:vAlign w:val="center"/>
          </w:tcPr>
          <w:p w14:paraId="32D9D7D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32.80</w:t>
            </w:r>
          </w:p>
        </w:tc>
        <w:tc>
          <w:tcPr>
            <w:tcW w:w="0" w:type="auto"/>
            <w:shd w:val="clear" w:color="auto" w:fill="auto"/>
            <w:vAlign w:val="center"/>
          </w:tcPr>
          <w:p w14:paraId="6A3A13B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95.36</w:t>
            </w:r>
          </w:p>
        </w:tc>
        <w:tc>
          <w:tcPr>
            <w:tcW w:w="0" w:type="auto"/>
            <w:shd w:val="clear" w:color="auto" w:fill="auto"/>
            <w:vAlign w:val="center"/>
          </w:tcPr>
          <w:p w14:paraId="51125D2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373.22</w:t>
            </w:r>
          </w:p>
        </w:tc>
      </w:tr>
      <w:tr w:rsidR="0022717D" w:rsidRPr="002F69F6" w14:paraId="6D5E9266" w14:textId="77777777" w:rsidTr="00FE6ADE">
        <w:trPr>
          <w:trHeight w:val="278"/>
        </w:trPr>
        <w:tc>
          <w:tcPr>
            <w:tcW w:w="1161" w:type="dxa"/>
            <w:vMerge/>
          </w:tcPr>
          <w:p w14:paraId="686D97FE"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4F6CDAEA"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E173593"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7B6F17D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6.15</w:t>
            </w:r>
          </w:p>
        </w:tc>
        <w:tc>
          <w:tcPr>
            <w:tcW w:w="0" w:type="auto"/>
            <w:shd w:val="clear" w:color="auto" w:fill="auto"/>
            <w:vAlign w:val="center"/>
          </w:tcPr>
          <w:p w14:paraId="6FF1E82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7.54</w:t>
            </w:r>
          </w:p>
        </w:tc>
        <w:tc>
          <w:tcPr>
            <w:tcW w:w="0" w:type="auto"/>
            <w:shd w:val="clear" w:color="auto" w:fill="auto"/>
            <w:vAlign w:val="center"/>
          </w:tcPr>
          <w:p w14:paraId="2E64B6D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10.66</w:t>
            </w:r>
          </w:p>
        </w:tc>
        <w:tc>
          <w:tcPr>
            <w:tcW w:w="0" w:type="auto"/>
            <w:shd w:val="clear" w:color="auto" w:fill="auto"/>
            <w:vAlign w:val="center"/>
          </w:tcPr>
          <w:p w14:paraId="68C6AA9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6.15</w:t>
            </w:r>
          </w:p>
        </w:tc>
        <w:tc>
          <w:tcPr>
            <w:tcW w:w="0" w:type="auto"/>
            <w:shd w:val="clear" w:color="auto" w:fill="auto"/>
            <w:vAlign w:val="center"/>
          </w:tcPr>
          <w:p w14:paraId="288A8EC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6.85</w:t>
            </w:r>
          </w:p>
        </w:tc>
        <w:tc>
          <w:tcPr>
            <w:tcW w:w="0" w:type="auto"/>
            <w:shd w:val="clear" w:color="auto" w:fill="auto"/>
            <w:vAlign w:val="center"/>
          </w:tcPr>
          <w:p w14:paraId="6694968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9.44</w:t>
            </w:r>
          </w:p>
        </w:tc>
      </w:tr>
      <w:tr w:rsidR="0022717D" w:rsidRPr="002F69F6" w14:paraId="29892983" w14:textId="77777777" w:rsidTr="00FE6ADE">
        <w:trPr>
          <w:trHeight w:val="278"/>
        </w:trPr>
        <w:tc>
          <w:tcPr>
            <w:tcW w:w="1161" w:type="dxa"/>
            <w:vMerge/>
          </w:tcPr>
          <w:p w14:paraId="60235474"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466BDAA7"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32B023D1"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2A5AD90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8.24</w:t>
            </w:r>
          </w:p>
        </w:tc>
        <w:tc>
          <w:tcPr>
            <w:tcW w:w="0" w:type="auto"/>
            <w:shd w:val="clear" w:color="auto" w:fill="auto"/>
            <w:vAlign w:val="center"/>
          </w:tcPr>
          <w:p w14:paraId="7A449BA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20.25</w:t>
            </w:r>
          </w:p>
        </w:tc>
        <w:tc>
          <w:tcPr>
            <w:tcW w:w="0" w:type="auto"/>
            <w:shd w:val="clear" w:color="auto" w:fill="auto"/>
            <w:vAlign w:val="center"/>
          </w:tcPr>
          <w:p w14:paraId="351586F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79.64</w:t>
            </w:r>
          </w:p>
        </w:tc>
        <w:tc>
          <w:tcPr>
            <w:tcW w:w="0" w:type="auto"/>
            <w:shd w:val="clear" w:color="auto" w:fill="auto"/>
            <w:vAlign w:val="center"/>
          </w:tcPr>
          <w:p w14:paraId="15E80F2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8.54</w:t>
            </w:r>
          </w:p>
        </w:tc>
        <w:tc>
          <w:tcPr>
            <w:tcW w:w="0" w:type="auto"/>
            <w:shd w:val="clear" w:color="auto" w:fill="auto"/>
            <w:vAlign w:val="center"/>
          </w:tcPr>
          <w:p w14:paraId="0299CE9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18.75</w:t>
            </w:r>
          </w:p>
        </w:tc>
        <w:tc>
          <w:tcPr>
            <w:tcW w:w="0" w:type="auto"/>
            <w:shd w:val="clear" w:color="auto" w:fill="auto"/>
            <w:vAlign w:val="center"/>
          </w:tcPr>
          <w:p w14:paraId="6198448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70.74</w:t>
            </w:r>
          </w:p>
        </w:tc>
      </w:tr>
      <w:tr w:rsidR="0022717D" w:rsidRPr="002F69F6" w14:paraId="50FAE76B" w14:textId="77777777" w:rsidTr="00FE6ADE">
        <w:trPr>
          <w:trHeight w:val="278"/>
        </w:trPr>
        <w:tc>
          <w:tcPr>
            <w:tcW w:w="1161" w:type="dxa"/>
            <w:vMerge/>
          </w:tcPr>
          <w:p w14:paraId="0E0A61DB"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3F58CB2D"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4C77552A"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190B019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193.40</w:t>
            </w:r>
          </w:p>
        </w:tc>
        <w:tc>
          <w:tcPr>
            <w:tcW w:w="0" w:type="auto"/>
            <w:shd w:val="clear" w:color="auto" w:fill="auto"/>
            <w:vAlign w:val="center"/>
          </w:tcPr>
          <w:p w14:paraId="5649468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2319.27</w:t>
            </w:r>
          </w:p>
        </w:tc>
        <w:tc>
          <w:tcPr>
            <w:tcW w:w="0" w:type="auto"/>
            <w:shd w:val="clear" w:color="auto" w:fill="auto"/>
            <w:vAlign w:val="center"/>
          </w:tcPr>
          <w:p w14:paraId="5422FA1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6462.09</w:t>
            </w:r>
          </w:p>
        </w:tc>
        <w:tc>
          <w:tcPr>
            <w:tcW w:w="0" w:type="auto"/>
            <w:shd w:val="clear" w:color="auto" w:fill="auto"/>
            <w:vAlign w:val="center"/>
          </w:tcPr>
          <w:p w14:paraId="5CE015E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171.51</w:t>
            </w:r>
          </w:p>
        </w:tc>
        <w:tc>
          <w:tcPr>
            <w:tcW w:w="0" w:type="auto"/>
            <w:shd w:val="clear" w:color="auto" w:fill="auto"/>
            <w:vAlign w:val="center"/>
          </w:tcPr>
          <w:p w14:paraId="1BB5DDF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1346.73</w:t>
            </w:r>
          </w:p>
        </w:tc>
        <w:tc>
          <w:tcPr>
            <w:tcW w:w="0" w:type="auto"/>
            <w:shd w:val="clear" w:color="auto" w:fill="auto"/>
            <w:vAlign w:val="center"/>
          </w:tcPr>
          <w:p w14:paraId="2B1147C4"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5214.66</w:t>
            </w:r>
          </w:p>
        </w:tc>
      </w:tr>
      <w:tr w:rsidR="0022717D" w:rsidRPr="002F69F6" w14:paraId="65BDD6E8" w14:textId="77777777" w:rsidTr="00FE6ADE">
        <w:trPr>
          <w:trHeight w:val="278"/>
        </w:trPr>
        <w:tc>
          <w:tcPr>
            <w:tcW w:w="1161" w:type="dxa"/>
            <w:vMerge w:val="restart"/>
            <w:vAlign w:val="center"/>
          </w:tcPr>
          <w:p w14:paraId="448CDD12" w14:textId="77777777" w:rsidR="0022717D" w:rsidRPr="002F69F6" w:rsidRDefault="0022717D" w:rsidP="00FE6ADE">
            <w:pPr>
              <w:widowControl/>
              <w:jc w:val="center"/>
              <w:rPr>
                <w:rFonts w:ascii="Times New Roman" w:eastAsia="等线" w:hAnsi="Times New Roman" w:cs="Times New Roman"/>
                <w:b/>
                <w:bCs/>
                <w:kern w:val="0"/>
                <w:sz w:val="20"/>
                <w:szCs w:val="20"/>
              </w:rPr>
            </w:pPr>
            <w:r w:rsidRPr="008614F5">
              <w:rPr>
                <w:rFonts w:ascii="Times New Roman" w:eastAsia="等线" w:hAnsi="Times New Roman" w:cs="Times New Roman"/>
                <w:b/>
                <w:bCs/>
                <w:kern w:val="0"/>
                <w:sz w:val="20"/>
                <w:szCs w:val="20"/>
              </w:rPr>
              <w:t>Dynamic SBFD</w:t>
            </w:r>
          </w:p>
        </w:tc>
        <w:tc>
          <w:tcPr>
            <w:tcW w:w="2217" w:type="dxa"/>
            <w:vMerge w:val="restart"/>
            <w:shd w:val="clear" w:color="auto" w:fill="auto"/>
            <w:vAlign w:val="center"/>
          </w:tcPr>
          <w:p w14:paraId="6B09D646"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DL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736E3A5B"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66C1A9B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9.90</w:t>
            </w:r>
          </w:p>
        </w:tc>
        <w:tc>
          <w:tcPr>
            <w:tcW w:w="0" w:type="auto"/>
            <w:shd w:val="clear" w:color="auto" w:fill="auto"/>
            <w:vAlign w:val="center"/>
          </w:tcPr>
          <w:p w14:paraId="2E98F101"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82.70</w:t>
            </w:r>
          </w:p>
        </w:tc>
        <w:tc>
          <w:tcPr>
            <w:tcW w:w="0" w:type="auto"/>
            <w:shd w:val="clear" w:color="auto" w:fill="auto"/>
            <w:vAlign w:val="center"/>
          </w:tcPr>
          <w:p w14:paraId="3C62823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322.70</w:t>
            </w:r>
          </w:p>
        </w:tc>
        <w:tc>
          <w:tcPr>
            <w:tcW w:w="0" w:type="auto"/>
            <w:shd w:val="clear" w:color="auto" w:fill="auto"/>
            <w:vAlign w:val="center"/>
          </w:tcPr>
          <w:p w14:paraId="2A29489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7.84</w:t>
            </w:r>
          </w:p>
        </w:tc>
        <w:tc>
          <w:tcPr>
            <w:tcW w:w="0" w:type="auto"/>
            <w:shd w:val="clear" w:color="auto" w:fill="auto"/>
            <w:vAlign w:val="center"/>
          </w:tcPr>
          <w:p w14:paraId="0CD200C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36.07</w:t>
            </w:r>
          </w:p>
        </w:tc>
        <w:tc>
          <w:tcPr>
            <w:tcW w:w="0" w:type="auto"/>
            <w:shd w:val="clear" w:color="auto" w:fill="auto"/>
            <w:vAlign w:val="center"/>
          </w:tcPr>
          <w:p w14:paraId="6F748FC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249.87</w:t>
            </w:r>
          </w:p>
        </w:tc>
      </w:tr>
      <w:tr w:rsidR="0022717D" w:rsidRPr="002F69F6" w14:paraId="1C7B3FA8" w14:textId="77777777" w:rsidTr="00FE6ADE">
        <w:trPr>
          <w:trHeight w:val="278"/>
        </w:trPr>
        <w:tc>
          <w:tcPr>
            <w:tcW w:w="1161" w:type="dxa"/>
            <w:vMerge/>
          </w:tcPr>
          <w:p w14:paraId="3EEA72E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4346BB9E"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0B9882FB"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74E57DD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5.53</w:t>
            </w:r>
          </w:p>
        </w:tc>
        <w:tc>
          <w:tcPr>
            <w:tcW w:w="0" w:type="auto"/>
            <w:shd w:val="clear" w:color="auto" w:fill="auto"/>
            <w:vAlign w:val="center"/>
          </w:tcPr>
          <w:p w14:paraId="2319BD2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8.14</w:t>
            </w:r>
          </w:p>
        </w:tc>
        <w:tc>
          <w:tcPr>
            <w:tcW w:w="0" w:type="auto"/>
            <w:shd w:val="clear" w:color="auto" w:fill="auto"/>
            <w:vAlign w:val="center"/>
          </w:tcPr>
          <w:p w14:paraId="2D7B755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8.71</w:t>
            </w:r>
          </w:p>
        </w:tc>
        <w:tc>
          <w:tcPr>
            <w:tcW w:w="0" w:type="auto"/>
            <w:shd w:val="clear" w:color="auto" w:fill="auto"/>
            <w:vAlign w:val="center"/>
          </w:tcPr>
          <w:p w14:paraId="7451461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5.52</w:t>
            </w:r>
          </w:p>
        </w:tc>
        <w:tc>
          <w:tcPr>
            <w:tcW w:w="0" w:type="auto"/>
            <w:shd w:val="clear" w:color="auto" w:fill="auto"/>
            <w:vAlign w:val="center"/>
          </w:tcPr>
          <w:p w14:paraId="6CFB0F7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6.85</w:t>
            </w:r>
          </w:p>
        </w:tc>
        <w:tc>
          <w:tcPr>
            <w:tcW w:w="0" w:type="auto"/>
            <w:shd w:val="clear" w:color="auto" w:fill="auto"/>
            <w:vAlign w:val="center"/>
          </w:tcPr>
          <w:p w14:paraId="768D0EB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11.08</w:t>
            </w:r>
          </w:p>
        </w:tc>
      </w:tr>
      <w:tr w:rsidR="0022717D" w:rsidRPr="002F69F6" w14:paraId="1D08AAA4" w14:textId="77777777" w:rsidTr="00FE6ADE">
        <w:trPr>
          <w:trHeight w:val="278"/>
        </w:trPr>
        <w:tc>
          <w:tcPr>
            <w:tcW w:w="1161" w:type="dxa"/>
            <w:vMerge/>
          </w:tcPr>
          <w:p w14:paraId="3F45BF29"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71C36B6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70FC0A48"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10237175"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6.47</w:t>
            </w:r>
          </w:p>
        </w:tc>
        <w:tc>
          <w:tcPr>
            <w:tcW w:w="0" w:type="auto"/>
            <w:shd w:val="clear" w:color="auto" w:fill="auto"/>
            <w:vAlign w:val="center"/>
          </w:tcPr>
          <w:p w14:paraId="3AC44E6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21.98</w:t>
            </w:r>
          </w:p>
        </w:tc>
        <w:tc>
          <w:tcPr>
            <w:tcW w:w="0" w:type="auto"/>
            <w:shd w:val="clear" w:color="auto" w:fill="auto"/>
            <w:vAlign w:val="center"/>
          </w:tcPr>
          <w:p w14:paraId="17FF8D8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67.82</w:t>
            </w:r>
          </w:p>
        </w:tc>
        <w:tc>
          <w:tcPr>
            <w:tcW w:w="0" w:type="auto"/>
            <w:shd w:val="clear" w:color="auto" w:fill="auto"/>
            <w:vAlign w:val="center"/>
          </w:tcPr>
          <w:p w14:paraId="41E5F11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6.11</w:t>
            </w:r>
          </w:p>
        </w:tc>
        <w:tc>
          <w:tcPr>
            <w:tcW w:w="0" w:type="auto"/>
            <w:shd w:val="clear" w:color="auto" w:fill="auto"/>
            <w:vAlign w:val="center"/>
          </w:tcPr>
          <w:p w14:paraId="2D5E4F1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19.14</w:t>
            </w:r>
          </w:p>
        </w:tc>
        <w:tc>
          <w:tcPr>
            <w:tcW w:w="0" w:type="auto"/>
            <w:shd w:val="clear" w:color="auto" w:fill="auto"/>
            <w:vAlign w:val="center"/>
          </w:tcPr>
          <w:p w14:paraId="160D733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70.35</w:t>
            </w:r>
          </w:p>
        </w:tc>
      </w:tr>
      <w:tr w:rsidR="0022717D" w:rsidRPr="002F69F6" w14:paraId="3EE802C9" w14:textId="77777777" w:rsidTr="00FE6ADE">
        <w:trPr>
          <w:trHeight w:val="278"/>
        </w:trPr>
        <w:tc>
          <w:tcPr>
            <w:tcW w:w="1161" w:type="dxa"/>
            <w:vMerge/>
          </w:tcPr>
          <w:p w14:paraId="708723E0"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0B784176"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F7413BA"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43258177"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46.40</w:t>
            </w:r>
          </w:p>
        </w:tc>
        <w:tc>
          <w:tcPr>
            <w:tcW w:w="0" w:type="auto"/>
            <w:shd w:val="clear" w:color="auto" w:fill="auto"/>
            <w:vAlign w:val="center"/>
          </w:tcPr>
          <w:p w14:paraId="10E4833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1012.09</w:t>
            </w:r>
          </w:p>
        </w:tc>
        <w:tc>
          <w:tcPr>
            <w:tcW w:w="0" w:type="auto"/>
            <w:shd w:val="clear" w:color="auto" w:fill="auto"/>
            <w:vAlign w:val="center"/>
          </w:tcPr>
          <w:p w14:paraId="298B2F79"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4122.61</w:t>
            </w:r>
          </w:p>
        </w:tc>
        <w:tc>
          <w:tcPr>
            <w:tcW w:w="0" w:type="auto"/>
            <w:shd w:val="clear" w:color="auto" w:fill="auto"/>
            <w:vAlign w:val="center"/>
          </w:tcPr>
          <w:p w14:paraId="5BA901E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23.78</w:t>
            </w:r>
          </w:p>
        </w:tc>
        <w:tc>
          <w:tcPr>
            <w:tcW w:w="0" w:type="auto"/>
            <w:shd w:val="clear" w:color="auto" w:fill="auto"/>
            <w:vAlign w:val="center"/>
          </w:tcPr>
          <w:p w14:paraId="7DBB100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286.98</w:t>
            </w:r>
          </w:p>
        </w:tc>
        <w:tc>
          <w:tcPr>
            <w:tcW w:w="0" w:type="auto"/>
            <w:shd w:val="clear" w:color="auto" w:fill="auto"/>
            <w:vAlign w:val="center"/>
          </w:tcPr>
          <w:p w14:paraId="0C62A1D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2786.33</w:t>
            </w:r>
          </w:p>
        </w:tc>
      </w:tr>
      <w:tr w:rsidR="0022717D" w:rsidRPr="002F69F6" w14:paraId="136075DF" w14:textId="77777777" w:rsidTr="00FE6ADE">
        <w:trPr>
          <w:trHeight w:val="278"/>
        </w:trPr>
        <w:tc>
          <w:tcPr>
            <w:tcW w:w="1161" w:type="dxa"/>
            <w:vMerge/>
          </w:tcPr>
          <w:p w14:paraId="65BFA3A5" w14:textId="77777777" w:rsidR="0022717D" w:rsidRPr="002F69F6" w:rsidRDefault="0022717D" w:rsidP="00FE6ADE">
            <w:pPr>
              <w:widowControl/>
              <w:jc w:val="center"/>
              <w:rPr>
                <w:rFonts w:ascii="Times New Roman" w:eastAsia="等线" w:hAnsi="Times New Roman" w:cs="Times New Roman"/>
                <w:b/>
                <w:bCs/>
                <w:kern w:val="0"/>
                <w:sz w:val="20"/>
                <w:szCs w:val="20"/>
              </w:rPr>
            </w:pPr>
          </w:p>
        </w:tc>
        <w:tc>
          <w:tcPr>
            <w:tcW w:w="2217" w:type="dxa"/>
            <w:vMerge w:val="restart"/>
            <w:shd w:val="clear" w:color="auto" w:fill="auto"/>
            <w:vAlign w:val="center"/>
          </w:tcPr>
          <w:p w14:paraId="03F5EDDA"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2F69F6">
              <w:rPr>
                <w:rFonts w:ascii="Times New Roman" w:eastAsia="等线" w:hAnsi="Times New Roman" w:cs="Times New Roman"/>
                <w:b/>
                <w:bCs/>
                <w:kern w:val="0"/>
                <w:sz w:val="20"/>
                <w:szCs w:val="20"/>
              </w:rPr>
              <w:t>UL p</w:t>
            </w:r>
            <w:r w:rsidRPr="0051380B">
              <w:rPr>
                <w:rFonts w:ascii="Times New Roman" w:eastAsia="等线" w:hAnsi="Times New Roman" w:cs="Times New Roman"/>
                <w:b/>
                <w:bCs/>
                <w:kern w:val="0"/>
                <w:sz w:val="20"/>
                <w:szCs w:val="20"/>
              </w:rPr>
              <w:t xml:space="preserve">acket-Latency </w:t>
            </w:r>
            <w:r>
              <w:rPr>
                <w:rFonts w:ascii="Times New Roman" w:eastAsia="等线" w:hAnsi="Times New Roman" w:cs="Times New Roman" w:hint="eastAsia"/>
                <w:b/>
                <w:bCs/>
                <w:color w:val="000000"/>
                <w:kern w:val="0"/>
                <w:sz w:val="20"/>
                <w:szCs w:val="20"/>
              </w:rPr>
              <w:t>CDF</w:t>
            </w:r>
          </w:p>
        </w:tc>
        <w:tc>
          <w:tcPr>
            <w:tcW w:w="0" w:type="auto"/>
            <w:shd w:val="clear" w:color="auto" w:fill="auto"/>
            <w:vAlign w:val="center"/>
          </w:tcPr>
          <w:p w14:paraId="0CB26FCF"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Mean</w:t>
            </w:r>
          </w:p>
        </w:tc>
        <w:tc>
          <w:tcPr>
            <w:tcW w:w="0" w:type="auto"/>
            <w:shd w:val="clear" w:color="auto" w:fill="auto"/>
            <w:vAlign w:val="center"/>
          </w:tcPr>
          <w:p w14:paraId="347800BD"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17.68</w:t>
            </w:r>
          </w:p>
        </w:tc>
        <w:tc>
          <w:tcPr>
            <w:tcW w:w="0" w:type="auto"/>
            <w:shd w:val="clear" w:color="auto" w:fill="auto"/>
            <w:vAlign w:val="center"/>
          </w:tcPr>
          <w:p w14:paraId="7AC1106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92.94</w:t>
            </w:r>
          </w:p>
        </w:tc>
        <w:tc>
          <w:tcPr>
            <w:tcW w:w="0" w:type="auto"/>
            <w:shd w:val="clear" w:color="auto" w:fill="auto"/>
            <w:vAlign w:val="center"/>
          </w:tcPr>
          <w:p w14:paraId="5B9F0CAB"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253.00</w:t>
            </w:r>
          </w:p>
        </w:tc>
        <w:tc>
          <w:tcPr>
            <w:tcW w:w="0" w:type="auto"/>
            <w:shd w:val="clear" w:color="auto" w:fill="auto"/>
            <w:vAlign w:val="center"/>
          </w:tcPr>
          <w:p w14:paraId="7FB5E07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7.98</w:t>
            </w:r>
          </w:p>
        </w:tc>
        <w:tc>
          <w:tcPr>
            <w:tcW w:w="0" w:type="auto"/>
            <w:shd w:val="clear" w:color="auto" w:fill="auto"/>
            <w:vAlign w:val="center"/>
          </w:tcPr>
          <w:p w14:paraId="7F707DE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55.43</w:t>
            </w:r>
          </w:p>
        </w:tc>
        <w:tc>
          <w:tcPr>
            <w:tcW w:w="0" w:type="auto"/>
            <w:shd w:val="clear" w:color="auto" w:fill="auto"/>
            <w:vAlign w:val="center"/>
          </w:tcPr>
          <w:p w14:paraId="199C11B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178.96</w:t>
            </w:r>
          </w:p>
        </w:tc>
      </w:tr>
      <w:tr w:rsidR="0022717D" w:rsidRPr="002F69F6" w14:paraId="733AEC99" w14:textId="77777777" w:rsidTr="00FE6ADE">
        <w:trPr>
          <w:trHeight w:val="278"/>
        </w:trPr>
        <w:tc>
          <w:tcPr>
            <w:tcW w:w="1161" w:type="dxa"/>
            <w:vMerge/>
          </w:tcPr>
          <w:p w14:paraId="76969E10"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0B3AB28B"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5E0332B"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w:t>
            </w:r>
          </w:p>
        </w:tc>
        <w:tc>
          <w:tcPr>
            <w:tcW w:w="0" w:type="auto"/>
            <w:shd w:val="clear" w:color="auto" w:fill="auto"/>
            <w:vAlign w:val="center"/>
          </w:tcPr>
          <w:p w14:paraId="6517ED0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2.27</w:t>
            </w:r>
          </w:p>
        </w:tc>
        <w:tc>
          <w:tcPr>
            <w:tcW w:w="0" w:type="auto"/>
            <w:shd w:val="clear" w:color="auto" w:fill="auto"/>
            <w:vAlign w:val="center"/>
          </w:tcPr>
          <w:p w14:paraId="61EE3CA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3.82</w:t>
            </w:r>
          </w:p>
        </w:tc>
        <w:tc>
          <w:tcPr>
            <w:tcW w:w="0" w:type="auto"/>
            <w:shd w:val="clear" w:color="auto" w:fill="auto"/>
            <w:vAlign w:val="center"/>
          </w:tcPr>
          <w:p w14:paraId="0B98C0B6"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6.00</w:t>
            </w:r>
          </w:p>
        </w:tc>
        <w:tc>
          <w:tcPr>
            <w:tcW w:w="0" w:type="auto"/>
            <w:shd w:val="clear" w:color="auto" w:fill="auto"/>
            <w:vAlign w:val="center"/>
          </w:tcPr>
          <w:p w14:paraId="7E25BFE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2.25</w:t>
            </w:r>
          </w:p>
        </w:tc>
        <w:tc>
          <w:tcPr>
            <w:tcW w:w="0" w:type="auto"/>
            <w:shd w:val="clear" w:color="auto" w:fill="auto"/>
            <w:vAlign w:val="center"/>
          </w:tcPr>
          <w:p w14:paraId="093F430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2.76</w:t>
            </w:r>
          </w:p>
        </w:tc>
        <w:tc>
          <w:tcPr>
            <w:tcW w:w="0" w:type="auto"/>
            <w:shd w:val="clear" w:color="auto" w:fill="auto"/>
            <w:vAlign w:val="center"/>
          </w:tcPr>
          <w:p w14:paraId="5AFB3C0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4.85</w:t>
            </w:r>
          </w:p>
        </w:tc>
      </w:tr>
      <w:tr w:rsidR="0022717D" w:rsidRPr="002F69F6" w14:paraId="626F869A" w14:textId="77777777" w:rsidTr="00FE6ADE">
        <w:trPr>
          <w:trHeight w:val="278"/>
        </w:trPr>
        <w:tc>
          <w:tcPr>
            <w:tcW w:w="1161" w:type="dxa"/>
            <w:vMerge/>
          </w:tcPr>
          <w:p w14:paraId="3693A6CA"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59725AF0"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131794F0"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50%</w:t>
            </w:r>
          </w:p>
        </w:tc>
        <w:tc>
          <w:tcPr>
            <w:tcW w:w="0" w:type="auto"/>
            <w:shd w:val="clear" w:color="auto" w:fill="auto"/>
            <w:vAlign w:val="center"/>
          </w:tcPr>
          <w:p w14:paraId="0AB9764F"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4.09</w:t>
            </w:r>
          </w:p>
        </w:tc>
        <w:tc>
          <w:tcPr>
            <w:tcW w:w="0" w:type="auto"/>
            <w:shd w:val="clear" w:color="auto" w:fill="auto"/>
            <w:vAlign w:val="center"/>
          </w:tcPr>
          <w:p w14:paraId="07FC743E"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14.14</w:t>
            </w:r>
          </w:p>
        </w:tc>
        <w:tc>
          <w:tcPr>
            <w:tcW w:w="0" w:type="auto"/>
            <w:shd w:val="clear" w:color="auto" w:fill="auto"/>
            <w:vAlign w:val="center"/>
          </w:tcPr>
          <w:p w14:paraId="7B042332"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26.83</w:t>
            </w:r>
          </w:p>
        </w:tc>
        <w:tc>
          <w:tcPr>
            <w:tcW w:w="0" w:type="auto"/>
            <w:shd w:val="clear" w:color="auto" w:fill="auto"/>
            <w:vAlign w:val="center"/>
          </w:tcPr>
          <w:p w14:paraId="68C7299A"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3.95</w:t>
            </w:r>
          </w:p>
        </w:tc>
        <w:tc>
          <w:tcPr>
            <w:tcW w:w="0" w:type="auto"/>
            <w:shd w:val="clear" w:color="auto" w:fill="auto"/>
            <w:vAlign w:val="center"/>
          </w:tcPr>
          <w:p w14:paraId="3B93DD2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8.44</w:t>
            </w:r>
          </w:p>
        </w:tc>
        <w:tc>
          <w:tcPr>
            <w:tcW w:w="0" w:type="auto"/>
            <w:shd w:val="clear" w:color="auto" w:fill="auto"/>
            <w:vAlign w:val="center"/>
          </w:tcPr>
          <w:p w14:paraId="3296E8D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20.08</w:t>
            </w:r>
          </w:p>
        </w:tc>
      </w:tr>
      <w:tr w:rsidR="0022717D" w:rsidRPr="002F69F6" w14:paraId="62FAC9AD" w14:textId="77777777" w:rsidTr="00FE6ADE">
        <w:trPr>
          <w:trHeight w:val="278"/>
        </w:trPr>
        <w:tc>
          <w:tcPr>
            <w:tcW w:w="1161" w:type="dxa"/>
            <w:vMerge/>
          </w:tcPr>
          <w:p w14:paraId="6B8B9D81"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2217" w:type="dxa"/>
            <w:vMerge/>
            <w:shd w:val="clear" w:color="auto" w:fill="auto"/>
            <w:vAlign w:val="center"/>
          </w:tcPr>
          <w:p w14:paraId="66265CB7" w14:textId="77777777" w:rsidR="0022717D" w:rsidRPr="005B61E5" w:rsidRDefault="0022717D" w:rsidP="00FE6ADE">
            <w:pPr>
              <w:widowControl/>
              <w:jc w:val="center"/>
              <w:rPr>
                <w:rFonts w:ascii="Times New Roman" w:eastAsia="等线" w:hAnsi="Times New Roman" w:cs="Times New Roman"/>
                <w:b/>
                <w:bCs/>
                <w:kern w:val="0"/>
                <w:sz w:val="20"/>
                <w:szCs w:val="20"/>
              </w:rPr>
            </w:pPr>
          </w:p>
        </w:tc>
        <w:tc>
          <w:tcPr>
            <w:tcW w:w="0" w:type="auto"/>
            <w:shd w:val="clear" w:color="auto" w:fill="auto"/>
            <w:vAlign w:val="center"/>
          </w:tcPr>
          <w:p w14:paraId="68BFC640" w14:textId="77777777" w:rsidR="0022717D" w:rsidRPr="005B61E5" w:rsidRDefault="0022717D" w:rsidP="00FE6ADE">
            <w:pPr>
              <w:widowControl/>
              <w:jc w:val="center"/>
              <w:rPr>
                <w:rFonts w:ascii="Times New Roman" w:eastAsia="等线" w:hAnsi="Times New Roman" w:cs="Times New Roman"/>
                <w:b/>
                <w:bCs/>
                <w:kern w:val="0"/>
                <w:sz w:val="20"/>
                <w:szCs w:val="20"/>
              </w:rPr>
            </w:pPr>
            <w:r w:rsidRPr="005B61E5">
              <w:rPr>
                <w:rFonts w:ascii="Times New Roman" w:eastAsia="等线" w:hAnsi="Times New Roman" w:cs="Times New Roman"/>
                <w:b/>
                <w:bCs/>
                <w:kern w:val="0"/>
                <w:sz w:val="20"/>
                <w:szCs w:val="20"/>
              </w:rPr>
              <w:t>95%</w:t>
            </w:r>
          </w:p>
        </w:tc>
        <w:tc>
          <w:tcPr>
            <w:tcW w:w="0" w:type="auto"/>
            <w:shd w:val="clear" w:color="auto" w:fill="auto"/>
            <w:vAlign w:val="center"/>
          </w:tcPr>
          <w:p w14:paraId="20256310"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186.15</w:t>
            </w:r>
          </w:p>
        </w:tc>
        <w:tc>
          <w:tcPr>
            <w:tcW w:w="0" w:type="auto"/>
            <w:shd w:val="clear" w:color="auto" w:fill="auto"/>
            <w:vAlign w:val="center"/>
          </w:tcPr>
          <w:p w14:paraId="5556202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1068.32</w:t>
            </w:r>
          </w:p>
        </w:tc>
        <w:tc>
          <w:tcPr>
            <w:tcW w:w="0" w:type="auto"/>
            <w:shd w:val="clear" w:color="auto" w:fill="auto"/>
            <w:vAlign w:val="center"/>
          </w:tcPr>
          <w:p w14:paraId="641D1D23"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4799.21</w:t>
            </w:r>
          </w:p>
        </w:tc>
        <w:tc>
          <w:tcPr>
            <w:tcW w:w="0" w:type="auto"/>
            <w:shd w:val="clear" w:color="auto" w:fill="auto"/>
            <w:vAlign w:val="center"/>
          </w:tcPr>
          <w:p w14:paraId="4BF3A9CC"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88.68</w:t>
            </w:r>
          </w:p>
        </w:tc>
        <w:tc>
          <w:tcPr>
            <w:tcW w:w="0" w:type="auto"/>
            <w:shd w:val="clear" w:color="auto" w:fill="auto"/>
            <w:vAlign w:val="center"/>
          </w:tcPr>
          <w:p w14:paraId="5DC5C80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708.94</w:t>
            </w:r>
          </w:p>
        </w:tc>
        <w:tc>
          <w:tcPr>
            <w:tcW w:w="0" w:type="auto"/>
            <w:shd w:val="clear" w:color="auto" w:fill="auto"/>
            <w:vAlign w:val="center"/>
          </w:tcPr>
          <w:p w14:paraId="0797BB58" w14:textId="77777777" w:rsidR="0022717D" w:rsidRPr="00D3252B" w:rsidRDefault="0022717D" w:rsidP="00FE6ADE">
            <w:pPr>
              <w:jc w:val="center"/>
              <w:rPr>
                <w:rFonts w:ascii="Times New Roman" w:eastAsia="等线" w:hAnsi="Times New Roman" w:cs="Times New Roman"/>
                <w:color w:val="000000"/>
                <w:sz w:val="20"/>
                <w:szCs w:val="20"/>
              </w:rPr>
            </w:pPr>
            <w:r w:rsidRPr="00D3252B">
              <w:rPr>
                <w:rFonts w:ascii="Times New Roman" w:eastAsia="等线" w:hAnsi="Times New Roman" w:cs="Times New Roman"/>
                <w:color w:val="000000"/>
                <w:sz w:val="20"/>
                <w:szCs w:val="20"/>
              </w:rPr>
              <w:t>3488.37</w:t>
            </w:r>
          </w:p>
        </w:tc>
      </w:tr>
    </w:tbl>
    <w:p w14:paraId="4A17E037" w14:textId="77777777" w:rsidR="0022717D" w:rsidRDefault="0022717D" w:rsidP="0022717D">
      <w:pPr>
        <w:jc w:val="left"/>
        <w:rPr>
          <w:rFonts w:ascii="Times New Roman" w:eastAsia="等线" w:hAnsi="Times New Roman" w:cs="Times New Roman"/>
          <w:b/>
          <w:kern w:val="0"/>
          <w:sz w:val="20"/>
          <w:szCs w:val="20"/>
        </w:rPr>
      </w:pPr>
    </w:p>
    <w:p w14:paraId="11E9C81B" w14:textId="77777777" w:rsidR="00623016" w:rsidRDefault="00623016" w:rsidP="00623016">
      <w:pPr>
        <w:jc w:val="left"/>
        <w:rPr>
          <w:rFonts w:ascii="Times New Roman" w:eastAsia="等线" w:hAnsi="Times New Roman" w:cs="Times New Roman"/>
          <w:b/>
          <w:kern w:val="0"/>
          <w:sz w:val="20"/>
          <w:szCs w:val="20"/>
        </w:rPr>
      </w:pPr>
    </w:p>
    <w:p w14:paraId="611F486E" w14:textId="77777777" w:rsidR="00DA1B24" w:rsidRPr="00623016" w:rsidRDefault="00DA1B24" w:rsidP="00623016"/>
    <w:sectPr w:rsidR="00DA1B24" w:rsidRPr="00623016" w:rsidSect="00706169">
      <w:pgSz w:w="11906" w:h="16838"/>
      <w:pgMar w:top="1418" w:right="1134" w:bottom="1134" w:left="1134"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ACA067" w15:done="0"/>
  <w15:commentEx w15:paraId="7BDF2B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CA067" w16cid:durableId="28809841"/>
  <w16cid:commentId w16cid:paraId="7BDF2B66" w16cid:durableId="28809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6978F" w14:textId="77777777" w:rsidR="00105FA7" w:rsidRDefault="00105FA7" w:rsidP="001716DC">
      <w:r>
        <w:separator/>
      </w:r>
    </w:p>
  </w:endnote>
  <w:endnote w:type="continuationSeparator" w:id="0">
    <w:p w14:paraId="17E6E4FD" w14:textId="77777777" w:rsidR="00105FA7" w:rsidRDefault="00105FA7" w:rsidP="0017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Yu Gothic">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68C87" w14:textId="77777777" w:rsidR="00105FA7" w:rsidRDefault="00105FA7" w:rsidP="001716DC">
      <w:r>
        <w:separator/>
      </w:r>
    </w:p>
  </w:footnote>
  <w:footnote w:type="continuationSeparator" w:id="0">
    <w:p w14:paraId="3A8B668E" w14:textId="77777777" w:rsidR="00105FA7" w:rsidRDefault="00105FA7" w:rsidP="00171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F963FA3"/>
    <w:multiLevelType w:val="multilevel"/>
    <w:tmpl w:val="2F963FA3"/>
    <w:lvl w:ilvl="0">
      <w:numFmt w:val="bullet"/>
      <w:lvlText w:val="-"/>
      <w:lvlJc w:val="left"/>
      <w:pPr>
        <w:ind w:left="3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8">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41"/>
  </w:num>
  <w:num w:numId="12">
    <w:abstractNumId w:val="31"/>
  </w:num>
  <w:num w:numId="13">
    <w:abstractNumId w:val="19"/>
    <w:lvlOverride w:ilvl="0">
      <w:startOverride w:val="1"/>
    </w:lvlOverride>
  </w:num>
  <w:num w:numId="14">
    <w:abstractNumId w:val="37"/>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8"/>
  </w:num>
  <w:num w:numId="18">
    <w:abstractNumId w:val="2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4"/>
  </w:num>
  <w:num w:numId="22">
    <w:abstractNumId w:val="26"/>
  </w:num>
  <w:num w:numId="23">
    <w:abstractNumId w:val="43"/>
  </w:num>
  <w:num w:numId="24">
    <w:abstractNumId w:val="27"/>
  </w:num>
  <w:num w:numId="25">
    <w:abstractNumId w:val="40"/>
  </w:num>
  <w:num w:numId="26">
    <w:abstractNumId w:val="33"/>
  </w:num>
  <w:num w:numId="27">
    <w:abstractNumId w:val="25"/>
  </w:num>
  <w:num w:numId="28">
    <w:abstractNumId w:val="22"/>
  </w:num>
  <w:num w:numId="29">
    <w:abstractNumId w:val="42"/>
  </w:num>
  <w:num w:numId="30">
    <w:abstractNumId w:val="38"/>
  </w:num>
  <w:num w:numId="31">
    <w:abstractNumId w:val="30"/>
  </w:num>
  <w:num w:numId="32">
    <w:abstractNumId w:val="11"/>
  </w:num>
  <w:num w:numId="33">
    <w:abstractNumId w:val="36"/>
  </w:num>
  <w:num w:numId="34">
    <w:abstractNumId w:val="10"/>
  </w:num>
  <w:num w:numId="35">
    <w:abstractNumId w:val="35"/>
  </w:num>
  <w:num w:numId="36">
    <w:abstractNumId w:val="15"/>
  </w:num>
  <w:num w:numId="37">
    <w:abstractNumId w:val="17"/>
  </w:num>
  <w:num w:numId="38">
    <w:abstractNumId w:val="14"/>
  </w:num>
  <w:num w:numId="39">
    <w:abstractNumId w:val="39"/>
  </w:num>
  <w:num w:numId="40">
    <w:abstractNumId w:val="18"/>
  </w:num>
  <w:num w:numId="41">
    <w:abstractNumId w:val="29"/>
  </w:num>
  <w:num w:numId="42">
    <w:abstractNumId w:val="34"/>
  </w:num>
  <w:num w:numId="43">
    <w:abstractNumId w:val="32"/>
  </w:num>
  <w:num w:numId="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hang CHEN">
    <w15:presenceInfo w15:providerId="None" w15:userId="Xiaohang CHEN"/>
  </w15:person>
  <w15:person w15:author="鲁智-5G研发部">
    <w15:presenceInfo w15:providerId="AD" w15:userId="S-1-5-21-2660122827-3251746268-3620619969-30206"/>
  </w15:person>
  <w15:person w15:author="鲁智-5G研发部 [2]">
    <w15:presenceInfo w15:providerId="AD" w15:userId="S-1-5-21-2660122827-3251746268-3620619969-3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169"/>
    <w:rsid w:val="00023F2E"/>
    <w:rsid w:val="0004139F"/>
    <w:rsid w:val="00045F45"/>
    <w:rsid w:val="000520B4"/>
    <w:rsid w:val="00077940"/>
    <w:rsid w:val="00086C5B"/>
    <w:rsid w:val="00093DC3"/>
    <w:rsid w:val="000A40CC"/>
    <w:rsid w:val="000B67FC"/>
    <w:rsid w:val="000C0C4A"/>
    <w:rsid w:val="000D2648"/>
    <w:rsid w:val="000E43B9"/>
    <w:rsid w:val="00102AC7"/>
    <w:rsid w:val="00104955"/>
    <w:rsid w:val="00105D41"/>
    <w:rsid w:val="00105FA7"/>
    <w:rsid w:val="001131D2"/>
    <w:rsid w:val="00115026"/>
    <w:rsid w:val="00115082"/>
    <w:rsid w:val="00124B57"/>
    <w:rsid w:val="00137476"/>
    <w:rsid w:val="00150F84"/>
    <w:rsid w:val="00151AB4"/>
    <w:rsid w:val="0015550D"/>
    <w:rsid w:val="0015752F"/>
    <w:rsid w:val="00157A8F"/>
    <w:rsid w:val="0016044B"/>
    <w:rsid w:val="00166746"/>
    <w:rsid w:val="001711B1"/>
    <w:rsid w:val="001716DC"/>
    <w:rsid w:val="00186E4C"/>
    <w:rsid w:val="001B5DD1"/>
    <w:rsid w:val="001C2D25"/>
    <w:rsid w:val="001D1393"/>
    <w:rsid w:val="001D46FF"/>
    <w:rsid w:val="001E1F21"/>
    <w:rsid w:val="001E4B1D"/>
    <w:rsid w:val="001F094F"/>
    <w:rsid w:val="002029C1"/>
    <w:rsid w:val="0021686D"/>
    <w:rsid w:val="0022117A"/>
    <w:rsid w:val="0022717D"/>
    <w:rsid w:val="002403D0"/>
    <w:rsid w:val="00265EC3"/>
    <w:rsid w:val="00285F36"/>
    <w:rsid w:val="002874AC"/>
    <w:rsid w:val="00296738"/>
    <w:rsid w:val="002B2002"/>
    <w:rsid w:val="002D3ED7"/>
    <w:rsid w:val="002D70E5"/>
    <w:rsid w:val="00303693"/>
    <w:rsid w:val="003363A8"/>
    <w:rsid w:val="00356A5F"/>
    <w:rsid w:val="00382B0C"/>
    <w:rsid w:val="00383D9C"/>
    <w:rsid w:val="003852A6"/>
    <w:rsid w:val="00392B23"/>
    <w:rsid w:val="003933B7"/>
    <w:rsid w:val="003A269C"/>
    <w:rsid w:val="003A6A02"/>
    <w:rsid w:val="003E1897"/>
    <w:rsid w:val="003E23C0"/>
    <w:rsid w:val="003E507B"/>
    <w:rsid w:val="00402247"/>
    <w:rsid w:val="00407022"/>
    <w:rsid w:val="00423A97"/>
    <w:rsid w:val="00427883"/>
    <w:rsid w:val="00440633"/>
    <w:rsid w:val="004828C9"/>
    <w:rsid w:val="00486B9A"/>
    <w:rsid w:val="004B287E"/>
    <w:rsid w:val="004D2C18"/>
    <w:rsid w:val="00504B26"/>
    <w:rsid w:val="00530F2E"/>
    <w:rsid w:val="00536D99"/>
    <w:rsid w:val="00546383"/>
    <w:rsid w:val="005511AE"/>
    <w:rsid w:val="0056086C"/>
    <w:rsid w:val="00561C1A"/>
    <w:rsid w:val="00562306"/>
    <w:rsid w:val="00570394"/>
    <w:rsid w:val="005778BA"/>
    <w:rsid w:val="0059123E"/>
    <w:rsid w:val="005A03F0"/>
    <w:rsid w:val="005A16EA"/>
    <w:rsid w:val="005B3B80"/>
    <w:rsid w:val="005B46A9"/>
    <w:rsid w:val="005B5C25"/>
    <w:rsid w:val="005D073D"/>
    <w:rsid w:val="005D7F77"/>
    <w:rsid w:val="006130E9"/>
    <w:rsid w:val="00616550"/>
    <w:rsid w:val="00623016"/>
    <w:rsid w:val="00623CF0"/>
    <w:rsid w:val="00625403"/>
    <w:rsid w:val="00630811"/>
    <w:rsid w:val="0065130C"/>
    <w:rsid w:val="00681B05"/>
    <w:rsid w:val="006A60B5"/>
    <w:rsid w:val="006C0112"/>
    <w:rsid w:val="006E7DDA"/>
    <w:rsid w:val="006F6D43"/>
    <w:rsid w:val="00703C84"/>
    <w:rsid w:val="00706169"/>
    <w:rsid w:val="00714E3E"/>
    <w:rsid w:val="00720247"/>
    <w:rsid w:val="00753975"/>
    <w:rsid w:val="00754AD7"/>
    <w:rsid w:val="00760575"/>
    <w:rsid w:val="007766D8"/>
    <w:rsid w:val="00782BDC"/>
    <w:rsid w:val="00782DD2"/>
    <w:rsid w:val="007A61A3"/>
    <w:rsid w:val="007C607E"/>
    <w:rsid w:val="00805F39"/>
    <w:rsid w:val="00807668"/>
    <w:rsid w:val="0082021A"/>
    <w:rsid w:val="00822C89"/>
    <w:rsid w:val="0082481F"/>
    <w:rsid w:val="008329D1"/>
    <w:rsid w:val="00851E37"/>
    <w:rsid w:val="00856088"/>
    <w:rsid w:val="008614F5"/>
    <w:rsid w:val="0086425C"/>
    <w:rsid w:val="0086629B"/>
    <w:rsid w:val="00873470"/>
    <w:rsid w:val="0088011E"/>
    <w:rsid w:val="00891208"/>
    <w:rsid w:val="008B5448"/>
    <w:rsid w:val="008F0EA2"/>
    <w:rsid w:val="009302A1"/>
    <w:rsid w:val="00932BDC"/>
    <w:rsid w:val="00945E00"/>
    <w:rsid w:val="00947AD7"/>
    <w:rsid w:val="009736F6"/>
    <w:rsid w:val="00976CE5"/>
    <w:rsid w:val="0098170C"/>
    <w:rsid w:val="009873E4"/>
    <w:rsid w:val="009A002A"/>
    <w:rsid w:val="009A75BF"/>
    <w:rsid w:val="009B04FE"/>
    <w:rsid w:val="009C6F4A"/>
    <w:rsid w:val="009D185A"/>
    <w:rsid w:val="009F1194"/>
    <w:rsid w:val="009F2AE6"/>
    <w:rsid w:val="00A135F8"/>
    <w:rsid w:val="00A15C5E"/>
    <w:rsid w:val="00A27C7A"/>
    <w:rsid w:val="00A424FB"/>
    <w:rsid w:val="00A508C0"/>
    <w:rsid w:val="00A562AD"/>
    <w:rsid w:val="00A750FE"/>
    <w:rsid w:val="00A80BCD"/>
    <w:rsid w:val="00A90A9F"/>
    <w:rsid w:val="00AA3BCA"/>
    <w:rsid w:val="00AB0826"/>
    <w:rsid w:val="00AB41BA"/>
    <w:rsid w:val="00AC57D8"/>
    <w:rsid w:val="00AF0D65"/>
    <w:rsid w:val="00B40B26"/>
    <w:rsid w:val="00B420D5"/>
    <w:rsid w:val="00B4597A"/>
    <w:rsid w:val="00B476D1"/>
    <w:rsid w:val="00B51FD6"/>
    <w:rsid w:val="00B5465C"/>
    <w:rsid w:val="00B73C90"/>
    <w:rsid w:val="00B77158"/>
    <w:rsid w:val="00B92C06"/>
    <w:rsid w:val="00BA3251"/>
    <w:rsid w:val="00BA328A"/>
    <w:rsid w:val="00BB13F1"/>
    <w:rsid w:val="00C011F8"/>
    <w:rsid w:val="00C13E06"/>
    <w:rsid w:val="00C22141"/>
    <w:rsid w:val="00C3013F"/>
    <w:rsid w:val="00C4122C"/>
    <w:rsid w:val="00C56AE2"/>
    <w:rsid w:val="00C668F2"/>
    <w:rsid w:val="00C820E9"/>
    <w:rsid w:val="00C82F54"/>
    <w:rsid w:val="00CA23F2"/>
    <w:rsid w:val="00CA5D0F"/>
    <w:rsid w:val="00CB4841"/>
    <w:rsid w:val="00CB5EFE"/>
    <w:rsid w:val="00CD2A22"/>
    <w:rsid w:val="00CD64BD"/>
    <w:rsid w:val="00CE6393"/>
    <w:rsid w:val="00CF5B9D"/>
    <w:rsid w:val="00D202D7"/>
    <w:rsid w:val="00D24799"/>
    <w:rsid w:val="00D25318"/>
    <w:rsid w:val="00D3252B"/>
    <w:rsid w:val="00D51F26"/>
    <w:rsid w:val="00D55924"/>
    <w:rsid w:val="00D73677"/>
    <w:rsid w:val="00DA1B24"/>
    <w:rsid w:val="00DE3A00"/>
    <w:rsid w:val="00DE3A4D"/>
    <w:rsid w:val="00E14C5B"/>
    <w:rsid w:val="00E25AE1"/>
    <w:rsid w:val="00E41343"/>
    <w:rsid w:val="00E56327"/>
    <w:rsid w:val="00E565B5"/>
    <w:rsid w:val="00E5765A"/>
    <w:rsid w:val="00E643F5"/>
    <w:rsid w:val="00E801C0"/>
    <w:rsid w:val="00E87FAD"/>
    <w:rsid w:val="00ED1608"/>
    <w:rsid w:val="00ED6E38"/>
    <w:rsid w:val="00EF0004"/>
    <w:rsid w:val="00EF1A17"/>
    <w:rsid w:val="00EF24DE"/>
    <w:rsid w:val="00F162B2"/>
    <w:rsid w:val="00F27B94"/>
    <w:rsid w:val="00F71979"/>
    <w:rsid w:val="00F740E1"/>
    <w:rsid w:val="00F82BF2"/>
    <w:rsid w:val="00FA375B"/>
    <w:rsid w:val="00FB7CF1"/>
    <w:rsid w:val="00FC0437"/>
    <w:rsid w:val="00FC3B42"/>
    <w:rsid w:val="00FC51F4"/>
    <w:rsid w:val="00FF0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ED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qFormat="1"/>
    <w:lsdException w:name="index 2"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uiPriority="0" w:qFormat="1"/>
    <w:lsdException w:name="footnote text" w:qFormat="1"/>
    <w:lsdException w:name="annotation text" w:qFormat="1"/>
    <w:lsdException w:name="header" w:uiPriority="0" w:qFormat="1"/>
    <w:lsdException w:name="footer" w:qFormat="1"/>
    <w:lsdException w:name="index heading" w:uiPriority="0" w:qFormat="1"/>
    <w:lsdException w:name="caption" w:uiPriority="0" w:qFormat="1"/>
    <w:lsdException w:name="table of figures" w:qFormat="1"/>
    <w:lsdException w:name="envelope address" w:uiPriority="0" w:qFormat="1"/>
    <w:lsdException w:name="envelope return" w:uiPriority="0" w:qFormat="1"/>
    <w:lsdException w:name="footnote reference" w:uiPriority="0" w:qFormat="1"/>
    <w:lsdException w:name="annotation reference" w:qFormat="1"/>
    <w:lsdException w:name="page number" w:uiPriority="0" w:qFormat="1"/>
    <w:lsdException w:name="endnote text" w:uiPriority="0" w:qFormat="1"/>
    <w:lsdException w:name="table of authorities" w:uiPriority="0" w:qFormat="1"/>
    <w:lsdException w:name="macro" w:uiPriority="0" w:qFormat="1"/>
    <w:lsdException w:name="toa heading" w:uiPriority="0"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0" w:qFormat="1"/>
    <w:lsdException w:name="List Number 5" w:uiPriority="0" w:qFormat="1"/>
    <w:lsdException w:name="Title" w:semiHidden="0" w:uiPriority="10" w:unhideWhenUsed="0" w:qFormat="1"/>
    <w:lsdException w:name="Closing" w:uiPriority="0" w:qFormat="1"/>
    <w:lsdException w:name="Signature" w:uiPriority="0" w:qFormat="1"/>
    <w:lsdException w:name="Default Paragraph Font" w:uiPriority="1"/>
    <w:lsdException w:name="Body Text" w:uiPriority="0" w:qFormat="1"/>
    <w:lsdException w:name="Body Text Indent" w:uiPriority="0" w:qFormat="1"/>
    <w:lsdException w:name="List Continue" w:uiPriority="0" w:qFormat="1"/>
    <w:lsdException w:name="List Continue 2" w:qFormat="1"/>
    <w:lsdException w:name="List Continue 3" w:uiPriority="0" w:qFormat="1"/>
    <w:lsdException w:name="List Continue 4" w:uiPriority="0" w:qFormat="1"/>
    <w:lsdException w:name="List Continue 5" w:uiPriority="0" w:qFormat="1"/>
    <w:lsdException w:name="Message Header" w:uiPriority="0" w:qFormat="1"/>
    <w:lsdException w:name="Subtitle" w:semiHidden="0" w:uiPriority="11" w:unhideWhenUsed="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uiPriority="0" w:qFormat="1"/>
    <w:lsdException w:name="Normal (Web)" w:qFormat="1"/>
    <w:lsdException w:name="HTML Address" w:uiPriority="0" w:qFormat="1"/>
    <w:lsdException w:name="HTML Preformatted" w:uiPriority="0" w:qFormat="1"/>
    <w:lsdException w:name="annotation subject" w:qFormat="1"/>
    <w:lsdException w:name="Table Columns 1" w:qFormat="1"/>
    <w:lsdException w:name="Table List 3"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3">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3"/>
    <w:next w:val="a3"/>
    <w:link w:val="1Char"/>
    <w:uiPriority w:val="9"/>
    <w:qFormat/>
    <w:rsid w:val="005D073D"/>
    <w:pPr>
      <w:keepNext/>
      <w:keepLines/>
      <w:spacing w:before="340" w:after="330" w:line="578" w:lineRule="auto"/>
      <w:outlineLvl w:val="0"/>
    </w:pPr>
    <w:rPr>
      <w:b/>
      <w:bCs/>
      <w:kern w:val="44"/>
      <w:sz w:val="44"/>
      <w:szCs w:val="44"/>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rsid w:val="005D073D"/>
    <w:pPr>
      <w:widowControl/>
      <w:spacing w:before="180" w:after="180" w:line="240" w:lineRule="auto"/>
      <w:ind w:left="1134" w:hanging="1134"/>
      <w:jc w:val="left"/>
      <w:outlineLvl w:val="1"/>
    </w:pPr>
    <w:rPr>
      <w:rFonts w:ascii="Arial" w:eastAsia="等线" w:hAnsi="Arial" w:cs="Times New Roman"/>
      <w:b w:val="0"/>
      <w:bCs w:val="0"/>
      <w:kern w:val="0"/>
      <w:sz w:val="32"/>
      <w:szCs w:val="20"/>
      <w:lang w:val="en-GB" w:eastAsia="en-US"/>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rsid w:val="005D073D"/>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a3"/>
    <w:next w:val="a3"/>
    <w:link w:val="4Char"/>
    <w:unhideWhenUsed/>
    <w:qFormat/>
    <w:rsid w:val="005D073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aliases w:val="h5,Heading5"/>
    <w:basedOn w:val="41"/>
    <w:next w:val="a3"/>
    <w:link w:val="5Char1"/>
    <w:qFormat/>
    <w:rsid w:val="005D073D"/>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aliases w:val="h6"/>
    <w:basedOn w:val="H6"/>
    <w:next w:val="a3"/>
    <w:link w:val="6Char"/>
    <w:qFormat/>
    <w:rsid w:val="005D073D"/>
    <w:pPr>
      <w:outlineLvl w:val="5"/>
    </w:pPr>
  </w:style>
  <w:style w:type="paragraph" w:styleId="7">
    <w:name w:val="heading 7"/>
    <w:aliases w:val="table,st,h7"/>
    <w:basedOn w:val="H6"/>
    <w:next w:val="a3"/>
    <w:link w:val="7Char"/>
    <w:qFormat/>
    <w:rsid w:val="005D073D"/>
    <w:pPr>
      <w:outlineLvl w:val="6"/>
    </w:pPr>
  </w:style>
  <w:style w:type="paragraph" w:styleId="8">
    <w:name w:val="heading 8"/>
    <w:aliases w:val="acronym"/>
    <w:basedOn w:val="1"/>
    <w:next w:val="a3"/>
    <w:link w:val="8Char"/>
    <w:qFormat/>
    <w:rsid w:val="005D073D"/>
    <w:pPr>
      <w:widowControl/>
      <w:pBdr>
        <w:top w:val="single" w:sz="12" w:space="3" w:color="auto"/>
      </w:pBdr>
      <w:spacing w:before="240" w:after="180" w:line="240" w:lineRule="auto"/>
      <w:jc w:val="left"/>
      <w:outlineLvl w:val="7"/>
    </w:pPr>
    <w:rPr>
      <w:rFonts w:ascii="Arial" w:eastAsia="等线" w:hAnsi="Arial" w:cs="Times New Roman"/>
      <w:b w:val="0"/>
      <w:bCs w:val="0"/>
      <w:kern w:val="0"/>
      <w:sz w:val="36"/>
      <w:szCs w:val="20"/>
      <w:lang w:val="en-GB" w:eastAsia="en-US"/>
    </w:rPr>
  </w:style>
  <w:style w:type="paragraph" w:styleId="9">
    <w:name w:val="heading 9"/>
    <w:aliases w:val="appendix,Figure Heading,FH"/>
    <w:basedOn w:val="8"/>
    <w:next w:val="a3"/>
    <w:link w:val="9Char"/>
    <w:uiPriority w:val="9"/>
    <w:qFormat/>
    <w:rsid w:val="005D073D"/>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basedOn w:val="a4"/>
    <w:link w:val="21"/>
    <w:qFormat/>
    <w:rsid w:val="005D073D"/>
    <w:rPr>
      <w:rFonts w:ascii="Arial" w:eastAsia="等线" w:hAnsi="Arial" w:cs="Times New Roman"/>
      <w:kern w:val="0"/>
      <w:sz w:val="32"/>
      <w:szCs w:val="20"/>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4"/>
    <w:link w:val="1"/>
    <w:uiPriority w:val="9"/>
    <w:qFormat/>
    <w:rsid w:val="005D073D"/>
    <w:rPr>
      <w:b/>
      <w:bCs/>
      <w:kern w:val="44"/>
      <w:sz w:val="44"/>
      <w:szCs w:val="44"/>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4"/>
    <w:link w:val="31"/>
    <w:qFormat/>
    <w:rsid w:val="005D073D"/>
    <w:rPr>
      <w:rFonts w:ascii="Arial" w:eastAsia="等线"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4"/>
    <w:link w:val="41"/>
    <w:qFormat/>
    <w:rsid w:val="005D073D"/>
    <w:rPr>
      <w:rFonts w:asciiTheme="majorHAnsi" w:eastAsiaTheme="majorEastAsia" w:hAnsiTheme="majorHAnsi" w:cstheme="majorBidi"/>
      <w:b/>
      <w:bCs/>
      <w:sz w:val="28"/>
      <w:szCs w:val="28"/>
    </w:rPr>
  </w:style>
  <w:style w:type="character" w:customStyle="1" w:styleId="5Char">
    <w:name w:val="标题 5 Char"/>
    <w:basedOn w:val="a4"/>
    <w:qFormat/>
    <w:rsid w:val="005D073D"/>
    <w:rPr>
      <w:b/>
      <w:bCs/>
      <w:sz w:val="28"/>
      <w:szCs w:val="28"/>
    </w:rPr>
  </w:style>
  <w:style w:type="character" w:customStyle="1" w:styleId="6Char">
    <w:name w:val="标题 6 Char"/>
    <w:aliases w:val="h6 Char"/>
    <w:basedOn w:val="a4"/>
    <w:link w:val="6"/>
    <w:qFormat/>
    <w:rsid w:val="005D073D"/>
    <w:rPr>
      <w:rFonts w:ascii="Arial" w:eastAsia="等线" w:hAnsi="Arial" w:cs="Times New Roman"/>
      <w:kern w:val="0"/>
      <w:sz w:val="20"/>
      <w:szCs w:val="20"/>
      <w:lang w:val="en-GB" w:eastAsia="en-US"/>
    </w:rPr>
  </w:style>
  <w:style w:type="character" w:customStyle="1" w:styleId="7Char">
    <w:name w:val="标题 7 Char"/>
    <w:aliases w:val="table Char,st Char,h7 Char"/>
    <w:basedOn w:val="a4"/>
    <w:link w:val="7"/>
    <w:qFormat/>
    <w:rsid w:val="005D073D"/>
    <w:rPr>
      <w:rFonts w:ascii="Arial" w:eastAsia="等线" w:hAnsi="Arial" w:cs="Times New Roman"/>
      <w:kern w:val="0"/>
      <w:sz w:val="20"/>
      <w:szCs w:val="20"/>
      <w:lang w:val="en-GB" w:eastAsia="en-US"/>
    </w:rPr>
  </w:style>
  <w:style w:type="character" w:customStyle="1" w:styleId="8Char">
    <w:name w:val="标题 8 Char"/>
    <w:aliases w:val="acronym Char"/>
    <w:basedOn w:val="a4"/>
    <w:link w:val="8"/>
    <w:qFormat/>
    <w:rsid w:val="005D073D"/>
    <w:rPr>
      <w:rFonts w:ascii="Arial" w:eastAsia="等线" w:hAnsi="Arial" w:cs="Times New Roman"/>
      <w:kern w:val="0"/>
      <w:sz w:val="36"/>
      <w:szCs w:val="20"/>
      <w:lang w:val="en-GB" w:eastAsia="en-US"/>
    </w:rPr>
  </w:style>
  <w:style w:type="character" w:customStyle="1" w:styleId="9Char">
    <w:name w:val="标题 9 Char"/>
    <w:aliases w:val="appendix Char,Figure Heading Char,FH Char"/>
    <w:basedOn w:val="a4"/>
    <w:link w:val="9"/>
    <w:uiPriority w:val="9"/>
    <w:qFormat/>
    <w:rsid w:val="005D073D"/>
    <w:rPr>
      <w:rFonts w:ascii="Arial" w:eastAsia="等线" w:hAnsi="Arial" w:cs="Times New Roman"/>
      <w:kern w:val="0"/>
      <w:sz w:val="36"/>
      <w:szCs w:val="20"/>
      <w:lang w:val="en-GB" w:eastAsia="en-US"/>
    </w:rPr>
  </w:style>
  <w:style w:type="table" w:styleId="a7">
    <w:name w:val="Table Grid"/>
    <w:aliases w:val="TableGrid"/>
    <w:basedOn w:val="a5"/>
    <w:qFormat/>
    <w:rsid w:val="005D073D"/>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trics">
    <w:name w:val="Metrics"/>
    <w:basedOn w:val="a3"/>
    <w:qFormat/>
    <w:rsid w:val="005D073D"/>
    <w:pPr>
      <w:widowControl/>
      <w:spacing w:after="180"/>
      <w:jc w:val="center"/>
    </w:pPr>
    <w:rPr>
      <w:rFonts w:ascii="Calibri" w:eastAsia="等线" w:hAnsi="Calibri" w:cs="Calibri"/>
      <w:color w:val="000000"/>
      <w:kern w:val="0"/>
      <w:sz w:val="16"/>
      <w:szCs w:val="16"/>
      <w:lang w:val="en-GB" w:eastAsia="en-US"/>
    </w:rPr>
  </w:style>
  <w:style w:type="paragraph" w:styleId="a8">
    <w:name w:val="Balloon Text"/>
    <w:basedOn w:val="a3"/>
    <w:link w:val="Char"/>
    <w:unhideWhenUsed/>
    <w:qFormat/>
    <w:rsid w:val="005D073D"/>
    <w:rPr>
      <w:sz w:val="18"/>
      <w:szCs w:val="18"/>
    </w:rPr>
  </w:style>
  <w:style w:type="character" w:customStyle="1" w:styleId="Char">
    <w:name w:val="批注框文本 Char"/>
    <w:basedOn w:val="a4"/>
    <w:link w:val="a8"/>
    <w:qFormat/>
    <w:rsid w:val="005D073D"/>
    <w:rPr>
      <w:sz w:val="18"/>
      <w:szCs w:val="18"/>
    </w:rPr>
  </w:style>
  <w:style w:type="character" w:styleId="a9">
    <w:name w:val="annotation reference"/>
    <w:basedOn w:val="a4"/>
    <w:uiPriority w:val="99"/>
    <w:unhideWhenUsed/>
    <w:qFormat/>
    <w:rsid w:val="005D073D"/>
    <w:rPr>
      <w:sz w:val="21"/>
      <w:szCs w:val="21"/>
    </w:rPr>
  </w:style>
  <w:style w:type="paragraph" w:styleId="aa">
    <w:name w:val="annotation text"/>
    <w:basedOn w:val="a3"/>
    <w:link w:val="Char0"/>
    <w:uiPriority w:val="99"/>
    <w:unhideWhenUsed/>
    <w:qFormat/>
    <w:rsid w:val="005D073D"/>
    <w:pPr>
      <w:jc w:val="left"/>
    </w:pPr>
  </w:style>
  <w:style w:type="character" w:customStyle="1" w:styleId="Char0">
    <w:name w:val="批注文字 Char"/>
    <w:basedOn w:val="a4"/>
    <w:link w:val="aa"/>
    <w:uiPriority w:val="99"/>
    <w:qFormat/>
    <w:rsid w:val="005D073D"/>
  </w:style>
  <w:style w:type="paragraph" w:styleId="ab">
    <w:name w:val="annotation subject"/>
    <w:basedOn w:val="aa"/>
    <w:next w:val="aa"/>
    <w:link w:val="Char1"/>
    <w:uiPriority w:val="99"/>
    <w:unhideWhenUsed/>
    <w:qFormat/>
    <w:rsid w:val="005D073D"/>
    <w:rPr>
      <w:b/>
      <w:bCs/>
    </w:rPr>
  </w:style>
  <w:style w:type="character" w:customStyle="1" w:styleId="Char1">
    <w:name w:val="批注主题 Char"/>
    <w:basedOn w:val="Char0"/>
    <w:link w:val="ab"/>
    <w:uiPriority w:val="99"/>
    <w:qFormat/>
    <w:rsid w:val="005D073D"/>
    <w:rPr>
      <w:b/>
      <w:bCs/>
    </w:rPr>
  </w:style>
  <w:style w:type="paragraph" w:styleId="ac">
    <w:name w:val="macro"/>
    <w:link w:val="Char2"/>
    <w:qFormat/>
    <w:rsid w:val="005D07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kern w:val="0"/>
      <w:sz w:val="20"/>
      <w:szCs w:val="20"/>
      <w:lang w:val="en-GB" w:eastAsia="en-US"/>
    </w:rPr>
  </w:style>
  <w:style w:type="character" w:customStyle="1" w:styleId="Char2">
    <w:name w:val="宏文本 Char"/>
    <w:basedOn w:val="a4"/>
    <w:link w:val="ac"/>
    <w:qFormat/>
    <w:rsid w:val="005D073D"/>
    <w:rPr>
      <w:rFonts w:ascii="Courier New" w:eastAsia="等线" w:hAnsi="Courier New" w:cs="Courier New"/>
      <w:kern w:val="0"/>
      <w:sz w:val="20"/>
      <w:szCs w:val="20"/>
      <w:lang w:val="en-GB" w:eastAsia="en-US"/>
    </w:rPr>
  </w:style>
  <w:style w:type="paragraph" w:customStyle="1" w:styleId="H6">
    <w:name w:val="H6"/>
    <w:basedOn w:val="51"/>
    <w:next w:val="a3"/>
    <w:uiPriority w:val="99"/>
    <w:qFormat/>
    <w:rsid w:val="005D073D"/>
    <w:pPr>
      <w:ind w:left="1985" w:hanging="1985"/>
      <w:outlineLvl w:val="9"/>
    </w:pPr>
    <w:rPr>
      <w:sz w:val="20"/>
    </w:rPr>
  </w:style>
  <w:style w:type="paragraph" w:styleId="32">
    <w:name w:val="List 3"/>
    <w:basedOn w:val="a3"/>
    <w:link w:val="3Char0"/>
    <w:uiPriority w:val="99"/>
    <w:qFormat/>
    <w:rsid w:val="005D073D"/>
    <w:pPr>
      <w:widowControl/>
      <w:spacing w:after="180"/>
      <w:ind w:left="849" w:hanging="283"/>
      <w:contextualSpacing/>
      <w:jc w:val="left"/>
    </w:pPr>
    <w:rPr>
      <w:rFonts w:ascii="Times New Roman" w:eastAsia="等线" w:hAnsi="Times New Roman" w:cs="Times New Roman"/>
      <w:kern w:val="0"/>
      <w:sz w:val="20"/>
      <w:szCs w:val="20"/>
      <w:lang w:val="en-GB" w:eastAsia="en-US"/>
    </w:rPr>
  </w:style>
  <w:style w:type="paragraph" w:styleId="70">
    <w:name w:val="toc 7"/>
    <w:basedOn w:val="60"/>
    <w:next w:val="a3"/>
    <w:uiPriority w:val="99"/>
    <w:qFormat/>
    <w:rsid w:val="005D073D"/>
    <w:pPr>
      <w:ind w:left="2268" w:hanging="2268"/>
    </w:pPr>
  </w:style>
  <w:style w:type="paragraph" w:styleId="60">
    <w:name w:val="toc 6"/>
    <w:basedOn w:val="52"/>
    <w:next w:val="a3"/>
    <w:uiPriority w:val="99"/>
    <w:qFormat/>
    <w:rsid w:val="005D073D"/>
    <w:pPr>
      <w:ind w:left="1985" w:hanging="1985"/>
    </w:pPr>
  </w:style>
  <w:style w:type="paragraph" w:styleId="52">
    <w:name w:val="toc 5"/>
    <w:basedOn w:val="42"/>
    <w:next w:val="a3"/>
    <w:uiPriority w:val="39"/>
    <w:qFormat/>
    <w:rsid w:val="005D073D"/>
    <w:pPr>
      <w:ind w:left="1701" w:hanging="1701"/>
    </w:pPr>
  </w:style>
  <w:style w:type="paragraph" w:styleId="42">
    <w:name w:val="toc 4"/>
    <w:basedOn w:val="33"/>
    <w:next w:val="a3"/>
    <w:uiPriority w:val="39"/>
    <w:qFormat/>
    <w:rsid w:val="005D073D"/>
    <w:pPr>
      <w:ind w:left="1418" w:hanging="1418"/>
    </w:pPr>
  </w:style>
  <w:style w:type="paragraph" w:styleId="33">
    <w:name w:val="toc 3"/>
    <w:basedOn w:val="22"/>
    <w:next w:val="a3"/>
    <w:uiPriority w:val="39"/>
    <w:qFormat/>
    <w:rsid w:val="005D073D"/>
    <w:pPr>
      <w:ind w:left="1134" w:hanging="1134"/>
    </w:pPr>
  </w:style>
  <w:style w:type="paragraph" w:styleId="22">
    <w:name w:val="toc 2"/>
    <w:basedOn w:val="10"/>
    <w:next w:val="a3"/>
    <w:uiPriority w:val="39"/>
    <w:qFormat/>
    <w:rsid w:val="005D073D"/>
    <w:pPr>
      <w:keepNext w:val="0"/>
      <w:spacing w:before="0"/>
      <w:ind w:left="851" w:hanging="851"/>
    </w:pPr>
    <w:rPr>
      <w:sz w:val="20"/>
    </w:rPr>
  </w:style>
  <w:style w:type="paragraph" w:styleId="10">
    <w:name w:val="toc 1"/>
    <w:next w:val="a3"/>
    <w:uiPriority w:val="39"/>
    <w:qFormat/>
    <w:rsid w:val="005D073D"/>
    <w:pPr>
      <w:keepNext/>
      <w:keepLines/>
      <w:widowControl w:val="0"/>
      <w:tabs>
        <w:tab w:val="right" w:leader="dot" w:pos="9639"/>
      </w:tabs>
      <w:spacing w:before="120"/>
      <w:ind w:left="567" w:right="425" w:hanging="567"/>
    </w:pPr>
    <w:rPr>
      <w:rFonts w:ascii="Times New Roman" w:eastAsia="等线" w:hAnsi="Times New Roman" w:cs="Times New Roman"/>
      <w:kern w:val="0"/>
      <w:sz w:val="22"/>
      <w:szCs w:val="20"/>
      <w:lang w:val="en-GB" w:eastAsia="en-US"/>
    </w:rPr>
  </w:style>
  <w:style w:type="paragraph" w:styleId="2">
    <w:name w:val="List Number 2"/>
    <w:basedOn w:val="a3"/>
    <w:uiPriority w:val="99"/>
    <w:qFormat/>
    <w:rsid w:val="005D073D"/>
    <w:pPr>
      <w:widowControl/>
      <w:numPr>
        <w:numId w:val="1"/>
      </w:numPr>
      <w:spacing w:after="180"/>
      <w:contextualSpacing/>
      <w:jc w:val="left"/>
    </w:pPr>
    <w:rPr>
      <w:rFonts w:ascii="Times New Roman" w:eastAsia="等线" w:hAnsi="Times New Roman" w:cs="Times New Roman"/>
      <w:kern w:val="0"/>
      <w:sz w:val="20"/>
      <w:szCs w:val="20"/>
      <w:lang w:val="en-GB" w:eastAsia="en-US"/>
    </w:rPr>
  </w:style>
  <w:style w:type="paragraph" w:styleId="ad">
    <w:name w:val="table of authorities"/>
    <w:basedOn w:val="a3"/>
    <w:next w:val="a3"/>
    <w:qFormat/>
    <w:rsid w:val="005D073D"/>
    <w:pPr>
      <w:widowControl/>
      <w:spacing w:after="180"/>
      <w:ind w:left="200" w:hanging="200"/>
      <w:jc w:val="left"/>
    </w:pPr>
    <w:rPr>
      <w:rFonts w:ascii="Times New Roman" w:eastAsia="等线" w:hAnsi="Times New Roman" w:cs="Times New Roman"/>
      <w:kern w:val="0"/>
      <w:sz w:val="20"/>
      <w:szCs w:val="20"/>
      <w:lang w:val="en-GB" w:eastAsia="en-US"/>
    </w:rPr>
  </w:style>
  <w:style w:type="paragraph" w:styleId="ae">
    <w:name w:val="Note Heading"/>
    <w:basedOn w:val="a3"/>
    <w:next w:val="a3"/>
    <w:link w:val="Char3"/>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3">
    <w:name w:val="注释标题 Char"/>
    <w:basedOn w:val="a4"/>
    <w:link w:val="ae"/>
    <w:qFormat/>
    <w:rsid w:val="005D073D"/>
    <w:rPr>
      <w:rFonts w:ascii="Times New Roman" w:eastAsia="等线" w:hAnsi="Times New Roman" w:cs="Times New Roman"/>
      <w:kern w:val="0"/>
      <w:sz w:val="20"/>
      <w:szCs w:val="20"/>
      <w:lang w:val="en-GB" w:eastAsia="en-US"/>
    </w:rPr>
  </w:style>
  <w:style w:type="paragraph" w:styleId="40">
    <w:name w:val="List Bullet 4"/>
    <w:basedOn w:val="a3"/>
    <w:uiPriority w:val="99"/>
    <w:qFormat/>
    <w:rsid w:val="005D073D"/>
    <w:pPr>
      <w:widowControl/>
      <w:numPr>
        <w:numId w:val="2"/>
      </w:numPr>
      <w:spacing w:after="180"/>
      <w:contextualSpacing/>
      <w:jc w:val="left"/>
    </w:pPr>
    <w:rPr>
      <w:rFonts w:ascii="Times New Roman" w:eastAsia="等线" w:hAnsi="Times New Roman" w:cs="Times New Roman"/>
      <w:kern w:val="0"/>
      <w:sz w:val="20"/>
      <w:szCs w:val="20"/>
      <w:lang w:val="en-GB" w:eastAsia="en-US"/>
    </w:rPr>
  </w:style>
  <w:style w:type="paragraph" w:styleId="80">
    <w:name w:val="index 8"/>
    <w:basedOn w:val="a3"/>
    <w:next w:val="a3"/>
    <w:qFormat/>
    <w:rsid w:val="005D073D"/>
    <w:pPr>
      <w:widowControl/>
      <w:spacing w:after="180"/>
      <w:ind w:left="1600" w:hanging="200"/>
      <w:jc w:val="left"/>
    </w:pPr>
    <w:rPr>
      <w:rFonts w:ascii="Times New Roman" w:eastAsia="等线" w:hAnsi="Times New Roman" w:cs="Times New Roman"/>
      <w:kern w:val="0"/>
      <w:sz w:val="20"/>
      <w:szCs w:val="20"/>
      <w:lang w:val="en-GB" w:eastAsia="en-US"/>
    </w:rPr>
  </w:style>
  <w:style w:type="paragraph" w:styleId="af">
    <w:name w:val="E-mail Signature"/>
    <w:basedOn w:val="a3"/>
    <w:link w:val="Char4"/>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4">
    <w:name w:val="电子邮件签名 Char"/>
    <w:basedOn w:val="a4"/>
    <w:link w:val="af"/>
    <w:qFormat/>
    <w:rsid w:val="005D073D"/>
    <w:rPr>
      <w:rFonts w:ascii="Times New Roman" w:eastAsia="等线" w:hAnsi="Times New Roman" w:cs="Times New Roman"/>
      <w:kern w:val="0"/>
      <w:sz w:val="20"/>
      <w:szCs w:val="20"/>
      <w:lang w:val="en-GB" w:eastAsia="en-US"/>
    </w:rPr>
  </w:style>
  <w:style w:type="paragraph" w:styleId="a">
    <w:name w:val="List Number"/>
    <w:basedOn w:val="a3"/>
    <w:uiPriority w:val="99"/>
    <w:qFormat/>
    <w:rsid w:val="005D073D"/>
    <w:pPr>
      <w:widowControl/>
      <w:numPr>
        <w:numId w:val="3"/>
      </w:numPr>
      <w:spacing w:after="180"/>
      <w:contextualSpacing/>
      <w:jc w:val="left"/>
    </w:pPr>
    <w:rPr>
      <w:rFonts w:ascii="Times New Roman" w:eastAsia="等线" w:hAnsi="Times New Roman" w:cs="Times New Roman"/>
      <w:kern w:val="0"/>
      <w:sz w:val="20"/>
      <w:szCs w:val="20"/>
      <w:lang w:val="en-GB" w:eastAsia="en-US"/>
    </w:rPr>
  </w:style>
  <w:style w:type="paragraph" w:styleId="af0">
    <w:name w:val="Normal Indent"/>
    <w:basedOn w:val="a3"/>
    <w:qFormat/>
    <w:rsid w:val="005D073D"/>
    <w:pPr>
      <w:widowControl/>
      <w:spacing w:after="180"/>
      <w:ind w:left="720"/>
      <w:jc w:val="left"/>
    </w:pPr>
    <w:rPr>
      <w:rFonts w:ascii="Times New Roman" w:eastAsia="等线" w:hAnsi="Times New Roman" w:cs="Times New Roman"/>
      <w:kern w:val="0"/>
      <w:sz w:val="20"/>
      <w:szCs w:val="20"/>
      <w:lang w:val="en-GB" w:eastAsia="en-US"/>
    </w:rPr>
  </w:style>
  <w:style w:type="paragraph" w:styleId="af1">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5D073D"/>
    <w:pPr>
      <w:widowControl/>
      <w:spacing w:after="180"/>
      <w:jc w:val="left"/>
    </w:pPr>
    <w:rPr>
      <w:rFonts w:ascii="Times New Roman" w:eastAsia="等线" w:hAnsi="Times New Roman" w:cs="Times New Roman"/>
      <w:b/>
      <w:bCs/>
      <w:kern w:val="0"/>
      <w:sz w:val="20"/>
      <w:szCs w:val="20"/>
      <w:lang w:val="en-GB" w:eastAsia="en-US"/>
    </w:rPr>
  </w:style>
  <w:style w:type="paragraph" w:styleId="53">
    <w:name w:val="index 5"/>
    <w:basedOn w:val="a3"/>
    <w:next w:val="a3"/>
    <w:qFormat/>
    <w:rsid w:val="005D073D"/>
    <w:pPr>
      <w:widowControl/>
      <w:spacing w:after="180"/>
      <w:ind w:left="1000" w:hanging="200"/>
      <w:jc w:val="left"/>
    </w:pPr>
    <w:rPr>
      <w:rFonts w:ascii="Times New Roman" w:eastAsia="等线" w:hAnsi="Times New Roman" w:cs="Times New Roman"/>
      <w:kern w:val="0"/>
      <w:sz w:val="20"/>
      <w:szCs w:val="20"/>
      <w:lang w:val="en-GB" w:eastAsia="en-US"/>
    </w:rPr>
  </w:style>
  <w:style w:type="paragraph" w:styleId="a0">
    <w:name w:val="List Bullet"/>
    <w:basedOn w:val="a3"/>
    <w:uiPriority w:val="99"/>
    <w:qFormat/>
    <w:rsid w:val="005D073D"/>
    <w:pPr>
      <w:widowControl/>
      <w:numPr>
        <w:numId w:val="4"/>
      </w:numPr>
      <w:spacing w:after="180"/>
      <w:contextualSpacing/>
      <w:jc w:val="left"/>
    </w:pPr>
    <w:rPr>
      <w:rFonts w:ascii="Times New Roman" w:eastAsia="等线" w:hAnsi="Times New Roman" w:cs="Times New Roman"/>
      <w:kern w:val="0"/>
      <w:sz w:val="20"/>
      <w:szCs w:val="20"/>
      <w:lang w:val="en-GB" w:eastAsia="en-US"/>
    </w:rPr>
  </w:style>
  <w:style w:type="paragraph" w:styleId="af2">
    <w:name w:val="envelope address"/>
    <w:basedOn w:val="a3"/>
    <w:qFormat/>
    <w:rsid w:val="005D073D"/>
    <w:pPr>
      <w:framePr w:w="7920" w:h="1980" w:hRule="exact" w:hSpace="180" w:wrap="auto" w:hAnchor="page" w:xAlign="center" w:yAlign="bottom"/>
      <w:widowControl/>
      <w:spacing w:after="180"/>
      <w:ind w:left="2880"/>
      <w:jc w:val="left"/>
    </w:pPr>
    <w:rPr>
      <w:rFonts w:ascii="Calibri Light" w:eastAsia="等线 Light" w:hAnsi="Calibri Light" w:cs="Times New Roman"/>
      <w:kern w:val="0"/>
      <w:sz w:val="24"/>
      <w:szCs w:val="24"/>
      <w:lang w:val="en-GB" w:eastAsia="en-US"/>
    </w:rPr>
  </w:style>
  <w:style w:type="paragraph" w:styleId="af3">
    <w:name w:val="Document Map"/>
    <w:basedOn w:val="a3"/>
    <w:link w:val="Char6"/>
    <w:uiPriority w:val="99"/>
    <w:qFormat/>
    <w:rsid w:val="005D073D"/>
    <w:pPr>
      <w:widowControl/>
      <w:spacing w:after="180"/>
      <w:jc w:val="left"/>
    </w:pPr>
    <w:rPr>
      <w:rFonts w:ascii="Segoe UI" w:eastAsia="等线" w:hAnsi="Segoe UI" w:cs="Segoe UI"/>
      <w:kern w:val="0"/>
      <w:sz w:val="16"/>
      <w:szCs w:val="16"/>
      <w:lang w:val="en-GB" w:eastAsia="en-US"/>
    </w:rPr>
  </w:style>
  <w:style w:type="character" w:customStyle="1" w:styleId="Char6">
    <w:name w:val="文档结构图 Char"/>
    <w:basedOn w:val="a4"/>
    <w:link w:val="af3"/>
    <w:uiPriority w:val="99"/>
    <w:qFormat/>
    <w:rsid w:val="005D073D"/>
    <w:rPr>
      <w:rFonts w:ascii="Segoe UI" w:eastAsia="等线" w:hAnsi="Segoe UI" w:cs="Segoe UI"/>
      <w:kern w:val="0"/>
      <w:sz w:val="16"/>
      <w:szCs w:val="16"/>
      <w:lang w:val="en-GB" w:eastAsia="en-US"/>
    </w:rPr>
  </w:style>
  <w:style w:type="paragraph" w:styleId="af4">
    <w:name w:val="toa heading"/>
    <w:basedOn w:val="a3"/>
    <w:next w:val="a3"/>
    <w:qFormat/>
    <w:rsid w:val="005D073D"/>
    <w:pPr>
      <w:widowControl/>
      <w:spacing w:before="120" w:after="180"/>
      <w:jc w:val="left"/>
    </w:pPr>
    <w:rPr>
      <w:rFonts w:ascii="Calibri Light" w:eastAsia="等线 Light" w:hAnsi="Calibri Light" w:cs="Times New Roman"/>
      <w:b/>
      <w:bCs/>
      <w:kern w:val="0"/>
      <w:sz w:val="24"/>
      <w:szCs w:val="24"/>
      <w:lang w:val="en-GB" w:eastAsia="en-US"/>
    </w:rPr>
  </w:style>
  <w:style w:type="paragraph" w:styleId="61">
    <w:name w:val="index 6"/>
    <w:basedOn w:val="a3"/>
    <w:next w:val="a3"/>
    <w:qFormat/>
    <w:rsid w:val="005D073D"/>
    <w:pPr>
      <w:widowControl/>
      <w:spacing w:after="180"/>
      <w:ind w:left="1200" w:hanging="200"/>
      <w:jc w:val="left"/>
    </w:pPr>
    <w:rPr>
      <w:rFonts w:ascii="Times New Roman" w:eastAsia="等线" w:hAnsi="Times New Roman" w:cs="Times New Roman"/>
      <w:kern w:val="0"/>
      <w:sz w:val="20"/>
      <w:szCs w:val="20"/>
      <w:lang w:val="en-GB" w:eastAsia="en-US"/>
    </w:rPr>
  </w:style>
  <w:style w:type="paragraph" w:styleId="af5">
    <w:name w:val="Salutation"/>
    <w:basedOn w:val="a3"/>
    <w:next w:val="a3"/>
    <w:link w:val="Char7"/>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7">
    <w:name w:val="称呼 Char"/>
    <w:basedOn w:val="a4"/>
    <w:link w:val="af5"/>
    <w:qFormat/>
    <w:rsid w:val="005D073D"/>
    <w:rPr>
      <w:rFonts w:ascii="Times New Roman" w:eastAsia="等线" w:hAnsi="Times New Roman" w:cs="Times New Roman"/>
      <w:kern w:val="0"/>
      <w:sz w:val="20"/>
      <w:szCs w:val="20"/>
      <w:lang w:val="en-GB" w:eastAsia="en-US"/>
    </w:rPr>
  </w:style>
  <w:style w:type="paragraph" w:styleId="34">
    <w:name w:val="Body Text 3"/>
    <w:basedOn w:val="a3"/>
    <w:link w:val="3Char1"/>
    <w:uiPriority w:val="99"/>
    <w:qFormat/>
    <w:rsid w:val="005D073D"/>
    <w:pPr>
      <w:widowControl/>
      <w:spacing w:after="120"/>
      <w:jc w:val="left"/>
    </w:pPr>
    <w:rPr>
      <w:rFonts w:ascii="Times New Roman" w:eastAsia="等线" w:hAnsi="Times New Roman" w:cs="Times New Roman"/>
      <w:kern w:val="0"/>
      <w:sz w:val="16"/>
      <w:szCs w:val="16"/>
      <w:lang w:val="en-GB" w:eastAsia="en-US"/>
    </w:rPr>
  </w:style>
  <w:style w:type="character" w:customStyle="1" w:styleId="3Char1">
    <w:name w:val="正文文本 3 Char"/>
    <w:basedOn w:val="a4"/>
    <w:link w:val="34"/>
    <w:uiPriority w:val="99"/>
    <w:qFormat/>
    <w:rsid w:val="005D073D"/>
    <w:rPr>
      <w:rFonts w:ascii="Times New Roman" w:eastAsia="等线" w:hAnsi="Times New Roman" w:cs="Times New Roman"/>
      <w:kern w:val="0"/>
      <w:sz w:val="16"/>
      <w:szCs w:val="16"/>
      <w:lang w:val="en-GB" w:eastAsia="en-US"/>
    </w:rPr>
  </w:style>
  <w:style w:type="paragraph" w:styleId="af6">
    <w:name w:val="Closing"/>
    <w:basedOn w:val="a3"/>
    <w:link w:val="Char8"/>
    <w:qFormat/>
    <w:rsid w:val="005D073D"/>
    <w:pPr>
      <w:widowControl/>
      <w:spacing w:after="180"/>
      <w:ind w:left="4252"/>
      <w:jc w:val="left"/>
    </w:pPr>
    <w:rPr>
      <w:rFonts w:ascii="Times New Roman" w:eastAsia="等线" w:hAnsi="Times New Roman" w:cs="Times New Roman"/>
      <w:kern w:val="0"/>
      <w:sz w:val="20"/>
      <w:szCs w:val="20"/>
      <w:lang w:val="en-GB" w:eastAsia="en-US"/>
    </w:rPr>
  </w:style>
  <w:style w:type="character" w:customStyle="1" w:styleId="Char8">
    <w:name w:val="结束语 Char"/>
    <w:basedOn w:val="a4"/>
    <w:link w:val="af6"/>
    <w:qFormat/>
    <w:rsid w:val="005D073D"/>
    <w:rPr>
      <w:rFonts w:ascii="Times New Roman" w:eastAsia="等线" w:hAnsi="Times New Roman" w:cs="Times New Roman"/>
      <w:kern w:val="0"/>
      <w:sz w:val="20"/>
      <w:szCs w:val="20"/>
      <w:lang w:val="en-GB" w:eastAsia="en-US"/>
    </w:rPr>
  </w:style>
  <w:style w:type="paragraph" w:styleId="30">
    <w:name w:val="List Bullet 3"/>
    <w:basedOn w:val="a3"/>
    <w:uiPriority w:val="99"/>
    <w:qFormat/>
    <w:rsid w:val="005D073D"/>
    <w:pPr>
      <w:widowControl/>
      <w:numPr>
        <w:numId w:val="5"/>
      </w:numPr>
      <w:spacing w:after="180"/>
      <w:contextualSpacing/>
      <w:jc w:val="left"/>
    </w:pPr>
    <w:rPr>
      <w:rFonts w:ascii="Times New Roman" w:eastAsia="等线"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9"/>
    <w:qFormat/>
    <w:rsid w:val="005D073D"/>
    <w:pPr>
      <w:widowControl/>
      <w:spacing w:after="120"/>
      <w:jc w:val="left"/>
    </w:pPr>
    <w:rPr>
      <w:rFonts w:ascii="Times New Roman" w:eastAsia="等线" w:hAnsi="Times New Roman" w:cs="Times New Roman"/>
      <w:kern w:val="0"/>
      <w:sz w:val="20"/>
      <w:szCs w:val="20"/>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f7"/>
    <w:qFormat/>
    <w:rsid w:val="005D073D"/>
    <w:rPr>
      <w:rFonts w:ascii="Times New Roman" w:eastAsia="等线" w:hAnsi="Times New Roman" w:cs="Times New Roman"/>
      <w:kern w:val="0"/>
      <w:sz w:val="20"/>
      <w:szCs w:val="20"/>
      <w:lang w:val="en-GB" w:eastAsia="en-US"/>
    </w:rPr>
  </w:style>
  <w:style w:type="paragraph" w:styleId="af8">
    <w:name w:val="Body Text Indent"/>
    <w:basedOn w:val="a3"/>
    <w:link w:val="Chara"/>
    <w:qFormat/>
    <w:rsid w:val="005D073D"/>
    <w:pPr>
      <w:widowControl/>
      <w:spacing w:after="120"/>
      <w:ind w:left="283"/>
      <w:jc w:val="left"/>
    </w:pPr>
    <w:rPr>
      <w:rFonts w:ascii="Times New Roman" w:eastAsia="等线" w:hAnsi="Times New Roman" w:cs="Times New Roman"/>
      <w:kern w:val="0"/>
      <w:sz w:val="20"/>
      <w:szCs w:val="20"/>
      <w:lang w:val="en-GB" w:eastAsia="en-US"/>
    </w:rPr>
  </w:style>
  <w:style w:type="character" w:customStyle="1" w:styleId="Chara">
    <w:name w:val="正文文本缩进 Char"/>
    <w:basedOn w:val="a4"/>
    <w:link w:val="af8"/>
    <w:qFormat/>
    <w:rsid w:val="005D073D"/>
    <w:rPr>
      <w:rFonts w:ascii="Times New Roman" w:eastAsia="等线" w:hAnsi="Times New Roman" w:cs="Times New Roman"/>
      <w:kern w:val="0"/>
      <w:sz w:val="20"/>
      <w:szCs w:val="20"/>
      <w:lang w:val="en-GB" w:eastAsia="en-US"/>
    </w:rPr>
  </w:style>
  <w:style w:type="paragraph" w:styleId="3">
    <w:name w:val="List Number 3"/>
    <w:basedOn w:val="a3"/>
    <w:uiPriority w:val="99"/>
    <w:qFormat/>
    <w:rsid w:val="005D073D"/>
    <w:pPr>
      <w:widowControl/>
      <w:numPr>
        <w:numId w:val="6"/>
      </w:numPr>
      <w:spacing w:after="180"/>
      <w:contextualSpacing/>
      <w:jc w:val="left"/>
    </w:pPr>
    <w:rPr>
      <w:rFonts w:ascii="Times New Roman" w:eastAsia="等线" w:hAnsi="Times New Roman" w:cs="Times New Roman"/>
      <w:kern w:val="0"/>
      <w:sz w:val="20"/>
      <w:szCs w:val="20"/>
      <w:lang w:val="en-GB" w:eastAsia="en-US"/>
    </w:rPr>
  </w:style>
  <w:style w:type="paragraph" w:styleId="23">
    <w:name w:val="List 2"/>
    <w:basedOn w:val="a3"/>
    <w:link w:val="2Char0"/>
    <w:uiPriority w:val="99"/>
    <w:qFormat/>
    <w:rsid w:val="005D073D"/>
    <w:pPr>
      <w:widowControl/>
      <w:spacing w:after="180"/>
      <w:ind w:left="566" w:hanging="283"/>
      <w:contextualSpacing/>
      <w:jc w:val="left"/>
    </w:pPr>
    <w:rPr>
      <w:rFonts w:ascii="Times New Roman" w:eastAsia="等线" w:hAnsi="Times New Roman" w:cs="Times New Roman"/>
      <w:kern w:val="0"/>
      <w:sz w:val="20"/>
      <w:szCs w:val="20"/>
      <w:lang w:val="en-GB" w:eastAsia="en-US"/>
    </w:rPr>
  </w:style>
  <w:style w:type="paragraph" w:styleId="af9">
    <w:name w:val="List Continue"/>
    <w:basedOn w:val="a3"/>
    <w:qFormat/>
    <w:rsid w:val="005D073D"/>
    <w:pPr>
      <w:widowControl/>
      <w:spacing w:after="120"/>
      <w:ind w:left="283"/>
      <w:contextualSpacing/>
      <w:jc w:val="left"/>
    </w:pPr>
    <w:rPr>
      <w:rFonts w:ascii="Times New Roman" w:eastAsia="等线" w:hAnsi="Times New Roman" w:cs="Times New Roman"/>
      <w:kern w:val="0"/>
      <w:sz w:val="20"/>
      <w:szCs w:val="20"/>
      <w:lang w:val="en-GB" w:eastAsia="en-US"/>
    </w:rPr>
  </w:style>
  <w:style w:type="paragraph" w:styleId="afa">
    <w:name w:val="Block Text"/>
    <w:basedOn w:val="a3"/>
    <w:qFormat/>
    <w:rsid w:val="005D073D"/>
    <w:pPr>
      <w:widowControl/>
      <w:spacing w:after="120"/>
      <w:ind w:left="1440" w:right="1440"/>
      <w:jc w:val="left"/>
    </w:pPr>
    <w:rPr>
      <w:rFonts w:ascii="Times New Roman" w:eastAsia="等线" w:hAnsi="Times New Roman" w:cs="Times New Roman"/>
      <w:kern w:val="0"/>
      <w:sz w:val="20"/>
      <w:szCs w:val="20"/>
      <w:lang w:val="en-GB" w:eastAsia="en-US"/>
    </w:rPr>
  </w:style>
  <w:style w:type="paragraph" w:styleId="20">
    <w:name w:val="List Bullet 2"/>
    <w:basedOn w:val="a3"/>
    <w:uiPriority w:val="99"/>
    <w:qFormat/>
    <w:rsid w:val="005D073D"/>
    <w:pPr>
      <w:widowControl/>
      <w:numPr>
        <w:numId w:val="7"/>
      </w:numPr>
      <w:spacing w:after="180"/>
      <w:contextualSpacing/>
      <w:jc w:val="left"/>
    </w:pPr>
    <w:rPr>
      <w:rFonts w:ascii="Times New Roman" w:eastAsia="等线" w:hAnsi="Times New Roman" w:cs="Times New Roman"/>
      <w:kern w:val="0"/>
      <w:sz w:val="20"/>
      <w:szCs w:val="20"/>
      <w:lang w:val="en-GB" w:eastAsia="en-US"/>
    </w:rPr>
  </w:style>
  <w:style w:type="paragraph" w:styleId="HTML">
    <w:name w:val="HTML Address"/>
    <w:basedOn w:val="a3"/>
    <w:link w:val="HTMLChar"/>
    <w:qFormat/>
    <w:rsid w:val="005D073D"/>
    <w:pPr>
      <w:widowControl/>
      <w:spacing w:after="180"/>
      <w:jc w:val="left"/>
    </w:pPr>
    <w:rPr>
      <w:rFonts w:ascii="Times New Roman" w:eastAsia="等线" w:hAnsi="Times New Roman" w:cs="Times New Roman"/>
      <w:i/>
      <w:iCs/>
      <w:kern w:val="0"/>
      <w:sz w:val="20"/>
      <w:szCs w:val="20"/>
      <w:lang w:val="en-GB" w:eastAsia="en-US"/>
    </w:rPr>
  </w:style>
  <w:style w:type="character" w:customStyle="1" w:styleId="HTMLChar">
    <w:name w:val="HTML 地址 Char"/>
    <w:basedOn w:val="a4"/>
    <w:link w:val="HTML"/>
    <w:qFormat/>
    <w:rsid w:val="005D073D"/>
    <w:rPr>
      <w:rFonts w:ascii="Times New Roman" w:eastAsia="等线" w:hAnsi="Times New Roman" w:cs="Times New Roman"/>
      <w:i/>
      <w:iCs/>
      <w:kern w:val="0"/>
      <w:sz w:val="20"/>
      <w:szCs w:val="20"/>
      <w:lang w:val="en-GB" w:eastAsia="en-US"/>
    </w:rPr>
  </w:style>
  <w:style w:type="paragraph" w:styleId="43">
    <w:name w:val="index 4"/>
    <w:basedOn w:val="a3"/>
    <w:next w:val="a3"/>
    <w:qFormat/>
    <w:rsid w:val="005D073D"/>
    <w:pPr>
      <w:widowControl/>
      <w:spacing w:after="180"/>
      <w:ind w:left="800" w:hanging="200"/>
      <w:jc w:val="left"/>
    </w:pPr>
    <w:rPr>
      <w:rFonts w:ascii="Times New Roman" w:eastAsia="等线" w:hAnsi="Times New Roman" w:cs="Times New Roman"/>
      <w:kern w:val="0"/>
      <w:sz w:val="20"/>
      <w:szCs w:val="20"/>
      <w:lang w:val="en-GB" w:eastAsia="en-US"/>
    </w:rPr>
  </w:style>
  <w:style w:type="paragraph" w:styleId="afb">
    <w:name w:val="Plain Text"/>
    <w:basedOn w:val="a3"/>
    <w:link w:val="Charb"/>
    <w:uiPriority w:val="99"/>
    <w:qFormat/>
    <w:rsid w:val="005D073D"/>
    <w:pPr>
      <w:widowControl/>
      <w:spacing w:after="180"/>
      <w:jc w:val="left"/>
    </w:pPr>
    <w:rPr>
      <w:rFonts w:ascii="Courier New" w:eastAsia="等线" w:hAnsi="Courier New" w:cs="Courier New"/>
      <w:kern w:val="0"/>
      <w:sz w:val="20"/>
      <w:szCs w:val="20"/>
      <w:lang w:val="en-GB" w:eastAsia="en-US"/>
    </w:rPr>
  </w:style>
  <w:style w:type="character" w:customStyle="1" w:styleId="Charb">
    <w:name w:val="纯文本 Char"/>
    <w:basedOn w:val="a4"/>
    <w:link w:val="afb"/>
    <w:uiPriority w:val="99"/>
    <w:qFormat/>
    <w:rsid w:val="005D073D"/>
    <w:rPr>
      <w:rFonts w:ascii="Courier New" w:eastAsia="等线" w:hAnsi="Courier New" w:cs="Courier New"/>
      <w:kern w:val="0"/>
      <w:sz w:val="20"/>
      <w:szCs w:val="20"/>
      <w:lang w:val="en-GB" w:eastAsia="en-US"/>
    </w:rPr>
  </w:style>
  <w:style w:type="paragraph" w:styleId="50">
    <w:name w:val="List Bullet 5"/>
    <w:basedOn w:val="a3"/>
    <w:uiPriority w:val="99"/>
    <w:qFormat/>
    <w:rsid w:val="005D073D"/>
    <w:pPr>
      <w:widowControl/>
      <w:numPr>
        <w:numId w:val="8"/>
      </w:numPr>
      <w:spacing w:after="180"/>
      <w:contextualSpacing/>
      <w:jc w:val="left"/>
    </w:pPr>
    <w:rPr>
      <w:rFonts w:ascii="Times New Roman" w:eastAsia="等线" w:hAnsi="Times New Roman" w:cs="Times New Roman"/>
      <w:kern w:val="0"/>
      <w:sz w:val="20"/>
      <w:szCs w:val="20"/>
      <w:lang w:val="en-GB" w:eastAsia="en-US"/>
    </w:rPr>
  </w:style>
  <w:style w:type="paragraph" w:styleId="4">
    <w:name w:val="List Number 4"/>
    <w:basedOn w:val="a3"/>
    <w:qFormat/>
    <w:rsid w:val="005D073D"/>
    <w:pPr>
      <w:widowControl/>
      <w:numPr>
        <w:numId w:val="9"/>
      </w:numPr>
      <w:spacing w:after="180"/>
      <w:contextualSpacing/>
      <w:jc w:val="left"/>
    </w:pPr>
    <w:rPr>
      <w:rFonts w:ascii="Times New Roman" w:eastAsia="等线" w:hAnsi="Times New Roman" w:cs="Times New Roman"/>
      <w:kern w:val="0"/>
      <w:sz w:val="20"/>
      <w:szCs w:val="20"/>
      <w:lang w:val="en-GB" w:eastAsia="en-US"/>
    </w:rPr>
  </w:style>
  <w:style w:type="paragraph" w:styleId="81">
    <w:name w:val="toc 8"/>
    <w:basedOn w:val="10"/>
    <w:next w:val="a3"/>
    <w:uiPriority w:val="99"/>
    <w:qFormat/>
    <w:rsid w:val="005D073D"/>
    <w:pPr>
      <w:spacing w:before="180"/>
      <w:ind w:left="2693" w:hanging="2693"/>
    </w:pPr>
    <w:rPr>
      <w:b/>
    </w:rPr>
  </w:style>
  <w:style w:type="paragraph" w:styleId="35">
    <w:name w:val="index 3"/>
    <w:basedOn w:val="a3"/>
    <w:next w:val="a3"/>
    <w:qFormat/>
    <w:rsid w:val="005D073D"/>
    <w:pPr>
      <w:widowControl/>
      <w:spacing w:after="180"/>
      <w:ind w:left="600" w:hanging="200"/>
      <w:jc w:val="left"/>
    </w:pPr>
    <w:rPr>
      <w:rFonts w:ascii="Times New Roman" w:eastAsia="等线" w:hAnsi="Times New Roman" w:cs="Times New Roman"/>
      <w:kern w:val="0"/>
      <w:sz w:val="20"/>
      <w:szCs w:val="20"/>
      <w:lang w:val="en-GB" w:eastAsia="en-US"/>
    </w:rPr>
  </w:style>
  <w:style w:type="paragraph" w:styleId="afc">
    <w:name w:val="Date"/>
    <w:basedOn w:val="a3"/>
    <w:next w:val="a3"/>
    <w:link w:val="Charc"/>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c">
    <w:name w:val="日期 Char"/>
    <w:basedOn w:val="a4"/>
    <w:link w:val="afc"/>
    <w:qFormat/>
    <w:rsid w:val="005D073D"/>
    <w:rPr>
      <w:rFonts w:ascii="Times New Roman" w:eastAsia="等线" w:hAnsi="Times New Roman" w:cs="Times New Roman"/>
      <w:kern w:val="0"/>
      <w:sz w:val="20"/>
      <w:szCs w:val="20"/>
      <w:lang w:val="en-GB" w:eastAsia="en-US"/>
    </w:rPr>
  </w:style>
  <w:style w:type="paragraph" w:styleId="24">
    <w:name w:val="Body Text Indent 2"/>
    <w:basedOn w:val="a3"/>
    <w:link w:val="2Char1"/>
    <w:qFormat/>
    <w:rsid w:val="005D073D"/>
    <w:pPr>
      <w:widowControl/>
      <w:spacing w:after="120" w:line="480" w:lineRule="auto"/>
      <w:ind w:left="283"/>
      <w:jc w:val="left"/>
    </w:pPr>
    <w:rPr>
      <w:rFonts w:ascii="Times New Roman" w:eastAsia="等线" w:hAnsi="Times New Roman" w:cs="Times New Roman"/>
      <w:kern w:val="0"/>
      <w:sz w:val="20"/>
      <w:szCs w:val="20"/>
      <w:lang w:val="en-GB" w:eastAsia="en-US"/>
    </w:rPr>
  </w:style>
  <w:style w:type="character" w:customStyle="1" w:styleId="2Char1">
    <w:name w:val="正文文本缩进 2 Char"/>
    <w:basedOn w:val="a4"/>
    <w:link w:val="24"/>
    <w:qFormat/>
    <w:rsid w:val="005D073D"/>
    <w:rPr>
      <w:rFonts w:ascii="Times New Roman" w:eastAsia="等线" w:hAnsi="Times New Roman" w:cs="Times New Roman"/>
      <w:kern w:val="0"/>
      <w:sz w:val="20"/>
      <w:szCs w:val="20"/>
      <w:lang w:val="en-GB" w:eastAsia="en-US"/>
    </w:rPr>
  </w:style>
  <w:style w:type="paragraph" w:styleId="afd">
    <w:name w:val="endnote text"/>
    <w:basedOn w:val="a3"/>
    <w:link w:val="Chard"/>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d">
    <w:name w:val="尾注文本 Char"/>
    <w:basedOn w:val="a4"/>
    <w:link w:val="afd"/>
    <w:qFormat/>
    <w:rsid w:val="005D073D"/>
    <w:rPr>
      <w:rFonts w:ascii="Times New Roman" w:eastAsia="等线" w:hAnsi="Times New Roman" w:cs="Times New Roman"/>
      <w:kern w:val="0"/>
      <w:sz w:val="20"/>
      <w:szCs w:val="20"/>
      <w:lang w:val="en-GB" w:eastAsia="en-US"/>
    </w:rPr>
  </w:style>
  <w:style w:type="paragraph" w:styleId="54">
    <w:name w:val="List Continue 5"/>
    <w:basedOn w:val="a3"/>
    <w:qFormat/>
    <w:rsid w:val="005D073D"/>
    <w:pPr>
      <w:widowControl/>
      <w:spacing w:after="120"/>
      <w:ind w:left="1415"/>
      <w:contextualSpacing/>
      <w:jc w:val="left"/>
    </w:pPr>
    <w:rPr>
      <w:rFonts w:ascii="Times New Roman" w:eastAsia="等线" w:hAnsi="Times New Roman" w:cs="Times New Roman"/>
      <w:kern w:val="0"/>
      <w:sz w:val="20"/>
      <w:szCs w:val="20"/>
      <w:lang w:val="en-GB" w:eastAsia="en-US"/>
    </w:rPr>
  </w:style>
  <w:style w:type="paragraph" w:styleId="afe">
    <w:name w:val="footer"/>
    <w:basedOn w:val="aff"/>
    <w:link w:val="Chare"/>
    <w:uiPriority w:val="99"/>
    <w:qFormat/>
    <w:rsid w:val="005D073D"/>
    <w:pPr>
      <w:jc w:val="center"/>
    </w:pPr>
    <w:rPr>
      <w:i/>
    </w:rPr>
  </w:style>
  <w:style w:type="character" w:customStyle="1" w:styleId="Chare">
    <w:name w:val="页脚 Char"/>
    <w:basedOn w:val="a4"/>
    <w:link w:val="afe"/>
    <w:uiPriority w:val="99"/>
    <w:qFormat/>
    <w:rsid w:val="005D073D"/>
    <w:rPr>
      <w:rFonts w:ascii="Arial" w:eastAsia="等线" w:hAnsi="Arial" w:cs="Times New Roman"/>
      <w:b/>
      <w:i/>
      <w:kern w:val="0"/>
      <w:sz w:val="18"/>
      <w:szCs w:val="20"/>
      <w:lang w:val="en-GB" w:eastAsia="ja-JP"/>
    </w:rPr>
  </w:style>
  <w:style w:type="paragraph" w:styleId="aff">
    <w:name w:val="header"/>
    <w:aliases w:val="header odd,header odd1,header odd2,header odd3,header odd4,header odd5,header odd6,header1,header2,header3,header odd11,header odd21,header odd7,header4,header odd8,header odd9,header5,header odd12,header11,header21,header odd22,header31,header,h"/>
    <w:link w:val="Charf"/>
    <w:qFormat/>
    <w:rsid w:val="005D073D"/>
    <w:pPr>
      <w:widowControl w:val="0"/>
      <w:overflowPunct w:val="0"/>
      <w:autoSpaceDE w:val="0"/>
      <w:autoSpaceDN w:val="0"/>
      <w:adjustRightInd w:val="0"/>
      <w:textAlignment w:val="baseline"/>
    </w:pPr>
    <w:rPr>
      <w:rFonts w:ascii="Arial" w:eastAsia="等线" w:hAnsi="Arial" w:cs="Times New Roman"/>
      <w:b/>
      <w:kern w:val="0"/>
      <w:sz w:val="18"/>
      <w:szCs w:val="20"/>
      <w:lang w:val="en-GB" w:eastAsia="ja-JP"/>
    </w:rPr>
  </w:style>
  <w:style w:type="character" w:customStyle="1" w:styleId="Charf">
    <w:name w:val="页眉 Char"/>
    <w:aliases w:val="header odd Char1,header odd1 Char1,header odd2 Char1,header odd3 Char1,header odd4 Char1,header odd5 Char1,header odd6 Char1,header1 Char1,header2 Char1,header3 Char1,header odd11 Char1,header odd21 Char1,header odd7 Char1,header4 Char1,h Char"/>
    <w:basedOn w:val="a4"/>
    <w:link w:val="aff"/>
    <w:qFormat/>
    <w:rsid w:val="005D073D"/>
    <w:rPr>
      <w:rFonts w:ascii="Arial" w:eastAsia="等线" w:hAnsi="Arial" w:cs="Times New Roman"/>
      <w:b/>
      <w:kern w:val="0"/>
      <w:sz w:val="18"/>
      <w:szCs w:val="20"/>
      <w:lang w:val="en-GB" w:eastAsia="ja-JP"/>
    </w:rPr>
  </w:style>
  <w:style w:type="paragraph" w:styleId="aff0">
    <w:name w:val="envelope return"/>
    <w:basedOn w:val="a3"/>
    <w:qFormat/>
    <w:rsid w:val="005D073D"/>
    <w:pPr>
      <w:widowControl/>
      <w:spacing w:after="180"/>
      <w:jc w:val="left"/>
    </w:pPr>
    <w:rPr>
      <w:rFonts w:ascii="Calibri Light" w:eastAsia="等线 Light" w:hAnsi="Calibri Light" w:cs="Times New Roman"/>
      <w:kern w:val="0"/>
      <w:sz w:val="20"/>
      <w:szCs w:val="20"/>
      <w:lang w:val="en-GB" w:eastAsia="en-US"/>
    </w:rPr>
  </w:style>
  <w:style w:type="paragraph" w:styleId="aff1">
    <w:name w:val="Signature"/>
    <w:basedOn w:val="a3"/>
    <w:link w:val="Charf0"/>
    <w:qFormat/>
    <w:rsid w:val="005D073D"/>
    <w:pPr>
      <w:widowControl/>
      <w:spacing w:after="180"/>
      <w:ind w:left="4252"/>
      <w:jc w:val="left"/>
    </w:pPr>
    <w:rPr>
      <w:rFonts w:ascii="Times New Roman" w:eastAsia="等线" w:hAnsi="Times New Roman" w:cs="Times New Roman"/>
      <w:kern w:val="0"/>
      <w:sz w:val="20"/>
      <w:szCs w:val="20"/>
      <w:lang w:val="en-GB" w:eastAsia="en-US"/>
    </w:rPr>
  </w:style>
  <w:style w:type="character" w:customStyle="1" w:styleId="Charf0">
    <w:name w:val="签名 Char"/>
    <w:basedOn w:val="a4"/>
    <w:link w:val="aff1"/>
    <w:qFormat/>
    <w:rsid w:val="005D073D"/>
    <w:rPr>
      <w:rFonts w:ascii="Times New Roman" w:eastAsia="等线" w:hAnsi="Times New Roman" w:cs="Times New Roman"/>
      <w:kern w:val="0"/>
      <w:sz w:val="20"/>
      <w:szCs w:val="20"/>
      <w:lang w:val="en-GB" w:eastAsia="en-US"/>
    </w:rPr>
  </w:style>
  <w:style w:type="paragraph" w:styleId="44">
    <w:name w:val="List Continue 4"/>
    <w:basedOn w:val="a3"/>
    <w:qFormat/>
    <w:rsid w:val="005D073D"/>
    <w:pPr>
      <w:widowControl/>
      <w:spacing w:after="120"/>
      <w:ind w:left="1132"/>
      <w:contextualSpacing/>
      <w:jc w:val="left"/>
    </w:pPr>
    <w:rPr>
      <w:rFonts w:ascii="Times New Roman" w:eastAsia="等线" w:hAnsi="Times New Roman" w:cs="Times New Roman"/>
      <w:kern w:val="0"/>
      <w:sz w:val="20"/>
      <w:szCs w:val="20"/>
      <w:lang w:val="en-GB" w:eastAsia="en-US"/>
    </w:rPr>
  </w:style>
  <w:style w:type="paragraph" w:styleId="11">
    <w:name w:val="index 1"/>
    <w:basedOn w:val="a3"/>
    <w:next w:val="a3"/>
    <w:autoRedefine/>
    <w:uiPriority w:val="99"/>
    <w:unhideWhenUsed/>
    <w:qFormat/>
    <w:rsid w:val="005D073D"/>
  </w:style>
  <w:style w:type="paragraph" w:styleId="aff2">
    <w:name w:val="index heading"/>
    <w:basedOn w:val="a3"/>
    <w:next w:val="11"/>
    <w:qFormat/>
    <w:rsid w:val="005D073D"/>
    <w:pPr>
      <w:widowControl/>
      <w:spacing w:after="180"/>
      <w:jc w:val="left"/>
    </w:pPr>
    <w:rPr>
      <w:rFonts w:ascii="Calibri Light" w:eastAsia="等线 Light" w:hAnsi="Calibri Light" w:cs="Times New Roman"/>
      <w:b/>
      <w:bCs/>
      <w:kern w:val="0"/>
      <w:sz w:val="20"/>
      <w:szCs w:val="20"/>
      <w:lang w:val="en-GB" w:eastAsia="en-US"/>
    </w:rPr>
  </w:style>
  <w:style w:type="paragraph" w:styleId="aff3">
    <w:name w:val="Subtitle"/>
    <w:basedOn w:val="a3"/>
    <w:next w:val="a3"/>
    <w:link w:val="Charf1"/>
    <w:uiPriority w:val="11"/>
    <w:qFormat/>
    <w:rsid w:val="005D073D"/>
    <w:pPr>
      <w:widowControl/>
      <w:spacing w:after="60"/>
      <w:jc w:val="center"/>
      <w:outlineLvl w:val="1"/>
    </w:pPr>
    <w:rPr>
      <w:rFonts w:ascii="Calibri Light" w:eastAsia="等线 Light" w:hAnsi="Calibri Light" w:cs="Times New Roman"/>
      <w:kern w:val="0"/>
      <w:sz w:val="24"/>
      <w:szCs w:val="24"/>
      <w:lang w:val="en-GB" w:eastAsia="en-US"/>
    </w:rPr>
  </w:style>
  <w:style w:type="character" w:customStyle="1" w:styleId="Charf1">
    <w:name w:val="副标题 Char"/>
    <w:basedOn w:val="a4"/>
    <w:link w:val="aff3"/>
    <w:uiPriority w:val="11"/>
    <w:qFormat/>
    <w:rsid w:val="005D073D"/>
    <w:rPr>
      <w:rFonts w:ascii="Calibri Light" w:eastAsia="等线 Light" w:hAnsi="Calibri Light" w:cs="Times New Roman"/>
      <w:kern w:val="0"/>
      <w:sz w:val="24"/>
      <w:szCs w:val="24"/>
      <w:lang w:val="en-GB" w:eastAsia="en-US"/>
    </w:rPr>
  </w:style>
  <w:style w:type="paragraph" w:styleId="5">
    <w:name w:val="List Number 5"/>
    <w:basedOn w:val="a3"/>
    <w:qFormat/>
    <w:rsid w:val="005D073D"/>
    <w:pPr>
      <w:widowControl/>
      <w:numPr>
        <w:numId w:val="10"/>
      </w:numPr>
      <w:spacing w:after="180"/>
      <w:contextualSpacing/>
      <w:jc w:val="left"/>
    </w:pPr>
    <w:rPr>
      <w:rFonts w:ascii="Times New Roman" w:eastAsia="等线" w:hAnsi="Times New Roman" w:cs="Times New Roman"/>
      <w:kern w:val="0"/>
      <w:sz w:val="20"/>
      <w:szCs w:val="20"/>
      <w:lang w:val="en-GB" w:eastAsia="en-US"/>
    </w:rPr>
  </w:style>
  <w:style w:type="paragraph" w:styleId="aff4">
    <w:name w:val="List"/>
    <w:basedOn w:val="a3"/>
    <w:link w:val="Charf2"/>
    <w:uiPriority w:val="99"/>
    <w:qFormat/>
    <w:rsid w:val="005D073D"/>
    <w:pPr>
      <w:widowControl/>
      <w:spacing w:after="180"/>
      <w:ind w:left="283" w:hanging="283"/>
      <w:contextualSpacing/>
      <w:jc w:val="left"/>
    </w:pPr>
    <w:rPr>
      <w:rFonts w:ascii="Times New Roman" w:eastAsia="等线" w:hAnsi="Times New Roman" w:cs="Times New Roman"/>
      <w:kern w:val="0"/>
      <w:sz w:val="20"/>
      <w:szCs w:val="20"/>
      <w:lang w:val="en-GB" w:eastAsia="en-US"/>
    </w:rPr>
  </w:style>
  <w:style w:type="paragraph" w:styleId="aff5">
    <w:name w:val="footnote text"/>
    <w:basedOn w:val="a3"/>
    <w:link w:val="Charf3"/>
    <w:uiPriority w:val="99"/>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f3">
    <w:name w:val="脚注文本 Char"/>
    <w:basedOn w:val="a4"/>
    <w:link w:val="aff5"/>
    <w:uiPriority w:val="99"/>
    <w:qFormat/>
    <w:rsid w:val="005D073D"/>
    <w:rPr>
      <w:rFonts w:ascii="Times New Roman" w:eastAsia="等线" w:hAnsi="Times New Roman" w:cs="Times New Roman"/>
      <w:kern w:val="0"/>
      <w:sz w:val="20"/>
      <w:szCs w:val="20"/>
      <w:lang w:val="en-GB" w:eastAsia="en-US"/>
    </w:rPr>
  </w:style>
  <w:style w:type="paragraph" w:styleId="55">
    <w:name w:val="List 5"/>
    <w:basedOn w:val="a3"/>
    <w:uiPriority w:val="99"/>
    <w:qFormat/>
    <w:rsid w:val="005D073D"/>
    <w:pPr>
      <w:widowControl/>
      <w:spacing w:after="180"/>
      <w:ind w:left="1415" w:hanging="283"/>
      <w:contextualSpacing/>
      <w:jc w:val="left"/>
    </w:pPr>
    <w:rPr>
      <w:rFonts w:ascii="Times New Roman" w:eastAsia="等线" w:hAnsi="Times New Roman" w:cs="Times New Roman"/>
      <w:kern w:val="0"/>
      <w:sz w:val="20"/>
      <w:szCs w:val="20"/>
      <w:lang w:val="en-GB" w:eastAsia="en-US"/>
    </w:rPr>
  </w:style>
  <w:style w:type="paragraph" w:styleId="36">
    <w:name w:val="Body Text Indent 3"/>
    <w:basedOn w:val="a3"/>
    <w:link w:val="3Char2"/>
    <w:qFormat/>
    <w:rsid w:val="005D073D"/>
    <w:pPr>
      <w:widowControl/>
      <w:spacing w:after="120"/>
      <w:ind w:left="283"/>
      <w:jc w:val="left"/>
    </w:pPr>
    <w:rPr>
      <w:rFonts w:ascii="Times New Roman" w:eastAsia="等线" w:hAnsi="Times New Roman" w:cs="Times New Roman"/>
      <w:kern w:val="0"/>
      <w:sz w:val="16"/>
      <w:szCs w:val="16"/>
      <w:lang w:val="en-GB" w:eastAsia="en-US"/>
    </w:rPr>
  </w:style>
  <w:style w:type="character" w:customStyle="1" w:styleId="3Char2">
    <w:name w:val="正文文本缩进 3 Char"/>
    <w:basedOn w:val="a4"/>
    <w:link w:val="36"/>
    <w:qFormat/>
    <w:rsid w:val="005D073D"/>
    <w:rPr>
      <w:rFonts w:ascii="Times New Roman" w:eastAsia="等线" w:hAnsi="Times New Roman" w:cs="Times New Roman"/>
      <w:kern w:val="0"/>
      <w:sz w:val="16"/>
      <w:szCs w:val="16"/>
      <w:lang w:val="en-GB" w:eastAsia="en-US"/>
    </w:rPr>
  </w:style>
  <w:style w:type="paragraph" w:styleId="71">
    <w:name w:val="index 7"/>
    <w:basedOn w:val="a3"/>
    <w:next w:val="a3"/>
    <w:qFormat/>
    <w:rsid w:val="005D073D"/>
    <w:pPr>
      <w:widowControl/>
      <w:spacing w:after="180"/>
      <w:ind w:left="1400" w:hanging="200"/>
      <w:jc w:val="left"/>
    </w:pPr>
    <w:rPr>
      <w:rFonts w:ascii="Times New Roman" w:eastAsia="等线" w:hAnsi="Times New Roman" w:cs="Times New Roman"/>
      <w:kern w:val="0"/>
      <w:sz w:val="20"/>
      <w:szCs w:val="20"/>
      <w:lang w:val="en-GB" w:eastAsia="en-US"/>
    </w:rPr>
  </w:style>
  <w:style w:type="paragraph" w:styleId="90">
    <w:name w:val="index 9"/>
    <w:basedOn w:val="a3"/>
    <w:next w:val="a3"/>
    <w:qFormat/>
    <w:rsid w:val="005D073D"/>
    <w:pPr>
      <w:widowControl/>
      <w:spacing w:after="180"/>
      <w:ind w:left="1800" w:hanging="200"/>
      <w:jc w:val="left"/>
    </w:pPr>
    <w:rPr>
      <w:rFonts w:ascii="Times New Roman" w:eastAsia="等线" w:hAnsi="Times New Roman" w:cs="Times New Roman"/>
      <w:kern w:val="0"/>
      <w:sz w:val="20"/>
      <w:szCs w:val="20"/>
      <w:lang w:val="en-GB" w:eastAsia="en-US"/>
    </w:rPr>
  </w:style>
  <w:style w:type="paragraph" w:styleId="aff6">
    <w:name w:val="table of figures"/>
    <w:basedOn w:val="a3"/>
    <w:next w:val="a3"/>
    <w:uiPriority w:val="99"/>
    <w:qFormat/>
    <w:rsid w:val="005D073D"/>
    <w:pPr>
      <w:widowControl/>
      <w:spacing w:after="180"/>
      <w:jc w:val="left"/>
    </w:pPr>
    <w:rPr>
      <w:rFonts w:ascii="Times New Roman" w:eastAsia="等线" w:hAnsi="Times New Roman" w:cs="Times New Roman"/>
      <w:kern w:val="0"/>
      <w:sz w:val="20"/>
      <w:szCs w:val="20"/>
      <w:lang w:val="en-GB" w:eastAsia="en-US"/>
    </w:rPr>
  </w:style>
  <w:style w:type="paragraph" w:styleId="91">
    <w:name w:val="toc 9"/>
    <w:basedOn w:val="81"/>
    <w:next w:val="a3"/>
    <w:uiPriority w:val="39"/>
    <w:qFormat/>
    <w:rsid w:val="005D073D"/>
    <w:pPr>
      <w:ind w:left="1418" w:hanging="1418"/>
    </w:pPr>
  </w:style>
  <w:style w:type="paragraph" w:styleId="25">
    <w:name w:val="Body Text 2"/>
    <w:basedOn w:val="a3"/>
    <w:link w:val="2Char2"/>
    <w:qFormat/>
    <w:rsid w:val="005D073D"/>
    <w:pPr>
      <w:widowControl/>
      <w:spacing w:after="120" w:line="480" w:lineRule="auto"/>
      <w:jc w:val="left"/>
    </w:pPr>
    <w:rPr>
      <w:rFonts w:ascii="Times New Roman" w:eastAsia="等线" w:hAnsi="Times New Roman" w:cs="Times New Roman"/>
      <w:kern w:val="0"/>
      <w:sz w:val="20"/>
      <w:szCs w:val="20"/>
      <w:lang w:val="en-GB" w:eastAsia="en-US"/>
    </w:rPr>
  </w:style>
  <w:style w:type="character" w:customStyle="1" w:styleId="2Char2">
    <w:name w:val="正文文本 2 Char"/>
    <w:basedOn w:val="a4"/>
    <w:link w:val="25"/>
    <w:qFormat/>
    <w:rsid w:val="005D073D"/>
    <w:rPr>
      <w:rFonts w:ascii="Times New Roman" w:eastAsia="等线" w:hAnsi="Times New Roman" w:cs="Times New Roman"/>
      <w:kern w:val="0"/>
      <w:sz w:val="20"/>
      <w:szCs w:val="20"/>
      <w:lang w:val="en-GB" w:eastAsia="en-US"/>
    </w:rPr>
  </w:style>
  <w:style w:type="paragraph" w:styleId="45">
    <w:name w:val="List 4"/>
    <w:basedOn w:val="a3"/>
    <w:uiPriority w:val="99"/>
    <w:qFormat/>
    <w:rsid w:val="005D073D"/>
    <w:pPr>
      <w:widowControl/>
      <w:spacing w:after="180"/>
      <w:ind w:left="1132" w:hanging="283"/>
      <w:contextualSpacing/>
      <w:jc w:val="left"/>
    </w:pPr>
    <w:rPr>
      <w:rFonts w:ascii="Times New Roman" w:eastAsia="等线" w:hAnsi="Times New Roman" w:cs="Times New Roman"/>
      <w:kern w:val="0"/>
      <w:sz w:val="20"/>
      <w:szCs w:val="20"/>
      <w:lang w:val="en-GB" w:eastAsia="en-US"/>
    </w:rPr>
  </w:style>
  <w:style w:type="paragraph" w:styleId="26">
    <w:name w:val="List Continue 2"/>
    <w:basedOn w:val="a3"/>
    <w:uiPriority w:val="99"/>
    <w:qFormat/>
    <w:rsid w:val="005D073D"/>
    <w:pPr>
      <w:widowControl/>
      <w:spacing w:after="120"/>
      <w:ind w:left="566"/>
      <w:contextualSpacing/>
      <w:jc w:val="left"/>
    </w:pPr>
    <w:rPr>
      <w:rFonts w:ascii="Times New Roman" w:eastAsia="等线" w:hAnsi="Times New Roman" w:cs="Times New Roman"/>
      <w:kern w:val="0"/>
      <w:sz w:val="20"/>
      <w:szCs w:val="20"/>
      <w:lang w:val="en-GB" w:eastAsia="en-US"/>
    </w:rPr>
  </w:style>
  <w:style w:type="paragraph" w:styleId="aff7">
    <w:name w:val="Message Header"/>
    <w:basedOn w:val="a3"/>
    <w:link w:val="Charf4"/>
    <w:qFormat/>
    <w:rsid w:val="005D073D"/>
    <w:pPr>
      <w:widowControl/>
      <w:pBdr>
        <w:top w:val="single" w:sz="6" w:space="1" w:color="auto"/>
        <w:left w:val="single" w:sz="6" w:space="1" w:color="auto"/>
        <w:bottom w:val="single" w:sz="6" w:space="1" w:color="auto"/>
        <w:right w:val="single" w:sz="6" w:space="1" w:color="auto"/>
      </w:pBdr>
      <w:shd w:val="pct20" w:color="auto" w:fill="auto"/>
      <w:spacing w:after="180"/>
      <w:ind w:left="1134" w:hanging="1134"/>
      <w:jc w:val="left"/>
    </w:pPr>
    <w:rPr>
      <w:rFonts w:ascii="Calibri Light" w:eastAsia="等线 Light" w:hAnsi="Calibri Light" w:cs="Times New Roman"/>
      <w:kern w:val="0"/>
      <w:sz w:val="24"/>
      <w:szCs w:val="24"/>
      <w:lang w:val="en-GB" w:eastAsia="en-US"/>
    </w:rPr>
  </w:style>
  <w:style w:type="character" w:customStyle="1" w:styleId="Charf4">
    <w:name w:val="信息标题 Char"/>
    <w:basedOn w:val="a4"/>
    <w:link w:val="aff7"/>
    <w:qFormat/>
    <w:rsid w:val="005D073D"/>
    <w:rPr>
      <w:rFonts w:ascii="Calibri Light" w:eastAsia="等线 Light" w:hAnsi="Calibri Light" w:cs="Times New Roman"/>
      <w:kern w:val="0"/>
      <w:sz w:val="24"/>
      <w:szCs w:val="24"/>
      <w:shd w:val="pct20" w:color="auto" w:fill="auto"/>
      <w:lang w:val="en-GB" w:eastAsia="en-US"/>
    </w:rPr>
  </w:style>
  <w:style w:type="paragraph" w:styleId="HTML0">
    <w:name w:val="HTML Preformatted"/>
    <w:basedOn w:val="a3"/>
    <w:link w:val="HTMLChar0"/>
    <w:qFormat/>
    <w:rsid w:val="005D073D"/>
    <w:pPr>
      <w:widowControl/>
      <w:spacing w:after="180"/>
      <w:jc w:val="left"/>
    </w:pPr>
    <w:rPr>
      <w:rFonts w:ascii="Courier New" w:eastAsia="等线" w:hAnsi="Courier New" w:cs="Courier New"/>
      <w:kern w:val="0"/>
      <w:sz w:val="20"/>
      <w:szCs w:val="20"/>
      <w:lang w:val="en-GB" w:eastAsia="en-US"/>
    </w:rPr>
  </w:style>
  <w:style w:type="character" w:customStyle="1" w:styleId="HTMLChar0">
    <w:name w:val="HTML 预设格式 Char"/>
    <w:basedOn w:val="a4"/>
    <w:link w:val="HTML0"/>
    <w:qFormat/>
    <w:rsid w:val="005D073D"/>
    <w:rPr>
      <w:rFonts w:ascii="Courier New" w:eastAsia="等线" w:hAnsi="Courier New" w:cs="Courier New"/>
      <w:kern w:val="0"/>
      <w:sz w:val="20"/>
      <w:szCs w:val="20"/>
      <w:lang w:val="en-GB" w:eastAsia="en-US"/>
    </w:rPr>
  </w:style>
  <w:style w:type="paragraph" w:styleId="aff8">
    <w:name w:val="Normal (Web)"/>
    <w:basedOn w:val="a3"/>
    <w:uiPriority w:val="99"/>
    <w:qFormat/>
    <w:rsid w:val="005D073D"/>
    <w:pPr>
      <w:widowControl/>
      <w:spacing w:after="180"/>
      <w:jc w:val="left"/>
    </w:pPr>
    <w:rPr>
      <w:rFonts w:ascii="Times New Roman" w:eastAsia="等线" w:hAnsi="Times New Roman" w:cs="Times New Roman"/>
      <w:kern w:val="0"/>
      <w:sz w:val="24"/>
      <w:szCs w:val="24"/>
      <w:lang w:val="en-GB" w:eastAsia="en-US"/>
    </w:rPr>
  </w:style>
  <w:style w:type="paragraph" w:styleId="37">
    <w:name w:val="List Continue 3"/>
    <w:basedOn w:val="a3"/>
    <w:qFormat/>
    <w:rsid w:val="005D073D"/>
    <w:pPr>
      <w:widowControl/>
      <w:spacing w:after="120"/>
      <w:ind w:left="849"/>
      <w:contextualSpacing/>
      <w:jc w:val="left"/>
    </w:pPr>
    <w:rPr>
      <w:rFonts w:ascii="Times New Roman" w:eastAsia="等线" w:hAnsi="Times New Roman" w:cs="Times New Roman"/>
      <w:kern w:val="0"/>
      <w:sz w:val="20"/>
      <w:szCs w:val="20"/>
      <w:lang w:val="en-GB" w:eastAsia="en-US"/>
    </w:rPr>
  </w:style>
  <w:style w:type="paragraph" w:styleId="27">
    <w:name w:val="index 2"/>
    <w:basedOn w:val="a3"/>
    <w:next w:val="a3"/>
    <w:uiPriority w:val="99"/>
    <w:qFormat/>
    <w:rsid w:val="005D073D"/>
    <w:pPr>
      <w:widowControl/>
      <w:spacing w:after="180"/>
      <w:ind w:left="400" w:hanging="200"/>
      <w:jc w:val="left"/>
    </w:pPr>
    <w:rPr>
      <w:rFonts w:ascii="Times New Roman" w:eastAsia="等线" w:hAnsi="Times New Roman" w:cs="Times New Roman"/>
      <w:kern w:val="0"/>
      <w:sz w:val="20"/>
      <w:szCs w:val="20"/>
      <w:lang w:val="en-GB" w:eastAsia="en-US"/>
    </w:rPr>
  </w:style>
  <w:style w:type="paragraph" w:styleId="aff9">
    <w:name w:val="Title"/>
    <w:basedOn w:val="a3"/>
    <w:next w:val="a3"/>
    <w:link w:val="Charf5"/>
    <w:uiPriority w:val="10"/>
    <w:qFormat/>
    <w:rsid w:val="005D073D"/>
    <w:pPr>
      <w:widowControl/>
      <w:spacing w:before="240" w:after="60"/>
      <w:jc w:val="center"/>
      <w:outlineLvl w:val="0"/>
    </w:pPr>
    <w:rPr>
      <w:rFonts w:ascii="Calibri Light" w:eastAsia="等线 Light" w:hAnsi="Calibri Light" w:cs="Times New Roman"/>
      <w:b/>
      <w:bCs/>
      <w:kern w:val="28"/>
      <w:sz w:val="32"/>
      <w:szCs w:val="32"/>
      <w:lang w:val="en-GB" w:eastAsia="en-US"/>
    </w:rPr>
  </w:style>
  <w:style w:type="character" w:customStyle="1" w:styleId="Charf5">
    <w:name w:val="标题 Char"/>
    <w:basedOn w:val="a4"/>
    <w:link w:val="aff9"/>
    <w:uiPriority w:val="10"/>
    <w:qFormat/>
    <w:rsid w:val="005D073D"/>
    <w:rPr>
      <w:rFonts w:ascii="Calibri Light" w:eastAsia="等线 Light" w:hAnsi="Calibri Light" w:cs="Times New Roman"/>
      <w:b/>
      <w:bCs/>
      <w:kern w:val="28"/>
      <w:sz w:val="32"/>
      <w:szCs w:val="32"/>
      <w:lang w:val="en-GB" w:eastAsia="en-US"/>
    </w:rPr>
  </w:style>
  <w:style w:type="paragraph" w:styleId="affa">
    <w:name w:val="Body Text First Indent"/>
    <w:basedOn w:val="af7"/>
    <w:link w:val="Charf6"/>
    <w:qFormat/>
    <w:rsid w:val="005D073D"/>
    <w:pPr>
      <w:ind w:firstLine="210"/>
    </w:pPr>
  </w:style>
  <w:style w:type="character" w:customStyle="1" w:styleId="Charf6">
    <w:name w:val="正文首行缩进 Char"/>
    <w:basedOn w:val="Char9"/>
    <w:link w:val="affa"/>
    <w:qFormat/>
    <w:rsid w:val="005D073D"/>
    <w:rPr>
      <w:rFonts w:ascii="Times New Roman" w:eastAsia="等线" w:hAnsi="Times New Roman" w:cs="Times New Roman"/>
      <w:kern w:val="0"/>
      <w:sz w:val="20"/>
      <w:szCs w:val="20"/>
      <w:lang w:val="en-GB" w:eastAsia="en-US"/>
    </w:rPr>
  </w:style>
  <w:style w:type="paragraph" w:styleId="28">
    <w:name w:val="Body Text First Indent 2"/>
    <w:basedOn w:val="af8"/>
    <w:link w:val="2Char3"/>
    <w:qFormat/>
    <w:rsid w:val="005D073D"/>
    <w:pPr>
      <w:ind w:firstLine="210"/>
    </w:pPr>
  </w:style>
  <w:style w:type="character" w:customStyle="1" w:styleId="2Char3">
    <w:name w:val="正文首行缩进 2 Char"/>
    <w:basedOn w:val="Chara"/>
    <w:link w:val="28"/>
    <w:qFormat/>
    <w:rsid w:val="005D073D"/>
    <w:rPr>
      <w:rFonts w:ascii="Times New Roman" w:eastAsia="等线" w:hAnsi="Times New Roman" w:cs="Times New Roman"/>
      <w:kern w:val="0"/>
      <w:sz w:val="20"/>
      <w:szCs w:val="20"/>
      <w:lang w:val="en-GB" w:eastAsia="en-US"/>
    </w:rPr>
  </w:style>
  <w:style w:type="table" w:styleId="38">
    <w:name w:val="Table List 3"/>
    <w:basedOn w:val="a5"/>
    <w:uiPriority w:val="99"/>
    <w:qFormat/>
    <w:rsid w:val="005D073D"/>
    <w:pPr>
      <w:overflowPunct w:val="0"/>
      <w:autoSpaceDE w:val="0"/>
      <w:autoSpaceDN w:val="0"/>
      <w:adjustRightInd w:val="0"/>
      <w:spacing w:before="120" w:after="180"/>
      <w:ind w:left="1134" w:hanging="1134"/>
      <w:textAlignment w:val="baseline"/>
    </w:pPr>
    <w:rPr>
      <w:rFonts w:ascii="CG Times (WN)" w:eastAsia="宋体" w:hAnsi="CG Times (WN)" w:cs="Times New Roman"/>
      <w:kern w:val="0"/>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rsid w:val="005D073D"/>
    <w:pPr>
      <w:overflowPunct w:val="0"/>
      <w:autoSpaceDE w:val="0"/>
      <w:autoSpaceDN w:val="0"/>
      <w:adjustRightInd w:val="0"/>
      <w:spacing w:before="120" w:after="180"/>
      <w:ind w:left="1134" w:hanging="1134"/>
      <w:textAlignment w:val="baseline"/>
    </w:pPr>
    <w:rPr>
      <w:rFonts w:ascii="CG Times (WN)" w:eastAsia="宋体" w:hAnsi="CG Times (WN)" w:cs="Times New Roman"/>
      <w:b/>
      <w:bCs/>
      <w:kern w:val="0"/>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sid w:val="005D073D"/>
    <w:rPr>
      <w:rFonts w:ascii="CG Times (WN)" w:eastAsia="MS Gothic" w:hAnsi="CG Times (WN)" w:cs="Times New Roman"/>
      <w:kern w:val="0"/>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basedOn w:val="a4"/>
    <w:uiPriority w:val="22"/>
    <w:qFormat/>
    <w:rsid w:val="005D073D"/>
    <w:rPr>
      <w:b/>
      <w:bCs/>
    </w:rPr>
  </w:style>
  <w:style w:type="character" w:styleId="affc">
    <w:name w:val="page number"/>
    <w:qFormat/>
    <w:rsid w:val="005D073D"/>
    <w:rPr>
      <w:rFonts w:cs="Times New Roman"/>
    </w:rPr>
  </w:style>
  <w:style w:type="character" w:styleId="affd">
    <w:name w:val="FollowedHyperlink"/>
    <w:qFormat/>
    <w:rsid w:val="005D073D"/>
    <w:rPr>
      <w:color w:val="954F72"/>
      <w:u w:val="single"/>
    </w:rPr>
  </w:style>
  <w:style w:type="character" w:styleId="affe">
    <w:name w:val="Emphasis"/>
    <w:uiPriority w:val="20"/>
    <w:qFormat/>
    <w:rsid w:val="005D073D"/>
    <w:rPr>
      <w:i/>
      <w:iCs/>
    </w:rPr>
  </w:style>
  <w:style w:type="character" w:styleId="afff">
    <w:name w:val="Hyperlink"/>
    <w:uiPriority w:val="99"/>
    <w:qFormat/>
    <w:rsid w:val="005D073D"/>
    <w:rPr>
      <w:color w:val="0563C1"/>
      <w:u w:val="single"/>
    </w:rPr>
  </w:style>
  <w:style w:type="character" w:styleId="afff0">
    <w:name w:val="footnote reference"/>
    <w:qFormat/>
    <w:rsid w:val="005D073D"/>
    <w:rPr>
      <w:rFonts w:cs="Times New Roman"/>
      <w:b/>
      <w:position w:val="6"/>
      <w:sz w:val="16"/>
    </w:rPr>
  </w:style>
  <w:style w:type="paragraph" w:customStyle="1" w:styleId="EQ">
    <w:name w:val="EQ"/>
    <w:basedOn w:val="a3"/>
    <w:next w:val="a3"/>
    <w:link w:val="EQChar"/>
    <w:uiPriority w:val="99"/>
    <w:qFormat/>
    <w:rsid w:val="005D073D"/>
    <w:pPr>
      <w:keepLines/>
      <w:widowControl/>
      <w:tabs>
        <w:tab w:val="center" w:pos="4536"/>
        <w:tab w:val="right" w:pos="9072"/>
      </w:tabs>
      <w:spacing w:after="180"/>
      <w:jc w:val="left"/>
    </w:pPr>
    <w:rPr>
      <w:rFonts w:ascii="Times New Roman" w:eastAsia="等线" w:hAnsi="Times New Roman" w:cs="Times New Roman"/>
      <w:kern w:val="0"/>
      <w:sz w:val="20"/>
      <w:szCs w:val="20"/>
      <w:lang w:val="en-GB" w:eastAsia="en-US"/>
    </w:rPr>
  </w:style>
  <w:style w:type="character" w:customStyle="1" w:styleId="ZGSM">
    <w:name w:val="ZGSM"/>
    <w:qFormat/>
    <w:rsid w:val="005D073D"/>
  </w:style>
  <w:style w:type="paragraph" w:customStyle="1" w:styleId="ZD">
    <w:name w:val="ZD"/>
    <w:uiPriority w:val="99"/>
    <w:qFormat/>
    <w:rsid w:val="005D073D"/>
    <w:pPr>
      <w:framePr w:wrap="notBeside" w:vAnchor="page" w:hAnchor="margin" w:y="15764"/>
      <w:widowControl w:val="0"/>
    </w:pPr>
    <w:rPr>
      <w:rFonts w:ascii="Arial" w:eastAsia="等线" w:hAnsi="Arial" w:cs="Times New Roman"/>
      <w:kern w:val="0"/>
      <w:sz w:val="32"/>
      <w:szCs w:val="20"/>
      <w:lang w:val="en-GB" w:eastAsia="en-US"/>
    </w:rPr>
  </w:style>
  <w:style w:type="paragraph" w:customStyle="1" w:styleId="TT">
    <w:name w:val="TT"/>
    <w:basedOn w:val="1"/>
    <w:next w:val="a3"/>
    <w:uiPriority w:val="99"/>
    <w:qFormat/>
    <w:rsid w:val="005D073D"/>
    <w:pPr>
      <w:widowControl/>
      <w:pBdr>
        <w:top w:val="single" w:sz="12" w:space="3" w:color="auto"/>
      </w:pBdr>
      <w:spacing w:before="240" w:after="180" w:line="240" w:lineRule="auto"/>
      <w:ind w:left="1134" w:hanging="1134"/>
      <w:jc w:val="left"/>
      <w:outlineLvl w:val="9"/>
    </w:pPr>
    <w:rPr>
      <w:rFonts w:ascii="Arial" w:eastAsia="等线" w:hAnsi="Arial" w:cs="Times New Roman"/>
      <w:b w:val="0"/>
      <w:bCs w:val="0"/>
      <w:kern w:val="0"/>
      <w:sz w:val="36"/>
      <w:szCs w:val="20"/>
      <w:lang w:val="en-GB" w:eastAsia="en-US"/>
    </w:rPr>
  </w:style>
  <w:style w:type="paragraph" w:customStyle="1" w:styleId="NF">
    <w:name w:val="NF"/>
    <w:basedOn w:val="NO"/>
    <w:uiPriority w:val="99"/>
    <w:qFormat/>
    <w:rsid w:val="005D073D"/>
    <w:pPr>
      <w:keepNext/>
      <w:spacing w:after="0"/>
    </w:pPr>
    <w:rPr>
      <w:rFonts w:ascii="Arial" w:hAnsi="Arial"/>
      <w:sz w:val="18"/>
    </w:rPr>
  </w:style>
  <w:style w:type="paragraph" w:customStyle="1" w:styleId="NO">
    <w:name w:val="NO"/>
    <w:basedOn w:val="a3"/>
    <w:uiPriority w:val="99"/>
    <w:qFormat/>
    <w:rsid w:val="005D073D"/>
    <w:pPr>
      <w:keepLines/>
      <w:widowControl/>
      <w:spacing w:after="180"/>
      <w:ind w:left="1135" w:hanging="851"/>
      <w:jc w:val="left"/>
    </w:pPr>
    <w:rPr>
      <w:rFonts w:ascii="Times New Roman" w:eastAsia="等线" w:hAnsi="Times New Roman" w:cs="Times New Roman"/>
      <w:kern w:val="0"/>
      <w:sz w:val="20"/>
      <w:szCs w:val="20"/>
      <w:lang w:val="en-GB" w:eastAsia="en-US"/>
    </w:rPr>
  </w:style>
  <w:style w:type="paragraph" w:customStyle="1" w:styleId="PL">
    <w:name w:val="PL"/>
    <w:link w:val="PLChar"/>
    <w:qFormat/>
    <w:rsid w:val="005D0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Times New Roman"/>
      <w:kern w:val="0"/>
      <w:sz w:val="16"/>
      <w:szCs w:val="20"/>
      <w:lang w:val="en-GB" w:eastAsia="en-US"/>
    </w:rPr>
  </w:style>
  <w:style w:type="paragraph" w:customStyle="1" w:styleId="TAR">
    <w:name w:val="TAR"/>
    <w:basedOn w:val="TAL"/>
    <w:qFormat/>
    <w:rsid w:val="005D073D"/>
    <w:pPr>
      <w:jc w:val="right"/>
    </w:pPr>
  </w:style>
  <w:style w:type="paragraph" w:customStyle="1" w:styleId="TAL">
    <w:name w:val="TAL"/>
    <w:basedOn w:val="a3"/>
    <w:link w:val="TALChar"/>
    <w:qFormat/>
    <w:rsid w:val="005D073D"/>
    <w:pPr>
      <w:keepNext/>
      <w:keepLines/>
      <w:widowControl/>
      <w:jc w:val="left"/>
    </w:pPr>
    <w:rPr>
      <w:rFonts w:ascii="Arial" w:eastAsia="等线" w:hAnsi="Arial" w:cs="Times New Roman"/>
      <w:kern w:val="0"/>
      <w:sz w:val="18"/>
      <w:szCs w:val="20"/>
      <w:lang w:val="en-GB" w:eastAsia="en-US"/>
    </w:rPr>
  </w:style>
  <w:style w:type="paragraph" w:customStyle="1" w:styleId="TAH">
    <w:name w:val="TAH"/>
    <w:basedOn w:val="TAC"/>
    <w:link w:val="TAHCar"/>
    <w:qFormat/>
    <w:rsid w:val="005D073D"/>
    <w:rPr>
      <w:b/>
    </w:rPr>
  </w:style>
  <w:style w:type="paragraph" w:customStyle="1" w:styleId="TAC">
    <w:name w:val="TAC"/>
    <w:basedOn w:val="TAL"/>
    <w:link w:val="TACChar"/>
    <w:qFormat/>
    <w:rsid w:val="005D073D"/>
    <w:pPr>
      <w:jc w:val="center"/>
    </w:pPr>
  </w:style>
  <w:style w:type="paragraph" w:customStyle="1" w:styleId="LD">
    <w:name w:val="LD"/>
    <w:uiPriority w:val="99"/>
    <w:qFormat/>
    <w:rsid w:val="005D073D"/>
    <w:pPr>
      <w:keepNext/>
      <w:keepLines/>
      <w:spacing w:line="180" w:lineRule="exact"/>
    </w:pPr>
    <w:rPr>
      <w:rFonts w:ascii="Courier New" w:eastAsia="等线" w:hAnsi="Courier New" w:cs="Times New Roman"/>
      <w:kern w:val="0"/>
      <w:sz w:val="20"/>
      <w:szCs w:val="20"/>
      <w:lang w:val="en-GB" w:eastAsia="en-US"/>
    </w:rPr>
  </w:style>
  <w:style w:type="paragraph" w:customStyle="1" w:styleId="EX">
    <w:name w:val="EX"/>
    <w:basedOn w:val="a3"/>
    <w:uiPriority w:val="99"/>
    <w:qFormat/>
    <w:rsid w:val="005D073D"/>
    <w:pPr>
      <w:keepLines/>
      <w:widowControl/>
      <w:spacing w:after="180"/>
      <w:ind w:left="1702" w:hanging="1418"/>
      <w:jc w:val="left"/>
    </w:pPr>
    <w:rPr>
      <w:rFonts w:ascii="Times New Roman" w:eastAsia="等线" w:hAnsi="Times New Roman" w:cs="Times New Roman"/>
      <w:kern w:val="0"/>
      <w:sz w:val="20"/>
      <w:szCs w:val="20"/>
      <w:lang w:val="en-GB" w:eastAsia="en-US"/>
    </w:rPr>
  </w:style>
  <w:style w:type="paragraph" w:customStyle="1" w:styleId="FP">
    <w:name w:val="FP"/>
    <w:basedOn w:val="a3"/>
    <w:qFormat/>
    <w:rsid w:val="005D073D"/>
    <w:pPr>
      <w:widowControl/>
      <w:jc w:val="left"/>
    </w:pPr>
    <w:rPr>
      <w:rFonts w:ascii="Times New Roman" w:eastAsia="等线" w:hAnsi="Times New Roman" w:cs="Times New Roman"/>
      <w:kern w:val="0"/>
      <w:sz w:val="20"/>
      <w:szCs w:val="20"/>
      <w:lang w:val="en-GB" w:eastAsia="en-US"/>
    </w:rPr>
  </w:style>
  <w:style w:type="paragraph" w:customStyle="1" w:styleId="NW">
    <w:name w:val="NW"/>
    <w:basedOn w:val="NO"/>
    <w:uiPriority w:val="99"/>
    <w:qFormat/>
    <w:rsid w:val="005D073D"/>
    <w:pPr>
      <w:spacing w:after="0"/>
    </w:pPr>
  </w:style>
  <w:style w:type="paragraph" w:customStyle="1" w:styleId="EW">
    <w:name w:val="EW"/>
    <w:basedOn w:val="EX"/>
    <w:qFormat/>
    <w:rsid w:val="005D073D"/>
    <w:pPr>
      <w:spacing w:after="0"/>
    </w:pPr>
  </w:style>
  <w:style w:type="paragraph" w:customStyle="1" w:styleId="B1">
    <w:name w:val="B1"/>
    <w:basedOn w:val="a3"/>
    <w:link w:val="B1Zchn"/>
    <w:qFormat/>
    <w:rsid w:val="005D073D"/>
    <w:pPr>
      <w:widowControl/>
      <w:spacing w:after="180"/>
      <w:ind w:left="568" w:hanging="284"/>
      <w:jc w:val="left"/>
    </w:pPr>
    <w:rPr>
      <w:rFonts w:ascii="Times New Roman" w:eastAsia="等线" w:hAnsi="Times New Roman" w:cs="Times New Roman"/>
      <w:kern w:val="0"/>
      <w:sz w:val="20"/>
      <w:szCs w:val="20"/>
      <w:lang w:val="en-GB" w:eastAsia="en-US"/>
    </w:rPr>
  </w:style>
  <w:style w:type="paragraph" w:customStyle="1" w:styleId="EditorsNote">
    <w:name w:val="Editor's Note"/>
    <w:aliases w:val="EN"/>
    <w:basedOn w:val="NO"/>
    <w:uiPriority w:val="99"/>
    <w:qFormat/>
    <w:rsid w:val="005D073D"/>
    <w:rPr>
      <w:color w:val="FF0000"/>
    </w:rPr>
  </w:style>
  <w:style w:type="paragraph" w:customStyle="1" w:styleId="TH">
    <w:name w:val="TH"/>
    <w:basedOn w:val="a3"/>
    <w:link w:val="THChar"/>
    <w:qFormat/>
    <w:rsid w:val="005D073D"/>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ZA">
    <w:name w:val="ZA"/>
    <w:uiPriority w:val="99"/>
    <w:qFormat/>
    <w:rsid w:val="005D073D"/>
    <w:pPr>
      <w:framePr w:w="10206" w:h="794" w:hRule="exact" w:wrap="notBeside" w:vAnchor="page" w:hAnchor="margin" w:y="1135"/>
      <w:widowControl w:val="0"/>
      <w:pBdr>
        <w:bottom w:val="single" w:sz="12" w:space="1" w:color="auto"/>
      </w:pBdr>
      <w:jc w:val="right"/>
    </w:pPr>
    <w:rPr>
      <w:rFonts w:ascii="Arial" w:eastAsia="等线" w:hAnsi="Arial" w:cs="Times New Roman"/>
      <w:kern w:val="0"/>
      <w:sz w:val="40"/>
      <w:szCs w:val="20"/>
      <w:lang w:val="en-GB" w:eastAsia="en-US"/>
    </w:rPr>
  </w:style>
  <w:style w:type="paragraph" w:customStyle="1" w:styleId="ZB">
    <w:name w:val="ZB"/>
    <w:uiPriority w:val="99"/>
    <w:qFormat/>
    <w:rsid w:val="005D073D"/>
    <w:pPr>
      <w:framePr w:w="10206" w:h="284" w:hRule="exact" w:wrap="notBeside" w:vAnchor="page" w:hAnchor="margin" w:y="1986"/>
      <w:widowControl w:val="0"/>
      <w:ind w:right="28"/>
      <w:jc w:val="right"/>
    </w:pPr>
    <w:rPr>
      <w:rFonts w:ascii="Arial" w:eastAsia="等线" w:hAnsi="Arial" w:cs="Times New Roman"/>
      <w:i/>
      <w:kern w:val="0"/>
      <w:sz w:val="20"/>
      <w:szCs w:val="20"/>
      <w:lang w:val="en-GB" w:eastAsia="en-US"/>
    </w:rPr>
  </w:style>
  <w:style w:type="paragraph" w:customStyle="1" w:styleId="ZT">
    <w:name w:val="ZT"/>
    <w:uiPriority w:val="99"/>
    <w:qFormat/>
    <w:rsid w:val="005D073D"/>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paragraph" w:customStyle="1" w:styleId="ZU">
    <w:name w:val="ZU"/>
    <w:uiPriority w:val="99"/>
    <w:qFormat/>
    <w:rsid w:val="005D073D"/>
    <w:pPr>
      <w:framePr w:w="10206" w:wrap="notBeside" w:vAnchor="page" w:hAnchor="margin" w:y="6238"/>
      <w:widowControl w:val="0"/>
      <w:pBdr>
        <w:top w:val="single" w:sz="12" w:space="1" w:color="auto"/>
      </w:pBdr>
      <w:jc w:val="right"/>
    </w:pPr>
    <w:rPr>
      <w:rFonts w:ascii="Arial" w:eastAsia="等线" w:hAnsi="Arial" w:cs="Times New Roman"/>
      <w:kern w:val="0"/>
      <w:sz w:val="20"/>
      <w:szCs w:val="20"/>
      <w:lang w:val="en-GB" w:eastAsia="en-US"/>
    </w:rPr>
  </w:style>
  <w:style w:type="paragraph" w:customStyle="1" w:styleId="TAN">
    <w:name w:val="TAN"/>
    <w:basedOn w:val="TAL"/>
    <w:link w:val="TANChar"/>
    <w:qFormat/>
    <w:rsid w:val="005D073D"/>
    <w:pPr>
      <w:ind w:left="851" w:hanging="851"/>
    </w:pPr>
  </w:style>
  <w:style w:type="paragraph" w:customStyle="1" w:styleId="ZH">
    <w:name w:val="ZH"/>
    <w:uiPriority w:val="99"/>
    <w:qFormat/>
    <w:rsid w:val="005D073D"/>
    <w:pPr>
      <w:framePr w:wrap="notBeside" w:vAnchor="page" w:hAnchor="margin" w:xAlign="center" w:y="6805"/>
      <w:widowControl w:val="0"/>
    </w:pPr>
    <w:rPr>
      <w:rFonts w:ascii="Arial" w:eastAsia="等线" w:hAnsi="Arial" w:cs="Times New Roman"/>
      <w:kern w:val="0"/>
      <w:sz w:val="20"/>
      <w:szCs w:val="20"/>
      <w:lang w:val="en-GB" w:eastAsia="en-US"/>
    </w:rPr>
  </w:style>
  <w:style w:type="paragraph" w:customStyle="1" w:styleId="TF">
    <w:name w:val="TF"/>
    <w:aliases w:val="left"/>
    <w:basedOn w:val="TH"/>
    <w:link w:val="TFChar"/>
    <w:qFormat/>
    <w:rsid w:val="005D073D"/>
    <w:pPr>
      <w:keepNext w:val="0"/>
      <w:spacing w:before="0" w:after="240"/>
    </w:pPr>
  </w:style>
  <w:style w:type="paragraph" w:customStyle="1" w:styleId="ZG">
    <w:name w:val="ZG"/>
    <w:uiPriority w:val="99"/>
    <w:qFormat/>
    <w:rsid w:val="005D073D"/>
    <w:pPr>
      <w:framePr w:wrap="notBeside" w:vAnchor="page" w:hAnchor="margin" w:xAlign="right" w:y="6805"/>
      <w:widowControl w:val="0"/>
      <w:jc w:val="right"/>
    </w:pPr>
    <w:rPr>
      <w:rFonts w:ascii="Arial" w:eastAsia="等线" w:hAnsi="Arial" w:cs="Times New Roman"/>
      <w:kern w:val="0"/>
      <w:sz w:val="20"/>
      <w:szCs w:val="20"/>
      <w:lang w:val="en-GB" w:eastAsia="en-US"/>
    </w:rPr>
  </w:style>
  <w:style w:type="paragraph" w:customStyle="1" w:styleId="B2">
    <w:name w:val="B2"/>
    <w:basedOn w:val="a3"/>
    <w:link w:val="B2Char"/>
    <w:qFormat/>
    <w:rsid w:val="005D073D"/>
    <w:pPr>
      <w:widowControl/>
      <w:spacing w:after="180"/>
      <w:ind w:left="851" w:hanging="284"/>
      <w:jc w:val="left"/>
    </w:pPr>
    <w:rPr>
      <w:rFonts w:ascii="Times New Roman" w:eastAsia="等线" w:hAnsi="Times New Roman" w:cs="Times New Roman"/>
      <w:kern w:val="0"/>
      <w:sz w:val="20"/>
      <w:szCs w:val="20"/>
      <w:lang w:val="en-GB" w:eastAsia="en-US"/>
    </w:rPr>
  </w:style>
  <w:style w:type="paragraph" w:customStyle="1" w:styleId="B3">
    <w:name w:val="B3"/>
    <w:basedOn w:val="a3"/>
    <w:link w:val="B3Char"/>
    <w:uiPriority w:val="99"/>
    <w:qFormat/>
    <w:rsid w:val="005D073D"/>
    <w:pPr>
      <w:widowControl/>
      <w:spacing w:after="180"/>
      <w:ind w:left="1135" w:hanging="284"/>
      <w:jc w:val="left"/>
    </w:pPr>
    <w:rPr>
      <w:rFonts w:ascii="Times New Roman" w:eastAsia="等线" w:hAnsi="Times New Roman" w:cs="Times New Roman"/>
      <w:kern w:val="0"/>
      <w:sz w:val="20"/>
      <w:szCs w:val="20"/>
      <w:lang w:val="en-GB" w:eastAsia="en-US"/>
    </w:rPr>
  </w:style>
  <w:style w:type="paragraph" w:customStyle="1" w:styleId="B4">
    <w:name w:val="B4"/>
    <w:basedOn w:val="a3"/>
    <w:uiPriority w:val="99"/>
    <w:qFormat/>
    <w:rsid w:val="005D073D"/>
    <w:pPr>
      <w:widowControl/>
      <w:spacing w:after="180"/>
      <w:ind w:left="1418" w:hanging="284"/>
      <w:jc w:val="left"/>
    </w:pPr>
    <w:rPr>
      <w:rFonts w:ascii="Times New Roman" w:eastAsia="等线" w:hAnsi="Times New Roman" w:cs="Times New Roman"/>
      <w:kern w:val="0"/>
      <w:sz w:val="20"/>
      <w:szCs w:val="20"/>
      <w:lang w:val="en-GB" w:eastAsia="en-US"/>
    </w:rPr>
  </w:style>
  <w:style w:type="paragraph" w:customStyle="1" w:styleId="B5">
    <w:name w:val="B5"/>
    <w:basedOn w:val="a3"/>
    <w:uiPriority w:val="99"/>
    <w:qFormat/>
    <w:rsid w:val="005D073D"/>
    <w:pPr>
      <w:widowControl/>
      <w:spacing w:after="180"/>
      <w:ind w:left="1702" w:hanging="284"/>
      <w:jc w:val="left"/>
    </w:pPr>
    <w:rPr>
      <w:rFonts w:ascii="Times New Roman" w:eastAsia="等线" w:hAnsi="Times New Roman" w:cs="Times New Roman"/>
      <w:kern w:val="0"/>
      <w:sz w:val="20"/>
      <w:szCs w:val="20"/>
      <w:lang w:val="en-GB" w:eastAsia="en-US"/>
    </w:rPr>
  </w:style>
  <w:style w:type="paragraph" w:customStyle="1" w:styleId="ZTD">
    <w:name w:val="ZTD"/>
    <w:basedOn w:val="ZB"/>
    <w:uiPriority w:val="99"/>
    <w:qFormat/>
    <w:rsid w:val="005D073D"/>
    <w:pPr>
      <w:framePr w:hRule="auto" w:wrap="notBeside" w:y="852"/>
    </w:pPr>
    <w:rPr>
      <w:i w:val="0"/>
      <w:sz w:val="40"/>
    </w:rPr>
  </w:style>
  <w:style w:type="paragraph" w:customStyle="1" w:styleId="ZV">
    <w:name w:val="ZV"/>
    <w:basedOn w:val="ZU"/>
    <w:uiPriority w:val="99"/>
    <w:qFormat/>
    <w:rsid w:val="005D073D"/>
    <w:pPr>
      <w:framePr w:wrap="notBeside" w:y="16161"/>
    </w:pPr>
  </w:style>
  <w:style w:type="paragraph" w:customStyle="1" w:styleId="TAJ">
    <w:name w:val="TAJ"/>
    <w:basedOn w:val="TH"/>
    <w:qFormat/>
    <w:rsid w:val="005D073D"/>
  </w:style>
  <w:style w:type="paragraph" w:customStyle="1" w:styleId="Guidance">
    <w:name w:val="Guidance"/>
    <w:basedOn w:val="a3"/>
    <w:qFormat/>
    <w:rsid w:val="005D073D"/>
    <w:pPr>
      <w:widowControl/>
      <w:spacing w:after="180"/>
      <w:jc w:val="left"/>
    </w:pPr>
    <w:rPr>
      <w:rFonts w:ascii="Times New Roman" w:eastAsia="等线" w:hAnsi="Times New Roman" w:cs="Times New Roman"/>
      <w:i/>
      <w:color w:val="0000FF"/>
      <w:kern w:val="0"/>
      <w:sz w:val="20"/>
      <w:szCs w:val="20"/>
      <w:lang w:val="en-GB" w:eastAsia="en-US"/>
    </w:rPr>
  </w:style>
  <w:style w:type="character" w:customStyle="1" w:styleId="UnresolvedMention1">
    <w:name w:val="Unresolved Mention1"/>
    <w:uiPriority w:val="99"/>
    <w:semiHidden/>
    <w:unhideWhenUsed/>
    <w:qFormat/>
    <w:rsid w:val="005D073D"/>
    <w:rPr>
      <w:color w:val="605E5C"/>
      <w:shd w:val="clear" w:color="auto" w:fill="E1DFDD"/>
    </w:rPr>
  </w:style>
  <w:style w:type="character" w:customStyle="1" w:styleId="B1Zchn">
    <w:name w:val="B1 Zchn"/>
    <w:link w:val="B1"/>
    <w:qFormat/>
    <w:rsid w:val="005D073D"/>
    <w:rPr>
      <w:rFonts w:ascii="Times New Roman" w:eastAsia="等线" w:hAnsi="Times New Roman" w:cs="Times New Roman"/>
      <w:kern w:val="0"/>
      <w:sz w:val="20"/>
      <w:szCs w:val="20"/>
      <w:lang w:val="en-GB" w:eastAsia="en-US"/>
    </w:rPr>
  </w:style>
  <w:style w:type="paragraph" w:customStyle="1" w:styleId="Bibliography1">
    <w:name w:val="Bibliography1"/>
    <w:basedOn w:val="a3"/>
    <w:next w:val="a3"/>
    <w:uiPriority w:val="37"/>
    <w:semiHidden/>
    <w:unhideWhenUsed/>
    <w:qFormat/>
    <w:rsid w:val="005D073D"/>
    <w:pPr>
      <w:widowControl/>
      <w:spacing w:after="180"/>
      <w:jc w:val="left"/>
    </w:pPr>
    <w:rPr>
      <w:rFonts w:ascii="Times New Roman" w:eastAsia="等线" w:hAnsi="Times New Roman" w:cs="Times New Roman"/>
      <w:kern w:val="0"/>
      <w:sz w:val="20"/>
      <w:szCs w:val="20"/>
      <w:lang w:val="en-GB" w:eastAsia="en-US"/>
    </w:rPr>
  </w:style>
  <w:style w:type="paragraph" w:styleId="afff1">
    <w:name w:val="Intense Quote"/>
    <w:basedOn w:val="a3"/>
    <w:next w:val="a3"/>
    <w:link w:val="Charf7"/>
    <w:uiPriority w:val="30"/>
    <w:qFormat/>
    <w:rsid w:val="005D073D"/>
    <w:pPr>
      <w:widowControl/>
      <w:pBdr>
        <w:top w:val="single" w:sz="4" w:space="10" w:color="4472C4"/>
        <w:bottom w:val="single" w:sz="4" w:space="10" w:color="4472C4"/>
      </w:pBdr>
      <w:spacing w:before="360" w:after="360"/>
      <w:ind w:left="864" w:right="864"/>
      <w:jc w:val="center"/>
    </w:pPr>
    <w:rPr>
      <w:rFonts w:ascii="Times New Roman" w:eastAsia="等线" w:hAnsi="Times New Roman" w:cs="Times New Roman"/>
      <w:i/>
      <w:iCs/>
      <w:color w:val="4472C4"/>
      <w:kern w:val="0"/>
      <w:sz w:val="20"/>
      <w:szCs w:val="20"/>
      <w:lang w:val="en-GB" w:eastAsia="en-US"/>
    </w:rPr>
  </w:style>
  <w:style w:type="character" w:customStyle="1" w:styleId="Charf7">
    <w:name w:val="明显引用 Char"/>
    <w:basedOn w:val="a4"/>
    <w:link w:val="afff1"/>
    <w:uiPriority w:val="30"/>
    <w:qFormat/>
    <w:rsid w:val="005D073D"/>
    <w:rPr>
      <w:rFonts w:ascii="Times New Roman" w:eastAsia="等线" w:hAnsi="Times New Roman" w:cs="Times New Roman"/>
      <w:i/>
      <w:iCs/>
      <w:color w:val="4472C4"/>
      <w:kern w:val="0"/>
      <w:sz w:val="20"/>
      <w:szCs w:val="20"/>
      <w:lang w:val="en-GB" w:eastAsia="en-US"/>
    </w:rPr>
  </w:style>
  <w:style w:type="paragraph" w:styleId="aff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5D073D"/>
    <w:pPr>
      <w:widowControl/>
      <w:spacing w:after="180"/>
      <w:ind w:left="720"/>
      <w:jc w:val="left"/>
    </w:pPr>
    <w:rPr>
      <w:rFonts w:ascii="Times New Roman" w:eastAsia="等线" w:hAnsi="Times New Roman" w:cs="Times New Roman"/>
      <w:kern w:val="0"/>
      <w:sz w:val="20"/>
      <w:szCs w:val="20"/>
      <w:lang w:val="en-GB" w:eastAsia="en-US"/>
    </w:rPr>
  </w:style>
  <w:style w:type="paragraph" w:styleId="afff3">
    <w:name w:val="No Spacing"/>
    <w:uiPriority w:val="1"/>
    <w:qFormat/>
    <w:rsid w:val="005D073D"/>
    <w:rPr>
      <w:rFonts w:ascii="Times New Roman" w:eastAsia="等线" w:hAnsi="Times New Roman" w:cs="Times New Roman"/>
      <w:kern w:val="0"/>
      <w:sz w:val="20"/>
      <w:szCs w:val="20"/>
      <w:lang w:val="en-GB" w:eastAsia="en-US"/>
    </w:rPr>
  </w:style>
  <w:style w:type="paragraph" w:styleId="afff4">
    <w:name w:val="Quote"/>
    <w:basedOn w:val="a3"/>
    <w:next w:val="a3"/>
    <w:link w:val="Charf8"/>
    <w:uiPriority w:val="29"/>
    <w:qFormat/>
    <w:rsid w:val="005D073D"/>
    <w:pPr>
      <w:widowControl/>
      <w:spacing w:before="200" w:after="160"/>
      <w:ind w:left="864" w:right="864"/>
      <w:jc w:val="center"/>
    </w:pPr>
    <w:rPr>
      <w:rFonts w:ascii="Times New Roman" w:eastAsia="等线" w:hAnsi="Times New Roman" w:cs="Times New Roman"/>
      <w:i/>
      <w:iCs/>
      <w:color w:val="404040"/>
      <w:kern w:val="0"/>
      <w:sz w:val="20"/>
      <w:szCs w:val="20"/>
      <w:lang w:val="en-GB" w:eastAsia="en-US"/>
    </w:rPr>
  </w:style>
  <w:style w:type="character" w:customStyle="1" w:styleId="Charf8">
    <w:name w:val="引用 Char"/>
    <w:basedOn w:val="a4"/>
    <w:link w:val="afff4"/>
    <w:uiPriority w:val="29"/>
    <w:qFormat/>
    <w:rsid w:val="005D073D"/>
    <w:rPr>
      <w:rFonts w:ascii="Times New Roman" w:eastAsia="等线" w:hAnsi="Times New Roman" w:cs="Times New Roman"/>
      <w:i/>
      <w:iCs/>
      <w:color w:val="404040"/>
      <w:kern w:val="0"/>
      <w:sz w:val="20"/>
      <w:szCs w:val="20"/>
      <w:lang w:val="en-GB" w:eastAsia="en-US"/>
    </w:rPr>
  </w:style>
  <w:style w:type="paragraph" w:customStyle="1" w:styleId="TOCHeading1">
    <w:name w:val="TOC Heading1"/>
    <w:basedOn w:val="1"/>
    <w:next w:val="a3"/>
    <w:uiPriority w:val="39"/>
    <w:unhideWhenUsed/>
    <w:qFormat/>
    <w:rsid w:val="005D073D"/>
    <w:pPr>
      <w:keepLines w:val="0"/>
      <w:widowControl/>
      <w:spacing w:before="240" w:after="60" w:line="240" w:lineRule="auto"/>
      <w:jc w:val="left"/>
      <w:outlineLvl w:val="9"/>
    </w:pPr>
    <w:rPr>
      <w:rFonts w:ascii="Calibri Light" w:eastAsia="等线 Light" w:hAnsi="Calibri Light" w:cs="Times New Roman"/>
      <w:kern w:val="32"/>
      <w:sz w:val="32"/>
      <w:szCs w:val="32"/>
      <w:lang w:val="en-GB" w:eastAsia="en-US"/>
    </w:rPr>
  </w:style>
  <w:style w:type="paragraph" w:customStyle="1" w:styleId="Revision1">
    <w:name w:val="Revision1"/>
    <w:hidden/>
    <w:uiPriority w:val="99"/>
    <w:semiHidden/>
    <w:qFormat/>
    <w:rsid w:val="005D073D"/>
    <w:rPr>
      <w:rFonts w:ascii="Times New Roman" w:eastAsia="等线" w:hAnsi="Times New Roman" w:cs="Times New Roman"/>
      <w:kern w:val="0"/>
      <w:sz w:val="20"/>
      <w:szCs w:val="20"/>
      <w:lang w:val="en-GB" w:eastAsia="en-US"/>
    </w:rPr>
  </w:style>
  <w:style w:type="character" w:customStyle="1" w:styleId="B3Char">
    <w:name w:val="B3 Char"/>
    <w:link w:val="B3"/>
    <w:uiPriority w:val="99"/>
    <w:qFormat/>
    <w:rsid w:val="005D073D"/>
    <w:rPr>
      <w:rFonts w:ascii="Times New Roman" w:eastAsia="等线" w:hAnsi="Times New Roman" w:cs="Times New Roman"/>
      <w:kern w:val="0"/>
      <w:sz w:val="20"/>
      <w:szCs w:val="20"/>
      <w:lang w:val="en-GB" w:eastAsia="en-US"/>
    </w:rPr>
  </w:style>
  <w:style w:type="character" w:customStyle="1" w:styleId="B2Char">
    <w:name w:val="B2 Char"/>
    <w:link w:val="B2"/>
    <w:qFormat/>
    <w:rsid w:val="005D073D"/>
    <w:rPr>
      <w:rFonts w:ascii="Times New Roman" w:eastAsia="等线" w:hAnsi="Times New Roman" w:cs="Times New Roman"/>
      <w:kern w:val="0"/>
      <w:sz w:val="20"/>
      <w:szCs w:val="20"/>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f2"/>
    <w:uiPriority w:val="34"/>
    <w:qFormat/>
    <w:locked/>
    <w:rsid w:val="005D073D"/>
    <w:rPr>
      <w:rFonts w:ascii="Times New Roman" w:eastAsia="等线" w:hAnsi="Times New Roman" w:cs="Times New Roman"/>
      <w:kern w:val="0"/>
      <w:sz w:val="20"/>
      <w:szCs w:val="20"/>
      <w:lang w:val="en-GB" w:eastAsia="en-US"/>
    </w:rPr>
  </w:style>
  <w:style w:type="character" w:customStyle="1" w:styleId="THChar">
    <w:name w:val="TH Char"/>
    <w:link w:val="TH"/>
    <w:qFormat/>
    <w:locked/>
    <w:rsid w:val="005D073D"/>
    <w:rPr>
      <w:rFonts w:ascii="Arial" w:eastAsia="等线" w:hAnsi="Arial" w:cs="Times New Roman"/>
      <w:b/>
      <w:kern w:val="0"/>
      <w:sz w:val="20"/>
      <w:szCs w:val="20"/>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1"/>
    <w:qFormat/>
    <w:locked/>
    <w:rsid w:val="005D073D"/>
    <w:rPr>
      <w:rFonts w:ascii="Times New Roman" w:eastAsia="等线" w:hAnsi="Times New Roman" w:cs="Times New Roman"/>
      <w:b/>
      <w:bCs/>
      <w:kern w:val="0"/>
      <w:sz w:val="20"/>
      <w:szCs w:val="20"/>
      <w:lang w:val="en-GB" w:eastAsia="en-US"/>
    </w:rPr>
  </w:style>
  <w:style w:type="character" w:customStyle="1" w:styleId="TALChar">
    <w:name w:val="TAL Char"/>
    <w:link w:val="TAL"/>
    <w:qFormat/>
    <w:locked/>
    <w:rsid w:val="005D073D"/>
    <w:rPr>
      <w:rFonts w:ascii="Arial" w:eastAsia="等线" w:hAnsi="Arial" w:cs="Times New Roman"/>
      <w:kern w:val="0"/>
      <w:sz w:val="18"/>
      <w:szCs w:val="20"/>
      <w:lang w:val="en-GB" w:eastAsia="en-US"/>
    </w:rPr>
  </w:style>
  <w:style w:type="character" w:customStyle="1" w:styleId="TAHCar">
    <w:name w:val="TAH Car"/>
    <w:link w:val="TAH"/>
    <w:qFormat/>
    <w:rsid w:val="005D073D"/>
    <w:rPr>
      <w:rFonts w:ascii="Arial" w:eastAsia="等线" w:hAnsi="Arial" w:cs="Times New Roman"/>
      <w:b/>
      <w:kern w:val="0"/>
      <w:sz w:val="18"/>
      <w:szCs w:val="20"/>
      <w:lang w:val="en-GB" w:eastAsia="en-US"/>
    </w:rPr>
  </w:style>
  <w:style w:type="character" w:customStyle="1" w:styleId="5Char1">
    <w:name w:val="标题 5 Char1"/>
    <w:aliases w:val="h5 Char,Heading5 Char"/>
    <w:link w:val="51"/>
    <w:qFormat/>
    <w:locked/>
    <w:rsid w:val="005D073D"/>
    <w:rPr>
      <w:rFonts w:ascii="Arial" w:eastAsia="等线" w:hAnsi="Arial" w:cs="Times New Roman"/>
      <w:kern w:val="0"/>
      <w:sz w:val="22"/>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5D073D"/>
    <w:rPr>
      <w:rFonts w:ascii="Times New Roman" w:hAnsi="Times New Roman" w:cs="Times New Roman"/>
      <w:sz w:val="20"/>
      <w:szCs w:val="20"/>
      <w:lang w:val="en-GB" w:eastAsia="ja-JP"/>
    </w:rPr>
  </w:style>
  <w:style w:type="paragraph" w:customStyle="1" w:styleId="TdocHeader2">
    <w:name w:val="Tdoc_Header_2"/>
    <w:basedOn w:val="a3"/>
    <w:uiPriority w:val="99"/>
    <w:qFormat/>
    <w:rsid w:val="005D073D"/>
    <w:pPr>
      <w:tabs>
        <w:tab w:val="left" w:pos="1701"/>
        <w:tab w:val="right" w:pos="9072"/>
        <w:tab w:val="right" w:pos="10206"/>
      </w:tabs>
      <w:spacing w:before="120" w:after="180"/>
    </w:pPr>
    <w:rPr>
      <w:rFonts w:ascii="Arial" w:eastAsia="宋体" w:hAnsi="Arial" w:cs="Times New Roman"/>
      <w:b/>
      <w:kern w:val="0"/>
      <w:sz w:val="18"/>
      <w:szCs w:val="20"/>
      <w:lang w:val="en-GB" w:eastAsia="ja-JP"/>
    </w:rPr>
  </w:style>
  <w:style w:type="paragraph" w:customStyle="1" w:styleId="Figure">
    <w:name w:val="Figure"/>
    <w:basedOn w:val="a3"/>
    <w:uiPriority w:val="99"/>
    <w:qFormat/>
    <w:rsid w:val="005D073D"/>
    <w:pPr>
      <w:widowControl/>
      <w:spacing w:before="240" w:after="240"/>
      <w:jc w:val="center"/>
    </w:pPr>
    <w:rPr>
      <w:rFonts w:ascii="Times New Roman" w:eastAsia="宋体" w:hAnsi="Times New Roman" w:cs="Times New Roman"/>
      <w:i/>
      <w:iCs/>
      <w:kern w:val="0"/>
      <w:sz w:val="24"/>
      <w:szCs w:val="20"/>
      <w:lang w:val="fr-FR" w:eastAsia="ja-JP"/>
    </w:rPr>
  </w:style>
  <w:style w:type="paragraph" w:customStyle="1" w:styleId="BodyTextIndent21">
    <w:name w:val="Body Text Indent 21"/>
    <w:basedOn w:val="a3"/>
    <w:uiPriority w:val="99"/>
    <w:qFormat/>
    <w:rsid w:val="005D073D"/>
    <w:pPr>
      <w:widowControl/>
      <w:spacing w:before="120" w:after="180"/>
      <w:ind w:firstLine="202"/>
    </w:pPr>
    <w:rPr>
      <w:rFonts w:ascii="Times New Roman" w:eastAsia="宋体" w:hAnsi="Times New Roman" w:cs="Times New Roman"/>
      <w:kern w:val="0"/>
      <w:sz w:val="22"/>
      <w:szCs w:val="20"/>
      <w:lang w:val="en-GB" w:eastAsia="ja-JP"/>
    </w:rPr>
  </w:style>
  <w:style w:type="character" w:customStyle="1" w:styleId="13">
    <w:name w:val="批注文字 字符1"/>
    <w:qFormat/>
    <w:locked/>
    <w:rsid w:val="005D073D"/>
    <w:rPr>
      <w:rFonts w:ascii="Times New Roman" w:hAnsi="Times New Roman" w:cs="Times New Roman"/>
      <w:sz w:val="20"/>
      <w:szCs w:val="20"/>
      <w:lang w:val="en-GB" w:eastAsia="ja-JP"/>
    </w:rPr>
  </w:style>
  <w:style w:type="paragraph" w:customStyle="1" w:styleId="INDENT2">
    <w:name w:val="INDENT2"/>
    <w:basedOn w:val="a3"/>
    <w:uiPriority w:val="99"/>
    <w:qFormat/>
    <w:rsid w:val="005D073D"/>
    <w:pPr>
      <w:widowControl/>
      <w:spacing w:before="120" w:after="180"/>
      <w:ind w:left="1135" w:hanging="284"/>
      <w:jc w:val="left"/>
    </w:pPr>
    <w:rPr>
      <w:rFonts w:ascii="Times New Roman" w:eastAsia="宋体" w:hAnsi="Times New Roman" w:cs="Times New Roman"/>
      <w:kern w:val="0"/>
      <w:sz w:val="20"/>
      <w:szCs w:val="20"/>
      <w:lang w:val="en-GB" w:eastAsia="en-US"/>
    </w:rPr>
  </w:style>
  <w:style w:type="paragraph" w:customStyle="1" w:styleId="11BodyText">
    <w:name w:val="11 BodyText"/>
    <w:aliases w:val="Block_Text,np,b,11,BodyText"/>
    <w:basedOn w:val="a3"/>
    <w:link w:val="11BodyTextChar"/>
    <w:uiPriority w:val="99"/>
    <w:qFormat/>
    <w:rsid w:val="005D073D"/>
    <w:pPr>
      <w:widowControl/>
      <w:spacing w:before="120" w:after="220"/>
      <w:ind w:left="1298"/>
      <w:jc w:val="left"/>
    </w:pPr>
    <w:rPr>
      <w:rFonts w:ascii="CG Times (WN)" w:eastAsia="宋体" w:hAnsi="CG Times (WN)" w:cs="Times New Roman"/>
      <w:kern w:val="0"/>
      <w:sz w:val="22"/>
      <w:szCs w:val="20"/>
      <w:lang w:val="en-GB" w:eastAsia="en-US"/>
    </w:rPr>
  </w:style>
  <w:style w:type="paragraph" w:customStyle="1" w:styleId="clean">
    <w:name w:val="clean"/>
    <w:uiPriority w:val="99"/>
    <w:semiHidden/>
    <w:qFormat/>
    <w:rsid w:val="005D073D"/>
    <w:pPr>
      <w:keepNext/>
      <w:numPr>
        <w:numId w:val="11"/>
      </w:numPr>
      <w:autoSpaceDE w:val="0"/>
      <w:autoSpaceDN w:val="0"/>
      <w:adjustRightInd w:val="0"/>
      <w:spacing w:before="60" w:after="60"/>
      <w:jc w:val="both"/>
    </w:pPr>
    <w:rPr>
      <w:rFonts w:ascii="Arial" w:eastAsia="宋体" w:hAnsi="Arial" w:cs="Arial"/>
      <w:color w:val="0000FF"/>
      <w:sz w:val="20"/>
      <w:szCs w:val="20"/>
    </w:rPr>
  </w:style>
  <w:style w:type="character" w:customStyle="1" w:styleId="11BodyTextChar">
    <w:name w:val="11 BodyText Char"/>
    <w:aliases w:val="Block_Text Char,np Char,b Char"/>
    <w:link w:val="11BodyText"/>
    <w:uiPriority w:val="99"/>
    <w:qFormat/>
    <w:locked/>
    <w:rsid w:val="005D073D"/>
    <w:rPr>
      <w:rFonts w:ascii="CG Times (WN)" w:eastAsia="宋体" w:hAnsi="CG Times (WN)" w:cs="Times New Roman"/>
      <w:kern w:val="0"/>
      <w:sz w:val="22"/>
      <w:szCs w:val="20"/>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5D073D"/>
    <w:rPr>
      <w:rFonts w:cs="Times New Roman"/>
      <w:b/>
      <w:lang w:val="en-GB" w:eastAsia="en-US"/>
    </w:rPr>
  </w:style>
  <w:style w:type="paragraph" w:customStyle="1" w:styleId="MotorolaResponse1">
    <w:name w:val="Motorola Response1"/>
    <w:uiPriority w:val="99"/>
    <w:semiHidden/>
    <w:qFormat/>
    <w:rsid w:val="005D073D"/>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references0">
    <w:name w:val="references"/>
    <w:uiPriority w:val="99"/>
    <w:qFormat/>
    <w:rsid w:val="005D073D"/>
    <w:pPr>
      <w:numPr>
        <w:numId w:val="12"/>
      </w:numPr>
      <w:spacing w:before="120" w:after="50" w:line="180" w:lineRule="exact"/>
      <w:jc w:val="both"/>
    </w:pPr>
    <w:rPr>
      <w:rFonts w:ascii="Times New Roman" w:eastAsia="MS Mincho" w:hAnsi="Times New Roman" w:cs="Times New Roman"/>
      <w:kern w:val="0"/>
      <w:sz w:val="16"/>
      <w:szCs w:val="16"/>
      <w:lang w:eastAsia="en-US"/>
    </w:rPr>
  </w:style>
  <w:style w:type="paragraph" w:customStyle="1" w:styleId="CharCharCharCarCarCharCharCarCar">
    <w:name w:val="Char Char Char Car Car Char Char Car Car"/>
    <w:uiPriority w:val="99"/>
    <w:semiHidden/>
    <w:qFormat/>
    <w:rsid w:val="005D073D"/>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uiPriority w:val="99"/>
    <w:qFormat/>
    <w:rsid w:val="005D073D"/>
    <w:pPr>
      <w:widowControl w:val="0"/>
      <w:spacing w:before="120" w:after="180" w:line="300" w:lineRule="auto"/>
      <w:ind w:left="1134" w:firstLineChars="200" w:firstLine="480"/>
      <w:jc w:val="both"/>
    </w:pPr>
    <w:rPr>
      <w:rFonts w:ascii="Times New Roman" w:eastAsia="宋体" w:hAnsi="Times New Roman" w:cs="Times New Roman"/>
      <w:sz w:val="22"/>
      <w:lang w:val="en-GB"/>
    </w:rPr>
  </w:style>
  <w:style w:type="paragraph" w:customStyle="1" w:styleId="LGTdoc">
    <w:name w:val="LGTdoc_본문"/>
    <w:basedOn w:val="a3"/>
    <w:uiPriority w:val="99"/>
    <w:qFormat/>
    <w:rsid w:val="005D073D"/>
    <w:pPr>
      <w:snapToGrid w:val="0"/>
      <w:spacing w:before="120" w:afterLines="50" w:after="180" w:line="264" w:lineRule="auto"/>
    </w:pPr>
    <w:rPr>
      <w:rFonts w:ascii="Times New Roman" w:eastAsia="Batang" w:hAnsi="Times New Roman" w:cs="Times New Roman"/>
      <w:sz w:val="22"/>
      <w:szCs w:val="24"/>
      <w:lang w:val="en-GB" w:eastAsia="ko-KR"/>
    </w:rPr>
  </w:style>
  <w:style w:type="character" w:customStyle="1" w:styleId="TACChar">
    <w:name w:val="TAC Char"/>
    <w:link w:val="TAC"/>
    <w:qFormat/>
    <w:locked/>
    <w:rsid w:val="005D073D"/>
    <w:rPr>
      <w:rFonts w:ascii="Arial" w:eastAsia="等线" w:hAnsi="Arial" w:cs="Times New Roman"/>
      <w:kern w:val="0"/>
      <w:sz w:val="18"/>
      <w:szCs w:val="20"/>
      <w:lang w:val="en-GB" w:eastAsia="en-US"/>
    </w:rPr>
  </w:style>
  <w:style w:type="paragraph" w:customStyle="1" w:styleId="afff5">
    <w:name w:val="(文字) (文字)"/>
    <w:uiPriority w:val="99"/>
    <w:semiHidden/>
    <w:qFormat/>
    <w:rsid w:val="005D073D"/>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11">
    <w:name w:val="彩色底纹 - 强调文字颜色 11"/>
    <w:hidden/>
    <w:uiPriority w:val="99"/>
    <w:semiHidden/>
    <w:qFormat/>
    <w:rsid w:val="005D073D"/>
    <w:pPr>
      <w:spacing w:before="120" w:after="180"/>
      <w:ind w:left="1134" w:hanging="1134"/>
    </w:pPr>
    <w:rPr>
      <w:rFonts w:ascii="Times New Roman" w:eastAsia="宋体" w:hAnsi="Times New Roman" w:cs="Times New Roman"/>
      <w:kern w:val="0"/>
      <w:sz w:val="20"/>
      <w:szCs w:val="20"/>
      <w:lang w:val="en-GB" w:eastAsia="ja-JP"/>
    </w:rPr>
  </w:style>
  <w:style w:type="paragraph" w:customStyle="1" w:styleId="-110">
    <w:name w:val="彩色列表 - 强调文字颜色 11"/>
    <w:basedOn w:val="a3"/>
    <w:uiPriority w:val="34"/>
    <w:qFormat/>
    <w:rsid w:val="005D073D"/>
    <w:pPr>
      <w:widowControl/>
      <w:spacing w:before="120" w:after="180"/>
      <w:ind w:left="720"/>
      <w:contextualSpacing/>
      <w:jc w:val="left"/>
    </w:pPr>
    <w:rPr>
      <w:rFonts w:ascii="Times New Roman" w:eastAsia="宋体" w:hAnsi="Times New Roman" w:cs="Times New Roman"/>
      <w:kern w:val="0"/>
      <w:sz w:val="20"/>
      <w:szCs w:val="20"/>
      <w:lang w:val="en-GB" w:eastAsia="ja-JP"/>
    </w:rPr>
  </w:style>
  <w:style w:type="paragraph" w:customStyle="1" w:styleId="ListParagraph1">
    <w:name w:val="List Paragraph1"/>
    <w:basedOn w:val="a3"/>
    <w:uiPriority w:val="34"/>
    <w:qFormat/>
    <w:rsid w:val="005D073D"/>
    <w:pPr>
      <w:widowControl/>
      <w:spacing w:before="120" w:after="200" w:line="276" w:lineRule="auto"/>
      <w:ind w:firstLineChars="200" w:firstLine="420"/>
      <w:jc w:val="left"/>
    </w:pPr>
    <w:rPr>
      <w:rFonts w:ascii="Calibri" w:eastAsia="宋体" w:hAnsi="Calibri" w:cs="Times New Roman"/>
      <w:kern w:val="0"/>
      <w:sz w:val="22"/>
      <w:lang w:eastAsia="en-US"/>
    </w:rPr>
  </w:style>
  <w:style w:type="paragraph" w:customStyle="1" w:styleId="1-21">
    <w:name w:val="中等深浅网格 1 - 强调文字颜色 21"/>
    <w:basedOn w:val="a3"/>
    <w:link w:val="1-2Char"/>
    <w:uiPriority w:val="34"/>
    <w:qFormat/>
    <w:rsid w:val="005D073D"/>
    <w:pPr>
      <w:widowControl/>
      <w:spacing w:before="120" w:after="180"/>
      <w:ind w:firstLineChars="200" w:firstLine="420"/>
      <w:jc w:val="left"/>
    </w:pPr>
    <w:rPr>
      <w:rFonts w:ascii="Times New Roman" w:eastAsia="宋体" w:hAnsi="Times New Roman" w:cs="Times New Roman"/>
      <w:kern w:val="0"/>
      <w:sz w:val="20"/>
      <w:szCs w:val="20"/>
      <w:lang w:val="en-GB" w:eastAsia="ja-JP"/>
    </w:rPr>
  </w:style>
  <w:style w:type="character" w:customStyle="1" w:styleId="1-2Char">
    <w:name w:val="中等深浅网格 1 - 强调文字颜色 2 Char"/>
    <w:link w:val="1-21"/>
    <w:uiPriority w:val="34"/>
    <w:qFormat/>
    <w:rsid w:val="005D073D"/>
    <w:rPr>
      <w:rFonts w:ascii="Times New Roman" w:eastAsia="宋体" w:hAnsi="Times New Roman" w:cs="Times New Roman"/>
      <w:kern w:val="0"/>
      <w:sz w:val="20"/>
      <w:szCs w:val="20"/>
      <w:lang w:val="en-GB" w:eastAsia="ja-JP"/>
    </w:rPr>
  </w:style>
  <w:style w:type="paragraph" w:customStyle="1" w:styleId="3GPPNormalText">
    <w:name w:val="3GPP Normal Text"/>
    <w:basedOn w:val="af7"/>
    <w:link w:val="3GPPNormalTextChar"/>
    <w:qFormat/>
    <w:rsid w:val="005D073D"/>
    <w:pPr>
      <w:spacing w:before="120"/>
      <w:ind w:left="720" w:hanging="720"/>
      <w:jc w:val="both"/>
    </w:pPr>
    <w:rPr>
      <w:rFonts w:eastAsia="MS Mincho"/>
      <w:sz w:val="22"/>
      <w:szCs w:val="24"/>
    </w:rPr>
  </w:style>
  <w:style w:type="character" w:customStyle="1" w:styleId="3GPPNormalTextChar">
    <w:name w:val="3GPP Normal Text Char"/>
    <w:link w:val="3GPPNormalText"/>
    <w:qFormat/>
    <w:rsid w:val="005D073D"/>
    <w:rPr>
      <w:rFonts w:ascii="Times New Roman" w:eastAsia="MS Mincho" w:hAnsi="Times New Roman" w:cs="Times New Roman"/>
      <w:kern w:val="0"/>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5D073D"/>
    <w:rPr>
      <w:rFonts w:ascii="Times" w:hAnsi="Times"/>
      <w:szCs w:val="24"/>
      <w:lang w:val="en-GB"/>
    </w:rPr>
  </w:style>
  <w:style w:type="character" w:customStyle="1" w:styleId="PLChar">
    <w:name w:val="PL Char"/>
    <w:link w:val="PL"/>
    <w:qFormat/>
    <w:rsid w:val="005D073D"/>
    <w:rPr>
      <w:rFonts w:ascii="Courier New" w:eastAsia="等线" w:hAnsi="Courier New" w:cs="Times New Roman"/>
      <w:kern w:val="0"/>
      <w:sz w:val="16"/>
      <w:szCs w:val="20"/>
      <w:lang w:val="en-GB" w:eastAsia="en-US"/>
    </w:rPr>
  </w:style>
  <w:style w:type="paragraph" w:customStyle="1" w:styleId="References">
    <w:name w:val="References"/>
    <w:basedOn w:val="a3"/>
    <w:uiPriority w:val="99"/>
    <w:qFormat/>
    <w:rsid w:val="005D073D"/>
    <w:pPr>
      <w:widowControl/>
      <w:numPr>
        <w:numId w:val="13"/>
      </w:numPr>
      <w:snapToGrid w:val="0"/>
      <w:spacing w:before="120" w:after="60"/>
    </w:pPr>
    <w:rPr>
      <w:rFonts w:ascii="Times New Roman" w:eastAsia="宋体" w:hAnsi="Times New Roman" w:cs="Times New Roman"/>
      <w:kern w:val="0"/>
      <w:sz w:val="20"/>
      <w:szCs w:val="16"/>
      <w:lang w:eastAsia="en-US"/>
    </w:rPr>
  </w:style>
  <w:style w:type="paragraph" w:customStyle="1" w:styleId="Doc-text2">
    <w:name w:val="Doc-text2"/>
    <w:basedOn w:val="a3"/>
    <w:link w:val="Doc-text2Char"/>
    <w:qFormat/>
    <w:rsid w:val="005D073D"/>
    <w:pPr>
      <w:widowControl/>
      <w:tabs>
        <w:tab w:val="left" w:pos="1622"/>
      </w:tabs>
      <w:spacing w:before="120"/>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5D073D"/>
    <w:rPr>
      <w:rFonts w:ascii="Arial" w:eastAsia="MS Mincho" w:hAnsi="Arial" w:cs="Times New Roman"/>
      <w:kern w:val="0"/>
      <w:sz w:val="20"/>
      <w:szCs w:val="24"/>
      <w:lang w:val="en-GB" w:eastAsia="en-GB"/>
    </w:rPr>
  </w:style>
  <w:style w:type="character" w:customStyle="1" w:styleId="fontstyle01">
    <w:name w:val="fontstyle01"/>
    <w:basedOn w:val="a4"/>
    <w:qFormat/>
    <w:rsid w:val="005D073D"/>
    <w:rPr>
      <w:rFonts w:ascii="Times New Roman" w:hAnsi="Times New Roman" w:cs="Times New Roman" w:hint="default"/>
      <w:i/>
      <w:iCs/>
      <w:color w:val="000000"/>
      <w:sz w:val="20"/>
      <w:szCs w:val="20"/>
    </w:rPr>
  </w:style>
  <w:style w:type="paragraph" w:customStyle="1" w:styleId="14">
    <w:name w:val="样式1"/>
    <w:basedOn w:val="31"/>
    <w:link w:val="1Char0"/>
    <w:uiPriority w:val="99"/>
    <w:qFormat/>
    <w:rsid w:val="005D073D"/>
    <w:p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5D073D"/>
    <w:rPr>
      <w:rFonts w:ascii="Cambria" w:eastAsia="宋体" w:hAnsi="Cambria" w:cs="Times New Roman"/>
      <w:b/>
      <w:bCs/>
      <w:kern w:val="0"/>
      <w:sz w:val="26"/>
      <w:szCs w:val="26"/>
      <w:lang w:val="en-GB" w:eastAsia="en-US"/>
    </w:rPr>
  </w:style>
  <w:style w:type="paragraph" w:customStyle="1" w:styleId="Agreement">
    <w:name w:val="Agreement"/>
    <w:basedOn w:val="a3"/>
    <w:next w:val="Doc-text2"/>
    <w:uiPriority w:val="99"/>
    <w:qFormat/>
    <w:rsid w:val="005D073D"/>
    <w:pPr>
      <w:widowControl/>
      <w:numPr>
        <w:numId w:val="14"/>
      </w:numPr>
      <w:tabs>
        <w:tab w:val="left" w:pos="1619"/>
      </w:tabs>
      <w:spacing w:before="60"/>
      <w:ind w:left="1619"/>
      <w:jc w:val="left"/>
    </w:pPr>
    <w:rPr>
      <w:rFonts w:ascii="Arial" w:eastAsia="MS Mincho" w:hAnsi="Arial" w:cs="Times New Roman"/>
      <w:b/>
      <w:kern w:val="0"/>
      <w:sz w:val="20"/>
      <w:szCs w:val="24"/>
      <w:lang w:val="en-GB" w:eastAsia="en-GB"/>
    </w:rPr>
  </w:style>
  <w:style w:type="character" w:customStyle="1" w:styleId="B1Char1">
    <w:name w:val="B1 Char1"/>
    <w:qFormat/>
    <w:rsid w:val="005D073D"/>
    <w:rPr>
      <w:lang w:val="en-GB" w:eastAsia="en-US"/>
    </w:rPr>
  </w:style>
  <w:style w:type="paragraph" w:customStyle="1" w:styleId="b10">
    <w:name w:val="b1"/>
    <w:basedOn w:val="a3"/>
    <w:uiPriority w:val="99"/>
    <w:qFormat/>
    <w:rsid w:val="005D073D"/>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ja-JP"/>
    </w:rPr>
  </w:style>
  <w:style w:type="paragraph" w:customStyle="1" w:styleId="List21">
    <w:name w:val="List 21"/>
    <w:basedOn w:val="afff2"/>
    <w:uiPriority w:val="99"/>
    <w:qFormat/>
    <w:rsid w:val="005D073D"/>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a3"/>
    <w:uiPriority w:val="99"/>
    <w:qFormat/>
    <w:rsid w:val="005D073D"/>
    <w:pPr>
      <w:widowControl/>
      <w:numPr>
        <w:numId w:val="15"/>
      </w:numPr>
      <w:tabs>
        <w:tab w:val="clear" w:pos="1304"/>
        <w:tab w:val="left" w:pos="720"/>
      </w:tabs>
      <w:snapToGrid/>
      <w:spacing w:after="160" w:line="252" w:lineRule="auto"/>
      <w:ind w:left="0" w:firstLine="0"/>
      <w:jc w:val="left"/>
    </w:pPr>
    <w:rPr>
      <w:rFonts w:ascii="Arial" w:eastAsia="Calibri" w:hAnsi="Arial" w:cs="Arial"/>
      <w:b/>
      <w:bCs/>
      <w:kern w:val="0"/>
      <w:sz w:val="22"/>
      <w:lang w:eastAsia="en-US"/>
    </w:rPr>
  </w:style>
  <w:style w:type="paragraph" w:customStyle="1" w:styleId="Tabletext">
    <w:name w:val="Table_text"/>
    <w:basedOn w:val="a3"/>
    <w:link w:val="TabletextChar"/>
    <w:qFormat/>
    <w:rsid w:val="005D073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character" w:styleId="afff6">
    <w:name w:val="Placeholder Text"/>
    <w:basedOn w:val="a4"/>
    <w:uiPriority w:val="99"/>
    <w:semiHidden/>
    <w:qFormat/>
    <w:rsid w:val="005D073D"/>
    <w:rPr>
      <w:color w:val="808080"/>
    </w:rPr>
  </w:style>
  <w:style w:type="paragraph" w:customStyle="1" w:styleId="811">
    <w:name w:val="目录 811"/>
    <w:basedOn w:val="111"/>
    <w:semiHidden/>
    <w:qFormat/>
    <w:rsid w:val="005D073D"/>
  </w:style>
  <w:style w:type="paragraph" w:customStyle="1" w:styleId="111">
    <w:name w:val="目录 111"/>
    <w:semiHidden/>
    <w:qFormat/>
    <w:rsid w:val="005D0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1">
    <w:name w:val="目录 511"/>
    <w:basedOn w:val="411"/>
    <w:semiHidden/>
    <w:qFormat/>
    <w:rsid w:val="005D073D"/>
  </w:style>
  <w:style w:type="paragraph" w:customStyle="1" w:styleId="411">
    <w:name w:val="目录 411"/>
    <w:basedOn w:val="311"/>
    <w:semiHidden/>
    <w:qFormat/>
    <w:rsid w:val="005D073D"/>
  </w:style>
  <w:style w:type="paragraph" w:customStyle="1" w:styleId="311">
    <w:name w:val="目录 311"/>
    <w:basedOn w:val="211"/>
    <w:semiHidden/>
    <w:qFormat/>
    <w:rsid w:val="005D073D"/>
  </w:style>
  <w:style w:type="paragraph" w:customStyle="1" w:styleId="211">
    <w:name w:val="目录 211"/>
    <w:basedOn w:val="111"/>
    <w:semiHidden/>
    <w:qFormat/>
    <w:rsid w:val="005D073D"/>
  </w:style>
  <w:style w:type="paragraph" w:customStyle="1" w:styleId="911">
    <w:name w:val="目录 911"/>
    <w:basedOn w:val="811"/>
    <w:semiHidden/>
    <w:qFormat/>
    <w:rsid w:val="005D073D"/>
    <w:pPr>
      <w:spacing w:before="180"/>
      <w:ind w:left="1418" w:hanging="1418"/>
    </w:pPr>
    <w:rPr>
      <w:b/>
    </w:rPr>
  </w:style>
  <w:style w:type="paragraph" w:customStyle="1" w:styleId="611">
    <w:name w:val="目录 611"/>
    <w:basedOn w:val="511"/>
    <w:next w:val="a3"/>
    <w:semiHidden/>
    <w:qFormat/>
    <w:rsid w:val="005D073D"/>
  </w:style>
  <w:style w:type="paragraph" w:customStyle="1" w:styleId="711">
    <w:name w:val="目录 711"/>
    <w:basedOn w:val="611"/>
    <w:next w:val="a3"/>
    <w:semiHidden/>
    <w:qFormat/>
    <w:rsid w:val="005D073D"/>
    <w:pPr>
      <w:keepNext w:val="0"/>
      <w:spacing w:before="0"/>
      <w:ind w:left="2268" w:hanging="2268"/>
    </w:pPr>
    <w:rPr>
      <w:sz w:val="20"/>
    </w:rPr>
  </w:style>
  <w:style w:type="paragraph" w:customStyle="1" w:styleId="Doc-title">
    <w:name w:val="Doc-title"/>
    <w:basedOn w:val="a3"/>
    <w:next w:val="Doc-text2"/>
    <w:link w:val="Doc-titleChar"/>
    <w:qFormat/>
    <w:rsid w:val="005D073D"/>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sid w:val="005D073D"/>
    <w:rPr>
      <w:rFonts w:ascii="Arial" w:eastAsia="MS Mincho" w:hAnsi="Arial" w:cs="Times New Roman"/>
      <w:kern w:val="0"/>
      <w:sz w:val="20"/>
      <w:szCs w:val="24"/>
      <w:lang w:val="en-GB" w:eastAsia="en-GB"/>
    </w:rPr>
  </w:style>
  <w:style w:type="paragraph" w:customStyle="1" w:styleId="bullet">
    <w:name w:val="bullet"/>
    <w:basedOn w:val="afff2"/>
    <w:link w:val="bulletChar"/>
    <w:uiPriority w:val="99"/>
    <w:qFormat/>
    <w:rsid w:val="005D073D"/>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5D073D"/>
    <w:rPr>
      <w:rFonts w:ascii="Times New Roman" w:eastAsia="Times New Roman" w:hAnsi="Times New Roman" w:cs="Times New Roman"/>
      <w:sz w:val="20"/>
      <w:szCs w:val="24"/>
      <w:lang w:val="en-GB" w:eastAsia="en-US"/>
    </w:rPr>
  </w:style>
  <w:style w:type="character" w:customStyle="1" w:styleId="B11">
    <w:name w:val="B1 (文字)"/>
    <w:uiPriority w:val="99"/>
    <w:qFormat/>
    <w:rsid w:val="005D073D"/>
    <w:rPr>
      <w:lang w:val="en-GB" w:eastAsia="en-US"/>
    </w:rPr>
  </w:style>
  <w:style w:type="paragraph" w:customStyle="1" w:styleId="tan0">
    <w:name w:val="tan"/>
    <w:basedOn w:val="a3"/>
    <w:uiPriority w:val="99"/>
    <w:qFormat/>
    <w:rsid w:val="005D073D"/>
    <w:pPr>
      <w:widowControl/>
      <w:spacing w:before="100" w:beforeAutospacing="1" w:after="100" w:afterAutospacing="1"/>
      <w:jc w:val="left"/>
    </w:pPr>
    <w:rPr>
      <w:rFonts w:ascii="Times New Roman" w:eastAsia="Calibri" w:hAnsi="Times New Roman" w:cs="Times New Roman"/>
      <w:kern w:val="0"/>
      <w:sz w:val="24"/>
      <w:szCs w:val="24"/>
      <w:lang w:eastAsia="en-US"/>
    </w:rPr>
  </w:style>
  <w:style w:type="character" w:customStyle="1" w:styleId="apple-converted-space">
    <w:name w:val="apple-converted-space"/>
    <w:qFormat/>
    <w:rsid w:val="005D073D"/>
  </w:style>
  <w:style w:type="paragraph" w:customStyle="1" w:styleId="Reference">
    <w:name w:val="Reference"/>
    <w:basedOn w:val="af7"/>
    <w:uiPriority w:val="99"/>
    <w:qFormat/>
    <w:rsid w:val="005D073D"/>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5D073D"/>
    <w:pPr>
      <w:widowControl w:val="0"/>
      <w:autoSpaceDE w:val="0"/>
      <w:autoSpaceDN w:val="0"/>
      <w:adjustRightInd w:val="0"/>
    </w:pPr>
    <w:rPr>
      <w:rFonts w:ascii="Arial" w:eastAsia="等线" w:hAnsi="Arial" w:cs="Arial"/>
      <w:color w:val="000000"/>
      <w:kern w:val="0"/>
      <w:sz w:val="24"/>
      <w:szCs w:val="24"/>
    </w:rPr>
  </w:style>
  <w:style w:type="table" w:customStyle="1" w:styleId="GridTable4-Accent31">
    <w:name w:val="Grid Table 4 - Accent 31"/>
    <w:basedOn w:val="a5"/>
    <w:uiPriority w:val="49"/>
    <w:qFormat/>
    <w:rsid w:val="005D073D"/>
    <w:rPr>
      <w:rFonts w:ascii="Times New Roman" w:eastAsia="等线" w:hAnsi="Times New Roman" w:cs="Times New Roman"/>
      <w:kern w:val="0"/>
      <w:sz w:val="20"/>
      <w:szCs w:val="20"/>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D073D"/>
    <w:rPr>
      <w:lang w:val="en-GB" w:eastAsia="en-US"/>
    </w:rPr>
  </w:style>
  <w:style w:type="character" w:customStyle="1" w:styleId="company">
    <w:name w:val="company"/>
    <w:basedOn w:val="a4"/>
    <w:qFormat/>
    <w:rsid w:val="005D073D"/>
  </w:style>
  <w:style w:type="character" w:customStyle="1" w:styleId="TANChar">
    <w:name w:val="TAN Char"/>
    <w:link w:val="TAN"/>
    <w:qFormat/>
    <w:rsid w:val="005D073D"/>
    <w:rPr>
      <w:rFonts w:ascii="Arial" w:eastAsia="等线" w:hAnsi="Arial" w:cs="Times New Roman"/>
      <w:kern w:val="0"/>
      <w:sz w:val="18"/>
      <w:szCs w:val="20"/>
      <w:lang w:val="en-GB" w:eastAsia="en-US"/>
    </w:rPr>
  </w:style>
  <w:style w:type="table" w:customStyle="1" w:styleId="GridTable1Light-Accent61">
    <w:name w:val="Grid Table 1 Light - Accent 61"/>
    <w:basedOn w:val="a5"/>
    <w:uiPriority w:val="46"/>
    <w:qFormat/>
    <w:rsid w:val="005D073D"/>
    <w:rPr>
      <w:rFonts w:ascii="Times New Roman" w:eastAsia="等线" w:hAnsi="Times New Roman" w:cs="Times New Roman"/>
      <w:kern w:val="0"/>
      <w:sz w:val="20"/>
      <w:szCs w:val="20"/>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7"/>
    <w:uiPriority w:val="99"/>
    <w:qFormat/>
    <w:rsid w:val="005D073D"/>
    <w:pPr>
      <w:keepLines w:val="0"/>
      <w:widowControl/>
      <w:numPr>
        <w:numId w:val="18"/>
      </w:numPr>
      <w:spacing w:before="240" w:after="120" w:line="240" w:lineRule="auto"/>
      <w:ind w:left="357" w:hanging="357"/>
    </w:pPr>
    <w:rPr>
      <w:rFonts w:ascii="Arial" w:eastAsia="Batang" w:hAnsi="Arial" w:cs="Times New Roman"/>
      <w:bCs w:val="0"/>
      <w:kern w:val="28"/>
      <w:sz w:val="24"/>
      <w:szCs w:val="20"/>
      <w:lang w:eastAsia="en-US"/>
    </w:rPr>
  </w:style>
  <w:style w:type="character" w:customStyle="1" w:styleId="TabletextChar">
    <w:name w:val="Table_text Char"/>
    <w:basedOn w:val="a4"/>
    <w:link w:val="Tabletext"/>
    <w:qFormat/>
    <w:locked/>
    <w:rsid w:val="005D073D"/>
    <w:rPr>
      <w:rFonts w:ascii="Times New Roman" w:eastAsia="宋体" w:hAnsi="Times New Roman" w:cs="Times New Roman"/>
      <w:kern w:val="0"/>
      <w:sz w:val="22"/>
      <w:szCs w:val="20"/>
      <w:lang w:val="en-GB" w:eastAsia="en-US"/>
    </w:rPr>
  </w:style>
  <w:style w:type="paragraph" w:customStyle="1" w:styleId="Tablehead">
    <w:name w:val="Table_head"/>
    <w:basedOn w:val="a3"/>
    <w:link w:val="TableheadChar"/>
    <w:qFormat/>
    <w:rsid w:val="005D073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4"/>
    <w:link w:val="Tablehead"/>
    <w:qFormat/>
    <w:locked/>
    <w:rsid w:val="005D073D"/>
    <w:rPr>
      <w:rFonts w:ascii="Times New Roman Bold" w:hAnsi="Times New Roman Bold" w:cs="Times New Roman Bold"/>
      <w:b/>
      <w:kern w:val="0"/>
      <w:sz w:val="20"/>
      <w:szCs w:val="20"/>
      <w:lang w:val="en-GB" w:eastAsia="en-US"/>
    </w:rPr>
  </w:style>
  <w:style w:type="paragraph" w:customStyle="1" w:styleId="Figures">
    <w:name w:val="Figures"/>
    <w:basedOn w:val="af1"/>
    <w:link w:val="FiguresChar"/>
    <w:qFormat/>
    <w:rsid w:val="005D073D"/>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5D073D"/>
    <w:rPr>
      <w:rFonts w:ascii="Arial" w:eastAsiaTheme="minorHAnsi" w:hAnsi="Arial" w:cs="Arial"/>
      <w:b/>
      <w:kern w:val="0"/>
      <w:sz w:val="20"/>
      <w:lang w:val="en-GB" w:eastAsia="en-GB"/>
    </w:rPr>
  </w:style>
  <w:style w:type="paragraph" w:customStyle="1" w:styleId="Prop1">
    <w:name w:val="Prop1"/>
    <w:basedOn w:val="afff2"/>
    <w:uiPriority w:val="99"/>
    <w:qFormat/>
    <w:rsid w:val="005D073D"/>
    <w:pPr>
      <w:spacing w:after="0"/>
      <w:ind w:left="0"/>
    </w:pPr>
    <w:rPr>
      <w:rFonts w:eastAsia="宋体"/>
      <w:b/>
      <w:szCs w:val="21"/>
      <w:lang w:val="en-US" w:eastAsia="zh-CN"/>
    </w:rPr>
  </w:style>
  <w:style w:type="paragraph" w:customStyle="1" w:styleId="xmsonormal">
    <w:name w:val="x_msonormal"/>
    <w:basedOn w:val="a3"/>
    <w:qFormat/>
    <w:rsid w:val="005D073D"/>
    <w:pPr>
      <w:widowControl/>
      <w:jc w:val="left"/>
    </w:pPr>
    <w:rPr>
      <w:rFonts w:ascii="Calibri" w:eastAsia="Calibri" w:hAnsi="Calibri" w:cs="Calibri"/>
      <w:kern w:val="0"/>
      <w:sz w:val="22"/>
      <w:lang w:eastAsia="en-US"/>
    </w:rPr>
  </w:style>
  <w:style w:type="character" w:customStyle="1" w:styleId="TFChar">
    <w:name w:val="TF Char"/>
    <w:basedOn w:val="a4"/>
    <w:link w:val="TF"/>
    <w:qFormat/>
    <w:rsid w:val="005D073D"/>
    <w:rPr>
      <w:rFonts w:ascii="Arial" w:eastAsia="等线" w:hAnsi="Arial" w:cs="Times New Roman"/>
      <w:b/>
      <w:kern w:val="0"/>
      <w:sz w:val="20"/>
      <w:szCs w:val="20"/>
      <w:lang w:val="en-GB" w:eastAsia="en-US"/>
    </w:rPr>
  </w:style>
  <w:style w:type="character" w:customStyle="1" w:styleId="TALCar">
    <w:name w:val="TAL Car"/>
    <w:qFormat/>
    <w:rsid w:val="005D073D"/>
    <w:rPr>
      <w:rFonts w:ascii="Arial" w:hAnsi="Arial"/>
      <w:sz w:val="18"/>
      <w:lang w:val="en-GB" w:eastAsia="en-US"/>
    </w:rPr>
  </w:style>
  <w:style w:type="paragraph" w:customStyle="1" w:styleId="Proposal">
    <w:name w:val="Proposal"/>
    <w:basedOn w:val="af7"/>
    <w:link w:val="ProposalChar"/>
    <w:qFormat/>
    <w:rsid w:val="005D073D"/>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5D073D"/>
    <w:pPr>
      <w:spacing w:after="160" w:line="259" w:lineRule="auto"/>
    </w:pPr>
    <w:rPr>
      <w:rFonts w:ascii="Calibri" w:eastAsia="等线"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5D073D"/>
    <w:pPr>
      <w:keepLines/>
      <w:numPr>
        <w:ilvl w:val="8"/>
        <w:numId w:val="19"/>
      </w:numPr>
      <w:spacing w:beforeLines="100"/>
      <w:ind w:left="1089" w:hanging="369"/>
      <w:jc w:val="center"/>
    </w:pPr>
    <w:rPr>
      <w:rFonts w:ascii="Arial" w:eastAsia="宋体" w:hAnsi="Arial" w:cs="Times New Roman"/>
      <w:kern w:val="0"/>
      <w:sz w:val="18"/>
      <w:szCs w:val="18"/>
    </w:rPr>
  </w:style>
  <w:style w:type="paragraph" w:customStyle="1" w:styleId="a1">
    <w:name w:val="插图题注"/>
    <w:next w:val="a3"/>
    <w:qFormat/>
    <w:rsid w:val="005D073D"/>
    <w:pPr>
      <w:numPr>
        <w:ilvl w:val="7"/>
        <w:numId w:val="19"/>
      </w:numPr>
      <w:spacing w:afterLines="100"/>
      <w:ind w:left="1089" w:hanging="369"/>
      <w:jc w:val="center"/>
    </w:pPr>
    <w:rPr>
      <w:rFonts w:ascii="Arial" w:eastAsia="宋体" w:hAnsi="Arial" w:cs="Times New Roman"/>
      <w:kern w:val="0"/>
      <w:sz w:val="18"/>
      <w:szCs w:val="18"/>
    </w:rPr>
  </w:style>
  <w:style w:type="character" w:customStyle="1" w:styleId="MTEquationSection">
    <w:name w:val="MTEquationSection"/>
    <w:qFormat/>
    <w:rsid w:val="005D073D"/>
    <w:rPr>
      <w:rFonts w:ascii="Arial" w:hAnsi="Arial"/>
      <w:color w:val="FF0000"/>
      <w:sz w:val="24"/>
    </w:rPr>
  </w:style>
  <w:style w:type="paragraph" w:customStyle="1" w:styleId="Bulletedo1">
    <w:name w:val="Bulleted o 1"/>
    <w:basedOn w:val="a3"/>
    <w:qFormat/>
    <w:rsid w:val="005D073D"/>
    <w:pPr>
      <w:numPr>
        <w:numId w:val="20"/>
      </w:numPr>
    </w:pPr>
  </w:style>
  <w:style w:type="paragraph" w:customStyle="1" w:styleId="text">
    <w:name w:val="text"/>
    <w:basedOn w:val="a3"/>
    <w:link w:val="textChar"/>
    <w:qFormat/>
    <w:rsid w:val="005D073D"/>
    <w:pPr>
      <w:spacing w:after="240"/>
    </w:pPr>
  </w:style>
  <w:style w:type="paragraph" w:customStyle="1" w:styleId="Equation">
    <w:name w:val="Equation"/>
    <w:basedOn w:val="a3"/>
    <w:next w:val="a3"/>
    <w:qFormat/>
    <w:rsid w:val="005D073D"/>
    <w:pPr>
      <w:tabs>
        <w:tab w:val="right" w:pos="10206"/>
      </w:tabs>
      <w:spacing w:after="220"/>
      <w:ind w:left="1298"/>
    </w:pPr>
    <w:rPr>
      <w:rFonts w:ascii="Arial" w:hAnsi="Arial"/>
    </w:rPr>
  </w:style>
  <w:style w:type="paragraph" w:customStyle="1" w:styleId="00BodyText">
    <w:name w:val="00 BodyText"/>
    <w:basedOn w:val="a3"/>
    <w:qFormat/>
    <w:rsid w:val="005D073D"/>
    <w:pPr>
      <w:spacing w:after="220"/>
    </w:pPr>
    <w:rPr>
      <w:rFonts w:ascii="Arial" w:hAnsi="Arial"/>
    </w:rPr>
  </w:style>
  <w:style w:type="paragraph" w:customStyle="1" w:styleId="bodyCharCharChar">
    <w:name w:val="body Char Char Char"/>
    <w:basedOn w:val="a3"/>
    <w:qFormat/>
    <w:rsid w:val="005D073D"/>
    <w:pPr>
      <w:tabs>
        <w:tab w:val="left" w:pos="2160"/>
      </w:tabs>
      <w:spacing w:before="120" w:after="120" w:line="280" w:lineRule="atLeast"/>
    </w:pPr>
    <w:rPr>
      <w:rFonts w:ascii="New York" w:hAnsi="New York"/>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D073D"/>
    <w:rPr>
      <w:rFonts w:ascii="Arial" w:hAnsi="Arial"/>
      <w:sz w:val="36"/>
      <w:lang w:val="en-GB" w:eastAsia="en-US" w:bidi="ar-SA"/>
    </w:rPr>
  </w:style>
  <w:style w:type="paragraph" w:customStyle="1" w:styleId="body">
    <w:name w:val="body"/>
    <w:basedOn w:val="a3"/>
    <w:link w:val="bodyChar"/>
    <w:qFormat/>
    <w:rsid w:val="005D073D"/>
    <w:pPr>
      <w:tabs>
        <w:tab w:val="left" w:pos="2160"/>
      </w:tabs>
      <w:spacing w:before="120" w:after="120" w:line="280" w:lineRule="atLeast"/>
    </w:pPr>
    <w:rPr>
      <w:rFonts w:ascii="New York" w:hAnsi="New York"/>
    </w:rPr>
  </w:style>
  <w:style w:type="paragraph" w:customStyle="1" w:styleId="CRCoverPage">
    <w:name w:val="CR Cover Page"/>
    <w:qFormat/>
    <w:rsid w:val="005D073D"/>
    <w:pPr>
      <w:spacing w:after="120" w:line="288" w:lineRule="auto"/>
      <w:jc w:val="both"/>
    </w:pPr>
    <w:rPr>
      <w:rFonts w:ascii="Arial" w:eastAsia="MS Mincho" w:hAnsi="Arial" w:cs="Times New Roman"/>
      <w:kern w:val="0"/>
      <w:sz w:val="20"/>
      <w:szCs w:val="20"/>
      <w:lang w:val="en-GB" w:eastAsia="en-US"/>
    </w:rPr>
  </w:style>
  <w:style w:type="character" w:customStyle="1" w:styleId="CharChar3">
    <w:name w:val="Char Char3"/>
    <w:qFormat/>
    <w:rsid w:val="005D073D"/>
    <w:rPr>
      <w:rFonts w:ascii="Arial" w:hAnsi="Arial"/>
      <w:sz w:val="36"/>
      <w:lang w:val="en-GB" w:eastAsia="en-US" w:bidi="ar-SA"/>
    </w:rPr>
  </w:style>
  <w:style w:type="character" w:customStyle="1" w:styleId="CharChar2">
    <w:name w:val="Char Char2"/>
    <w:qFormat/>
    <w:rsid w:val="005D073D"/>
    <w:rPr>
      <w:rFonts w:ascii="Arial" w:hAnsi="Arial"/>
      <w:sz w:val="32"/>
      <w:lang w:val="en-GB" w:eastAsia="en-US" w:bidi="ar-SA"/>
    </w:rPr>
  </w:style>
  <w:style w:type="character" w:customStyle="1" w:styleId="CharChar1">
    <w:name w:val="Char Char1"/>
    <w:qFormat/>
    <w:rsid w:val="005D073D"/>
    <w:rPr>
      <w:rFonts w:ascii="Arial" w:hAnsi="Arial"/>
      <w:sz w:val="28"/>
      <w:lang w:val="en-GB" w:eastAsia="en-US" w:bidi="ar-SA"/>
    </w:rPr>
  </w:style>
  <w:style w:type="character" w:customStyle="1" w:styleId="h4CharChar">
    <w:name w:val="h4 Char Char"/>
    <w:qFormat/>
    <w:rsid w:val="005D073D"/>
    <w:rPr>
      <w:rFonts w:ascii="Arial" w:hAnsi="Arial"/>
      <w:sz w:val="24"/>
      <w:lang w:val="en-GB" w:eastAsia="en-US" w:bidi="ar-SA"/>
    </w:rPr>
  </w:style>
  <w:style w:type="character" w:customStyle="1" w:styleId="CharChar">
    <w:name w:val="Char Char"/>
    <w:qFormat/>
    <w:rsid w:val="005D073D"/>
    <w:rPr>
      <w:rFonts w:ascii="Arial" w:hAnsi="Arial"/>
      <w:sz w:val="22"/>
      <w:lang w:val="en-GB" w:eastAsia="en-US" w:bidi="ar-SA"/>
    </w:rPr>
  </w:style>
  <w:style w:type="paragraph" w:customStyle="1" w:styleId="15">
    <w:name w:val="修订1"/>
    <w:hidden/>
    <w:uiPriority w:val="99"/>
    <w:semiHidden/>
    <w:qFormat/>
    <w:rsid w:val="005D073D"/>
    <w:pPr>
      <w:spacing w:line="288" w:lineRule="auto"/>
      <w:jc w:val="both"/>
    </w:pPr>
    <w:rPr>
      <w:rFonts w:ascii="Times New Roman" w:eastAsia="宋体" w:hAnsi="Times New Roman" w:cs="Times New Roman"/>
      <w:kern w:val="0"/>
      <w:sz w:val="20"/>
      <w:szCs w:val="20"/>
      <w:lang w:val="en-GB" w:eastAsia="en-US"/>
    </w:rPr>
  </w:style>
  <w:style w:type="character" w:customStyle="1" w:styleId="bodyChar">
    <w:name w:val="body Char"/>
    <w:link w:val="body"/>
    <w:qFormat/>
    <w:rsid w:val="005D073D"/>
    <w:rPr>
      <w:rFonts w:ascii="New York" w:hAnsi="New York"/>
    </w:rPr>
  </w:style>
  <w:style w:type="character" w:customStyle="1" w:styleId="EQChar">
    <w:name w:val="EQ Char"/>
    <w:link w:val="EQ"/>
    <w:uiPriority w:val="99"/>
    <w:qFormat/>
    <w:rsid w:val="005D073D"/>
    <w:rPr>
      <w:rFonts w:ascii="Times New Roman" w:eastAsia="等线" w:hAnsi="Times New Roman" w:cs="Times New Roman"/>
      <w:kern w:val="0"/>
      <w:sz w:val="20"/>
      <w:szCs w:val="20"/>
      <w:lang w:val="en-GB" w:eastAsia="en-US"/>
    </w:rPr>
  </w:style>
  <w:style w:type="character" w:customStyle="1" w:styleId="B2Car">
    <w:name w:val="B2 Car"/>
    <w:qFormat/>
    <w:rsid w:val="005D073D"/>
    <w:rPr>
      <w:lang w:val="en-GB" w:eastAsia="en-US"/>
    </w:rPr>
  </w:style>
  <w:style w:type="paragraph" w:customStyle="1" w:styleId="INDENT1">
    <w:name w:val="INDENT1"/>
    <w:basedOn w:val="a3"/>
    <w:qFormat/>
    <w:rsid w:val="005D073D"/>
    <w:pPr>
      <w:ind w:left="851"/>
    </w:pPr>
    <w:rPr>
      <w:rFonts w:eastAsia="Times New Roman"/>
      <w:lang w:eastAsia="en-GB"/>
    </w:rPr>
  </w:style>
  <w:style w:type="paragraph" w:customStyle="1" w:styleId="INDENT3">
    <w:name w:val="INDENT3"/>
    <w:basedOn w:val="a3"/>
    <w:qFormat/>
    <w:rsid w:val="005D073D"/>
    <w:pPr>
      <w:ind w:left="1701" w:hanging="567"/>
    </w:pPr>
    <w:rPr>
      <w:rFonts w:eastAsia="Times New Roman"/>
      <w:lang w:eastAsia="en-GB"/>
    </w:rPr>
  </w:style>
  <w:style w:type="paragraph" w:customStyle="1" w:styleId="FigureTitle">
    <w:name w:val="Figure_Title"/>
    <w:basedOn w:val="a3"/>
    <w:next w:val="a3"/>
    <w:qFormat/>
    <w:rsid w:val="005D073D"/>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3"/>
    <w:qFormat/>
    <w:rsid w:val="005D073D"/>
    <w:pPr>
      <w:keepNext/>
      <w:keepLines/>
    </w:pPr>
    <w:rPr>
      <w:rFonts w:eastAsia="Times New Roman"/>
      <w:b/>
      <w:lang w:eastAsia="en-GB"/>
    </w:rPr>
  </w:style>
  <w:style w:type="paragraph" w:customStyle="1" w:styleId="enumlev2">
    <w:name w:val="enumlev2"/>
    <w:basedOn w:val="a3"/>
    <w:qFormat/>
    <w:rsid w:val="005D073D"/>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3"/>
    <w:qFormat/>
    <w:rsid w:val="005D073D"/>
    <w:pPr>
      <w:keepNext/>
      <w:keepLines/>
      <w:spacing w:before="240"/>
      <w:ind w:left="1418"/>
    </w:pPr>
    <w:rPr>
      <w:rFonts w:ascii="Arial" w:eastAsia="Times New Roman" w:hAnsi="Arial"/>
      <w:b/>
      <w:sz w:val="36"/>
      <w:lang w:eastAsia="en-GB"/>
    </w:rPr>
  </w:style>
  <w:style w:type="paragraph" w:customStyle="1" w:styleId="numberedlist">
    <w:name w:val="numbered list"/>
    <w:basedOn w:val="a0"/>
    <w:qFormat/>
    <w:rsid w:val="005D073D"/>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5D073D"/>
    <w:pPr>
      <w:spacing w:line="288" w:lineRule="auto"/>
      <w:jc w:val="both"/>
    </w:pPr>
    <w:rPr>
      <w:rFonts w:ascii="Arial" w:eastAsia="MS Mincho" w:hAnsi="Arial" w:cs="Times New Roman"/>
      <w:kern w:val="0"/>
      <w:sz w:val="20"/>
      <w:szCs w:val="20"/>
      <w:lang w:val="en-GB" w:eastAsia="en-US"/>
    </w:rPr>
  </w:style>
  <w:style w:type="paragraph" w:customStyle="1" w:styleId="TabList">
    <w:name w:val="TabList"/>
    <w:basedOn w:val="a3"/>
    <w:qFormat/>
    <w:rsid w:val="005D073D"/>
    <w:pPr>
      <w:tabs>
        <w:tab w:val="left" w:pos="1134"/>
      </w:tabs>
    </w:pPr>
    <w:rPr>
      <w:rFonts w:eastAsia="MS Mincho"/>
      <w:lang w:eastAsia="en-GB"/>
    </w:rPr>
  </w:style>
  <w:style w:type="paragraph" w:customStyle="1" w:styleId="tabletext0">
    <w:name w:val="table text"/>
    <w:basedOn w:val="a3"/>
    <w:next w:val="7"/>
    <w:qFormat/>
    <w:rsid w:val="005D073D"/>
    <w:rPr>
      <w:rFonts w:eastAsia="MS Mincho"/>
      <w:i/>
      <w:lang w:eastAsia="en-GB"/>
    </w:rPr>
  </w:style>
  <w:style w:type="paragraph" w:customStyle="1" w:styleId="HE">
    <w:name w:val="HE"/>
    <w:basedOn w:val="a3"/>
    <w:qFormat/>
    <w:rsid w:val="005D073D"/>
    <w:rPr>
      <w:rFonts w:eastAsia="MS Mincho"/>
      <w:b/>
      <w:lang w:eastAsia="en-GB"/>
    </w:rPr>
  </w:style>
  <w:style w:type="paragraph" w:customStyle="1" w:styleId="berschrift1H1">
    <w:name w:val="Überschrift 1.H1"/>
    <w:basedOn w:val="a3"/>
    <w:next w:val="a3"/>
    <w:qFormat/>
    <w:rsid w:val="005D073D"/>
    <w:pPr>
      <w:keepNext/>
      <w:keepLines/>
      <w:numPr>
        <w:numId w:val="2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rsid w:val="005D073D"/>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5D073D"/>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rsid w:val="005D073D"/>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rsid w:val="005D073D"/>
    <w:pPr>
      <w:numPr>
        <w:numId w:val="25"/>
      </w:numPr>
      <w:spacing w:before="60" w:after="60"/>
    </w:pPr>
    <w:rPr>
      <w:rFonts w:eastAsia="MS Mincho"/>
      <w:lang w:eastAsia="en-GB"/>
    </w:rPr>
  </w:style>
  <w:style w:type="paragraph" w:customStyle="1" w:styleId="Meetingcaption">
    <w:name w:val="Meeting caption"/>
    <w:basedOn w:val="a3"/>
    <w:qFormat/>
    <w:rsid w:val="005D073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3"/>
    <w:qFormat/>
    <w:rsid w:val="005D073D"/>
    <w:pPr>
      <w:spacing w:after="240"/>
    </w:pPr>
    <w:rPr>
      <w:rFonts w:ascii="Helvetica" w:eastAsia="Times New Roman" w:hAnsi="Helvetica"/>
      <w:lang w:eastAsia="en-GB"/>
    </w:rPr>
  </w:style>
  <w:style w:type="paragraph" w:customStyle="1" w:styleId="Cell">
    <w:name w:val="Cell"/>
    <w:basedOn w:val="a3"/>
    <w:qFormat/>
    <w:rsid w:val="005D073D"/>
    <w:pPr>
      <w:spacing w:line="240" w:lineRule="exact"/>
      <w:jc w:val="center"/>
    </w:pPr>
    <w:rPr>
      <w:rFonts w:eastAsia="Times New Roman"/>
      <w:sz w:val="16"/>
    </w:rPr>
  </w:style>
  <w:style w:type="paragraph" w:customStyle="1" w:styleId="tah0">
    <w:name w:val="tah"/>
    <w:basedOn w:val="a3"/>
    <w:qFormat/>
    <w:rsid w:val="005D073D"/>
    <w:pPr>
      <w:keepNext/>
      <w:jc w:val="center"/>
    </w:pPr>
    <w:rPr>
      <w:rFonts w:ascii="Arial" w:eastAsia="Batang" w:hAnsi="Arial" w:cs="Arial"/>
      <w:b/>
      <w:bCs/>
      <w:sz w:val="18"/>
      <w:szCs w:val="18"/>
      <w:lang w:eastAsia="en-GB"/>
    </w:rPr>
  </w:style>
  <w:style w:type="character" w:customStyle="1" w:styleId="GuidanceChar">
    <w:name w:val="Guidance Char"/>
    <w:qFormat/>
    <w:rsid w:val="005D073D"/>
    <w:rPr>
      <w:i/>
      <w:color w:val="0000FF"/>
      <w:lang w:val="en-GB" w:eastAsia="ja-JP" w:bidi="ar-SA"/>
    </w:rPr>
  </w:style>
  <w:style w:type="paragraph" w:customStyle="1" w:styleId="CharCharCharChar">
    <w:name w:val="Char Char Char Char"/>
    <w:qFormat/>
    <w:rsid w:val="005D073D"/>
    <w:pPr>
      <w:keepNext/>
      <w:tabs>
        <w:tab w:val="left" w:pos="-1134"/>
      </w:tabs>
      <w:autoSpaceDE w:val="0"/>
      <w:autoSpaceDN w:val="0"/>
      <w:adjustRightInd w:val="0"/>
      <w:spacing w:before="60" w:after="60" w:line="288" w:lineRule="auto"/>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qFormat/>
    <w:rsid w:val="005D073D"/>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sz w:val="20"/>
      <w:szCs w:val="20"/>
    </w:rPr>
  </w:style>
  <w:style w:type="paragraph" w:customStyle="1" w:styleId="NormalAfter3pt">
    <w:name w:val="Normal + After:  3 pt"/>
    <w:basedOn w:val="a3"/>
    <w:qFormat/>
    <w:rsid w:val="005D073D"/>
    <w:pPr>
      <w:tabs>
        <w:tab w:val="left" w:pos="2560"/>
      </w:tabs>
      <w:ind w:left="2560" w:hanging="357"/>
    </w:pPr>
    <w:rPr>
      <w:rFonts w:eastAsia="Times New Roman"/>
      <w:lang w:val="en-AU"/>
    </w:rPr>
  </w:style>
  <w:style w:type="character" w:customStyle="1" w:styleId="FigureCaption1">
    <w:name w:val="Figure Caption1"/>
    <w:qFormat/>
    <w:rsid w:val="005D073D"/>
    <w:rPr>
      <w:rFonts w:ascii="Arial" w:eastAsia="????" w:hAnsi="Arial" w:cs="Arial"/>
      <w:color w:val="0000FF"/>
      <w:kern w:val="2"/>
      <w:lang w:val="en-US" w:eastAsia="en-US" w:bidi="ar-SA"/>
    </w:rPr>
  </w:style>
  <w:style w:type="character" w:customStyle="1" w:styleId="CharChar5">
    <w:name w:val="Char Char5"/>
    <w:semiHidden/>
    <w:qFormat/>
    <w:rsid w:val="005D073D"/>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D073D"/>
    <w:rPr>
      <w:rFonts w:ascii="Arial" w:hAnsi="Arial"/>
      <w:sz w:val="32"/>
      <w:lang w:val="en-GB" w:eastAsia="en-US"/>
    </w:rPr>
  </w:style>
  <w:style w:type="character" w:customStyle="1" w:styleId="Charf2">
    <w:name w:val="列表 Char"/>
    <w:link w:val="aff4"/>
    <w:uiPriority w:val="99"/>
    <w:qFormat/>
    <w:rsid w:val="005D073D"/>
    <w:rPr>
      <w:rFonts w:ascii="Times New Roman" w:eastAsia="等线" w:hAnsi="Times New Roman" w:cs="Times New Roman"/>
      <w:kern w:val="0"/>
      <w:sz w:val="20"/>
      <w:szCs w:val="20"/>
      <w:lang w:val="en-GB" w:eastAsia="en-US"/>
    </w:rPr>
  </w:style>
  <w:style w:type="character" w:customStyle="1" w:styleId="2Char0">
    <w:name w:val="列表 2 Char"/>
    <w:link w:val="23"/>
    <w:uiPriority w:val="99"/>
    <w:qFormat/>
    <w:rsid w:val="005D073D"/>
    <w:rPr>
      <w:rFonts w:ascii="Times New Roman" w:eastAsia="等线" w:hAnsi="Times New Roman" w:cs="Times New Roman"/>
      <w:kern w:val="0"/>
      <w:sz w:val="20"/>
      <w:szCs w:val="20"/>
      <w:lang w:val="en-GB" w:eastAsia="en-US"/>
    </w:rPr>
  </w:style>
  <w:style w:type="character" w:customStyle="1" w:styleId="3Char0">
    <w:name w:val="列表 3 Char"/>
    <w:link w:val="32"/>
    <w:uiPriority w:val="99"/>
    <w:qFormat/>
    <w:rsid w:val="005D073D"/>
    <w:rPr>
      <w:rFonts w:ascii="Times New Roman" w:eastAsia="等线" w:hAnsi="Times New Roman" w:cs="Times New Roman"/>
      <w:kern w:val="0"/>
      <w:sz w:val="20"/>
      <w:szCs w:val="20"/>
      <w:lang w:val="en-GB" w:eastAsia="en-US"/>
    </w:rPr>
  </w:style>
  <w:style w:type="paragraph" w:customStyle="1" w:styleId="tdoc-header">
    <w:name w:val="tdoc-header"/>
    <w:qFormat/>
    <w:rsid w:val="005D073D"/>
    <w:pPr>
      <w:spacing w:line="288" w:lineRule="auto"/>
      <w:jc w:val="both"/>
    </w:pPr>
    <w:rPr>
      <w:rFonts w:ascii="Arial" w:eastAsia="Times New Roman" w:hAnsi="Arial" w:cs="Times New Roman"/>
      <w:kern w:val="0"/>
      <w:sz w:val="24"/>
      <w:szCs w:val="20"/>
      <w:lang w:val="en-GB" w:eastAsia="en-US"/>
    </w:rPr>
  </w:style>
  <w:style w:type="paragraph" w:customStyle="1" w:styleId="CharChar3CharCharCharCharCharChar">
    <w:name w:val="Char Char3 Char Char Char Char Char Char"/>
    <w:semiHidden/>
    <w:qFormat/>
    <w:rsid w:val="005D073D"/>
    <w:pPr>
      <w:keepNext/>
      <w:autoSpaceDE w:val="0"/>
      <w:autoSpaceDN w:val="0"/>
      <w:adjustRightInd w:val="0"/>
      <w:spacing w:before="60" w:after="60" w:line="288" w:lineRule="auto"/>
      <w:ind w:left="567" w:hanging="283"/>
      <w:jc w:val="both"/>
    </w:pPr>
    <w:rPr>
      <w:rFonts w:ascii="Arial" w:eastAsia="宋体" w:hAnsi="Arial" w:cs="Arial"/>
      <w:color w:val="0000FF"/>
      <w:sz w:val="20"/>
      <w:szCs w:val="20"/>
    </w:rPr>
  </w:style>
  <w:style w:type="paragraph" w:customStyle="1" w:styleId="CharChar1CharChar">
    <w:name w:val="Char Char1 Char Char"/>
    <w:qFormat/>
    <w:rsid w:val="005D073D"/>
    <w:pPr>
      <w:keepNext/>
      <w:tabs>
        <w:tab w:val="left" w:pos="-1134"/>
      </w:tabs>
      <w:autoSpaceDE w:val="0"/>
      <w:autoSpaceDN w:val="0"/>
      <w:adjustRightInd w:val="0"/>
      <w:spacing w:before="60" w:after="60" w:line="288" w:lineRule="auto"/>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qFormat/>
    <w:rsid w:val="005D073D"/>
    <w:pPr>
      <w:keepNext/>
      <w:tabs>
        <w:tab w:val="left" w:pos="-1134"/>
      </w:tabs>
      <w:autoSpaceDE w:val="0"/>
      <w:autoSpaceDN w:val="0"/>
      <w:adjustRightInd w:val="0"/>
      <w:spacing w:before="60" w:after="60" w:line="288" w:lineRule="auto"/>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qFormat/>
    <w:rsid w:val="005D073D"/>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sz w:val="20"/>
      <w:szCs w:val="20"/>
    </w:rPr>
  </w:style>
  <w:style w:type="character" w:customStyle="1" w:styleId="CharChar51">
    <w:name w:val="Char Char51"/>
    <w:semiHidden/>
    <w:qFormat/>
    <w:rsid w:val="005D073D"/>
    <w:rPr>
      <w:rFonts w:ascii="Times New Roman" w:hAnsi="Times New Roman"/>
      <w:lang w:eastAsia="en-US"/>
    </w:rPr>
  </w:style>
  <w:style w:type="paragraph" w:customStyle="1" w:styleId="TableCell">
    <w:name w:val="Table Cell"/>
    <w:basedOn w:val="TAC"/>
    <w:link w:val="TableCellChar"/>
    <w:qFormat/>
    <w:rsid w:val="005D073D"/>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5D073D"/>
    <w:rPr>
      <w:rFonts w:ascii="Arial" w:hAnsi="Arial"/>
      <w:sz w:val="18"/>
    </w:rPr>
  </w:style>
  <w:style w:type="paragraph" w:customStyle="1" w:styleId="MTDisplayEquation">
    <w:name w:val="MTDisplayEquation"/>
    <w:basedOn w:val="a3"/>
    <w:next w:val="a3"/>
    <w:link w:val="MTDisplayEquationChar"/>
    <w:qFormat/>
    <w:rsid w:val="005D073D"/>
    <w:pPr>
      <w:tabs>
        <w:tab w:val="center" w:pos="4680"/>
        <w:tab w:val="right" w:pos="9360"/>
      </w:tabs>
    </w:pPr>
    <w:rPr>
      <w:rFonts w:eastAsia="Calibri"/>
      <w:lang w:val="zh-CN"/>
    </w:rPr>
  </w:style>
  <w:style w:type="character" w:customStyle="1" w:styleId="MTDisplayEquationChar">
    <w:name w:val="MTDisplayEquation Char"/>
    <w:link w:val="MTDisplayEquation"/>
    <w:qFormat/>
    <w:rsid w:val="005D073D"/>
    <w:rPr>
      <w:rFonts w:eastAsia="Calibri"/>
      <w:lang w:val="zh-CN"/>
    </w:rPr>
  </w:style>
  <w:style w:type="character" w:customStyle="1" w:styleId="textChar">
    <w:name w:val="text Char"/>
    <w:link w:val="text"/>
    <w:qFormat/>
    <w:rsid w:val="005D073D"/>
  </w:style>
  <w:style w:type="paragraph" w:customStyle="1" w:styleId="bullet1">
    <w:name w:val="bullet1"/>
    <w:basedOn w:val="text"/>
    <w:link w:val="bullet1Char"/>
    <w:qFormat/>
    <w:rsid w:val="005D073D"/>
    <w:pPr>
      <w:numPr>
        <w:numId w:val="26"/>
      </w:numPr>
      <w:spacing w:after="0"/>
    </w:pPr>
    <w:rPr>
      <w:rFonts w:ascii="Calibri" w:hAnsi="Calibri"/>
    </w:rPr>
  </w:style>
  <w:style w:type="paragraph" w:customStyle="1" w:styleId="bullet2">
    <w:name w:val="bullet2"/>
    <w:basedOn w:val="text"/>
    <w:link w:val="bullet2Char"/>
    <w:qFormat/>
    <w:rsid w:val="005D073D"/>
    <w:pPr>
      <w:numPr>
        <w:ilvl w:val="1"/>
        <w:numId w:val="26"/>
      </w:numPr>
      <w:spacing w:after="0"/>
    </w:pPr>
    <w:rPr>
      <w:rFonts w:ascii="Times" w:hAnsi="Times"/>
    </w:rPr>
  </w:style>
  <w:style w:type="character" w:customStyle="1" w:styleId="bullet1Char">
    <w:name w:val="bullet1 Char"/>
    <w:link w:val="bullet1"/>
    <w:qFormat/>
    <w:rsid w:val="005D073D"/>
    <w:rPr>
      <w:rFonts w:ascii="Calibri" w:hAnsi="Calibri"/>
    </w:rPr>
  </w:style>
  <w:style w:type="paragraph" w:customStyle="1" w:styleId="bullet3">
    <w:name w:val="bullet3"/>
    <w:basedOn w:val="text"/>
    <w:qFormat/>
    <w:rsid w:val="005D073D"/>
    <w:pPr>
      <w:numPr>
        <w:ilvl w:val="2"/>
        <w:numId w:val="26"/>
      </w:numPr>
      <w:spacing w:after="0"/>
      <w:ind w:left="1430" w:hanging="720"/>
    </w:pPr>
    <w:rPr>
      <w:rFonts w:ascii="Times" w:eastAsia="Batang" w:hAnsi="Times"/>
    </w:rPr>
  </w:style>
  <w:style w:type="character" w:customStyle="1" w:styleId="bullet2Char">
    <w:name w:val="bullet2 Char"/>
    <w:link w:val="bullet2"/>
    <w:qFormat/>
    <w:rsid w:val="005D073D"/>
    <w:rPr>
      <w:rFonts w:ascii="Times" w:hAnsi="Times"/>
    </w:rPr>
  </w:style>
  <w:style w:type="paragraph" w:customStyle="1" w:styleId="bullet4">
    <w:name w:val="bullet4"/>
    <w:basedOn w:val="text"/>
    <w:qFormat/>
    <w:rsid w:val="005D073D"/>
    <w:pPr>
      <w:numPr>
        <w:ilvl w:val="3"/>
        <w:numId w:val="26"/>
      </w:numPr>
      <w:spacing w:after="0"/>
      <w:ind w:left="864" w:hanging="864"/>
    </w:pPr>
    <w:rPr>
      <w:rFonts w:ascii="Times" w:eastAsia="Batang" w:hAnsi="Times"/>
    </w:rPr>
  </w:style>
  <w:style w:type="paragraph" w:customStyle="1" w:styleId="SpecTextNum">
    <w:name w:val="Spec Text Num"/>
    <w:basedOn w:val="a3"/>
    <w:qFormat/>
    <w:rsid w:val="005D073D"/>
    <w:pPr>
      <w:numPr>
        <w:numId w:val="27"/>
      </w:numPr>
    </w:pPr>
    <w:rPr>
      <w:rFonts w:eastAsia="MS Mincho"/>
    </w:rPr>
  </w:style>
  <w:style w:type="paragraph" w:customStyle="1" w:styleId="Comments">
    <w:name w:val="Comments"/>
    <w:basedOn w:val="a3"/>
    <w:link w:val="CommentsChar"/>
    <w:qFormat/>
    <w:rsid w:val="005D073D"/>
    <w:pPr>
      <w:spacing w:before="40"/>
    </w:pPr>
    <w:rPr>
      <w:rFonts w:ascii="Arial" w:eastAsia="MS Mincho" w:hAnsi="Arial"/>
      <w:i/>
      <w:sz w:val="18"/>
      <w:lang w:eastAsia="en-GB"/>
    </w:rPr>
  </w:style>
  <w:style w:type="character" w:customStyle="1" w:styleId="CommentsChar">
    <w:name w:val="Comments Char"/>
    <w:link w:val="Comments"/>
    <w:qFormat/>
    <w:rsid w:val="005D073D"/>
    <w:rPr>
      <w:rFonts w:ascii="Arial" w:eastAsia="MS Mincho" w:hAnsi="Arial"/>
      <w:i/>
      <w:sz w:val="18"/>
      <w:lang w:eastAsia="en-GB"/>
    </w:rPr>
  </w:style>
  <w:style w:type="character" w:customStyle="1" w:styleId="ProposalChar">
    <w:name w:val="Proposal Char"/>
    <w:link w:val="Proposal"/>
    <w:qFormat/>
    <w:rsid w:val="005D073D"/>
    <w:rPr>
      <w:rFonts w:ascii="Arial" w:eastAsiaTheme="minorHAnsi" w:hAnsi="Arial"/>
      <w:b/>
      <w:bCs/>
      <w:kern w:val="0"/>
      <w:sz w:val="20"/>
    </w:rPr>
  </w:style>
  <w:style w:type="table" w:customStyle="1" w:styleId="GridTable1Light1">
    <w:name w:val="Grid Table 1 Light1"/>
    <w:basedOn w:val="a5"/>
    <w:uiPriority w:val="46"/>
    <w:qFormat/>
    <w:rsid w:val="005D073D"/>
    <w:rPr>
      <w:rFonts w:ascii="CG Times (WN)" w:eastAsia="宋体" w:hAnsi="CG Times (WN)" w:cs="Times New Roman"/>
      <w:kern w:val="0"/>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5D073D"/>
    <w:pPr>
      <w:spacing w:after="160" w:line="259" w:lineRule="auto"/>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5D073D"/>
    <w:pPr>
      <w:spacing w:after="160" w:line="259" w:lineRule="auto"/>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5D073D"/>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5D073D"/>
    <w:rPr>
      <w:rFonts w:ascii="CG Times (WN)" w:eastAsia="宋体" w:hAnsi="CG Times (WN)" w:cs="Times New Roman"/>
      <w:kern w:val="0"/>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a5"/>
    <w:uiPriority w:val="40"/>
    <w:qFormat/>
    <w:rsid w:val="005D073D"/>
    <w:rPr>
      <w:rFonts w:ascii="CG Times (WN)" w:eastAsia="宋体" w:hAnsi="CG Times (W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5D073D"/>
    <w:pPr>
      <w:spacing w:after="100" w:afterAutospacing="1"/>
      <w:ind w:firstLine="360"/>
    </w:pPr>
    <w:rPr>
      <w:rFonts w:eastAsia="Times New Roman" w:cs="Batang"/>
    </w:rPr>
  </w:style>
  <w:style w:type="character" w:customStyle="1" w:styleId="0MaintextChar">
    <w:name w:val="0 Main text Char"/>
    <w:basedOn w:val="a4"/>
    <w:link w:val="0Maintext"/>
    <w:qFormat/>
    <w:rsid w:val="005D073D"/>
    <w:rPr>
      <w:rFonts w:eastAsia="Times New Roman" w:cs="Batang"/>
    </w:rPr>
  </w:style>
  <w:style w:type="paragraph" w:customStyle="1" w:styleId="18">
    <w:name w:val="스타일1"/>
    <w:basedOn w:val="a3"/>
    <w:link w:val="1Char1"/>
    <w:qFormat/>
    <w:rsid w:val="005D073D"/>
    <w:pPr>
      <w:spacing w:before="120" w:after="180"/>
      <w:ind w:leftChars="106" w:left="212"/>
    </w:pPr>
    <w:rPr>
      <w:rFonts w:eastAsia="Malgun Gothic"/>
      <w:b/>
      <w:i/>
    </w:rPr>
  </w:style>
  <w:style w:type="character" w:customStyle="1" w:styleId="1Char1">
    <w:name w:val="스타일1 Char"/>
    <w:basedOn w:val="a4"/>
    <w:link w:val="18"/>
    <w:qFormat/>
    <w:rsid w:val="005D073D"/>
    <w:rPr>
      <w:rFonts w:eastAsia="Malgun Gothic"/>
      <w:b/>
      <w:i/>
    </w:rPr>
  </w:style>
  <w:style w:type="character" w:customStyle="1" w:styleId="Mention1">
    <w:name w:val="Mention1"/>
    <w:basedOn w:val="a4"/>
    <w:uiPriority w:val="99"/>
    <w:unhideWhenUsed/>
    <w:qFormat/>
    <w:rsid w:val="005D073D"/>
    <w:rPr>
      <w:color w:val="2B579A"/>
      <w:shd w:val="clear" w:color="auto" w:fill="E6E6E6"/>
    </w:rPr>
  </w:style>
  <w:style w:type="paragraph" w:customStyle="1" w:styleId="paragraph">
    <w:name w:val="paragraph"/>
    <w:basedOn w:val="a3"/>
    <w:qFormat/>
    <w:rsid w:val="005D073D"/>
    <w:pPr>
      <w:spacing w:before="100" w:beforeAutospacing="1" w:after="100" w:afterAutospacing="1"/>
    </w:pPr>
    <w:rPr>
      <w:rFonts w:eastAsia="Times New Roman"/>
      <w:lang w:eastAsia="en-GB"/>
    </w:rPr>
  </w:style>
  <w:style w:type="character" w:customStyle="1" w:styleId="normaltextrun">
    <w:name w:val="normaltextrun"/>
    <w:basedOn w:val="a4"/>
    <w:qFormat/>
    <w:rsid w:val="005D073D"/>
  </w:style>
  <w:style w:type="character" w:customStyle="1" w:styleId="eop">
    <w:name w:val="eop"/>
    <w:basedOn w:val="a4"/>
    <w:qFormat/>
    <w:rsid w:val="005D073D"/>
  </w:style>
  <w:style w:type="character" w:customStyle="1" w:styleId="scxw2711696">
    <w:name w:val="scxw2711696"/>
    <w:basedOn w:val="a4"/>
    <w:qFormat/>
    <w:rsid w:val="005D073D"/>
  </w:style>
  <w:style w:type="paragraph" w:customStyle="1" w:styleId="3GPPAgreements">
    <w:name w:val="3GPP Agreements"/>
    <w:basedOn w:val="a3"/>
    <w:link w:val="3GPPAgreementsChar"/>
    <w:qFormat/>
    <w:rsid w:val="005D073D"/>
    <w:pPr>
      <w:numPr>
        <w:numId w:val="28"/>
      </w:numPr>
      <w:spacing w:before="60" w:after="60"/>
    </w:pPr>
    <w:rPr>
      <w:rFonts w:eastAsia="Times New Roman"/>
    </w:rPr>
  </w:style>
  <w:style w:type="character" w:customStyle="1" w:styleId="3GPPAgreementsChar">
    <w:name w:val="3GPP Agreements Char"/>
    <w:link w:val="3GPPAgreements"/>
    <w:qFormat/>
    <w:rsid w:val="005D073D"/>
    <w:rPr>
      <w:rFonts w:eastAsia="Times New Roman"/>
    </w:rPr>
  </w:style>
  <w:style w:type="paragraph" w:customStyle="1" w:styleId="xmsolistparagraph">
    <w:name w:val="x_msolistparagraph"/>
    <w:basedOn w:val="a3"/>
    <w:qFormat/>
    <w:rsid w:val="005D073D"/>
    <w:pPr>
      <w:ind w:left="840"/>
    </w:pPr>
    <w:rPr>
      <w:rFonts w:ascii="Yu Gothic" w:eastAsia="Yu Gothic" w:hAnsi="Yu Gothic" w:cs="Calibri"/>
    </w:rPr>
  </w:style>
  <w:style w:type="table" w:customStyle="1" w:styleId="TableGrid1">
    <w:name w:val="Table Grid1"/>
    <w:basedOn w:val="a5"/>
    <w:uiPriority w:val="59"/>
    <w:qFormat/>
    <w:rsid w:val="005D073D"/>
    <w:pPr>
      <w:spacing w:before="120" w:line="280" w:lineRule="atLeast"/>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5D073D"/>
    <w:pPr>
      <w:spacing w:before="120" w:line="280" w:lineRule="atLeast"/>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5D073D"/>
    <w:pPr>
      <w:spacing w:line="288" w:lineRule="auto"/>
      <w:jc w:val="both"/>
    </w:pPr>
    <w:rPr>
      <w:rFonts w:ascii="Times New Roman" w:eastAsia="宋体" w:hAnsi="Times New Roman" w:cs="Times New Roman"/>
      <w:kern w:val="0"/>
      <w:sz w:val="20"/>
      <w:szCs w:val="20"/>
      <w:lang w:eastAsia="en-US"/>
    </w:rPr>
  </w:style>
  <w:style w:type="paragraph" w:customStyle="1" w:styleId="TdocHeader1">
    <w:name w:val="Tdoc_Header_1"/>
    <w:basedOn w:val="aff"/>
    <w:qFormat/>
    <w:rsid w:val="005D073D"/>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5D073D"/>
    <w:rPr>
      <w:rFonts w:ascii="Times" w:eastAsia="Batang" w:hAnsi="Times"/>
    </w:rPr>
  </w:style>
  <w:style w:type="paragraph" w:customStyle="1" w:styleId="h1">
    <w:name w:val="h1"/>
    <w:basedOn w:val="a3"/>
    <w:qFormat/>
    <w:rsid w:val="005D073D"/>
    <w:rPr>
      <w:rFonts w:ascii="Times" w:eastAsia="Batang" w:hAnsi="Times"/>
    </w:rPr>
  </w:style>
  <w:style w:type="table" w:customStyle="1" w:styleId="39">
    <w:name w:val="网格型3"/>
    <w:basedOn w:val="a5"/>
    <w:uiPriority w:val="39"/>
    <w:qFormat/>
    <w:rsid w:val="005D073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5D073D"/>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sz w:val="20"/>
      <w:szCs w:val="20"/>
    </w:rPr>
  </w:style>
  <w:style w:type="paragraph" w:customStyle="1" w:styleId="Statement">
    <w:name w:val="Statement"/>
    <w:basedOn w:val="a3"/>
    <w:qFormat/>
    <w:rsid w:val="005D073D"/>
    <w:pPr>
      <w:keepNext/>
      <w:ind w:left="601" w:hanging="601"/>
    </w:pPr>
    <w:rPr>
      <w:rFonts w:eastAsia="Batang"/>
      <w:b/>
      <w:i/>
    </w:rPr>
  </w:style>
  <w:style w:type="character" w:customStyle="1" w:styleId="Alcatel-Lucent-4">
    <w:name w:val="Alcatel-Lucent-4"/>
    <w:semiHidden/>
    <w:qFormat/>
    <w:rsid w:val="005D073D"/>
    <w:rPr>
      <w:rFonts w:ascii="Arial" w:hAnsi="Arial" w:cs="Arial"/>
      <w:color w:val="auto"/>
      <w:sz w:val="20"/>
      <w:szCs w:val="20"/>
    </w:rPr>
  </w:style>
  <w:style w:type="paragraph" w:customStyle="1" w:styleId="ZchnZchn">
    <w:name w:val="Zchn Zchn"/>
    <w:qFormat/>
    <w:rsid w:val="005D073D"/>
    <w:pPr>
      <w:keepNext/>
      <w:tabs>
        <w:tab w:val="left" w:pos="851"/>
      </w:tabs>
      <w:suppressAutoHyphens/>
      <w:autoSpaceDE w:val="0"/>
      <w:spacing w:before="60" w:after="60" w:line="288" w:lineRule="auto"/>
      <w:ind w:left="851" w:hanging="851"/>
      <w:jc w:val="both"/>
    </w:pPr>
    <w:rPr>
      <w:rFonts w:ascii="Arial" w:eastAsia="宋体" w:hAnsi="Arial" w:cs="Arial"/>
      <w:color w:val="0000FF"/>
      <w:kern w:val="1"/>
      <w:sz w:val="20"/>
      <w:szCs w:val="20"/>
      <w:lang w:eastAsia="ar-SA"/>
    </w:rPr>
  </w:style>
  <w:style w:type="paragraph" w:customStyle="1" w:styleId="StatementBody">
    <w:name w:val="Statement Body"/>
    <w:basedOn w:val="a3"/>
    <w:link w:val="StatementBodyChar"/>
    <w:qFormat/>
    <w:rsid w:val="005D073D"/>
    <w:pPr>
      <w:numPr>
        <w:numId w:val="29"/>
      </w:numPr>
      <w:spacing w:after="100" w:afterAutospacing="1"/>
      <w:contextualSpacing/>
    </w:pPr>
    <w:rPr>
      <w:rFonts w:eastAsia="Times New Roman"/>
      <w:lang w:val="zh-CN"/>
    </w:rPr>
  </w:style>
  <w:style w:type="character" w:customStyle="1" w:styleId="StatementBodyChar">
    <w:name w:val="Statement Body Char"/>
    <w:link w:val="StatementBody"/>
    <w:qFormat/>
    <w:rsid w:val="005D073D"/>
    <w:rPr>
      <w:rFonts w:eastAsia="Times New Roman"/>
      <w:lang w:val="zh-CN"/>
    </w:rPr>
  </w:style>
  <w:style w:type="paragraph" w:customStyle="1" w:styleId="StyleHeading1NMPHeading1H1h11h12h13h14h15h16appheadin">
    <w:name w:val="Style Heading 1NMP Heading 1H1h11h12h13h14h15h16app headin..."/>
    <w:basedOn w:val="1"/>
    <w:qFormat/>
    <w:rsid w:val="005D073D"/>
    <w:pPr>
      <w:keepNext w:val="0"/>
      <w:keepLines w:val="0"/>
      <w:tabs>
        <w:tab w:val="left" w:pos="432"/>
      </w:tabs>
      <w:spacing w:before="240" w:after="60" w:line="240" w:lineRule="auto"/>
      <w:ind w:left="432" w:hanging="432"/>
    </w:pPr>
    <w:rPr>
      <w:rFonts w:ascii="Arial" w:eastAsia="Batang" w:hAnsi="Arial" w:cs="Times New Roman"/>
      <w:kern w:val="32"/>
      <w:sz w:val="28"/>
      <w:szCs w:val="32"/>
    </w:rPr>
  </w:style>
  <w:style w:type="character" w:customStyle="1" w:styleId="Alcatel-Lucent2">
    <w:name w:val="Alcatel-Lucent2"/>
    <w:semiHidden/>
    <w:qFormat/>
    <w:rsid w:val="005D073D"/>
    <w:rPr>
      <w:rFonts w:ascii="Arial" w:hAnsi="Arial" w:cs="Arial"/>
      <w:color w:val="auto"/>
      <w:sz w:val="20"/>
      <w:szCs w:val="20"/>
    </w:rPr>
  </w:style>
  <w:style w:type="character" w:customStyle="1" w:styleId="19">
    <w:name w:val="未处理的提及1"/>
    <w:uiPriority w:val="99"/>
    <w:semiHidden/>
    <w:unhideWhenUsed/>
    <w:qFormat/>
    <w:rsid w:val="005D073D"/>
    <w:rPr>
      <w:color w:val="808080"/>
      <w:shd w:val="clear" w:color="auto" w:fill="E6E6E6"/>
    </w:rPr>
  </w:style>
  <w:style w:type="character" w:customStyle="1" w:styleId="56">
    <w:name w:val="(文字) (文字)5"/>
    <w:semiHidden/>
    <w:qFormat/>
    <w:rsid w:val="005D073D"/>
    <w:rPr>
      <w:rFonts w:ascii="Times New Roman" w:hAnsi="Times New Roman"/>
      <w:lang w:eastAsia="en-US"/>
    </w:rPr>
  </w:style>
  <w:style w:type="paragraph" w:customStyle="1" w:styleId="TableCell0">
    <w:name w:val="TableCell"/>
    <w:basedOn w:val="a3"/>
    <w:qFormat/>
    <w:rsid w:val="005D073D"/>
    <w:pPr>
      <w:snapToGrid w:val="0"/>
      <w:spacing w:before="20" w:after="20"/>
    </w:pPr>
    <w:rPr>
      <w:rFonts w:eastAsia="Times New Roman"/>
    </w:rPr>
  </w:style>
  <w:style w:type="paragraph" w:customStyle="1" w:styleId="ListParagraph3">
    <w:name w:val="List Paragraph3"/>
    <w:basedOn w:val="a3"/>
    <w:qFormat/>
    <w:rsid w:val="005D073D"/>
    <w:pPr>
      <w:ind w:left="720"/>
      <w:contextualSpacing/>
    </w:pPr>
    <w:rPr>
      <w:rFonts w:eastAsia="Times New Roman"/>
    </w:rPr>
  </w:style>
  <w:style w:type="paragraph" w:customStyle="1" w:styleId="ListParagraph2">
    <w:name w:val="List Paragraph2"/>
    <w:basedOn w:val="a3"/>
    <w:qFormat/>
    <w:rsid w:val="005D073D"/>
    <w:pPr>
      <w:ind w:left="720"/>
      <w:contextualSpacing/>
    </w:pPr>
    <w:rPr>
      <w:rFonts w:eastAsia="Times New Roman"/>
    </w:rPr>
  </w:style>
  <w:style w:type="paragraph" w:customStyle="1" w:styleId="ListParagraph5">
    <w:name w:val="List Paragraph5"/>
    <w:basedOn w:val="a3"/>
    <w:qFormat/>
    <w:rsid w:val="005D073D"/>
    <w:pPr>
      <w:ind w:left="720"/>
      <w:contextualSpacing/>
    </w:pPr>
    <w:rPr>
      <w:rFonts w:eastAsia="Times New Roman"/>
    </w:rPr>
  </w:style>
  <w:style w:type="paragraph" w:customStyle="1" w:styleId="ListParagraph4">
    <w:name w:val="List Paragraph4"/>
    <w:basedOn w:val="a3"/>
    <w:qFormat/>
    <w:rsid w:val="005D073D"/>
    <w:pPr>
      <w:ind w:left="720"/>
      <w:contextualSpacing/>
    </w:pPr>
    <w:rPr>
      <w:rFonts w:eastAsia="Times New Roman"/>
    </w:rPr>
  </w:style>
  <w:style w:type="character" w:customStyle="1" w:styleId="1a">
    <w:name w:val="不明显强调1"/>
    <w:uiPriority w:val="19"/>
    <w:qFormat/>
    <w:rsid w:val="005D073D"/>
    <w:rPr>
      <w:i/>
      <w:iCs/>
      <w:color w:val="404040"/>
    </w:rPr>
  </w:style>
  <w:style w:type="paragraph" w:customStyle="1" w:styleId="62">
    <w:name w:val="标题 62"/>
    <w:basedOn w:val="a3"/>
    <w:qFormat/>
    <w:rsid w:val="005D073D"/>
    <w:pPr>
      <w:tabs>
        <w:tab w:val="left" w:pos="1152"/>
      </w:tabs>
    </w:pPr>
    <w:rPr>
      <w:rFonts w:ascii="Times" w:eastAsia="MS PGothic" w:hAnsi="Times" w:cs="Times"/>
    </w:rPr>
  </w:style>
  <w:style w:type="paragraph" w:customStyle="1" w:styleId="72">
    <w:name w:val="标题 72"/>
    <w:basedOn w:val="a3"/>
    <w:qFormat/>
    <w:rsid w:val="005D073D"/>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1"/>
    <w:qFormat/>
    <w:rsid w:val="005D073D"/>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5D073D"/>
    <w:pPr>
      <w:ind w:left="720"/>
      <w:contextualSpacing/>
    </w:pPr>
    <w:rPr>
      <w:rFonts w:eastAsia="Times New Roman"/>
    </w:rPr>
  </w:style>
  <w:style w:type="paragraph" w:customStyle="1" w:styleId="ListParagraph6">
    <w:name w:val="List Paragraph6"/>
    <w:basedOn w:val="a3"/>
    <w:qFormat/>
    <w:rsid w:val="005D073D"/>
    <w:pPr>
      <w:ind w:left="720"/>
      <w:contextualSpacing/>
    </w:pPr>
    <w:rPr>
      <w:rFonts w:eastAsia="Times New Roman"/>
    </w:rPr>
  </w:style>
  <w:style w:type="paragraph" w:customStyle="1" w:styleId="610">
    <w:name w:val="标题 61"/>
    <w:basedOn w:val="a3"/>
    <w:qFormat/>
    <w:rsid w:val="005D073D"/>
    <w:pPr>
      <w:tabs>
        <w:tab w:val="left" w:pos="1152"/>
      </w:tabs>
    </w:pPr>
    <w:rPr>
      <w:rFonts w:ascii="Times" w:eastAsia="MS PGothic" w:hAnsi="Times" w:cs="Times"/>
    </w:rPr>
  </w:style>
  <w:style w:type="paragraph" w:customStyle="1" w:styleId="ListParagraph8">
    <w:name w:val="List Paragraph8"/>
    <w:basedOn w:val="a3"/>
    <w:qFormat/>
    <w:rsid w:val="005D073D"/>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rsid w:val="005D073D"/>
    <w:pPr>
      <w:keepNext w:val="0"/>
      <w:keepLines w:val="0"/>
      <w:numPr>
        <w:numId w:val="30"/>
      </w:numPr>
      <w:spacing w:before="240" w:after="60" w:line="240" w:lineRule="auto"/>
    </w:pPr>
    <w:rPr>
      <w:rFonts w:ascii="Helvetica" w:eastAsia="Times New Roman" w:hAnsi="Helvetica" w:cs="Times New Roman"/>
      <w:kern w:val="32"/>
      <w:sz w:val="28"/>
      <w:szCs w:val="32"/>
    </w:rPr>
  </w:style>
  <w:style w:type="paragraph" w:customStyle="1" w:styleId="710">
    <w:name w:val="标题 71"/>
    <w:basedOn w:val="a3"/>
    <w:qFormat/>
    <w:rsid w:val="005D073D"/>
    <w:pPr>
      <w:tabs>
        <w:tab w:val="left" w:pos="1296"/>
      </w:tabs>
    </w:pPr>
    <w:rPr>
      <w:rFonts w:ascii="Times" w:eastAsia="MS PGothic" w:hAnsi="Times" w:cs="Times"/>
    </w:rPr>
  </w:style>
  <w:style w:type="paragraph" w:customStyle="1" w:styleId="tac0">
    <w:name w:val="tac"/>
    <w:basedOn w:val="a3"/>
    <w:qFormat/>
    <w:rsid w:val="005D073D"/>
    <w:pPr>
      <w:keepNext/>
      <w:jc w:val="center"/>
    </w:pPr>
    <w:rPr>
      <w:rFonts w:ascii="Arial" w:hAnsi="Arial" w:cs="Arial"/>
      <w:sz w:val="18"/>
      <w:szCs w:val="18"/>
    </w:rPr>
  </w:style>
  <w:style w:type="paragraph" w:customStyle="1" w:styleId="th0">
    <w:name w:val="th"/>
    <w:basedOn w:val="a3"/>
    <w:qFormat/>
    <w:rsid w:val="005D073D"/>
    <w:pPr>
      <w:keepNext/>
      <w:spacing w:before="60" w:after="180"/>
      <w:jc w:val="center"/>
    </w:pPr>
    <w:rPr>
      <w:rFonts w:ascii="Arial" w:hAnsi="Arial" w:cs="Arial"/>
      <w:b/>
      <w:bCs/>
    </w:rPr>
  </w:style>
  <w:style w:type="paragraph" w:customStyle="1" w:styleId="IvDbodytext">
    <w:name w:val="IvD bodytext"/>
    <w:basedOn w:val="af7"/>
    <w:link w:val="IvDbodytextChar"/>
    <w:qFormat/>
    <w:rsid w:val="005D073D"/>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D073D"/>
    <w:rPr>
      <w:rFonts w:ascii="Times" w:hAnsi="Times"/>
    </w:rPr>
  </w:style>
  <w:style w:type="paragraph" w:customStyle="1" w:styleId="4h4H4H41h41H42h42H43h43H411h411H421h421H44h2">
    <w:name w:val="スタイル 見出し 4h4H4H41h41H42h42H43h43H411h411H421h421H44h...2"/>
    <w:basedOn w:val="41"/>
    <w:qFormat/>
    <w:rsid w:val="005D073D"/>
    <w:pPr>
      <w:keepLines w:val="0"/>
      <w:tabs>
        <w:tab w:val="left" w:pos="567"/>
        <w:tab w:val="left" w:pos="1440"/>
      </w:tabs>
      <w:spacing w:before="240" w:after="60" w:line="416" w:lineRule="auto"/>
      <w:ind w:left="735" w:hanging="735"/>
    </w:pPr>
    <w:rPr>
      <w:rFonts w:ascii="Arial" w:eastAsia="MS Mincho" w:hAnsi="Arial" w:cstheme="minorBidi"/>
      <w:b w:val="0"/>
      <w:iCs/>
      <w:color w:val="000000"/>
      <w:sz w:val="21"/>
      <w:szCs w:val="26"/>
      <w:u w:color="4BACC6" w:themeColor="accent5"/>
    </w:rPr>
  </w:style>
  <w:style w:type="character" w:customStyle="1" w:styleId="130">
    <w:name w:val="表 (青) 13 (文字)"/>
    <w:uiPriority w:val="34"/>
    <w:qFormat/>
    <w:locked/>
    <w:rsid w:val="005D073D"/>
    <w:rPr>
      <w:rFonts w:eastAsia="MS Gothic"/>
      <w:sz w:val="24"/>
      <w:szCs w:val="24"/>
      <w:lang w:val="en-GB" w:eastAsia="en-US"/>
    </w:rPr>
  </w:style>
  <w:style w:type="paragraph" w:customStyle="1" w:styleId="LGTdoc1">
    <w:name w:val="LGTdoc_제목1"/>
    <w:basedOn w:val="a3"/>
    <w:qFormat/>
    <w:rsid w:val="005D073D"/>
    <w:pPr>
      <w:snapToGrid w:val="0"/>
      <w:spacing w:beforeLines="50" w:before="120" w:after="100" w:afterAutospacing="1"/>
    </w:pPr>
    <w:rPr>
      <w:rFonts w:eastAsia="Batang"/>
      <w:b/>
      <w:snapToGrid w:val="0"/>
      <w:sz w:val="28"/>
    </w:rPr>
  </w:style>
  <w:style w:type="paragraph" w:customStyle="1" w:styleId="heading3">
    <w:name w:val="heading3"/>
    <w:basedOn w:val="a3"/>
    <w:qFormat/>
    <w:rsid w:val="005D073D"/>
    <w:pPr>
      <w:keepNext/>
      <w:spacing w:before="240" w:after="60"/>
      <w:ind w:left="720" w:hanging="720"/>
    </w:pPr>
    <w:rPr>
      <w:rFonts w:ascii="Arial" w:eastAsia="MS PGothic" w:hAnsi="Arial" w:cs="Arial"/>
      <w:color w:val="000000"/>
    </w:rPr>
  </w:style>
  <w:style w:type="paragraph" w:customStyle="1" w:styleId="heading4">
    <w:name w:val="heading4"/>
    <w:basedOn w:val="a3"/>
    <w:qFormat/>
    <w:rsid w:val="005D073D"/>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1"/>
    <w:qFormat/>
    <w:rsid w:val="005D073D"/>
    <w:pPr>
      <w:keepLines w:val="0"/>
      <w:tabs>
        <w:tab w:val="left" w:pos="567"/>
        <w:tab w:val="left" w:pos="1440"/>
      </w:tabs>
      <w:spacing w:before="240" w:after="60" w:line="416" w:lineRule="auto"/>
      <w:ind w:left="735" w:hanging="735"/>
    </w:pPr>
    <w:rPr>
      <w:rFonts w:ascii="Arial" w:eastAsia="宋体" w:hAnsi="Arial" w:cstheme="minorBidi"/>
      <w:b w:val="0"/>
      <w:iCs/>
      <w:sz w:val="21"/>
      <w:szCs w:val="26"/>
      <w:u w:color="4BACC6" w:themeColor="accent5"/>
    </w:rPr>
  </w:style>
  <w:style w:type="paragraph" w:customStyle="1" w:styleId="4h4H4H41h41H42h42H43h43H411h411H421h421H44h">
    <w:name w:val="スタイル 見出し 4h4H4H41h41H42h42H43h43H411h411H421h421H44h..."/>
    <w:basedOn w:val="41"/>
    <w:qFormat/>
    <w:rsid w:val="005D073D"/>
    <w:pPr>
      <w:keepLines w:val="0"/>
      <w:tabs>
        <w:tab w:val="left" w:pos="567"/>
      </w:tabs>
      <w:spacing w:before="240" w:after="60" w:line="416" w:lineRule="auto"/>
      <w:ind w:left="936" w:hanging="680"/>
    </w:pPr>
    <w:rPr>
      <w:rFonts w:ascii="Arial" w:eastAsia="Batang" w:hAnsi="Arial" w:cstheme="minorBidi"/>
      <w:b w:val="0"/>
      <w:iCs/>
      <w:sz w:val="21"/>
      <w:szCs w:val="26"/>
      <w:u w:color="4BACC6" w:themeColor="accent5"/>
    </w:rPr>
  </w:style>
  <w:style w:type="character" w:customStyle="1" w:styleId="1b">
    <w:name w:val="@他1"/>
    <w:uiPriority w:val="99"/>
    <w:semiHidden/>
    <w:unhideWhenUsed/>
    <w:qFormat/>
    <w:rsid w:val="005D073D"/>
    <w:rPr>
      <w:color w:val="2B579A"/>
      <w:shd w:val="clear" w:color="auto" w:fill="E6E6E6"/>
    </w:rPr>
  </w:style>
  <w:style w:type="paragraph" w:customStyle="1" w:styleId="3a">
    <w:name w:val="修订3"/>
    <w:hidden/>
    <w:uiPriority w:val="99"/>
    <w:semiHidden/>
    <w:qFormat/>
    <w:rsid w:val="005D073D"/>
    <w:pPr>
      <w:spacing w:line="288" w:lineRule="auto"/>
      <w:ind w:left="720" w:hanging="360"/>
      <w:jc w:val="both"/>
    </w:pPr>
    <w:rPr>
      <w:rFonts w:ascii="Times" w:eastAsia="Batang" w:hAnsi="Times" w:cs="Times New Roman"/>
      <w:kern w:val="0"/>
      <w:sz w:val="20"/>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D073D"/>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D073D"/>
    <w:rPr>
      <w:rFonts w:ascii="Arial" w:hAnsi="Arial"/>
      <w:b/>
      <w:i/>
      <w:szCs w:val="26"/>
      <w:lang w:val="en-GB" w:eastAsia="zh-CN"/>
    </w:rPr>
  </w:style>
  <w:style w:type="paragraph" w:customStyle="1" w:styleId="Paragraph0">
    <w:name w:val="Paragraph"/>
    <w:basedOn w:val="a3"/>
    <w:link w:val="ParagraphChar"/>
    <w:qFormat/>
    <w:rsid w:val="005D073D"/>
    <w:pPr>
      <w:spacing w:before="220"/>
    </w:pPr>
  </w:style>
  <w:style w:type="character" w:customStyle="1" w:styleId="ParagraphChar">
    <w:name w:val="Paragraph Char"/>
    <w:link w:val="Paragraph0"/>
    <w:qFormat/>
    <w:locked/>
    <w:rsid w:val="005D073D"/>
  </w:style>
  <w:style w:type="character" w:customStyle="1" w:styleId="ColorfulList-Accent1Char">
    <w:name w:val="Colorful List - Accent 1 Char"/>
    <w:uiPriority w:val="34"/>
    <w:qFormat/>
    <w:locked/>
    <w:rsid w:val="005D073D"/>
    <w:rPr>
      <w:rFonts w:eastAsia="MS Gothic"/>
      <w:sz w:val="24"/>
      <w:szCs w:val="24"/>
      <w:lang w:eastAsia="en-US"/>
    </w:rPr>
  </w:style>
  <w:style w:type="paragraph" w:customStyle="1" w:styleId="maintext">
    <w:name w:val="main text"/>
    <w:basedOn w:val="a3"/>
    <w:link w:val="maintextChar"/>
    <w:qFormat/>
    <w:rsid w:val="005D073D"/>
    <w:pPr>
      <w:spacing w:before="60" w:after="60"/>
      <w:ind w:firstLineChars="200" w:firstLine="200"/>
    </w:pPr>
    <w:rPr>
      <w:rFonts w:eastAsia="Malgun Gothic"/>
    </w:rPr>
  </w:style>
  <w:style w:type="character" w:customStyle="1" w:styleId="maintextChar">
    <w:name w:val="main text Char"/>
    <w:link w:val="maintext"/>
    <w:qFormat/>
    <w:rsid w:val="005D073D"/>
    <w:rPr>
      <w:rFonts w:eastAsia="Malgun Gothic"/>
    </w:rPr>
  </w:style>
  <w:style w:type="table" w:customStyle="1" w:styleId="4-51">
    <w:name w:val="网格表 4 - 着色 51"/>
    <w:basedOn w:val="a5"/>
    <w:uiPriority w:val="49"/>
    <w:qFormat/>
    <w:rsid w:val="005D073D"/>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D073D"/>
    <w:rPr>
      <w:color w:val="000000"/>
    </w:rPr>
  </w:style>
  <w:style w:type="character" w:customStyle="1" w:styleId="1c">
    <w:name w:val="列表段落 字符1"/>
    <w:uiPriority w:val="34"/>
    <w:qFormat/>
    <w:locked/>
    <w:rsid w:val="005D073D"/>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D073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5D073D"/>
    <w:pPr>
      <w:spacing w:after="180" w:line="336" w:lineRule="auto"/>
      <w:ind w:firstLineChars="200" w:firstLine="200"/>
    </w:pPr>
    <w:rPr>
      <w:rFonts w:ascii="Malgun Gothic" w:hAnsi="Malgun Gothic" w:cs="Batang"/>
      <w:lang w:eastAsia="en-US"/>
    </w:rPr>
  </w:style>
  <w:style w:type="paragraph" w:customStyle="1" w:styleId="810">
    <w:name w:val="目录 81"/>
    <w:basedOn w:val="110"/>
    <w:semiHidden/>
    <w:qFormat/>
    <w:rsid w:val="005D073D"/>
  </w:style>
  <w:style w:type="paragraph" w:customStyle="1" w:styleId="110">
    <w:name w:val="目录 11"/>
    <w:semiHidden/>
    <w:qFormat/>
    <w:rsid w:val="005D073D"/>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5D073D"/>
  </w:style>
  <w:style w:type="paragraph" w:customStyle="1" w:styleId="410">
    <w:name w:val="目录 41"/>
    <w:basedOn w:val="310"/>
    <w:semiHidden/>
    <w:qFormat/>
    <w:rsid w:val="005D073D"/>
  </w:style>
  <w:style w:type="paragraph" w:customStyle="1" w:styleId="310">
    <w:name w:val="目录 31"/>
    <w:basedOn w:val="210"/>
    <w:semiHidden/>
    <w:qFormat/>
    <w:rsid w:val="005D073D"/>
  </w:style>
  <w:style w:type="paragraph" w:customStyle="1" w:styleId="210">
    <w:name w:val="目录 21"/>
    <w:basedOn w:val="110"/>
    <w:semiHidden/>
    <w:qFormat/>
    <w:rsid w:val="005D073D"/>
  </w:style>
  <w:style w:type="paragraph" w:customStyle="1" w:styleId="910">
    <w:name w:val="目录 91"/>
    <w:basedOn w:val="810"/>
    <w:semiHidden/>
    <w:qFormat/>
    <w:rsid w:val="005D073D"/>
    <w:pPr>
      <w:spacing w:before="180"/>
      <w:ind w:left="1418" w:hanging="1418"/>
    </w:pPr>
    <w:rPr>
      <w:b/>
    </w:rPr>
  </w:style>
  <w:style w:type="paragraph" w:customStyle="1" w:styleId="612">
    <w:name w:val="目录 61"/>
    <w:basedOn w:val="510"/>
    <w:next w:val="a3"/>
    <w:semiHidden/>
    <w:qFormat/>
    <w:rsid w:val="005D073D"/>
  </w:style>
  <w:style w:type="paragraph" w:customStyle="1" w:styleId="712">
    <w:name w:val="目录 71"/>
    <w:basedOn w:val="612"/>
    <w:next w:val="a3"/>
    <w:semiHidden/>
    <w:qFormat/>
    <w:rsid w:val="005D073D"/>
    <w:pPr>
      <w:keepNext w:val="0"/>
      <w:spacing w:before="0"/>
      <w:ind w:left="2268" w:hanging="2268"/>
    </w:pPr>
    <w:rPr>
      <w:sz w:val="20"/>
    </w:rPr>
  </w:style>
  <w:style w:type="table" w:customStyle="1" w:styleId="4-31">
    <w:name w:val="网格表 4 - 着色 31"/>
    <w:basedOn w:val="a5"/>
    <w:uiPriority w:val="49"/>
    <w:qFormat/>
    <w:rsid w:val="005D073D"/>
    <w:rPr>
      <w:rFonts w:ascii="Times New Roman" w:eastAsia="等线" w:hAnsi="Times New Roman" w:cs="Times New Roman"/>
      <w:kern w:val="0"/>
      <w:sz w:val="20"/>
      <w:szCs w:val="20"/>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1">
    <w:name w:val="网格表 1 浅色 - 着色 61"/>
    <w:basedOn w:val="a5"/>
    <w:uiPriority w:val="46"/>
    <w:qFormat/>
    <w:rsid w:val="005D073D"/>
    <w:rPr>
      <w:rFonts w:ascii="Times New Roman" w:eastAsia="等线" w:hAnsi="Times New Roman" w:cs="Times New Roman"/>
      <w:kern w:val="0"/>
      <w:sz w:val="20"/>
      <w:szCs w:val="20"/>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5D073D"/>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5D073D"/>
    <w:rPr>
      <w:color w:val="2B579A"/>
      <w:shd w:val="clear" w:color="auto" w:fill="E1DFDD"/>
    </w:rPr>
  </w:style>
  <w:style w:type="paragraph" w:customStyle="1" w:styleId="46">
    <w:name w:val="修订4"/>
    <w:hidden/>
    <w:uiPriority w:val="99"/>
    <w:semiHidden/>
    <w:qFormat/>
    <w:rsid w:val="005D073D"/>
  </w:style>
  <w:style w:type="character" w:customStyle="1" w:styleId="2b">
    <w:name w:val="@他2"/>
    <w:basedOn w:val="a4"/>
    <w:uiPriority w:val="99"/>
    <w:unhideWhenUsed/>
    <w:qFormat/>
    <w:rsid w:val="005D073D"/>
    <w:rPr>
      <w:color w:val="2B579A"/>
      <w:shd w:val="clear" w:color="auto" w:fill="E1DFDD"/>
    </w:rPr>
  </w:style>
  <w:style w:type="paragraph" w:customStyle="1" w:styleId="afff7">
    <w:name w:val="表格文本"/>
    <w:qFormat/>
    <w:rsid w:val="005D073D"/>
    <w:pPr>
      <w:tabs>
        <w:tab w:val="decimal" w:pos="0"/>
      </w:tabs>
    </w:pPr>
    <w:rPr>
      <w:rFonts w:ascii="Arial" w:eastAsia="宋体" w:hAnsi="Arial" w:cs="Times New Roman"/>
      <w:kern w:val="0"/>
      <w:szCs w:val="21"/>
    </w:rPr>
  </w:style>
  <w:style w:type="paragraph" w:customStyle="1" w:styleId="afff8">
    <w:name w:val="表头文本"/>
    <w:qFormat/>
    <w:rsid w:val="005D073D"/>
    <w:pPr>
      <w:jc w:val="center"/>
    </w:pPr>
    <w:rPr>
      <w:rFonts w:ascii="Arial" w:eastAsia="宋体" w:hAnsi="Arial" w:cs="Times New Roman"/>
      <w:b/>
      <w:kern w:val="0"/>
      <w:szCs w:val="21"/>
    </w:rPr>
  </w:style>
  <w:style w:type="table" w:customStyle="1" w:styleId="afff9">
    <w:name w:val="表样式"/>
    <w:basedOn w:val="a5"/>
    <w:qFormat/>
    <w:rsid w:val="005D073D"/>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rsid w:val="005D073D"/>
    <w:pPr>
      <w:keepNext/>
      <w:spacing w:before="80" w:after="80"/>
      <w:jc w:val="center"/>
    </w:pPr>
  </w:style>
  <w:style w:type="paragraph" w:customStyle="1" w:styleId="afffb">
    <w:name w:val="文档标题"/>
    <w:basedOn w:val="a3"/>
    <w:qFormat/>
    <w:rsid w:val="005D073D"/>
    <w:pPr>
      <w:tabs>
        <w:tab w:val="left" w:pos="0"/>
      </w:tabs>
      <w:spacing w:before="300" w:after="300"/>
      <w:jc w:val="center"/>
    </w:pPr>
    <w:rPr>
      <w:rFonts w:ascii="Arial" w:eastAsia="黑体" w:hAnsi="Arial"/>
      <w:sz w:val="36"/>
      <w:szCs w:val="36"/>
    </w:rPr>
  </w:style>
  <w:style w:type="paragraph" w:customStyle="1" w:styleId="afffc">
    <w:name w:val="正文（首行不缩进）"/>
    <w:basedOn w:val="a3"/>
    <w:qFormat/>
    <w:rsid w:val="005D073D"/>
  </w:style>
  <w:style w:type="paragraph" w:customStyle="1" w:styleId="afffd">
    <w:name w:val="注示头"/>
    <w:basedOn w:val="a3"/>
    <w:qFormat/>
    <w:rsid w:val="005D073D"/>
    <w:pPr>
      <w:pBdr>
        <w:top w:val="single" w:sz="4" w:space="1" w:color="000000"/>
      </w:pBdr>
    </w:pPr>
    <w:rPr>
      <w:rFonts w:ascii="Arial" w:eastAsia="黑体" w:hAnsi="Arial"/>
      <w:sz w:val="18"/>
    </w:rPr>
  </w:style>
  <w:style w:type="paragraph" w:customStyle="1" w:styleId="afffe">
    <w:name w:val="注示文本"/>
    <w:basedOn w:val="a3"/>
    <w:qFormat/>
    <w:rsid w:val="005D073D"/>
    <w:pPr>
      <w:pBdr>
        <w:bottom w:val="single" w:sz="4" w:space="1" w:color="000000"/>
      </w:pBdr>
      <w:ind w:firstLine="360"/>
    </w:pPr>
    <w:rPr>
      <w:rFonts w:ascii="Arial" w:eastAsia="楷体_GB2312" w:hAnsi="Arial"/>
      <w:sz w:val="18"/>
      <w:szCs w:val="18"/>
    </w:rPr>
  </w:style>
  <w:style w:type="paragraph" w:customStyle="1" w:styleId="affff">
    <w:name w:val="编写建议"/>
    <w:basedOn w:val="a3"/>
    <w:qFormat/>
    <w:rsid w:val="005D073D"/>
    <w:pPr>
      <w:ind w:firstLine="420"/>
    </w:pPr>
    <w:rPr>
      <w:rFonts w:ascii="Arial" w:hAnsi="Arial" w:cs="Arial"/>
      <w:i/>
      <w:color w:val="0000FF"/>
    </w:rPr>
  </w:style>
  <w:style w:type="character" w:customStyle="1" w:styleId="affff0">
    <w:name w:val="样式一"/>
    <w:basedOn w:val="a4"/>
    <w:qFormat/>
    <w:rsid w:val="005D073D"/>
    <w:rPr>
      <w:rFonts w:ascii="宋体" w:hAnsi="宋体"/>
      <w:b/>
      <w:bCs/>
      <w:color w:val="000000"/>
      <w:sz w:val="36"/>
    </w:rPr>
  </w:style>
  <w:style w:type="character" w:customStyle="1" w:styleId="affff1">
    <w:name w:val="样式二"/>
    <w:basedOn w:val="affff0"/>
    <w:qFormat/>
    <w:rsid w:val="005D073D"/>
    <w:rPr>
      <w:rFonts w:ascii="宋体" w:hAnsi="宋体"/>
      <w:b/>
      <w:bCs/>
      <w:color w:val="000000"/>
      <w:sz w:val="36"/>
    </w:rPr>
  </w:style>
  <w:style w:type="character" w:customStyle="1" w:styleId="1d">
    <w:name w:val="メンション1"/>
    <w:basedOn w:val="a4"/>
    <w:uiPriority w:val="99"/>
    <w:unhideWhenUsed/>
    <w:qFormat/>
    <w:rsid w:val="005D073D"/>
    <w:rPr>
      <w:color w:val="2B579A"/>
      <w:shd w:val="clear" w:color="auto" w:fill="E1DFDD"/>
    </w:rPr>
  </w:style>
  <w:style w:type="character" w:customStyle="1" w:styleId="Mention3">
    <w:name w:val="Mention3"/>
    <w:basedOn w:val="a4"/>
    <w:uiPriority w:val="99"/>
    <w:unhideWhenUsed/>
    <w:qFormat/>
    <w:rsid w:val="005D073D"/>
    <w:rPr>
      <w:color w:val="2B579A"/>
      <w:shd w:val="clear" w:color="auto" w:fill="E1DFDD"/>
    </w:rPr>
  </w:style>
  <w:style w:type="character" w:customStyle="1" w:styleId="Mention4">
    <w:name w:val="Mention4"/>
    <w:basedOn w:val="a4"/>
    <w:uiPriority w:val="99"/>
    <w:unhideWhenUsed/>
    <w:qFormat/>
    <w:rsid w:val="005D073D"/>
    <w:rPr>
      <w:color w:val="2B579A"/>
      <w:shd w:val="clear" w:color="auto" w:fill="E1DFDD"/>
    </w:rPr>
  </w:style>
  <w:style w:type="paragraph" w:customStyle="1" w:styleId="Style1">
    <w:name w:val="Style1"/>
    <w:basedOn w:val="a3"/>
    <w:link w:val="Style1Char"/>
    <w:qFormat/>
    <w:rsid w:val="005D073D"/>
    <w:pPr>
      <w:spacing w:after="100" w:afterAutospacing="1" w:line="300" w:lineRule="auto"/>
      <w:ind w:firstLine="360"/>
      <w:contextualSpacing/>
    </w:pPr>
    <w:rPr>
      <w:szCs w:val="20"/>
    </w:rPr>
  </w:style>
  <w:style w:type="character" w:customStyle="1" w:styleId="Style1Char">
    <w:name w:val="Style1 Char"/>
    <w:link w:val="Style1"/>
    <w:qFormat/>
    <w:rsid w:val="005D073D"/>
    <w:rPr>
      <w:szCs w:val="20"/>
    </w:rPr>
  </w:style>
  <w:style w:type="character" w:customStyle="1" w:styleId="2c">
    <w:name w:val="批注文字 字符2"/>
    <w:uiPriority w:val="99"/>
    <w:qFormat/>
    <w:rsid w:val="005D073D"/>
    <w:rPr>
      <w:rFonts w:ascii="Times New Roman" w:hAnsi="Times New Roman"/>
      <w:lang w:val="en-GB"/>
    </w:rPr>
  </w:style>
  <w:style w:type="paragraph" w:customStyle="1" w:styleId="msonormal0">
    <w:name w:val="msonormal"/>
    <w:basedOn w:val="a3"/>
    <w:uiPriority w:val="99"/>
    <w:qFormat/>
    <w:rsid w:val="005D073D"/>
    <w:pPr>
      <w:spacing w:before="100" w:beforeAutospacing="1" w:after="100" w:afterAutospacing="1"/>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5D073D"/>
    <w:rPr>
      <w:rFonts w:ascii="Times New Roman" w:hAnsi="Times New Roman"/>
      <w:lang w:val="en-GB" w:eastAsia="ja-JP"/>
    </w:rPr>
  </w:style>
  <w:style w:type="paragraph" w:customStyle="1" w:styleId="120">
    <w:name w:val="目录 12"/>
    <w:uiPriority w:val="99"/>
    <w:semiHidden/>
    <w:qFormat/>
    <w:rsid w:val="005D073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cs="Times New Roman"/>
      <w:kern w:val="0"/>
      <w:sz w:val="22"/>
      <w:szCs w:val="20"/>
      <w:lang w:eastAsia="en-US"/>
    </w:rPr>
  </w:style>
  <w:style w:type="paragraph" w:customStyle="1" w:styleId="220">
    <w:name w:val="目录 22"/>
    <w:basedOn w:val="120"/>
    <w:uiPriority w:val="99"/>
    <w:semiHidden/>
    <w:qFormat/>
    <w:rsid w:val="005D073D"/>
  </w:style>
  <w:style w:type="paragraph" w:customStyle="1" w:styleId="82">
    <w:name w:val="目录 82"/>
    <w:basedOn w:val="120"/>
    <w:semiHidden/>
    <w:qFormat/>
    <w:rsid w:val="005D073D"/>
  </w:style>
  <w:style w:type="paragraph" w:customStyle="1" w:styleId="320">
    <w:name w:val="目录 32"/>
    <w:basedOn w:val="220"/>
    <w:semiHidden/>
    <w:qFormat/>
    <w:rsid w:val="005D073D"/>
  </w:style>
  <w:style w:type="paragraph" w:customStyle="1" w:styleId="92">
    <w:name w:val="目录 92"/>
    <w:basedOn w:val="82"/>
    <w:semiHidden/>
    <w:qFormat/>
    <w:rsid w:val="005D073D"/>
    <w:pPr>
      <w:spacing w:before="180"/>
      <w:ind w:left="1418" w:hanging="1418"/>
    </w:pPr>
    <w:rPr>
      <w:b/>
    </w:rPr>
  </w:style>
  <w:style w:type="paragraph" w:customStyle="1" w:styleId="420">
    <w:name w:val="目录 42"/>
    <w:basedOn w:val="320"/>
    <w:semiHidden/>
    <w:qFormat/>
    <w:rsid w:val="005D073D"/>
  </w:style>
  <w:style w:type="paragraph" w:customStyle="1" w:styleId="520">
    <w:name w:val="目录 52"/>
    <w:basedOn w:val="420"/>
    <w:semiHidden/>
    <w:qFormat/>
    <w:rsid w:val="005D073D"/>
  </w:style>
  <w:style w:type="paragraph" w:customStyle="1" w:styleId="620">
    <w:name w:val="目录 62"/>
    <w:basedOn w:val="520"/>
    <w:next w:val="a3"/>
    <w:semiHidden/>
    <w:qFormat/>
    <w:rsid w:val="005D073D"/>
  </w:style>
  <w:style w:type="paragraph" w:customStyle="1" w:styleId="720">
    <w:name w:val="目录 72"/>
    <w:basedOn w:val="620"/>
    <w:next w:val="a3"/>
    <w:semiHidden/>
    <w:qFormat/>
    <w:rsid w:val="005D073D"/>
    <w:pPr>
      <w:keepNext w:val="0"/>
      <w:spacing w:before="0"/>
      <w:ind w:left="2268" w:hanging="2268"/>
    </w:pPr>
    <w:rPr>
      <w:sz w:val="20"/>
    </w:rPr>
  </w:style>
  <w:style w:type="character" w:customStyle="1" w:styleId="3b">
    <w:name w:val="@他3"/>
    <w:basedOn w:val="a4"/>
    <w:uiPriority w:val="99"/>
    <w:unhideWhenUsed/>
    <w:qFormat/>
    <w:rsid w:val="005D073D"/>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5D073D"/>
    <w:rPr>
      <w:rFonts w:ascii="Times New Roman" w:hAnsi="Times New Roman"/>
      <w:snapToGrid w:val="0"/>
      <w:sz w:val="21"/>
      <w:szCs w:val="21"/>
    </w:rPr>
  </w:style>
  <w:style w:type="paragraph" w:styleId="affff2">
    <w:name w:val="Revision"/>
    <w:hidden/>
    <w:uiPriority w:val="99"/>
    <w:unhideWhenUsed/>
    <w:qFormat/>
    <w:rsid w:val="005D073D"/>
    <w:rPr>
      <w:rFonts w:ascii="Times New Roman" w:eastAsia="等线" w:hAnsi="Times New Roman" w:cs="Times New Roman"/>
      <w:kern w:val="0"/>
      <w:sz w:val="20"/>
      <w:szCs w:val="20"/>
      <w:lang w:val="en-GB" w:eastAsia="en-US"/>
    </w:rPr>
  </w:style>
  <w:style w:type="paragraph" w:customStyle="1" w:styleId="L1bullet">
    <w:name w:val="L1_bullet"/>
    <w:basedOn w:val="B1"/>
    <w:qFormat/>
    <w:rsid w:val="005D073D"/>
  </w:style>
  <w:style w:type="paragraph" w:customStyle="1" w:styleId="L2bullet">
    <w:name w:val="L2_bullet"/>
    <w:basedOn w:val="B2"/>
    <w:qFormat/>
    <w:rsid w:val="005D073D"/>
  </w:style>
  <w:style w:type="paragraph" w:customStyle="1" w:styleId="L3bullet">
    <w:name w:val="L3_bullet"/>
    <w:basedOn w:val="B3"/>
    <w:qFormat/>
    <w:rsid w:val="005D073D"/>
  </w:style>
  <w:style w:type="paragraph" w:customStyle="1" w:styleId="L4bullet">
    <w:name w:val="L4_bullet"/>
    <w:basedOn w:val="L3bullet"/>
    <w:qFormat/>
    <w:rsid w:val="005D073D"/>
    <w:pPr>
      <w:ind w:left="1418"/>
    </w:pPr>
  </w:style>
  <w:style w:type="character" w:customStyle="1" w:styleId="2d">
    <w:name w:val="未处理的提及2"/>
    <w:uiPriority w:val="99"/>
    <w:semiHidden/>
    <w:unhideWhenUsed/>
    <w:rsid w:val="005D073D"/>
    <w:rPr>
      <w:color w:val="605E5C"/>
      <w:shd w:val="clear" w:color="auto" w:fill="E1DFDD"/>
    </w:rPr>
  </w:style>
  <w:style w:type="paragraph" w:styleId="affff3">
    <w:name w:val="Bibliography"/>
    <w:basedOn w:val="a3"/>
    <w:next w:val="a3"/>
    <w:uiPriority w:val="37"/>
    <w:semiHidden/>
    <w:unhideWhenUsed/>
    <w:qFormat/>
    <w:rsid w:val="005D073D"/>
    <w:pPr>
      <w:widowControl/>
      <w:spacing w:after="180"/>
      <w:jc w:val="left"/>
    </w:pPr>
    <w:rPr>
      <w:rFonts w:ascii="Times New Roman" w:eastAsia="等线" w:hAnsi="Times New Roman" w:cs="Times New Roman"/>
      <w:kern w:val="0"/>
      <w:sz w:val="20"/>
      <w:szCs w:val="20"/>
      <w:lang w:val="en-GB" w:eastAsia="en-US"/>
    </w:rPr>
  </w:style>
  <w:style w:type="paragraph" w:styleId="TOC">
    <w:name w:val="TOC Heading"/>
    <w:basedOn w:val="1"/>
    <w:next w:val="a3"/>
    <w:uiPriority w:val="39"/>
    <w:unhideWhenUsed/>
    <w:qFormat/>
    <w:rsid w:val="005D073D"/>
    <w:pPr>
      <w:keepLines w:val="0"/>
      <w:widowControl/>
      <w:spacing w:before="240" w:after="60" w:line="240" w:lineRule="auto"/>
      <w:jc w:val="left"/>
      <w:outlineLvl w:val="9"/>
    </w:pPr>
    <w:rPr>
      <w:rFonts w:ascii="Calibri Light" w:eastAsia="等线 Light" w:hAnsi="Calibri Light" w:cs="Times New Roman"/>
      <w:kern w:val="32"/>
      <w:sz w:val="32"/>
      <w:szCs w:val="32"/>
      <w:lang w:val="en-GB" w:eastAsia="en-US"/>
    </w:rPr>
  </w:style>
  <w:style w:type="numbering" w:customStyle="1" w:styleId="StyleBulletedSymbolsymbolLeft025Hanging0252">
    <w:name w:val="Style Bulleted Symbol (symbol) Left:  0.25&quot; Hanging:  0.25&quot;2"/>
    <w:basedOn w:val="a6"/>
    <w:rsid w:val="005D073D"/>
    <w:pPr>
      <w:numPr>
        <w:numId w:val="39"/>
      </w:numPr>
    </w:pPr>
  </w:style>
  <w:style w:type="paragraph" w:customStyle="1" w:styleId="83">
    <w:name w:val="目录 83"/>
    <w:basedOn w:val="131"/>
    <w:semiHidden/>
    <w:rsid w:val="005D073D"/>
  </w:style>
  <w:style w:type="paragraph" w:customStyle="1" w:styleId="131">
    <w:name w:val="目录 13"/>
    <w:semiHidden/>
    <w:qFormat/>
    <w:rsid w:val="005D0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30">
    <w:name w:val="目录 53"/>
    <w:basedOn w:val="430"/>
    <w:semiHidden/>
    <w:rsid w:val="005D073D"/>
  </w:style>
  <w:style w:type="paragraph" w:customStyle="1" w:styleId="430">
    <w:name w:val="目录 43"/>
    <w:basedOn w:val="330"/>
    <w:semiHidden/>
    <w:rsid w:val="005D073D"/>
  </w:style>
  <w:style w:type="paragraph" w:customStyle="1" w:styleId="330">
    <w:name w:val="目录 33"/>
    <w:basedOn w:val="230"/>
    <w:semiHidden/>
    <w:rsid w:val="005D073D"/>
  </w:style>
  <w:style w:type="paragraph" w:customStyle="1" w:styleId="230">
    <w:name w:val="目录 23"/>
    <w:basedOn w:val="131"/>
    <w:semiHidden/>
    <w:qFormat/>
    <w:rsid w:val="005D073D"/>
  </w:style>
  <w:style w:type="paragraph" w:customStyle="1" w:styleId="93">
    <w:name w:val="目录 93"/>
    <w:basedOn w:val="83"/>
    <w:semiHidden/>
    <w:rsid w:val="005D073D"/>
    <w:pPr>
      <w:spacing w:before="180"/>
      <w:ind w:left="1418" w:hanging="1418"/>
    </w:pPr>
    <w:rPr>
      <w:b/>
    </w:rPr>
  </w:style>
  <w:style w:type="paragraph" w:customStyle="1" w:styleId="63">
    <w:name w:val="目录 63"/>
    <w:basedOn w:val="530"/>
    <w:next w:val="a3"/>
    <w:semiHidden/>
    <w:rsid w:val="005D073D"/>
  </w:style>
  <w:style w:type="paragraph" w:customStyle="1" w:styleId="73">
    <w:name w:val="目录 73"/>
    <w:basedOn w:val="63"/>
    <w:next w:val="a3"/>
    <w:semiHidden/>
    <w:rsid w:val="005D073D"/>
    <w:pPr>
      <w:keepNext w:val="0"/>
      <w:spacing w:before="0"/>
      <w:ind w:left="2268" w:hanging="2268"/>
    </w:pPr>
    <w:rPr>
      <w:sz w:val="20"/>
    </w:rPr>
  </w:style>
  <w:style w:type="table" w:customStyle="1" w:styleId="4-32">
    <w:name w:val="网格表 4 - 着色 32"/>
    <w:basedOn w:val="a5"/>
    <w:uiPriority w:val="49"/>
    <w:rsid w:val="005D073D"/>
    <w:rPr>
      <w:rFonts w:ascii="Times New Roman" w:eastAsia="等线" w:hAnsi="Times New Roman" w:cs="Times New Roman"/>
      <w:kern w:val="0"/>
      <w:sz w:val="20"/>
      <w:szCs w:val="20"/>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2">
    <w:name w:val="网格表 1 浅色 - 着色 62"/>
    <w:basedOn w:val="a5"/>
    <w:uiPriority w:val="46"/>
    <w:rsid w:val="005D073D"/>
    <w:rPr>
      <w:rFonts w:ascii="Times New Roman" w:eastAsia="等线" w:hAnsi="Times New Roman" w:cs="Times New Roman"/>
      <w:kern w:val="0"/>
      <w:sz w:val="20"/>
      <w:szCs w:val="20"/>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5D073D"/>
    <w:rPr>
      <w:rFonts w:ascii="Times New Roman" w:hAnsi="Times New Roman"/>
      <w:snapToGrid w:val="0"/>
      <w:sz w:val="21"/>
      <w:szCs w:val="21"/>
    </w:r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D073D"/>
    <w:rPr>
      <w:rFonts w:asciiTheme="majorHAnsi" w:eastAsiaTheme="majorEastAsia" w:hAnsiTheme="majorHAnsi" w:cstheme="majorBidi"/>
      <w:color w:val="365F91"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D073D"/>
    <w:rPr>
      <w:rFonts w:asciiTheme="majorHAnsi" w:eastAsiaTheme="majorEastAsia" w:hAnsiTheme="majorHAnsi" w:cstheme="majorBidi"/>
      <w:color w:val="365F91"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D073D"/>
    <w:rPr>
      <w:rFonts w:asciiTheme="majorHAnsi" w:eastAsiaTheme="majorEastAsia" w:hAnsiTheme="majorHAnsi" w:cstheme="majorBidi"/>
      <w:color w:val="243F60"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D073D"/>
    <w:rPr>
      <w:rFonts w:asciiTheme="majorHAnsi" w:eastAsiaTheme="majorEastAsia" w:hAnsiTheme="majorHAnsi" w:cstheme="majorBidi"/>
      <w:i/>
      <w:iCs/>
      <w:color w:val="365F91" w:themeColor="accent1" w:themeShade="BF"/>
      <w:lang w:val="en-GB" w:eastAsia="en-US"/>
    </w:rPr>
  </w:style>
  <w:style w:type="character" w:customStyle="1" w:styleId="512">
    <w:name w:val="标题 5 字符1"/>
    <w:aliases w:val="h5 字符1,Heading5 字符1"/>
    <w:basedOn w:val="a4"/>
    <w:semiHidden/>
    <w:rsid w:val="005D073D"/>
    <w:rPr>
      <w:rFonts w:asciiTheme="majorHAnsi" w:eastAsiaTheme="majorEastAsia" w:hAnsiTheme="majorHAnsi" w:cstheme="majorBidi"/>
      <w:color w:val="365F91" w:themeColor="accent1" w:themeShade="BF"/>
      <w:lang w:val="en-GB" w:eastAsia="en-US"/>
    </w:rPr>
  </w:style>
  <w:style w:type="character" w:customStyle="1" w:styleId="812">
    <w:name w:val="标题 8 字符1"/>
    <w:aliases w:val="acronym 字符1"/>
    <w:basedOn w:val="a4"/>
    <w:semiHidden/>
    <w:rsid w:val="005D073D"/>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D07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D073D"/>
    <w:rPr>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D073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qFormat="1"/>
    <w:lsdException w:name="index 2"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uiPriority="0" w:qFormat="1"/>
    <w:lsdException w:name="footnote text" w:qFormat="1"/>
    <w:lsdException w:name="annotation text" w:qFormat="1"/>
    <w:lsdException w:name="header" w:uiPriority="0" w:qFormat="1"/>
    <w:lsdException w:name="footer" w:qFormat="1"/>
    <w:lsdException w:name="index heading" w:uiPriority="0" w:qFormat="1"/>
    <w:lsdException w:name="caption" w:uiPriority="0" w:qFormat="1"/>
    <w:lsdException w:name="table of figures" w:qFormat="1"/>
    <w:lsdException w:name="envelope address" w:uiPriority="0" w:qFormat="1"/>
    <w:lsdException w:name="envelope return" w:uiPriority="0" w:qFormat="1"/>
    <w:lsdException w:name="footnote reference" w:uiPriority="0" w:qFormat="1"/>
    <w:lsdException w:name="annotation reference" w:qFormat="1"/>
    <w:lsdException w:name="page number" w:uiPriority="0" w:qFormat="1"/>
    <w:lsdException w:name="endnote text" w:uiPriority="0" w:qFormat="1"/>
    <w:lsdException w:name="table of authorities" w:uiPriority="0" w:qFormat="1"/>
    <w:lsdException w:name="macro" w:uiPriority="0" w:qFormat="1"/>
    <w:lsdException w:name="toa heading" w:uiPriority="0"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0" w:qFormat="1"/>
    <w:lsdException w:name="List Number 5" w:uiPriority="0" w:qFormat="1"/>
    <w:lsdException w:name="Title" w:semiHidden="0" w:uiPriority="10" w:unhideWhenUsed="0" w:qFormat="1"/>
    <w:lsdException w:name="Closing" w:uiPriority="0" w:qFormat="1"/>
    <w:lsdException w:name="Signature" w:uiPriority="0" w:qFormat="1"/>
    <w:lsdException w:name="Default Paragraph Font" w:uiPriority="1"/>
    <w:lsdException w:name="Body Text" w:uiPriority="0" w:qFormat="1"/>
    <w:lsdException w:name="Body Text Indent" w:uiPriority="0" w:qFormat="1"/>
    <w:lsdException w:name="List Continue" w:uiPriority="0" w:qFormat="1"/>
    <w:lsdException w:name="List Continue 2" w:qFormat="1"/>
    <w:lsdException w:name="List Continue 3" w:uiPriority="0" w:qFormat="1"/>
    <w:lsdException w:name="List Continue 4" w:uiPriority="0" w:qFormat="1"/>
    <w:lsdException w:name="List Continue 5" w:uiPriority="0" w:qFormat="1"/>
    <w:lsdException w:name="Message Header" w:uiPriority="0" w:qFormat="1"/>
    <w:lsdException w:name="Subtitle" w:semiHidden="0" w:uiPriority="11" w:unhideWhenUsed="0" w:qFormat="1"/>
    <w:lsdException w:name="Salutation" w:uiPriority="0" w:qFormat="1"/>
    <w:lsdException w:name="Date" w:uiPriority="0" w:qFormat="1"/>
    <w:lsdException w:name="Body Text First Indent" w:uiPriority="0" w:qFormat="1"/>
    <w:lsdException w:name="Body Text First Indent 2" w:uiPriority="0" w:qFormat="1"/>
    <w:lsdException w:name="Note Heading" w:uiPriority="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uiPriority="0" w:qFormat="1"/>
    <w:lsdException w:name="Normal (Web)" w:qFormat="1"/>
    <w:lsdException w:name="HTML Address" w:uiPriority="0" w:qFormat="1"/>
    <w:lsdException w:name="HTML Preformatted" w:uiPriority="0" w:qFormat="1"/>
    <w:lsdException w:name="annotation subject" w:qFormat="1"/>
    <w:lsdException w:name="Table Columns 1" w:qFormat="1"/>
    <w:lsdException w:name="Table List 3"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3">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3"/>
    <w:next w:val="a3"/>
    <w:link w:val="1Char"/>
    <w:uiPriority w:val="9"/>
    <w:qFormat/>
    <w:rsid w:val="005D073D"/>
    <w:pPr>
      <w:keepNext/>
      <w:keepLines/>
      <w:spacing w:before="340" w:after="330" w:line="578" w:lineRule="auto"/>
      <w:outlineLvl w:val="0"/>
    </w:pPr>
    <w:rPr>
      <w:b/>
      <w:bCs/>
      <w:kern w:val="44"/>
      <w:sz w:val="44"/>
      <w:szCs w:val="44"/>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Char"/>
    <w:qFormat/>
    <w:rsid w:val="005D073D"/>
    <w:pPr>
      <w:widowControl/>
      <w:spacing w:before="180" w:after="180" w:line="240" w:lineRule="auto"/>
      <w:ind w:left="1134" w:hanging="1134"/>
      <w:jc w:val="left"/>
      <w:outlineLvl w:val="1"/>
    </w:pPr>
    <w:rPr>
      <w:rFonts w:ascii="Arial" w:eastAsia="等线" w:hAnsi="Arial" w:cs="Times New Roman"/>
      <w:b w:val="0"/>
      <w:bCs w:val="0"/>
      <w:kern w:val="0"/>
      <w:sz w:val="32"/>
      <w:szCs w:val="20"/>
      <w:lang w:val="en-GB" w:eastAsia="en-US"/>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Char"/>
    <w:qFormat/>
    <w:rsid w:val="005D073D"/>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a3"/>
    <w:next w:val="a3"/>
    <w:link w:val="4Char"/>
    <w:unhideWhenUsed/>
    <w:qFormat/>
    <w:rsid w:val="005D073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aliases w:val="h5,Heading5"/>
    <w:basedOn w:val="41"/>
    <w:next w:val="a3"/>
    <w:link w:val="5Char1"/>
    <w:qFormat/>
    <w:rsid w:val="005D073D"/>
    <w:pPr>
      <w:widowControl/>
      <w:spacing w:before="120" w:after="180" w:line="240" w:lineRule="auto"/>
      <w:ind w:left="1701" w:hanging="1701"/>
      <w:jc w:val="left"/>
      <w:outlineLvl w:val="4"/>
    </w:pPr>
    <w:rPr>
      <w:rFonts w:ascii="Arial" w:eastAsia="等线" w:hAnsi="Arial" w:cs="Times New Roman"/>
      <w:b w:val="0"/>
      <w:bCs w:val="0"/>
      <w:kern w:val="0"/>
      <w:sz w:val="22"/>
      <w:szCs w:val="20"/>
      <w:lang w:val="en-GB" w:eastAsia="en-US"/>
    </w:rPr>
  </w:style>
  <w:style w:type="paragraph" w:styleId="6">
    <w:name w:val="heading 6"/>
    <w:aliases w:val="h6"/>
    <w:basedOn w:val="H6"/>
    <w:next w:val="a3"/>
    <w:link w:val="6Char"/>
    <w:qFormat/>
    <w:rsid w:val="005D073D"/>
    <w:pPr>
      <w:outlineLvl w:val="5"/>
    </w:pPr>
  </w:style>
  <w:style w:type="paragraph" w:styleId="7">
    <w:name w:val="heading 7"/>
    <w:aliases w:val="table,st,h7"/>
    <w:basedOn w:val="H6"/>
    <w:next w:val="a3"/>
    <w:link w:val="7Char"/>
    <w:qFormat/>
    <w:rsid w:val="005D073D"/>
    <w:pPr>
      <w:outlineLvl w:val="6"/>
    </w:pPr>
  </w:style>
  <w:style w:type="paragraph" w:styleId="8">
    <w:name w:val="heading 8"/>
    <w:aliases w:val="acronym"/>
    <w:basedOn w:val="1"/>
    <w:next w:val="a3"/>
    <w:link w:val="8Char"/>
    <w:qFormat/>
    <w:rsid w:val="005D073D"/>
    <w:pPr>
      <w:widowControl/>
      <w:pBdr>
        <w:top w:val="single" w:sz="12" w:space="3" w:color="auto"/>
      </w:pBdr>
      <w:spacing w:before="240" w:after="180" w:line="240" w:lineRule="auto"/>
      <w:jc w:val="left"/>
      <w:outlineLvl w:val="7"/>
    </w:pPr>
    <w:rPr>
      <w:rFonts w:ascii="Arial" w:eastAsia="等线" w:hAnsi="Arial" w:cs="Times New Roman"/>
      <w:b w:val="0"/>
      <w:bCs w:val="0"/>
      <w:kern w:val="0"/>
      <w:sz w:val="36"/>
      <w:szCs w:val="20"/>
      <w:lang w:val="en-GB" w:eastAsia="en-US"/>
    </w:rPr>
  </w:style>
  <w:style w:type="paragraph" w:styleId="9">
    <w:name w:val="heading 9"/>
    <w:aliases w:val="appendix,Figure Heading,FH"/>
    <w:basedOn w:val="8"/>
    <w:next w:val="a3"/>
    <w:link w:val="9Char"/>
    <w:uiPriority w:val="9"/>
    <w:qFormat/>
    <w:rsid w:val="005D073D"/>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Char">
    <w:name w:val="标题 2 Char"/>
    <w:aliases w:val="Head2A Char1,2 Char1,H2 Char2,h2 Char2,UNDERRUBRIK 1-2 Char1,DO NOT USE_h2 Char1,h21 Char1,Heading 2 Char Char,H2 Char Char1,h2 Char Char1,Sub-section Char1,Heading Two Char1,R2 Char1,l2 Char1,Head 2 Char1,List level 2 Char1,Sub-Heading Char1"/>
    <w:basedOn w:val="a4"/>
    <w:link w:val="21"/>
    <w:qFormat/>
    <w:rsid w:val="005D073D"/>
    <w:rPr>
      <w:rFonts w:ascii="Arial" w:eastAsia="等线" w:hAnsi="Arial" w:cs="Times New Roman"/>
      <w:kern w:val="0"/>
      <w:sz w:val="32"/>
      <w:szCs w:val="20"/>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4"/>
    <w:link w:val="1"/>
    <w:uiPriority w:val="9"/>
    <w:qFormat/>
    <w:rsid w:val="005D073D"/>
    <w:rPr>
      <w:b/>
      <w:bCs/>
      <w:kern w:val="44"/>
      <w:sz w:val="44"/>
      <w:szCs w:val="44"/>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4"/>
    <w:link w:val="31"/>
    <w:qFormat/>
    <w:rsid w:val="005D073D"/>
    <w:rPr>
      <w:rFonts w:ascii="Arial" w:eastAsia="等线"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4"/>
    <w:link w:val="41"/>
    <w:qFormat/>
    <w:rsid w:val="005D073D"/>
    <w:rPr>
      <w:rFonts w:asciiTheme="majorHAnsi" w:eastAsiaTheme="majorEastAsia" w:hAnsiTheme="majorHAnsi" w:cstheme="majorBidi"/>
      <w:b/>
      <w:bCs/>
      <w:sz w:val="28"/>
      <w:szCs w:val="28"/>
    </w:rPr>
  </w:style>
  <w:style w:type="character" w:customStyle="1" w:styleId="5Char">
    <w:name w:val="标题 5 Char"/>
    <w:basedOn w:val="a4"/>
    <w:qFormat/>
    <w:rsid w:val="005D073D"/>
    <w:rPr>
      <w:b/>
      <w:bCs/>
      <w:sz w:val="28"/>
      <w:szCs w:val="28"/>
    </w:rPr>
  </w:style>
  <w:style w:type="character" w:customStyle="1" w:styleId="6Char">
    <w:name w:val="标题 6 Char"/>
    <w:aliases w:val="h6 Char"/>
    <w:basedOn w:val="a4"/>
    <w:link w:val="6"/>
    <w:qFormat/>
    <w:rsid w:val="005D073D"/>
    <w:rPr>
      <w:rFonts w:ascii="Arial" w:eastAsia="等线" w:hAnsi="Arial" w:cs="Times New Roman"/>
      <w:kern w:val="0"/>
      <w:sz w:val="20"/>
      <w:szCs w:val="20"/>
      <w:lang w:val="en-GB" w:eastAsia="en-US"/>
    </w:rPr>
  </w:style>
  <w:style w:type="character" w:customStyle="1" w:styleId="7Char">
    <w:name w:val="标题 7 Char"/>
    <w:aliases w:val="table Char,st Char,h7 Char"/>
    <w:basedOn w:val="a4"/>
    <w:link w:val="7"/>
    <w:qFormat/>
    <w:rsid w:val="005D073D"/>
    <w:rPr>
      <w:rFonts w:ascii="Arial" w:eastAsia="等线" w:hAnsi="Arial" w:cs="Times New Roman"/>
      <w:kern w:val="0"/>
      <w:sz w:val="20"/>
      <w:szCs w:val="20"/>
      <w:lang w:val="en-GB" w:eastAsia="en-US"/>
    </w:rPr>
  </w:style>
  <w:style w:type="character" w:customStyle="1" w:styleId="8Char">
    <w:name w:val="标题 8 Char"/>
    <w:aliases w:val="acronym Char"/>
    <w:basedOn w:val="a4"/>
    <w:link w:val="8"/>
    <w:qFormat/>
    <w:rsid w:val="005D073D"/>
    <w:rPr>
      <w:rFonts w:ascii="Arial" w:eastAsia="等线" w:hAnsi="Arial" w:cs="Times New Roman"/>
      <w:kern w:val="0"/>
      <w:sz w:val="36"/>
      <w:szCs w:val="20"/>
      <w:lang w:val="en-GB" w:eastAsia="en-US"/>
    </w:rPr>
  </w:style>
  <w:style w:type="character" w:customStyle="1" w:styleId="9Char">
    <w:name w:val="标题 9 Char"/>
    <w:aliases w:val="appendix Char,Figure Heading Char,FH Char"/>
    <w:basedOn w:val="a4"/>
    <w:link w:val="9"/>
    <w:uiPriority w:val="9"/>
    <w:qFormat/>
    <w:rsid w:val="005D073D"/>
    <w:rPr>
      <w:rFonts w:ascii="Arial" w:eastAsia="等线" w:hAnsi="Arial" w:cs="Times New Roman"/>
      <w:kern w:val="0"/>
      <w:sz w:val="36"/>
      <w:szCs w:val="20"/>
      <w:lang w:val="en-GB" w:eastAsia="en-US"/>
    </w:rPr>
  </w:style>
  <w:style w:type="table" w:styleId="a7">
    <w:name w:val="Table Grid"/>
    <w:aliases w:val="TableGrid"/>
    <w:basedOn w:val="a5"/>
    <w:qFormat/>
    <w:rsid w:val="005D073D"/>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trics">
    <w:name w:val="Metrics"/>
    <w:basedOn w:val="a3"/>
    <w:qFormat/>
    <w:rsid w:val="005D073D"/>
    <w:pPr>
      <w:widowControl/>
      <w:spacing w:after="180"/>
      <w:jc w:val="center"/>
    </w:pPr>
    <w:rPr>
      <w:rFonts w:ascii="Calibri" w:eastAsia="等线" w:hAnsi="Calibri" w:cs="Calibri"/>
      <w:color w:val="000000"/>
      <w:kern w:val="0"/>
      <w:sz w:val="16"/>
      <w:szCs w:val="16"/>
      <w:lang w:val="en-GB" w:eastAsia="en-US"/>
    </w:rPr>
  </w:style>
  <w:style w:type="paragraph" w:styleId="a8">
    <w:name w:val="Balloon Text"/>
    <w:basedOn w:val="a3"/>
    <w:link w:val="Char"/>
    <w:unhideWhenUsed/>
    <w:qFormat/>
    <w:rsid w:val="005D073D"/>
    <w:rPr>
      <w:sz w:val="18"/>
      <w:szCs w:val="18"/>
    </w:rPr>
  </w:style>
  <w:style w:type="character" w:customStyle="1" w:styleId="Char">
    <w:name w:val="批注框文本 Char"/>
    <w:basedOn w:val="a4"/>
    <w:link w:val="a8"/>
    <w:qFormat/>
    <w:rsid w:val="005D073D"/>
    <w:rPr>
      <w:sz w:val="18"/>
      <w:szCs w:val="18"/>
    </w:rPr>
  </w:style>
  <w:style w:type="character" w:styleId="a9">
    <w:name w:val="annotation reference"/>
    <w:basedOn w:val="a4"/>
    <w:uiPriority w:val="99"/>
    <w:unhideWhenUsed/>
    <w:qFormat/>
    <w:rsid w:val="005D073D"/>
    <w:rPr>
      <w:sz w:val="21"/>
      <w:szCs w:val="21"/>
    </w:rPr>
  </w:style>
  <w:style w:type="paragraph" w:styleId="aa">
    <w:name w:val="annotation text"/>
    <w:basedOn w:val="a3"/>
    <w:link w:val="Char0"/>
    <w:uiPriority w:val="99"/>
    <w:unhideWhenUsed/>
    <w:qFormat/>
    <w:rsid w:val="005D073D"/>
    <w:pPr>
      <w:jc w:val="left"/>
    </w:pPr>
  </w:style>
  <w:style w:type="character" w:customStyle="1" w:styleId="Char0">
    <w:name w:val="批注文字 Char"/>
    <w:basedOn w:val="a4"/>
    <w:link w:val="aa"/>
    <w:uiPriority w:val="99"/>
    <w:qFormat/>
    <w:rsid w:val="005D073D"/>
  </w:style>
  <w:style w:type="paragraph" w:styleId="ab">
    <w:name w:val="annotation subject"/>
    <w:basedOn w:val="aa"/>
    <w:next w:val="aa"/>
    <w:link w:val="Char1"/>
    <w:uiPriority w:val="99"/>
    <w:unhideWhenUsed/>
    <w:qFormat/>
    <w:rsid w:val="005D073D"/>
    <w:rPr>
      <w:b/>
      <w:bCs/>
    </w:rPr>
  </w:style>
  <w:style w:type="character" w:customStyle="1" w:styleId="Char1">
    <w:name w:val="批注主题 Char"/>
    <w:basedOn w:val="Char0"/>
    <w:link w:val="ab"/>
    <w:uiPriority w:val="99"/>
    <w:qFormat/>
    <w:rsid w:val="005D073D"/>
    <w:rPr>
      <w:b/>
      <w:bCs/>
    </w:rPr>
  </w:style>
  <w:style w:type="paragraph" w:styleId="ac">
    <w:name w:val="macro"/>
    <w:link w:val="Char2"/>
    <w:qFormat/>
    <w:rsid w:val="005D07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kern w:val="0"/>
      <w:sz w:val="20"/>
      <w:szCs w:val="20"/>
      <w:lang w:val="en-GB" w:eastAsia="en-US"/>
    </w:rPr>
  </w:style>
  <w:style w:type="character" w:customStyle="1" w:styleId="Char2">
    <w:name w:val="宏文本 Char"/>
    <w:basedOn w:val="a4"/>
    <w:link w:val="ac"/>
    <w:qFormat/>
    <w:rsid w:val="005D073D"/>
    <w:rPr>
      <w:rFonts w:ascii="Courier New" w:eastAsia="等线" w:hAnsi="Courier New" w:cs="Courier New"/>
      <w:kern w:val="0"/>
      <w:sz w:val="20"/>
      <w:szCs w:val="20"/>
      <w:lang w:val="en-GB" w:eastAsia="en-US"/>
    </w:rPr>
  </w:style>
  <w:style w:type="paragraph" w:customStyle="1" w:styleId="H6">
    <w:name w:val="H6"/>
    <w:basedOn w:val="51"/>
    <w:next w:val="a3"/>
    <w:uiPriority w:val="99"/>
    <w:qFormat/>
    <w:rsid w:val="005D073D"/>
    <w:pPr>
      <w:ind w:left="1985" w:hanging="1985"/>
      <w:outlineLvl w:val="9"/>
    </w:pPr>
    <w:rPr>
      <w:sz w:val="20"/>
    </w:rPr>
  </w:style>
  <w:style w:type="paragraph" w:styleId="32">
    <w:name w:val="List 3"/>
    <w:basedOn w:val="a3"/>
    <w:link w:val="3Char0"/>
    <w:uiPriority w:val="99"/>
    <w:qFormat/>
    <w:rsid w:val="005D073D"/>
    <w:pPr>
      <w:widowControl/>
      <w:spacing w:after="180"/>
      <w:ind w:left="849" w:hanging="283"/>
      <w:contextualSpacing/>
      <w:jc w:val="left"/>
    </w:pPr>
    <w:rPr>
      <w:rFonts w:ascii="Times New Roman" w:eastAsia="等线" w:hAnsi="Times New Roman" w:cs="Times New Roman"/>
      <w:kern w:val="0"/>
      <w:sz w:val="20"/>
      <w:szCs w:val="20"/>
      <w:lang w:val="en-GB" w:eastAsia="en-US"/>
    </w:rPr>
  </w:style>
  <w:style w:type="paragraph" w:styleId="70">
    <w:name w:val="toc 7"/>
    <w:basedOn w:val="60"/>
    <w:next w:val="a3"/>
    <w:uiPriority w:val="99"/>
    <w:qFormat/>
    <w:rsid w:val="005D073D"/>
    <w:pPr>
      <w:ind w:left="2268" w:hanging="2268"/>
    </w:pPr>
  </w:style>
  <w:style w:type="paragraph" w:styleId="60">
    <w:name w:val="toc 6"/>
    <w:basedOn w:val="52"/>
    <w:next w:val="a3"/>
    <w:uiPriority w:val="99"/>
    <w:qFormat/>
    <w:rsid w:val="005D073D"/>
    <w:pPr>
      <w:ind w:left="1985" w:hanging="1985"/>
    </w:pPr>
  </w:style>
  <w:style w:type="paragraph" w:styleId="52">
    <w:name w:val="toc 5"/>
    <w:basedOn w:val="42"/>
    <w:next w:val="a3"/>
    <w:uiPriority w:val="39"/>
    <w:qFormat/>
    <w:rsid w:val="005D073D"/>
    <w:pPr>
      <w:ind w:left="1701" w:hanging="1701"/>
    </w:pPr>
  </w:style>
  <w:style w:type="paragraph" w:styleId="42">
    <w:name w:val="toc 4"/>
    <w:basedOn w:val="33"/>
    <w:next w:val="a3"/>
    <w:uiPriority w:val="39"/>
    <w:qFormat/>
    <w:rsid w:val="005D073D"/>
    <w:pPr>
      <w:ind w:left="1418" w:hanging="1418"/>
    </w:pPr>
  </w:style>
  <w:style w:type="paragraph" w:styleId="33">
    <w:name w:val="toc 3"/>
    <w:basedOn w:val="22"/>
    <w:next w:val="a3"/>
    <w:uiPriority w:val="39"/>
    <w:qFormat/>
    <w:rsid w:val="005D073D"/>
    <w:pPr>
      <w:ind w:left="1134" w:hanging="1134"/>
    </w:pPr>
  </w:style>
  <w:style w:type="paragraph" w:styleId="22">
    <w:name w:val="toc 2"/>
    <w:basedOn w:val="10"/>
    <w:next w:val="a3"/>
    <w:uiPriority w:val="39"/>
    <w:qFormat/>
    <w:rsid w:val="005D073D"/>
    <w:pPr>
      <w:keepNext w:val="0"/>
      <w:spacing w:before="0"/>
      <w:ind w:left="851" w:hanging="851"/>
    </w:pPr>
    <w:rPr>
      <w:sz w:val="20"/>
    </w:rPr>
  </w:style>
  <w:style w:type="paragraph" w:styleId="10">
    <w:name w:val="toc 1"/>
    <w:next w:val="a3"/>
    <w:uiPriority w:val="39"/>
    <w:qFormat/>
    <w:rsid w:val="005D073D"/>
    <w:pPr>
      <w:keepNext/>
      <w:keepLines/>
      <w:widowControl w:val="0"/>
      <w:tabs>
        <w:tab w:val="right" w:leader="dot" w:pos="9639"/>
      </w:tabs>
      <w:spacing w:before="120"/>
      <w:ind w:left="567" w:right="425" w:hanging="567"/>
    </w:pPr>
    <w:rPr>
      <w:rFonts w:ascii="Times New Roman" w:eastAsia="等线" w:hAnsi="Times New Roman" w:cs="Times New Roman"/>
      <w:kern w:val="0"/>
      <w:sz w:val="22"/>
      <w:szCs w:val="20"/>
      <w:lang w:val="en-GB" w:eastAsia="en-US"/>
    </w:rPr>
  </w:style>
  <w:style w:type="paragraph" w:styleId="2">
    <w:name w:val="List Number 2"/>
    <w:basedOn w:val="a3"/>
    <w:uiPriority w:val="99"/>
    <w:qFormat/>
    <w:rsid w:val="005D073D"/>
    <w:pPr>
      <w:widowControl/>
      <w:numPr>
        <w:numId w:val="1"/>
      </w:numPr>
      <w:spacing w:after="180"/>
      <w:contextualSpacing/>
      <w:jc w:val="left"/>
    </w:pPr>
    <w:rPr>
      <w:rFonts w:ascii="Times New Roman" w:eastAsia="等线" w:hAnsi="Times New Roman" w:cs="Times New Roman"/>
      <w:kern w:val="0"/>
      <w:sz w:val="20"/>
      <w:szCs w:val="20"/>
      <w:lang w:val="en-GB" w:eastAsia="en-US"/>
    </w:rPr>
  </w:style>
  <w:style w:type="paragraph" w:styleId="ad">
    <w:name w:val="table of authorities"/>
    <w:basedOn w:val="a3"/>
    <w:next w:val="a3"/>
    <w:qFormat/>
    <w:rsid w:val="005D073D"/>
    <w:pPr>
      <w:widowControl/>
      <w:spacing w:after="180"/>
      <w:ind w:left="200" w:hanging="200"/>
      <w:jc w:val="left"/>
    </w:pPr>
    <w:rPr>
      <w:rFonts w:ascii="Times New Roman" w:eastAsia="等线" w:hAnsi="Times New Roman" w:cs="Times New Roman"/>
      <w:kern w:val="0"/>
      <w:sz w:val="20"/>
      <w:szCs w:val="20"/>
      <w:lang w:val="en-GB" w:eastAsia="en-US"/>
    </w:rPr>
  </w:style>
  <w:style w:type="paragraph" w:styleId="ae">
    <w:name w:val="Note Heading"/>
    <w:basedOn w:val="a3"/>
    <w:next w:val="a3"/>
    <w:link w:val="Char3"/>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3">
    <w:name w:val="注释标题 Char"/>
    <w:basedOn w:val="a4"/>
    <w:link w:val="ae"/>
    <w:qFormat/>
    <w:rsid w:val="005D073D"/>
    <w:rPr>
      <w:rFonts w:ascii="Times New Roman" w:eastAsia="等线" w:hAnsi="Times New Roman" w:cs="Times New Roman"/>
      <w:kern w:val="0"/>
      <w:sz w:val="20"/>
      <w:szCs w:val="20"/>
      <w:lang w:val="en-GB" w:eastAsia="en-US"/>
    </w:rPr>
  </w:style>
  <w:style w:type="paragraph" w:styleId="40">
    <w:name w:val="List Bullet 4"/>
    <w:basedOn w:val="a3"/>
    <w:uiPriority w:val="99"/>
    <w:qFormat/>
    <w:rsid w:val="005D073D"/>
    <w:pPr>
      <w:widowControl/>
      <w:numPr>
        <w:numId w:val="2"/>
      </w:numPr>
      <w:spacing w:after="180"/>
      <w:contextualSpacing/>
      <w:jc w:val="left"/>
    </w:pPr>
    <w:rPr>
      <w:rFonts w:ascii="Times New Roman" w:eastAsia="等线" w:hAnsi="Times New Roman" w:cs="Times New Roman"/>
      <w:kern w:val="0"/>
      <w:sz w:val="20"/>
      <w:szCs w:val="20"/>
      <w:lang w:val="en-GB" w:eastAsia="en-US"/>
    </w:rPr>
  </w:style>
  <w:style w:type="paragraph" w:styleId="80">
    <w:name w:val="index 8"/>
    <w:basedOn w:val="a3"/>
    <w:next w:val="a3"/>
    <w:qFormat/>
    <w:rsid w:val="005D073D"/>
    <w:pPr>
      <w:widowControl/>
      <w:spacing w:after="180"/>
      <w:ind w:left="1600" w:hanging="200"/>
      <w:jc w:val="left"/>
    </w:pPr>
    <w:rPr>
      <w:rFonts w:ascii="Times New Roman" w:eastAsia="等线" w:hAnsi="Times New Roman" w:cs="Times New Roman"/>
      <w:kern w:val="0"/>
      <w:sz w:val="20"/>
      <w:szCs w:val="20"/>
      <w:lang w:val="en-GB" w:eastAsia="en-US"/>
    </w:rPr>
  </w:style>
  <w:style w:type="paragraph" w:styleId="af">
    <w:name w:val="E-mail Signature"/>
    <w:basedOn w:val="a3"/>
    <w:link w:val="Char4"/>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4">
    <w:name w:val="电子邮件签名 Char"/>
    <w:basedOn w:val="a4"/>
    <w:link w:val="af"/>
    <w:qFormat/>
    <w:rsid w:val="005D073D"/>
    <w:rPr>
      <w:rFonts w:ascii="Times New Roman" w:eastAsia="等线" w:hAnsi="Times New Roman" w:cs="Times New Roman"/>
      <w:kern w:val="0"/>
      <w:sz w:val="20"/>
      <w:szCs w:val="20"/>
      <w:lang w:val="en-GB" w:eastAsia="en-US"/>
    </w:rPr>
  </w:style>
  <w:style w:type="paragraph" w:styleId="a">
    <w:name w:val="List Number"/>
    <w:basedOn w:val="a3"/>
    <w:uiPriority w:val="99"/>
    <w:qFormat/>
    <w:rsid w:val="005D073D"/>
    <w:pPr>
      <w:widowControl/>
      <w:numPr>
        <w:numId w:val="3"/>
      </w:numPr>
      <w:spacing w:after="180"/>
      <w:contextualSpacing/>
      <w:jc w:val="left"/>
    </w:pPr>
    <w:rPr>
      <w:rFonts w:ascii="Times New Roman" w:eastAsia="等线" w:hAnsi="Times New Roman" w:cs="Times New Roman"/>
      <w:kern w:val="0"/>
      <w:sz w:val="20"/>
      <w:szCs w:val="20"/>
      <w:lang w:val="en-GB" w:eastAsia="en-US"/>
    </w:rPr>
  </w:style>
  <w:style w:type="paragraph" w:styleId="af0">
    <w:name w:val="Normal Indent"/>
    <w:basedOn w:val="a3"/>
    <w:qFormat/>
    <w:rsid w:val="005D073D"/>
    <w:pPr>
      <w:widowControl/>
      <w:spacing w:after="180"/>
      <w:ind w:left="720"/>
      <w:jc w:val="left"/>
    </w:pPr>
    <w:rPr>
      <w:rFonts w:ascii="Times New Roman" w:eastAsia="等线" w:hAnsi="Times New Roman" w:cs="Times New Roman"/>
      <w:kern w:val="0"/>
      <w:sz w:val="20"/>
      <w:szCs w:val="20"/>
      <w:lang w:val="en-GB" w:eastAsia="en-US"/>
    </w:rPr>
  </w:style>
  <w:style w:type="paragraph" w:styleId="af1">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Char5"/>
    <w:unhideWhenUsed/>
    <w:qFormat/>
    <w:rsid w:val="005D073D"/>
    <w:pPr>
      <w:widowControl/>
      <w:spacing w:after="180"/>
      <w:jc w:val="left"/>
    </w:pPr>
    <w:rPr>
      <w:rFonts w:ascii="Times New Roman" w:eastAsia="等线" w:hAnsi="Times New Roman" w:cs="Times New Roman"/>
      <w:b/>
      <w:bCs/>
      <w:kern w:val="0"/>
      <w:sz w:val="20"/>
      <w:szCs w:val="20"/>
      <w:lang w:val="en-GB" w:eastAsia="en-US"/>
    </w:rPr>
  </w:style>
  <w:style w:type="paragraph" w:styleId="53">
    <w:name w:val="index 5"/>
    <w:basedOn w:val="a3"/>
    <w:next w:val="a3"/>
    <w:qFormat/>
    <w:rsid w:val="005D073D"/>
    <w:pPr>
      <w:widowControl/>
      <w:spacing w:after="180"/>
      <w:ind w:left="1000" w:hanging="200"/>
      <w:jc w:val="left"/>
    </w:pPr>
    <w:rPr>
      <w:rFonts w:ascii="Times New Roman" w:eastAsia="等线" w:hAnsi="Times New Roman" w:cs="Times New Roman"/>
      <w:kern w:val="0"/>
      <w:sz w:val="20"/>
      <w:szCs w:val="20"/>
      <w:lang w:val="en-GB" w:eastAsia="en-US"/>
    </w:rPr>
  </w:style>
  <w:style w:type="paragraph" w:styleId="a0">
    <w:name w:val="List Bullet"/>
    <w:basedOn w:val="a3"/>
    <w:uiPriority w:val="99"/>
    <w:qFormat/>
    <w:rsid w:val="005D073D"/>
    <w:pPr>
      <w:widowControl/>
      <w:numPr>
        <w:numId w:val="4"/>
      </w:numPr>
      <w:spacing w:after="180"/>
      <w:contextualSpacing/>
      <w:jc w:val="left"/>
    </w:pPr>
    <w:rPr>
      <w:rFonts w:ascii="Times New Roman" w:eastAsia="等线" w:hAnsi="Times New Roman" w:cs="Times New Roman"/>
      <w:kern w:val="0"/>
      <w:sz w:val="20"/>
      <w:szCs w:val="20"/>
      <w:lang w:val="en-GB" w:eastAsia="en-US"/>
    </w:rPr>
  </w:style>
  <w:style w:type="paragraph" w:styleId="af2">
    <w:name w:val="envelope address"/>
    <w:basedOn w:val="a3"/>
    <w:qFormat/>
    <w:rsid w:val="005D073D"/>
    <w:pPr>
      <w:framePr w:w="7920" w:h="1980" w:hRule="exact" w:hSpace="180" w:wrap="auto" w:hAnchor="page" w:xAlign="center" w:yAlign="bottom"/>
      <w:widowControl/>
      <w:spacing w:after="180"/>
      <w:ind w:left="2880"/>
      <w:jc w:val="left"/>
    </w:pPr>
    <w:rPr>
      <w:rFonts w:ascii="Calibri Light" w:eastAsia="等线 Light" w:hAnsi="Calibri Light" w:cs="Times New Roman"/>
      <w:kern w:val="0"/>
      <w:sz w:val="24"/>
      <w:szCs w:val="24"/>
      <w:lang w:val="en-GB" w:eastAsia="en-US"/>
    </w:rPr>
  </w:style>
  <w:style w:type="paragraph" w:styleId="af3">
    <w:name w:val="Document Map"/>
    <w:basedOn w:val="a3"/>
    <w:link w:val="Char6"/>
    <w:uiPriority w:val="99"/>
    <w:qFormat/>
    <w:rsid w:val="005D073D"/>
    <w:pPr>
      <w:widowControl/>
      <w:spacing w:after="180"/>
      <w:jc w:val="left"/>
    </w:pPr>
    <w:rPr>
      <w:rFonts w:ascii="Segoe UI" w:eastAsia="等线" w:hAnsi="Segoe UI" w:cs="Segoe UI"/>
      <w:kern w:val="0"/>
      <w:sz w:val="16"/>
      <w:szCs w:val="16"/>
      <w:lang w:val="en-GB" w:eastAsia="en-US"/>
    </w:rPr>
  </w:style>
  <w:style w:type="character" w:customStyle="1" w:styleId="Char6">
    <w:name w:val="文档结构图 Char"/>
    <w:basedOn w:val="a4"/>
    <w:link w:val="af3"/>
    <w:uiPriority w:val="99"/>
    <w:qFormat/>
    <w:rsid w:val="005D073D"/>
    <w:rPr>
      <w:rFonts w:ascii="Segoe UI" w:eastAsia="等线" w:hAnsi="Segoe UI" w:cs="Segoe UI"/>
      <w:kern w:val="0"/>
      <w:sz w:val="16"/>
      <w:szCs w:val="16"/>
      <w:lang w:val="en-GB" w:eastAsia="en-US"/>
    </w:rPr>
  </w:style>
  <w:style w:type="paragraph" w:styleId="af4">
    <w:name w:val="toa heading"/>
    <w:basedOn w:val="a3"/>
    <w:next w:val="a3"/>
    <w:qFormat/>
    <w:rsid w:val="005D073D"/>
    <w:pPr>
      <w:widowControl/>
      <w:spacing w:before="120" w:after="180"/>
      <w:jc w:val="left"/>
    </w:pPr>
    <w:rPr>
      <w:rFonts w:ascii="Calibri Light" w:eastAsia="等线 Light" w:hAnsi="Calibri Light" w:cs="Times New Roman"/>
      <w:b/>
      <w:bCs/>
      <w:kern w:val="0"/>
      <w:sz w:val="24"/>
      <w:szCs w:val="24"/>
      <w:lang w:val="en-GB" w:eastAsia="en-US"/>
    </w:rPr>
  </w:style>
  <w:style w:type="paragraph" w:styleId="61">
    <w:name w:val="index 6"/>
    <w:basedOn w:val="a3"/>
    <w:next w:val="a3"/>
    <w:qFormat/>
    <w:rsid w:val="005D073D"/>
    <w:pPr>
      <w:widowControl/>
      <w:spacing w:after="180"/>
      <w:ind w:left="1200" w:hanging="200"/>
      <w:jc w:val="left"/>
    </w:pPr>
    <w:rPr>
      <w:rFonts w:ascii="Times New Roman" w:eastAsia="等线" w:hAnsi="Times New Roman" w:cs="Times New Roman"/>
      <w:kern w:val="0"/>
      <w:sz w:val="20"/>
      <w:szCs w:val="20"/>
      <w:lang w:val="en-GB" w:eastAsia="en-US"/>
    </w:rPr>
  </w:style>
  <w:style w:type="paragraph" w:styleId="af5">
    <w:name w:val="Salutation"/>
    <w:basedOn w:val="a3"/>
    <w:next w:val="a3"/>
    <w:link w:val="Char7"/>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7">
    <w:name w:val="称呼 Char"/>
    <w:basedOn w:val="a4"/>
    <w:link w:val="af5"/>
    <w:qFormat/>
    <w:rsid w:val="005D073D"/>
    <w:rPr>
      <w:rFonts w:ascii="Times New Roman" w:eastAsia="等线" w:hAnsi="Times New Roman" w:cs="Times New Roman"/>
      <w:kern w:val="0"/>
      <w:sz w:val="20"/>
      <w:szCs w:val="20"/>
      <w:lang w:val="en-GB" w:eastAsia="en-US"/>
    </w:rPr>
  </w:style>
  <w:style w:type="paragraph" w:styleId="34">
    <w:name w:val="Body Text 3"/>
    <w:basedOn w:val="a3"/>
    <w:link w:val="3Char1"/>
    <w:uiPriority w:val="99"/>
    <w:qFormat/>
    <w:rsid w:val="005D073D"/>
    <w:pPr>
      <w:widowControl/>
      <w:spacing w:after="120"/>
      <w:jc w:val="left"/>
    </w:pPr>
    <w:rPr>
      <w:rFonts w:ascii="Times New Roman" w:eastAsia="等线" w:hAnsi="Times New Roman" w:cs="Times New Roman"/>
      <w:kern w:val="0"/>
      <w:sz w:val="16"/>
      <w:szCs w:val="16"/>
      <w:lang w:val="en-GB" w:eastAsia="en-US"/>
    </w:rPr>
  </w:style>
  <w:style w:type="character" w:customStyle="1" w:styleId="3Char1">
    <w:name w:val="正文文本 3 Char"/>
    <w:basedOn w:val="a4"/>
    <w:link w:val="34"/>
    <w:uiPriority w:val="99"/>
    <w:qFormat/>
    <w:rsid w:val="005D073D"/>
    <w:rPr>
      <w:rFonts w:ascii="Times New Roman" w:eastAsia="等线" w:hAnsi="Times New Roman" w:cs="Times New Roman"/>
      <w:kern w:val="0"/>
      <w:sz w:val="16"/>
      <w:szCs w:val="16"/>
      <w:lang w:val="en-GB" w:eastAsia="en-US"/>
    </w:rPr>
  </w:style>
  <w:style w:type="paragraph" w:styleId="af6">
    <w:name w:val="Closing"/>
    <w:basedOn w:val="a3"/>
    <w:link w:val="Char8"/>
    <w:qFormat/>
    <w:rsid w:val="005D073D"/>
    <w:pPr>
      <w:widowControl/>
      <w:spacing w:after="180"/>
      <w:ind w:left="4252"/>
      <w:jc w:val="left"/>
    </w:pPr>
    <w:rPr>
      <w:rFonts w:ascii="Times New Roman" w:eastAsia="等线" w:hAnsi="Times New Roman" w:cs="Times New Roman"/>
      <w:kern w:val="0"/>
      <w:sz w:val="20"/>
      <w:szCs w:val="20"/>
      <w:lang w:val="en-GB" w:eastAsia="en-US"/>
    </w:rPr>
  </w:style>
  <w:style w:type="character" w:customStyle="1" w:styleId="Char8">
    <w:name w:val="结束语 Char"/>
    <w:basedOn w:val="a4"/>
    <w:link w:val="af6"/>
    <w:qFormat/>
    <w:rsid w:val="005D073D"/>
    <w:rPr>
      <w:rFonts w:ascii="Times New Roman" w:eastAsia="等线" w:hAnsi="Times New Roman" w:cs="Times New Roman"/>
      <w:kern w:val="0"/>
      <w:sz w:val="20"/>
      <w:szCs w:val="20"/>
      <w:lang w:val="en-GB" w:eastAsia="en-US"/>
    </w:rPr>
  </w:style>
  <w:style w:type="paragraph" w:styleId="30">
    <w:name w:val="List Bullet 3"/>
    <w:basedOn w:val="a3"/>
    <w:uiPriority w:val="99"/>
    <w:qFormat/>
    <w:rsid w:val="005D073D"/>
    <w:pPr>
      <w:widowControl/>
      <w:numPr>
        <w:numId w:val="5"/>
      </w:numPr>
      <w:spacing w:after="180"/>
      <w:contextualSpacing/>
      <w:jc w:val="left"/>
    </w:pPr>
    <w:rPr>
      <w:rFonts w:ascii="Times New Roman" w:eastAsia="等线"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9"/>
    <w:qFormat/>
    <w:rsid w:val="005D073D"/>
    <w:pPr>
      <w:widowControl/>
      <w:spacing w:after="120"/>
      <w:jc w:val="left"/>
    </w:pPr>
    <w:rPr>
      <w:rFonts w:ascii="Times New Roman" w:eastAsia="等线" w:hAnsi="Times New Roman" w:cs="Times New Roman"/>
      <w:kern w:val="0"/>
      <w:sz w:val="20"/>
      <w:szCs w:val="20"/>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4"/>
    <w:link w:val="af7"/>
    <w:qFormat/>
    <w:rsid w:val="005D073D"/>
    <w:rPr>
      <w:rFonts w:ascii="Times New Roman" w:eastAsia="等线" w:hAnsi="Times New Roman" w:cs="Times New Roman"/>
      <w:kern w:val="0"/>
      <w:sz w:val="20"/>
      <w:szCs w:val="20"/>
      <w:lang w:val="en-GB" w:eastAsia="en-US"/>
    </w:rPr>
  </w:style>
  <w:style w:type="paragraph" w:styleId="af8">
    <w:name w:val="Body Text Indent"/>
    <w:basedOn w:val="a3"/>
    <w:link w:val="Chara"/>
    <w:qFormat/>
    <w:rsid w:val="005D073D"/>
    <w:pPr>
      <w:widowControl/>
      <w:spacing w:after="120"/>
      <w:ind w:left="283"/>
      <w:jc w:val="left"/>
    </w:pPr>
    <w:rPr>
      <w:rFonts w:ascii="Times New Roman" w:eastAsia="等线" w:hAnsi="Times New Roman" w:cs="Times New Roman"/>
      <w:kern w:val="0"/>
      <w:sz w:val="20"/>
      <w:szCs w:val="20"/>
      <w:lang w:val="en-GB" w:eastAsia="en-US"/>
    </w:rPr>
  </w:style>
  <w:style w:type="character" w:customStyle="1" w:styleId="Chara">
    <w:name w:val="正文文本缩进 Char"/>
    <w:basedOn w:val="a4"/>
    <w:link w:val="af8"/>
    <w:qFormat/>
    <w:rsid w:val="005D073D"/>
    <w:rPr>
      <w:rFonts w:ascii="Times New Roman" w:eastAsia="等线" w:hAnsi="Times New Roman" w:cs="Times New Roman"/>
      <w:kern w:val="0"/>
      <w:sz w:val="20"/>
      <w:szCs w:val="20"/>
      <w:lang w:val="en-GB" w:eastAsia="en-US"/>
    </w:rPr>
  </w:style>
  <w:style w:type="paragraph" w:styleId="3">
    <w:name w:val="List Number 3"/>
    <w:basedOn w:val="a3"/>
    <w:uiPriority w:val="99"/>
    <w:qFormat/>
    <w:rsid w:val="005D073D"/>
    <w:pPr>
      <w:widowControl/>
      <w:numPr>
        <w:numId w:val="6"/>
      </w:numPr>
      <w:spacing w:after="180"/>
      <w:contextualSpacing/>
      <w:jc w:val="left"/>
    </w:pPr>
    <w:rPr>
      <w:rFonts w:ascii="Times New Roman" w:eastAsia="等线" w:hAnsi="Times New Roman" w:cs="Times New Roman"/>
      <w:kern w:val="0"/>
      <w:sz w:val="20"/>
      <w:szCs w:val="20"/>
      <w:lang w:val="en-GB" w:eastAsia="en-US"/>
    </w:rPr>
  </w:style>
  <w:style w:type="paragraph" w:styleId="23">
    <w:name w:val="List 2"/>
    <w:basedOn w:val="a3"/>
    <w:link w:val="2Char0"/>
    <w:uiPriority w:val="99"/>
    <w:qFormat/>
    <w:rsid w:val="005D073D"/>
    <w:pPr>
      <w:widowControl/>
      <w:spacing w:after="180"/>
      <w:ind w:left="566" w:hanging="283"/>
      <w:contextualSpacing/>
      <w:jc w:val="left"/>
    </w:pPr>
    <w:rPr>
      <w:rFonts w:ascii="Times New Roman" w:eastAsia="等线" w:hAnsi="Times New Roman" w:cs="Times New Roman"/>
      <w:kern w:val="0"/>
      <w:sz w:val="20"/>
      <w:szCs w:val="20"/>
      <w:lang w:val="en-GB" w:eastAsia="en-US"/>
    </w:rPr>
  </w:style>
  <w:style w:type="paragraph" w:styleId="af9">
    <w:name w:val="List Continue"/>
    <w:basedOn w:val="a3"/>
    <w:qFormat/>
    <w:rsid w:val="005D073D"/>
    <w:pPr>
      <w:widowControl/>
      <w:spacing w:after="120"/>
      <w:ind w:left="283"/>
      <w:contextualSpacing/>
      <w:jc w:val="left"/>
    </w:pPr>
    <w:rPr>
      <w:rFonts w:ascii="Times New Roman" w:eastAsia="等线" w:hAnsi="Times New Roman" w:cs="Times New Roman"/>
      <w:kern w:val="0"/>
      <w:sz w:val="20"/>
      <w:szCs w:val="20"/>
      <w:lang w:val="en-GB" w:eastAsia="en-US"/>
    </w:rPr>
  </w:style>
  <w:style w:type="paragraph" w:styleId="afa">
    <w:name w:val="Block Text"/>
    <w:basedOn w:val="a3"/>
    <w:qFormat/>
    <w:rsid w:val="005D073D"/>
    <w:pPr>
      <w:widowControl/>
      <w:spacing w:after="120"/>
      <w:ind w:left="1440" w:right="1440"/>
      <w:jc w:val="left"/>
    </w:pPr>
    <w:rPr>
      <w:rFonts w:ascii="Times New Roman" w:eastAsia="等线" w:hAnsi="Times New Roman" w:cs="Times New Roman"/>
      <w:kern w:val="0"/>
      <w:sz w:val="20"/>
      <w:szCs w:val="20"/>
      <w:lang w:val="en-GB" w:eastAsia="en-US"/>
    </w:rPr>
  </w:style>
  <w:style w:type="paragraph" w:styleId="20">
    <w:name w:val="List Bullet 2"/>
    <w:basedOn w:val="a3"/>
    <w:uiPriority w:val="99"/>
    <w:qFormat/>
    <w:rsid w:val="005D073D"/>
    <w:pPr>
      <w:widowControl/>
      <w:numPr>
        <w:numId w:val="7"/>
      </w:numPr>
      <w:spacing w:after="180"/>
      <w:contextualSpacing/>
      <w:jc w:val="left"/>
    </w:pPr>
    <w:rPr>
      <w:rFonts w:ascii="Times New Roman" w:eastAsia="等线" w:hAnsi="Times New Roman" w:cs="Times New Roman"/>
      <w:kern w:val="0"/>
      <w:sz w:val="20"/>
      <w:szCs w:val="20"/>
      <w:lang w:val="en-GB" w:eastAsia="en-US"/>
    </w:rPr>
  </w:style>
  <w:style w:type="paragraph" w:styleId="HTML">
    <w:name w:val="HTML Address"/>
    <w:basedOn w:val="a3"/>
    <w:link w:val="HTMLChar"/>
    <w:qFormat/>
    <w:rsid w:val="005D073D"/>
    <w:pPr>
      <w:widowControl/>
      <w:spacing w:after="180"/>
      <w:jc w:val="left"/>
    </w:pPr>
    <w:rPr>
      <w:rFonts w:ascii="Times New Roman" w:eastAsia="等线" w:hAnsi="Times New Roman" w:cs="Times New Roman"/>
      <w:i/>
      <w:iCs/>
      <w:kern w:val="0"/>
      <w:sz w:val="20"/>
      <w:szCs w:val="20"/>
      <w:lang w:val="en-GB" w:eastAsia="en-US"/>
    </w:rPr>
  </w:style>
  <w:style w:type="character" w:customStyle="1" w:styleId="HTMLChar">
    <w:name w:val="HTML 地址 Char"/>
    <w:basedOn w:val="a4"/>
    <w:link w:val="HTML"/>
    <w:qFormat/>
    <w:rsid w:val="005D073D"/>
    <w:rPr>
      <w:rFonts w:ascii="Times New Roman" w:eastAsia="等线" w:hAnsi="Times New Roman" w:cs="Times New Roman"/>
      <w:i/>
      <w:iCs/>
      <w:kern w:val="0"/>
      <w:sz w:val="20"/>
      <w:szCs w:val="20"/>
      <w:lang w:val="en-GB" w:eastAsia="en-US"/>
    </w:rPr>
  </w:style>
  <w:style w:type="paragraph" w:styleId="43">
    <w:name w:val="index 4"/>
    <w:basedOn w:val="a3"/>
    <w:next w:val="a3"/>
    <w:qFormat/>
    <w:rsid w:val="005D073D"/>
    <w:pPr>
      <w:widowControl/>
      <w:spacing w:after="180"/>
      <w:ind w:left="800" w:hanging="200"/>
      <w:jc w:val="left"/>
    </w:pPr>
    <w:rPr>
      <w:rFonts w:ascii="Times New Roman" w:eastAsia="等线" w:hAnsi="Times New Roman" w:cs="Times New Roman"/>
      <w:kern w:val="0"/>
      <w:sz w:val="20"/>
      <w:szCs w:val="20"/>
      <w:lang w:val="en-GB" w:eastAsia="en-US"/>
    </w:rPr>
  </w:style>
  <w:style w:type="paragraph" w:styleId="afb">
    <w:name w:val="Plain Text"/>
    <w:basedOn w:val="a3"/>
    <w:link w:val="Charb"/>
    <w:uiPriority w:val="99"/>
    <w:qFormat/>
    <w:rsid w:val="005D073D"/>
    <w:pPr>
      <w:widowControl/>
      <w:spacing w:after="180"/>
      <w:jc w:val="left"/>
    </w:pPr>
    <w:rPr>
      <w:rFonts w:ascii="Courier New" w:eastAsia="等线" w:hAnsi="Courier New" w:cs="Courier New"/>
      <w:kern w:val="0"/>
      <w:sz w:val="20"/>
      <w:szCs w:val="20"/>
      <w:lang w:val="en-GB" w:eastAsia="en-US"/>
    </w:rPr>
  </w:style>
  <w:style w:type="character" w:customStyle="1" w:styleId="Charb">
    <w:name w:val="纯文本 Char"/>
    <w:basedOn w:val="a4"/>
    <w:link w:val="afb"/>
    <w:uiPriority w:val="99"/>
    <w:qFormat/>
    <w:rsid w:val="005D073D"/>
    <w:rPr>
      <w:rFonts w:ascii="Courier New" w:eastAsia="等线" w:hAnsi="Courier New" w:cs="Courier New"/>
      <w:kern w:val="0"/>
      <w:sz w:val="20"/>
      <w:szCs w:val="20"/>
      <w:lang w:val="en-GB" w:eastAsia="en-US"/>
    </w:rPr>
  </w:style>
  <w:style w:type="paragraph" w:styleId="50">
    <w:name w:val="List Bullet 5"/>
    <w:basedOn w:val="a3"/>
    <w:uiPriority w:val="99"/>
    <w:qFormat/>
    <w:rsid w:val="005D073D"/>
    <w:pPr>
      <w:widowControl/>
      <w:numPr>
        <w:numId w:val="8"/>
      </w:numPr>
      <w:spacing w:after="180"/>
      <w:contextualSpacing/>
      <w:jc w:val="left"/>
    </w:pPr>
    <w:rPr>
      <w:rFonts w:ascii="Times New Roman" w:eastAsia="等线" w:hAnsi="Times New Roman" w:cs="Times New Roman"/>
      <w:kern w:val="0"/>
      <w:sz w:val="20"/>
      <w:szCs w:val="20"/>
      <w:lang w:val="en-GB" w:eastAsia="en-US"/>
    </w:rPr>
  </w:style>
  <w:style w:type="paragraph" w:styleId="4">
    <w:name w:val="List Number 4"/>
    <w:basedOn w:val="a3"/>
    <w:qFormat/>
    <w:rsid w:val="005D073D"/>
    <w:pPr>
      <w:widowControl/>
      <w:numPr>
        <w:numId w:val="9"/>
      </w:numPr>
      <w:spacing w:after="180"/>
      <w:contextualSpacing/>
      <w:jc w:val="left"/>
    </w:pPr>
    <w:rPr>
      <w:rFonts w:ascii="Times New Roman" w:eastAsia="等线" w:hAnsi="Times New Roman" w:cs="Times New Roman"/>
      <w:kern w:val="0"/>
      <w:sz w:val="20"/>
      <w:szCs w:val="20"/>
      <w:lang w:val="en-GB" w:eastAsia="en-US"/>
    </w:rPr>
  </w:style>
  <w:style w:type="paragraph" w:styleId="81">
    <w:name w:val="toc 8"/>
    <w:basedOn w:val="10"/>
    <w:next w:val="a3"/>
    <w:uiPriority w:val="99"/>
    <w:qFormat/>
    <w:rsid w:val="005D073D"/>
    <w:pPr>
      <w:spacing w:before="180"/>
      <w:ind w:left="2693" w:hanging="2693"/>
    </w:pPr>
    <w:rPr>
      <w:b/>
    </w:rPr>
  </w:style>
  <w:style w:type="paragraph" w:styleId="35">
    <w:name w:val="index 3"/>
    <w:basedOn w:val="a3"/>
    <w:next w:val="a3"/>
    <w:qFormat/>
    <w:rsid w:val="005D073D"/>
    <w:pPr>
      <w:widowControl/>
      <w:spacing w:after="180"/>
      <w:ind w:left="600" w:hanging="200"/>
      <w:jc w:val="left"/>
    </w:pPr>
    <w:rPr>
      <w:rFonts w:ascii="Times New Roman" w:eastAsia="等线" w:hAnsi="Times New Roman" w:cs="Times New Roman"/>
      <w:kern w:val="0"/>
      <w:sz w:val="20"/>
      <w:szCs w:val="20"/>
      <w:lang w:val="en-GB" w:eastAsia="en-US"/>
    </w:rPr>
  </w:style>
  <w:style w:type="paragraph" w:styleId="afc">
    <w:name w:val="Date"/>
    <w:basedOn w:val="a3"/>
    <w:next w:val="a3"/>
    <w:link w:val="Charc"/>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c">
    <w:name w:val="日期 Char"/>
    <w:basedOn w:val="a4"/>
    <w:link w:val="afc"/>
    <w:qFormat/>
    <w:rsid w:val="005D073D"/>
    <w:rPr>
      <w:rFonts w:ascii="Times New Roman" w:eastAsia="等线" w:hAnsi="Times New Roman" w:cs="Times New Roman"/>
      <w:kern w:val="0"/>
      <w:sz w:val="20"/>
      <w:szCs w:val="20"/>
      <w:lang w:val="en-GB" w:eastAsia="en-US"/>
    </w:rPr>
  </w:style>
  <w:style w:type="paragraph" w:styleId="24">
    <w:name w:val="Body Text Indent 2"/>
    <w:basedOn w:val="a3"/>
    <w:link w:val="2Char1"/>
    <w:qFormat/>
    <w:rsid w:val="005D073D"/>
    <w:pPr>
      <w:widowControl/>
      <w:spacing w:after="120" w:line="480" w:lineRule="auto"/>
      <w:ind w:left="283"/>
      <w:jc w:val="left"/>
    </w:pPr>
    <w:rPr>
      <w:rFonts w:ascii="Times New Roman" w:eastAsia="等线" w:hAnsi="Times New Roman" w:cs="Times New Roman"/>
      <w:kern w:val="0"/>
      <w:sz w:val="20"/>
      <w:szCs w:val="20"/>
      <w:lang w:val="en-GB" w:eastAsia="en-US"/>
    </w:rPr>
  </w:style>
  <w:style w:type="character" w:customStyle="1" w:styleId="2Char1">
    <w:name w:val="正文文本缩进 2 Char"/>
    <w:basedOn w:val="a4"/>
    <w:link w:val="24"/>
    <w:qFormat/>
    <w:rsid w:val="005D073D"/>
    <w:rPr>
      <w:rFonts w:ascii="Times New Roman" w:eastAsia="等线" w:hAnsi="Times New Roman" w:cs="Times New Roman"/>
      <w:kern w:val="0"/>
      <w:sz w:val="20"/>
      <w:szCs w:val="20"/>
      <w:lang w:val="en-GB" w:eastAsia="en-US"/>
    </w:rPr>
  </w:style>
  <w:style w:type="paragraph" w:styleId="afd">
    <w:name w:val="endnote text"/>
    <w:basedOn w:val="a3"/>
    <w:link w:val="Chard"/>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d">
    <w:name w:val="尾注文本 Char"/>
    <w:basedOn w:val="a4"/>
    <w:link w:val="afd"/>
    <w:qFormat/>
    <w:rsid w:val="005D073D"/>
    <w:rPr>
      <w:rFonts w:ascii="Times New Roman" w:eastAsia="等线" w:hAnsi="Times New Roman" w:cs="Times New Roman"/>
      <w:kern w:val="0"/>
      <w:sz w:val="20"/>
      <w:szCs w:val="20"/>
      <w:lang w:val="en-GB" w:eastAsia="en-US"/>
    </w:rPr>
  </w:style>
  <w:style w:type="paragraph" w:styleId="54">
    <w:name w:val="List Continue 5"/>
    <w:basedOn w:val="a3"/>
    <w:qFormat/>
    <w:rsid w:val="005D073D"/>
    <w:pPr>
      <w:widowControl/>
      <w:spacing w:after="120"/>
      <w:ind w:left="1415"/>
      <w:contextualSpacing/>
      <w:jc w:val="left"/>
    </w:pPr>
    <w:rPr>
      <w:rFonts w:ascii="Times New Roman" w:eastAsia="等线" w:hAnsi="Times New Roman" w:cs="Times New Roman"/>
      <w:kern w:val="0"/>
      <w:sz w:val="20"/>
      <w:szCs w:val="20"/>
      <w:lang w:val="en-GB" w:eastAsia="en-US"/>
    </w:rPr>
  </w:style>
  <w:style w:type="paragraph" w:styleId="afe">
    <w:name w:val="footer"/>
    <w:basedOn w:val="aff"/>
    <w:link w:val="Chare"/>
    <w:uiPriority w:val="99"/>
    <w:qFormat/>
    <w:rsid w:val="005D073D"/>
    <w:pPr>
      <w:jc w:val="center"/>
    </w:pPr>
    <w:rPr>
      <w:i/>
    </w:rPr>
  </w:style>
  <w:style w:type="character" w:customStyle="1" w:styleId="Chare">
    <w:name w:val="页脚 Char"/>
    <w:basedOn w:val="a4"/>
    <w:link w:val="afe"/>
    <w:uiPriority w:val="99"/>
    <w:qFormat/>
    <w:rsid w:val="005D073D"/>
    <w:rPr>
      <w:rFonts w:ascii="Arial" w:eastAsia="等线" w:hAnsi="Arial" w:cs="Times New Roman"/>
      <w:b/>
      <w:i/>
      <w:kern w:val="0"/>
      <w:sz w:val="18"/>
      <w:szCs w:val="20"/>
      <w:lang w:val="en-GB" w:eastAsia="ja-JP"/>
    </w:rPr>
  </w:style>
  <w:style w:type="paragraph" w:styleId="aff">
    <w:name w:val="header"/>
    <w:aliases w:val="header odd,header odd1,header odd2,header odd3,header odd4,header odd5,header odd6,header1,header2,header3,header odd11,header odd21,header odd7,header4,header odd8,header odd9,header5,header odd12,header11,header21,header odd22,header31,header,h"/>
    <w:link w:val="Charf"/>
    <w:qFormat/>
    <w:rsid w:val="005D073D"/>
    <w:pPr>
      <w:widowControl w:val="0"/>
      <w:overflowPunct w:val="0"/>
      <w:autoSpaceDE w:val="0"/>
      <w:autoSpaceDN w:val="0"/>
      <w:adjustRightInd w:val="0"/>
      <w:textAlignment w:val="baseline"/>
    </w:pPr>
    <w:rPr>
      <w:rFonts w:ascii="Arial" w:eastAsia="等线" w:hAnsi="Arial" w:cs="Times New Roman"/>
      <w:b/>
      <w:kern w:val="0"/>
      <w:sz w:val="18"/>
      <w:szCs w:val="20"/>
      <w:lang w:val="en-GB" w:eastAsia="ja-JP"/>
    </w:rPr>
  </w:style>
  <w:style w:type="character" w:customStyle="1" w:styleId="Charf">
    <w:name w:val="页眉 Char"/>
    <w:aliases w:val="header odd Char1,header odd1 Char1,header odd2 Char1,header odd3 Char1,header odd4 Char1,header odd5 Char1,header odd6 Char1,header1 Char1,header2 Char1,header3 Char1,header odd11 Char1,header odd21 Char1,header odd7 Char1,header4 Char1,h Char"/>
    <w:basedOn w:val="a4"/>
    <w:link w:val="aff"/>
    <w:qFormat/>
    <w:rsid w:val="005D073D"/>
    <w:rPr>
      <w:rFonts w:ascii="Arial" w:eastAsia="等线" w:hAnsi="Arial" w:cs="Times New Roman"/>
      <w:b/>
      <w:kern w:val="0"/>
      <w:sz w:val="18"/>
      <w:szCs w:val="20"/>
      <w:lang w:val="en-GB" w:eastAsia="ja-JP"/>
    </w:rPr>
  </w:style>
  <w:style w:type="paragraph" w:styleId="aff0">
    <w:name w:val="envelope return"/>
    <w:basedOn w:val="a3"/>
    <w:qFormat/>
    <w:rsid w:val="005D073D"/>
    <w:pPr>
      <w:widowControl/>
      <w:spacing w:after="180"/>
      <w:jc w:val="left"/>
    </w:pPr>
    <w:rPr>
      <w:rFonts w:ascii="Calibri Light" w:eastAsia="等线 Light" w:hAnsi="Calibri Light" w:cs="Times New Roman"/>
      <w:kern w:val="0"/>
      <w:sz w:val="20"/>
      <w:szCs w:val="20"/>
      <w:lang w:val="en-GB" w:eastAsia="en-US"/>
    </w:rPr>
  </w:style>
  <w:style w:type="paragraph" w:styleId="aff1">
    <w:name w:val="Signature"/>
    <w:basedOn w:val="a3"/>
    <w:link w:val="Charf0"/>
    <w:qFormat/>
    <w:rsid w:val="005D073D"/>
    <w:pPr>
      <w:widowControl/>
      <w:spacing w:after="180"/>
      <w:ind w:left="4252"/>
      <w:jc w:val="left"/>
    </w:pPr>
    <w:rPr>
      <w:rFonts w:ascii="Times New Roman" w:eastAsia="等线" w:hAnsi="Times New Roman" w:cs="Times New Roman"/>
      <w:kern w:val="0"/>
      <w:sz w:val="20"/>
      <w:szCs w:val="20"/>
      <w:lang w:val="en-GB" w:eastAsia="en-US"/>
    </w:rPr>
  </w:style>
  <w:style w:type="character" w:customStyle="1" w:styleId="Charf0">
    <w:name w:val="签名 Char"/>
    <w:basedOn w:val="a4"/>
    <w:link w:val="aff1"/>
    <w:qFormat/>
    <w:rsid w:val="005D073D"/>
    <w:rPr>
      <w:rFonts w:ascii="Times New Roman" w:eastAsia="等线" w:hAnsi="Times New Roman" w:cs="Times New Roman"/>
      <w:kern w:val="0"/>
      <w:sz w:val="20"/>
      <w:szCs w:val="20"/>
      <w:lang w:val="en-GB" w:eastAsia="en-US"/>
    </w:rPr>
  </w:style>
  <w:style w:type="paragraph" w:styleId="44">
    <w:name w:val="List Continue 4"/>
    <w:basedOn w:val="a3"/>
    <w:qFormat/>
    <w:rsid w:val="005D073D"/>
    <w:pPr>
      <w:widowControl/>
      <w:spacing w:after="120"/>
      <w:ind w:left="1132"/>
      <w:contextualSpacing/>
      <w:jc w:val="left"/>
    </w:pPr>
    <w:rPr>
      <w:rFonts w:ascii="Times New Roman" w:eastAsia="等线" w:hAnsi="Times New Roman" w:cs="Times New Roman"/>
      <w:kern w:val="0"/>
      <w:sz w:val="20"/>
      <w:szCs w:val="20"/>
      <w:lang w:val="en-GB" w:eastAsia="en-US"/>
    </w:rPr>
  </w:style>
  <w:style w:type="paragraph" w:styleId="11">
    <w:name w:val="index 1"/>
    <w:basedOn w:val="a3"/>
    <w:next w:val="a3"/>
    <w:autoRedefine/>
    <w:uiPriority w:val="99"/>
    <w:unhideWhenUsed/>
    <w:qFormat/>
    <w:rsid w:val="005D073D"/>
  </w:style>
  <w:style w:type="paragraph" w:styleId="aff2">
    <w:name w:val="index heading"/>
    <w:basedOn w:val="a3"/>
    <w:next w:val="11"/>
    <w:qFormat/>
    <w:rsid w:val="005D073D"/>
    <w:pPr>
      <w:widowControl/>
      <w:spacing w:after="180"/>
      <w:jc w:val="left"/>
    </w:pPr>
    <w:rPr>
      <w:rFonts w:ascii="Calibri Light" w:eastAsia="等线 Light" w:hAnsi="Calibri Light" w:cs="Times New Roman"/>
      <w:b/>
      <w:bCs/>
      <w:kern w:val="0"/>
      <w:sz w:val="20"/>
      <w:szCs w:val="20"/>
      <w:lang w:val="en-GB" w:eastAsia="en-US"/>
    </w:rPr>
  </w:style>
  <w:style w:type="paragraph" w:styleId="aff3">
    <w:name w:val="Subtitle"/>
    <w:basedOn w:val="a3"/>
    <w:next w:val="a3"/>
    <w:link w:val="Charf1"/>
    <w:uiPriority w:val="11"/>
    <w:qFormat/>
    <w:rsid w:val="005D073D"/>
    <w:pPr>
      <w:widowControl/>
      <w:spacing w:after="60"/>
      <w:jc w:val="center"/>
      <w:outlineLvl w:val="1"/>
    </w:pPr>
    <w:rPr>
      <w:rFonts w:ascii="Calibri Light" w:eastAsia="等线 Light" w:hAnsi="Calibri Light" w:cs="Times New Roman"/>
      <w:kern w:val="0"/>
      <w:sz w:val="24"/>
      <w:szCs w:val="24"/>
      <w:lang w:val="en-GB" w:eastAsia="en-US"/>
    </w:rPr>
  </w:style>
  <w:style w:type="character" w:customStyle="1" w:styleId="Charf1">
    <w:name w:val="副标题 Char"/>
    <w:basedOn w:val="a4"/>
    <w:link w:val="aff3"/>
    <w:uiPriority w:val="11"/>
    <w:qFormat/>
    <w:rsid w:val="005D073D"/>
    <w:rPr>
      <w:rFonts w:ascii="Calibri Light" w:eastAsia="等线 Light" w:hAnsi="Calibri Light" w:cs="Times New Roman"/>
      <w:kern w:val="0"/>
      <w:sz w:val="24"/>
      <w:szCs w:val="24"/>
      <w:lang w:val="en-GB" w:eastAsia="en-US"/>
    </w:rPr>
  </w:style>
  <w:style w:type="paragraph" w:styleId="5">
    <w:name w:val="List Number 5"/>
    <w:basedOn w:val="a3"/>
    <w:qFormat/>
    <w:rsid w:val="005D073D"/>
    <w:pPr>
      <w:widowControl/>
      <w:numPr>
        <w:numId w:val="10"/>
      </w:numPr>
      <w:spacing w:after="180"/>
      <w:contextualSpacing/>
      <w:jc w:val="left"/>
    </w:pPr>
    <w:rPr>
      <w:rFonts w:ascii="Times New Roman" w:eastAsia="等线" w:hAnsi="Times New Roman" w:cs="Times New Roman"/>
      <w:kern w:val="0"/>
      <w:sz w:val="20"/>
      <w:szCs w:val="20"/>
      <w:lang w:val="en-GB" w:eastAsia="en-US"/>
    </w:rPr>
  </w:style>
  <w:style w:type="paragraph" w:styleId="aff4">
    <w:name w:val="List"/>
    <w:basedOn w:val="a3"/>
    <w:link w:val="Charf2"/>
    <w:uiPriority w:val="99"/>
    <w:qFormat/>
    <w:rsid w:val="005D073D"/>
    <w:pPr>
      <w:widowControl/>
      <w:spacing w:after="180"/>
      <w:ind w:left="283" w:hanging="283"/>
      <w:contextualSpacing/>
      <w:jc w:val="left"/>
    </w:pPr>
    <w:rPr>
      <w:rFonts w:ascii="Times New Roman" w:eastAsia="等线" w:hAnsi="Times New Roman" w:cs="Times New Roman"/>
      <w:kern w:val="0"/>
      <w:sz w:val="20"/>
      <w:szCs w:val="20"/>
      <w:lang w:val="en-GB" w:eastAsia="en-US"/>
    </w:rPr>
  </w:style>
  <w:style w:type="paragraph" w:styleId="aff5">
    <w:name w:val="footnote text"/>
    <w:basedOn w:val="a3"/>
    <w:link w:val="Charf3"/>
    <w:uiPriority w:val="99"/>
    <w:qFormat/>
    <w:rsid w:val="005D073D"/>
    <w:pPr>
      <w:widowControl/>
      <w:spacing w:after="180"/>
      <w:jc w:val="left"/>
    </w:pPr>
    <w:rPr>
      <w:rFonts w:ascii="Times New Roman" w:eastAsia="等线" w:hAnsi="Times New Roman" w:cs="Times New Roman"/>
      <w:kern w:val="0"/>
      <w:sz w:val="20"/>
      <w:szCs w:val="20"/>
      <w:lang w:val="en-GB" w:eastAsia="en-US"/>
    </w:rPr>
  </w:style>
  <w:style w:type="character" w:customStyle="1" w:styleId="Charf3">
    <w:name w:val="脚注文本 Char"/>
    <w:basedOn w:val="a4"/>
    <w:link w:val="aff5"/>
    <w:uiPriority w:val="99"/>
    <w:qFormat/>
    <w:rsid w:val="005D073D"/>
    <w:rPr>
      <w:rFonts w:ascii="Times New Roman" w:eastAsia="等线" w:hAnsi="Times New Roman" w:cs="Times New Roman"/>
      <w:kern w:val="0"/>
      <w:sz w:val="20"/>
      <w:szCs w:val="20"/>
      <w:lang w:val="en-GB" w:eastAsia="en-US"/>
    </w:rPr>
  </w:style>
  <w:style w:type="paragraph" w:styleId="55">
    <w:name w:val="List 5"/>
    <w:basedOn w:val="a3"/>
    <w:uiPriority w:val="99"/>
    <w:qFormat/>
    <w:rsid w:val="005D073D"/>
    <w:pPr>
      <w:widowControl/>
      <w:spacing w:after="180"/>
      <w:ind w:left="1415" w:hanging="283"/>
      <w:contextualSpacing/>
      <w:jc w:val="left"/>
    </w:pPr>
    <w:rPr>
      <w:rFonts w:ascii="Times New Roman" w:eastAsia="等线" w:hAnsi="Times New Roman" w:cs="Times New Roman"/>
      <w:kern w:val="0"/>
      <w:sz w:val="20"/>
      <w:szCs w:val="20"/>
      <w:lang w:val="en-GB" w:eastAsia="en-US"/>
    </w:rPr>
  </w:style>
  <w:style w:type="paragraph" w:styleId="36">
    <w:name w:val="Body Text Indent 3"/>
    <w:basedOn w:val="a3"/>
    <w:link w:val="3Char2"/>
    <w:qFormat/>
    <w:rsid w:val="005D073D"/>
    <w:pPr>
      <w:widowControl/>
      <w:spacing w:after="120"/>
      <w:ind w:left="283"/>
      <w:jc w:val="left"/>
    </w:pPr>
    <w:rPr>
      <w:rFonts w:ascii="Times New Roman" w:eastAsia="等线" w:hAnsi="Times New Roman" w:cs="Times New Roman"/>
      <w:kern w:val="0"/>
      <w:sz w:val="16"/>
      <w:szCs w:val="16"/>
      <w:lang w:val="en-GB" w:eastAsia="en-US"/>
    </w:rPr>
  </w:style>
  <w:style w:type="character" w:customStyle="1" w:styleId="3Char2">
    <w:name w:val="正文文本缩进 3 Char"/>
    <w:basedOn w:val="a4"/>
    <w:link w:val="36"/>
    <w:qFormat/>
    <w:rsid w:val="005D073D"/>
    <w:rPr>
      <w:rFonts w:ascii="Times New Roman" w:eastAsia="等线" w:hAnsi="Times New Roman" w:cs="Times New Roman"/>
      <w:kern w:val="0"/>
      <w:sz w:val="16"/>
      <w:szCs w:val="16"/>
      <w:lang w:val="en-GB" w:eastAsia="en-US"/>
    </w:rPr>
  </w:style>
  <w:style w:type="paragraph" w:styleId="71">
    <w:name w:val="index 7"/>
    <w:basedOn w:val="a3"/>
    <w:next w:val="a3"/>
    <w:qFormat/>
    <w:rsid w:val="005D073D"/>
    <w:pPr>
      <w:widowControl/>
      <w:spacing w:after="180"/>
      <w:ind w:left="1400" w:hanging="200"/>
      <w:jc w:val="left"/>
    </w:pPr>
    <w:rPr>
      <w:rFonts w:ascii="Times New Roman" w:eastAsia="等线" w:hAnsi="Times New Roman" w:cs="Times New Roman"/>
      <w:kern w:val="0"/>
      <w:sz w:val="20"/>
      <w:szCs w:val="20"/>
      <w:lang w:val="en-GB" w:eastAsia="en-US"/>
    </w:rPr>
  </w:style>
  <w:style w:type="paragraph" w:styleId="90">
    <w:name w:val="index 9"/>
    <w:basedOn w:val="a3"/>
    <w:next w:val="a3"/>
    <w:qFormat/>
    <w:rsid w:val="005D073D"/>
    <w:pPr>
      <w:widowControl/>
      <w:spacing w:after="180"/>
      <w:ind w:left="1800" w:hanging="200"/>
      <w:jc w:val="left"/>
    </w:pPr>
    <w:rPr>
      <w:rFonts w:ascii="Times New Roman" w:eastAsia="等线" w:hAnsi="Times New Roman" w:cs="Times New Roman"/>
      <w:kern w:val="0"/>
      <w:sz w:val="20"/>
      <w:szCs w:val="20"/>
      <w:lang w:val="en-GB" w:eastAsia="en-US"/>
    </w:rPr>
  </w:style>
  <w:style w:type="paragraph" w:styleId="aff6">
    <w:name w:val="table of figures"/>
    <w:basedOn w:val="a3"/>
    <w:next w:val="a3"/>
    <w:uiPriority w:val="99"/>
    <w:qFormat/>
    <w:rsid w:val="005D073D"/>
    <w:pPr>
      <w:widowControl/>
      <w:spacing w:after="180"/>
      <w:jc w:val="left"/>
    </w:pPr>
    <w:rPr>
      <w:rFonts w:ascii="Times New Roman" w:eastAsia="等线" w:hAnsi="Times New Roman" w:cs="Times New Roman"/>
      <w:kern w:val="0"/>
      <w:sz w:val="20"/>
      <w:szCs w:val="20"/>
      <w:lang w:val="en-GB" w:eastAsia="en-US"/>
    </w:rPr>
  </w:style>
  <w:style w:type="paragraph" w:styleId="91">
    <w:name w:val="toc 9"/>
    <w:basedOn w:val="81"/>
    <w:next w:val="a3"/>
    <w:uiPriority w:val="39"/>
    <w:qFormat/>
    <w:rsid w:val="005D073D"/>
    <w:pPr>
      <w:ind w:left="1418" w:hanging="1418"/>
    </w:pPr>
  </w:style>
  <w:style w:type="paragraph" w:styleId="25">
    <w:name w:val="Body Text 2"/>
    <w:basedOn w:val="a3"/>
    <w:link w:val="2Char2"/>
    <w:qFormat/>
    <w:rsid w:val="005D073D"/>
    <w:pPr>
      <w:widowControl/>
      <w:spacing w:after="120" w:line="480" w:lineRule="auto"/>
      <w:jc w:val="left"/>
    </w:pPr>
    <w:rPr>
      <w:rFonts w:ascii="Times New Roman" w:eastAsia="等线" w:hAnsi="Times New Roman" w:cs="Times New Roman"/>
      <w:kern w:val="0"/>
      <w:sz w:val="20"/>
      <w:szCs w:val="20"/>
      <w:lang w:val="en-GB" w:eastAsia="en-US"/>
    </w:rPr>
  </w:style>
  <w:style w:type="character" w:customStyle="1" w:styleId="2Char2">
    <w:name w:val="正文文本 2 Char"/>
    <w:basedOn w:val="a4"/>
    <w:link w:val="25"/>
    <w:qFormat/>
    <w:rsid w:val="005D073D"/>
    <w:rPr>
      <w:rFonts w:ascii="Times New Roman" w:eastAsia="等线" w:hAnsi="Times New Roman" w:cs="Times New Roman"/>
      <w:kern w:val="0"/>
      <w:sz w:val="20"/>
      <w:szCs w:val="20"/>
      <w:lang w:val="en-GB" w:eastAsia="en-US"/>
    </w:rPr>
  </w:style>
  <w:style w:type="paragraph" w:styleId="45">
    <w:name w:val="List 4"/>
    <w:basedOn w:val="a3"/>
    <w:uiPriority w:val="99"/>
    <w:qFormat/>
    <w:rsid w:val="005D073D"/>
    <w:pPr>
      <w:widowControl/>
      <w:spacing w:after="180"/>
      <w:ind w:left="1132" w:hanging="283"/>
      <w:contextualSpacing/>
      <w:jc w:val="left"/>
    </w:pPr>
    <w:rPr>
      <w:rFonts w:ascii="Times New Roman" w:eastAsia="等线" w:hAnsi="Times New Roman" w:cs="Times New Roman"/>
      <w:kern w:val="0"/>
      <w:sz w:val="20"/>
      <w:szCs w:val="20"/>
      <w:lang w:val="en-GB" w:eastAsia="en-US"/>
    </w:rPr>
  </w:style>
  <w:style w:type="paragraph" w:styleId="26">
    <w:name w:val="List Continue 2"/>
    <w:basedOn w:val="a3"/>
    <w:uiPriority w:val="99"/>
    <w:qFormat/>
    <w:rsid w:val="005D073D"/>
    <w:pPr>
      <w:widowControl/>
      <w:spacing w:after="120"/>
      <w:ind w:left="566"/>
      <w:contextualSpacing/>
      <w:jc w:val="left"/>
    </w:pPr>
    <w:rPr>
      <w:rFonts w:ascii="Times New Roman" w:eastAsia="等线" w:hAnsi="Times New Roman" w:cs="Times New Roman"/>
      <w:kern w:val="0"/>
      <w:sz w:val="20"/>
      <w:szCs w:val="20"/>
      <w:lang w:val="en-GB" w:eastAsia="en-US"/>
    </w:rPr>
  </w:style>
  <w:style w:type="paragraph" w:styleId="aff7">
    <w:name w:val="Message Header"/>
    <w:basedOn w:val="a3"/>
    <w:link w:val="Charf4"/>
    <w:qFormat/>
    <w:rsid w:val="005D073D"/>
    <w:pPr>
      <w:widowControl/>
      <w:pBdr>
        <w:top w:val="single" w:sz="6" w:space="1" w:color="auto"/>
        <w:left w:val="single" w:sz="6" w:space="1" w:color="auto"/>
        <w:bottom w:val="single" w:sz="6" w:space="1" w:color="auto"/>
        <w:right w:val="single" w:sz="6" w:space="1" w:color="auto"/>
      </w:pBdr>
      <w:shd w:val="pct20" w:color="auto" w:fill="auto"/>
      <w:spacing w:after="180"/>
      <w:ind w:left="1134" w:hanging="1134"/>
      <w:jc w:val="left"/>
    </w:pPr>
    <w:rPr>
      <w:rFonts w:ascii="Calibri Light" w:eastAsia="等线 Light" w:hAnsi="Calibri Light" w:cs="Times New Roman"/>
      <w:kern w:val="0"/>
      <w:sz w:val="24"/>
      <w:szCs w:val="24"/>
      <w:lang w:val="en-GB" w:eastAsia="en-US"/>
    </w:rPr>
  </w:style>
  <w:style w:type="character" w:customStyle="1" w:styleId="Charf4">
    <w:name w:val="信息标题 Char"/>
    <w:basedOn w:val="a4"/>
    <w:link w:val="aff7"/>
    <w:qFormat/>
    <w:rsid w:val="005D073D"/>
    <w:rPr>
      <w:rFonts w:ascii="Calibri Light" w:eastAsia="等线 Light" w:hAnsi="Calibri Light" w:cs="Times New Roman"/>
      <w:kern w:val="0"/>
      <w:sz w:val="24"/>
      <w:szCs w:val="24"/>
      <w:shd w:val="pct20" w:color="auto" w:fill="auto"/>
      <w:lang w:val="en-GB" w:eastAsia="en-US"/>
    </w:rPr>
  </w:style>
  <w:style w:type="paragraph" w:styleId="HTML0">
    <w:name w:val="HTML Preformatted"/>
    <w:basedOn w:val="a3"/>
    <w:link w:val="HTMLChar0"/>
    <w:qFormat/>
    <w:rsid w:val="005D073D"/>
    <w:pPr>
      <w:widowControl/>
      <w:spacing w:after="180"/>
      <w:jc w:val="left"/>
    </w:pPr>
    <w:rPr>
      <w:rFonts w:ascii="Courier New" w:eastAsia="等线" w:hAnsi="Courier New" w:cs="Courier New"/>
      <w:kern w:val="0"/>
      <w:sz w:val="20"/>
      <w:szCs w:val="20"/>
      <w:lang w:val="en-GB" w:eastAsia="en-US"/>
    </w:rPr>
  </w:style>
  <w:style w:type="character" w:customStyle="1" w:styleId="HTMLChar0">
    <w:name w:val="HTML 预设格式 Char"/>
    <w:basedOn w:val="a4"/>
    <w:link w:val="HTML0"/>
    <w:qFormat/>
    <w:rsid w:val="005D073D"/>
    <w:rPr>
      <w:rFonts w:ascii="Courier New" w:eastAsia="等线" w:hAnsi="Courier New" w:cs="Courier New"/>
      <w:kern w:val="0"/>
      <w:sz w:val="20"/>
      <w:szCs w:val="20"/>
      <w:lang w:val="en-GB" w:eastAsia="en-US"/>
    </w:rPr>
  </w:style>
  <w:style w:type="paragraph" w:styleId="aff8">
    <w:name w:val="Normal (Web)"/>
    <w:basedOn w:val="a3"/>
    <w:uiPriority w:val="99"/>
    <w:qFormat/>
    <w:rsid w:val="005D073D"/>
    <w:pPr>
      <w:widowControl/>
      <w:spacing w:after="180"/>
      <w:jc w:val="left"/>
    </w:pPr>
    <w:rPr>
      <w:rFonts w:ascii="Times New Roman" w:eastAsia="等线" w:hAnsi="Times New Roman" w:cs="Times New Roman"/>
      <w:kern w:val="0"/>
      <w:sz w:val="24"/>
      <w:szCs w:val="24"/>
      <w:lang w:val="en-GB" w:eastAsia="en-US"/>
    </w:rPr>
  </w:style>
  <w:style w:type="paragraph" w:styleId="37">
    <w:name w:val="List Continue 3"/>
    <w:basedOn w:val="a3"/>
    <w:qFormat/>
    <w:rsid w:val="005D073D"/>
    <w:pPr>
      <w:widowControl/>
      <w:spacing w:after="120"/>
      <w:ind w:left="849"/>
      <w:contextualSpacing/>
      <w:jc w:val="left"/>
    </w:pPr>
    <w:rPr>
      <w:rFonts w:ascii="Times New Roman" w:eastAsia="等线" w:hAnsi="Times New Roman" w:cs="Times New Roman"/>
      <w:kern w:val="0"/>
      <w:sz w:val="20"/>
      <w:szCs w:val="20"/>
      <w:lang w:val="en-GB" w:eastAsia="en-US"/>
    </w:rPr>
  </w:style>
  <w:style w:type="paragraph" w:styleId="27">
    <w:name w:val="index 2"/>
    <w:basedOn w:val="a3"/>
    <w:next w:val="a3"/>
    <w:uiPriority w:val="99"/>
    <w:qFormat/>
    <w:rsid w:val="005D073D"/>
    <w:pPr>
      <w:widowControl/>
      <w:spacing w:after="180"/>
      <w:ind w:left="400" w:hanging="200"/>
      <w:jc w:val="left"/>
    </w:pPr>
    <w:rPr>
      <w:rFonts w:ascii="Times New Roman" w:eastAsia="等线" w:hAnsi="Times New Roman" w:cs="Times New Roman"/>
      <w:kern w:val="0"/>
      <w:sz w:val="20"/>
      <w:szCs w:val="20"/>
      <w:lang w:val="en-GB" w:eastAsia="en-US"/>
    </w:rPr>
  </w:style>
  <w:style w:type="paragraph" w:styleId="aff9">
    <w:name w:val="Title"/>
    <w:basedOn w:val="a3"/>
    <w:next w:val="a3"/>
    <w:link w:val="Charf5"/>
    <w:uiPriority w:val="10"/>
    <w:qFormat/>
    <w:rsid w:val="005D073D"/>
    <w:pPr>
      <w:widowControl/>
      <w:spacing w:before="240" w:after="60"/>
      <w:jc w:val="center"/>
      <w:outlineLvl w:val="0"/>
    </w:pPr>
    <w:rPr>
      <w:rFonts w:ascii="Calibri Light" w:eastAsia="等线 Light" w:hAnsi="Calibri Light" w:cs="Times New Roman"/>
      <w:b/>
      <w:bCs/>
      <w:kern w:val="28"/>
      <w:sz w:val="32"/>
      <w:szCs w:val="32"/>
      <w:lang w:val="en-GB" w:eastAsia="en-US"/>
    </w:rPr>
  </w:style>
  <w:style w:type="character" w:customStyle="1" w:styleId="Charf5">
    <w:name w:val="标题 Char"/>
    <w:basedOn w:val="a4"/>
    <w:link w:val="aff9"/>
    <w:uiPriority w:val="10"/>
    <w:qFormat/>
    <w:rsid w:val="005D073D"/>
    <w:rPr>
      <w:rFonts w:ascii="Calibri Light" w:eastAsia="等线 Light" w:hAnsi="Calibri Light" w:cs="Times New Roman"/>
      <w:b/>
      <w:bCs/>
      <w:kern w:val="28"/>
      <w:sz w:val="32"/>
      <w:szCs w:val="32"/>
      <w:lang w:val="en-GB" w:eastAsia="en-US"/>
    </w:rPr>
  </w:style>
  <w:style w:type="paragraph" w:styleId="affa">
    <w:name w:val="Body Text First Indent"/>
    <w:basedOn w:val="af7"/>
    <w:link w:val="Charf6"/>
    <w:qFormat/>
    <w:rsid w:val="005D073D"/>
    <w:pPr>
      <w:ind w:firstLine="210"/>
    </w:pPr>
  </w:style>
  <w:style w:type="character" w:customStyle="1" w:styleId="Charf6">
    <w:name w:val="正文首行缩进 Char"/>
    <w:basedOn w:val="Char9"/>
    <w:link w:val="affa"/>
    <w:qFormat/>
    <w:rsid w:val="005D073D"/>
    <w:rPr>
      <w:rFonts w:ascii="Times New Roman" w:eastAsia="等线" w:hAnsi="Times New Roman" w:cs="Times New Roman"/>
      <w:kern w:val="0"/>
      <w:sz w:val="20"/>
      <w:szCs w:val="20"/>
      <w:lang w:val="en-GB" w:eastAsia="en-US"/>
    </w:rPr>
  </w:style>
  <w:style w:type="paragraph" w:styleId="28">
    <w:name w:val="Body Text First Indent 2"/>
    <w:basedOn w:val="af8"/>
    <w:link w:val="2Char3"/>
    <w:qFormat/>
    <w:rsid w:val="005D073D"/>
    <w:pPr>
      <w:ind w:firstLine="210"/>
    </w:pPr>
  </w:style>
  <w:style w:type="character" w:customStyle="1" w:styleId="2Char3">
    <w:name w:val="正文首行缩进 2 Char"/>
    <w:basedOn w:val="Chara"/>
    <w:link w:val="28"/>
    <w:qFormat/>
    <w:rsid w:val="005D073D"/>
    <w:rPr>
      <w:rFonts w:ascii="Times New Roman" w:eastAsia="等线" w:hAnsi="Times New Roman" w:cs="Times New Roman"/>
      <w:kern w:val="0"/>
      <w:sz w:val="20"/>
      <w:szCs w:val="20"/>
      <w:lang w:val="en-GB" w:eastAsia="en-US"/>
    </w:rPr>
  </w:style>
  <w:style w:type="table" w:styleId="38">
    <w:name w:val="Table List 3"/>
    <w:basedOn w:val="a5"/>
    <w:uiPriority w:val="99"/>
    <w:qFormat/>
    <w:rsid w:val="005D073D"/>
    <w:pPr>
      <w:overflowPunct w:val="0"/>
      <w:autoSpaceDE w:val="0"/>
      <w:autoSpaceDN w:val="0"/>
      <w:adjustRightInd w:val="0"/>
      <w:spacing w:before="120" w:after="180"/>
      <w:ind w:left="1134" w:hanging="1134"/>
      <w:textAlignment w:val="baseline"/>
    </w:pPr>
    <w:rPr>
      <w:rFonts w:ascii="CG Times (WN)" w:eastAsia="宋体" w:hAnsi="CG Times (WN)" w:cs="Times New Roman"/>
      <w:kern w:val="0"/>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rsid w:val="005D073D"/>
    <w:pPr>
      <w:overflowPunct w:val="0"/>
      <w:autoSpaceDE w:val="0"/>
      <w:autoSpaceDN w:val="0"/>
      <w:adjustRightInd w:val="0"/>
      <w:spacing w:before="120" w:after="180"/>
      <w:ind w:left="1134" w:hanging="1134"/>
      <w:textAlignment w:val="baseline"/>
    </w:pPr>
    <w:rPr>
      <w:rFonts w:ascii="CG Times (WN)" w:eastAsia="宋体" w:hAnsi="CG Times (WN)" w:cs="Times New Roman"/>
      <w:b/>
      <w:bCs/>
      <w:kern w:val="0"/>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sid w:val="005D073D"/>
    <w:rPr>
      <w:rFonts w:ascii="CG Times (WN)" w:eastAsia="MS Gothic" w:hAnsi="CG Times (WN)" w:cs="Times New Roman"/>
      <w:kern w:val="0"/>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basedOn w:val="a4"/>
    <w:uiPriority w:val="22"/>
    <w:qFormat/>
    <w:rsid w:val="005D073D"/>
    <w:rPr>
      <w:b/>
      <w:bCs/>
    </w:rPr>
  </w:style>
  <w:style w:type="character" w:styleId="affc">
    <w:name w:val="page number"/>
    <w:qFormat/>
    <w:rsid w:val="005D073D"/>
    <w:rPr>
      <w:rFonts w:cs="Times New Roman"/>
    </w:rPr>
  </w:style>
  <w:style w:type="character" w:styleId="affd">
    <w:name w:val="FollowedHyperlink"/>
    <w:qFormat/>
    <w:rsid w:val="005D073D"/>
    <w:rPr>
      <w:color w:val="954F72"/>
      <w:u w:val="single"/>
    </w:rPr>
  </w:style>
  <w:style w:type="character" w:styleId="affe">
    <w:name w:val="Emphasis"/>
    <w:uiPriority w:val="20"/>
    <w:qFormat/>
    <w:rsid w:val="005D073D"/>
    <w:rPr>
      <w:i/>
      <w:iCs/>
    </w:rPr>
  </w:style>
  <w:style w:type="character" w:styleId="afff">
    <w:name w:val="Hyperlink"/>
    <w:uiPriority w:val="99"/>
    <w:qFormat/>
    <w:rsid w:val="005D073D"/>
    <w:rPr>
      <w:color w:val="0563C1"/>
      <w:u w:val="single"/>
    </w:rPr>
  </w:style>
  <w:style w:type="character" w:styleId="afff0">
    <w:name w:val="footnote reference"/>
    <w:qFormat/>
    <w:rsid w:val="005D073D"/>
    <w:rPr>
      <w:rFonts w:cs="Times New Roman"/>
      <w:b/>
      <w:position w:val="6"/>
      <w:sz w:val="16"/>
    </w:rPr>
  </w:style>
  <w:style w:type="paragraph" w:customStyle="1" w:styleId="EQ">
    <w:name w:val="EQ"/>
    <w:basedOn w:val="a3"/>
    <w:next w:val="a3"/>
    <w:link w:val="EQChar"/>
    <w:uiPriority w:val="99"/>
    <w:qFormat/>
    <w:rsid w:val="005D073D"/>
    <w:pPr>
      <w:keepLines/>
      <w:widowControl/>
      <w:tabs>
        <w:tab w:val="center" w:pos="4536"/>
        <w:tab w:val="right" w:pos="9072"/>
      </w:tabs>
      <w:spacing w:after="180"/>
      <w:jc w:val="left"/>
    </w:pPr>
    <w:rPr>
      <w:rFonts w:ascii="Times New Roman" w:eastAsia="等线" w:hAnsi="Times New Roman" w:cs="Times New Roman"/>
      <w:kern w:val="0"/>
      <w:sz w:val="20"/>
      <w:szCs w:val="20"/>
      <w:lang w:val="en-GB" w:eastAsia="en-US"/>
    </w:rPr>
  </w:style>
  <w:style w:type="character" w:customStyle="1" w:styleId="ZGSM">
    <w:name w:val="ZGSM"/>
    <w:qFormat/>
    <w:rsid w:val="005D073D"/>
  </w:style>
  <w:style w:type="paragraph" w:customStyle="1" w:styleId="ZD">
    <w:name w:val="ZD"/>
    <w:uiPriority w:val="99"/>
    <w:qFormat/>
    <w:rsid w:val="005D073D"/>
    <w:pPr>
      <w:framePr w:wrap="notBeside" w:vAnchor="page" w:hAnchor="margin" w:y="15764"/>
      <w:widowControl w:val="0"/>
    </w:pPr>
    <w:rPr>
      <w:rFonts w:ascii="Arial" w:eastAsia="等线" w:hAnsi="Arial" w:cs="Times New Roman"/>
      <w:kern w:val="0"/>
      <w:sz w:val="32"/>
      <w:szCs w:val="20"/>
      <w:lang w:val="en-GB" w:eastAsia="en-US"/>
    </w:rPr>
  </w:style>
  <w:style w:type="paragraph" w:customStyle="1" w:styleId="TT">
    <w:name w:val="TT"/>
    <w:basedOn w:val="1"/>
    <w:next w:val="a3"/>
    <w:uiPriority w:val="99"/>
    <w:qFormat/>
    <w:rsid w:val="005D073D"/>
    <w:pPr>
      <w:widowControl/>
      <w:pBdr>
        <w:top w:val="single" w:sz="12" w:space="3" w:color="auto"/>
      </w:pBdr>
      <w:spacing w:before="240" w:after="180" w:line="240" w:lineRule="auto"/>
      <w:ind w:left="1134" w:hanging="1134"/>
      <w:jc w:val="left"/>
      <w:outlineLvl w:val="9"/>
    </w:pPr>
    <w:rPr>
      <w:rFonts w:ascii="Arial" w:eastAsia="等线" w:hAnsi="Arial" w:cs="Times New Roman"/>
      <w:b w:val="0"/>
      <w:bCs w:val="0"/>
      <w:kern w:val="0"/>
      <w:sz w:val="36"/>
      <w:szCs w:val="20"/>
      <w:lang w:val="en-GB" w:eastAsia="en-US"/>
    </w:rPr>
  </w:style>
  <w:style w:type="paragraph" w:customStyle="1" w:styleId="NF">
    <w:name w:val="NF"/>
    <w:basedOn w:val="NO"/>
    <w:uiPriority w:val="99"/>
    <w:qFormat/>
    <w:rsid w:val="005D073D"/>
    <w:pPr>
      <w:keepNext/>
      <w:spacing w:after="0"/>
    </w:pPr>
    <w:rPr>
      <w:rFonts w:ascii="Arial" w:hAnsi="Arial"/>
      <w:sz w:val="18"/>
    </w:rPr>
  </w:style>
  <w:style w:type="paragraph" w:customStyle="1" w:styleId="NO">
    <w:name w:val="NO"/>
    <w:basedOn w:val="a3"/>
    <w:uiPriority w:val="99"/>
    <w:qFormat/>
    <w:rsid w:val="005D073D"/>
    <w:pPr>
      <w:keepLines/>
      <w:widowControl/>
      <w:spacing w:after="180"/>
      <w:ind w:left="1135" w:hanging="851"/>
      <w:jc w:val="left"/>
    </w:pPr>
    <w:rPr>
      <w:rFonts w:ascii="Times New Roman" w:eastAsia="等线" w:hAnsi="Times New Roman" w:cs="Times New Roman"/>
      <w:kern w:val="0"/>
      <w:sz w:val="20"/>
      <w:szCs w:val="20"/>
      <w:lang w:val="en-GB" w:eastAsia="en-US"/>
    </w:rPr>
  </w:style>
  <w:style w:type="paragraph" w:customStyle="1" w:styleId="PL">
    <w:name w:val="PL"/>
    <w:link w:val="PLChar"/>
    <w:qFormat/>
    <w:rsid w:val="005D0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Times New Roman"/>
      <w:kern w:val="0"/>
      <w:sz w:val="16"/>
      <w:szCs w:val="20"/>
      <w:lang w:val="en-GB" w:eastAsia="en-US"/>
    </w:rPr>
  </w:style>
  <w:style w:type="paragraph" w:customStyle="1" w:styleId="TAR">
    <w:name w:val="TAR"/>
    <w:basedOn w:val="TAL"/>
    <w:qFormat/>
    <w:rsid w:val="005D073D"/>
    <w:pPr>
      <w:jc w:val="right"/>
    </w:pPr>
  </w:style>
  <w:style w:type="paragraph" w:customStyle="1" w:styleId="TAL">
    <w:name w:val="TAL"/>
    <w:basedOn w:val="a3"/>
    <w:link w:val="TALChar"/>
    <w:qFormat/>
    <w:rsid w:val="005D073D"/>
    <w:pPr>
      <w:keepNext/>
      <w:keepLines/>
      <w:widowControl/>
      <w:jc w:val="left"/>
    </w:pPr>
    <w:rPr>
      <w:rFonts w:ascii="Arial" w:eastAsia="等线" w:hAnsi="Arial" w:cs="Times New Roman"/>
      <w:kern w:val="0"/>
      <w:sz w:val="18"/>
      <w:szCs w:val="20"/>
      <w:lang w:val="en-GB" w:eastAsia="en-US"/>
    </w:rPr>
  </w:style>
  <w:style w:type="paragraph" w:customStyle="1" w:styleId="TAH">
    <w:name w:val="TAH"/>
    <w:basedOn w:val="TAC"/>
    <w:link w:val="TAHCar"/>
    <w:qFormat/>
    <w:rsid w:val="005D073D"/>
    <w:rPr>
      <w:b/>
    </w:rPr>
  </w:style>
  <w:style w:type="paragraph" w:customStyle="1" w:styleId="TAC">
    <w:name w:val="TAC"/>
    <w:basedOn w:val="TAL"/>
    <w:link w:val="TACChar"/>
    <w:qFormat/>
    <w:rsid w:val="005D073D"/>
    <w:pPr>
      <w:jc w:val="center"/>
    </w:pPr>
  </w:style>
  <w:style w:type="paragraph" w:customStyle="1" w:styleId="LD">
    <w:name w:val="LD"/>
    <w:uiPriority w:val="99"/>
    <w:qFormat/>
    <w:rsid w:val="005D073D"/>
    <w:pPr>
      <w:keepNext/>
      <w:keepLines/>
      <w:spacing w:line="180" w:lineRule="exact"/>
    </w:pPr>
    <w:rPr>
      <w:rFonts w:ascii="Courier New" w:eastAsia="等线" w:hAnsi="Courier New" w:cs="Times New Roman"/>
      <w:kern w:val="0"/>
      <w:sz w:val="20"/>
      <w:szCs w:val="20"/>
      <w:lang w:val="en-GB" w:eastAsia="en-US"/>
    </w:rPr>
  </w:style>
  <w:style w:type="paragraph" w:customStyle="1" w:styleId="EX">
    <w:name w:val="EX"/>
    <w:basedOn w:val="a3"/>
    <w:uiPriority w:val="99"/>
    <w:qFormat/>
    <w:rsid w:val="005D073D"/>
    <w:pPr>
      <w:keepLines/>
      <w:widowControl/>
      <w:spacing w:after="180"/>
      <w:ind w:left="1702" w:hanging="1418"/>
      <w:jc w:val="left"/>
    </w:pPr>
    <w:rPr>
      <w:rFonts w:ascii="Times New Roman" w:eastAsia="等线" w:hAnsi="Times New Roman" w:cs="Times New Roman"/>
      <w:kern w:val="0"/>
      <w:sz w:val="20"/>
      <w:szCs w:val="20"/>
      <w:lang w:val="en-GB" w:eastAsia="en-US"/>
    </w:rPr>
  </w:style>
  <w:style w:type="paragraph" w:customStyle="1" w:styleId="FP">
    <w:name w:val="FP"/>
    <w:basedOn w:val="a3"/>
    <w:qFormat/>
    <w:rsid w:val="005D073D"/>
    <w:pPr>
      <w:widowControl/>
      <w:jc w:val="left"/>
    </w:pPr>
    <w:rPr>
      <w:rFonts w:ascii="Times New Roman" w:eastAsia="等线" w:hAnsi="Times New Roman" w:cs="Times New Roman"/>
      <w:kern w:val="0"/>
      <w:sz w:val="20"/>
      <w:szCs w:val="20"/>
      <w:lang w:val="en-GB" w:eastAsia="en-US"/>
    </w:rPr>
  </w:style>
  <w:style w:type="paragraph" w:customStyle="1" w:styleId="NW">
    <w:name w:val="NW"/>
    <w:basedOn w:val="NO"/>
    <w:uiPriority w:val="99"/>
    <w:qFormat/>
    <w:rsid w:val="005D073D"/>
    <w:pPr>
      <w:spacing w:after="0"/>
    </w:pPr>
  </w:style>
  <w:style w:type="paragraph" w:customStyle="1" w:styleId="EW">
    <w:name w:val="EW"/>
    <w:basedOn w:val="EX"/>
    <w:qFormat/>
    <w:rsid w:val="005D073D"/>
    <w:pPr>
      <w:spacing w:after="0"/>
    </w:pPr>
  </w:style>
  <w:style w:type="paragraph" w:customStyle="1" w:styleId="B1">
    <w:name w:val="B1"/>
    <w:basedOn w:val="a3"/>
    <w:link w:val="B1Zchn"/>
    <w:qFormat/>
    <w:rsid w:val="005D073D"/>
    <w:pPr>
      <w:widowControl/>
      <w:spacing w:after="180"/>
      <w:ind w:left="568" w:hanging="284"/>
      <w:jc w:val="left"/>
    </w:pPr>
    <w:rPr>
      <w:rFonts w:ascii="Times New Roman" w:eastAsia="等线" w:hAnsi="Times New Roman" w:cs="Times New Roman"/>
      <w:kern w:val="0"/>
      <w:sz w:val="20"/>
      <w:szCs w:val="20"/>
      <w:lang w:val="en-GB" w:eastAsia="en-US"/>
    </w:rPr>
  </w:style>
  <w:style w:type="paragraph" w:customStyle="1" w:styleId="EditorsNote">
    <w:name w:val="Editor's Note"/>
    <w:aliases w:val="EN"/>
    <w:basedOn w:val="NO"/>
    <w:uiPriority w:val="99"/>
    <w:qFormat/>
    <w:rsid w:val="005D073D"/>
    <w:rPr>
      <w:color w:val="FF0000"/>
    </w:rPr>
  </w:style>
  <w:style w:type="paragraph" w:customStyle="1" w:styleId="TH">
    <w:name w:val="TH"/>
    <w:basedOn w:val="a3"/>
    <w:link w:val="THChar"/>
    <w:qFormat/>
    <w:rsid w:val="005D073D"/>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ZA">
    <w:name w:val="ZA"/>
    <w:uiPriority w:val="99"/>
    <w:qFormat/>
    <w:rsid w:val="005D073D"/>
    <w:pPr>
      <w:framePr w:w="10206" w:h="794" w:hRule="exact" w:wrap="notBeside" w:vAnchor="page" w:hAnchor="margin" w:y="1135"/>
      <w:widowControl w:val="0"/>
      <w:pBdr>
        <w:bottom w:val="single" w:sz="12" w:space="1" w:color="auto"/>
      </w:pBdr>
      <w:jc w:val="right"/>
    </w:pPr>
    <w:rPr>
      <w:rFonts w:ascii="Arial" w:eastAsia="等线" w:hAnsi="Arial" w:cs="Times New Roman"/>
      <w:kern w:val="0"/>
      <w:sz w:val="40"/>
      <w:szCs w:val="20"/>
      <w:lang w:val="en-GB" w:eastAsia="en-US"/>
    </w:rPr>
  </w:style>
  <w:style w:type="paragraph" w:customStyle="1" w:styleId="ZB">
    <w:name w:val="ZB"/>
    <w:uiPriority w:val="99"/>
    <w:qFormat/>
    <w:rsid w:val="005D073D"/>
    <w:pPr>
      <w:framePr w:w="10206" w:h="284" w:hRule="exact" w:wrap="notBeside" w:vAnchor="page" w:hAnchor="margin" w:y="1986"/>
      <w:widowControl w:val="0"/>
      <w:ind w:right="28"/>
      <w:jc w:val="right"/>
    </w:pPr>
    <w:rPr>
      <w:rFonts w:ascii="Arial" w:eastAsia="等线" w:hAnsi="Arial" w:cs="Times New Roman"/>
      <w:i/>
      <w:kern w:val="0"/>
      <w:sz w:val="20"/>
      <w:szCs w:val="20"/>
      <w:lang w:val="en-GB" w:eastAsia="en-US"/>
    </w:rPr>
  </w:style>
  <w:style w:type="paragraph" w:customStyle="1" w:styleId="ZT">
    <w:name w:val="ZT"/>
    <w:uiPriority w:val="99"/>
    <w:qFormat/>
    <w:rsid w:val="005D073D"/>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paragraph" w:customStyle="1" w:styleId="ZU">
    <w:name w:val="ZU"/>
    <w:uiPriority w:val="99"/>
    <w:qFormat/>
    <w:rsid w:val="005D073D"/>
    <w:pPr>
      <w:framePr w:w="10206" w:wrap="notBeside" w:vAnchor="page" w:hAnchor="margin" w:y="6238"/>
      <w:widowControl w:val="0"/>
      <w:pBdr>
        <w:top w:val="single" w:sz="12" w:space="1" w:color="auto"/>
      </w:pBdr>
      <w:jc w:val="right"/>
    </w:pPr>
    <w:rPr>
      <w:rFonts w:ascii="Arial" w:eastAsia="等线" w:hAnsi="Arial" w:cs="Times New Roman"/>
      <w:kern w:val="0"/>
      <w:sz w:val="20"/>
      <w:szCs w:val="20"/>
      <w:lang w:val="en-GB" w:eastAsia="en-US"/>
    </w:rPr>
  </w:style>
  <w:style w:type="paragraph" w:customStyle="1" w:styleId="TAN">
    <w:name w:val="TAN"/>
    <w:basedOn w:val="TAL"/>
    <w:link w:val="TANChar"/>
    <w:qFormat/>
    <w:rsid w:val="005D073D"/>
    <w:pPr>
      <w:ind w:left="851" w:hanging="851"/>
    </w:pPr>
  </w:style>
  <w:style w:type="paragraph" w:customStyle="1" w:styleId="ZH">
    <w:name w:val="ZH"/>
    <w:uiPriority w:val="99"/>
    <w:qFormat/>
    <w:rsid w:val="005D073D"/>
    <w:pPr>
      <w:framePr w:wrap="notBeside" w:vAnchor="page" w:hAnchor="margin" w:xAlign="center" w:y="6805"/>
      <w:widowControl w:val="0"/>
    </w:pPr>
    <w:rPr>
      <w:rFonts w:ascii="Arial" w:eastAsia="等线" w:hAnsi="Arial" w:cs="Times New Roman"/>
      <w:kern w:val="0"/>
      <w:sz w:val="20"/>
      <w:szCs w:val="20"/>
      <w:lang w:val="en-GB" w:eastAsia="en-US"/>
    </w:rPr>
  </w:style>
  <w:style w:type="paragraph" w:customStyle="1" w:styleId="TF">
    <w:name w:val="TF"/>
    <w:aliases w:val="left"/>
    <w:basedOn w:val="TH"/>
    <w:link w:val="TFChar"/>
    <w:qFormat/>
    <w:rsid w:val="005D073D"/>
    <w:pPr>
      <w:keepNext w:val="0"/>
      <w:spacing w:before="0" w:after="240"/>
    </w:pPr>
  </w:style>
  <w:style w:type="paragraph" w:customStyle="1" w:styleId="ZG">
    <w:name w:val="ZG"/>
    <w:uiPriority w:val="99"/>
    <w:qFormat/>
    <w:rsid w:val="005D073D"/>
    <w:pPr>
      <w:framePr w:wrap="notBeside" w:vAnchor="page" w:hAnchor="margin" w:xAlign="right" w:y="6805"/>
      <w:widowControl w:val="0"/>
      <w:jc w:val="right"/>
    </w:pPr>
    <w:rPr>
      <w:rFonts w:ascii="Arial" w:eastAsia="等线" w:hAnsi="Arial" w:cs="Times New Roman"/>
      <w:kern w:val="0"/>
      <w:sz w:val="20"/>
      <w:szCs w:val="20"/>
      <w:lang w:val="en-GB" w:eastAsia="en-US"/>
    </w:rPr>
  </w:style>
  <w:style w:type="paragraph" w:customStyle="1" w:styleId="B2">
    <w:name w:val="B2"/>
    <w:basedOn w:val="a3"/>
    <w:link w:val="B2Char"/>
    <w:qFormat/>
    <w:rsid w:val="005D073D"/>
    <w:pPr>
      <w:widowControl/>
      <w:spacing w:after="180"/>
      <w:ind w:left="851" w:hanging="284"/>
      <w:jc w:val="left"/>
    </w:pPr>
    <w:rPr>
      <w:rFonts w:ascii="Times New Roman" w:eastAsia="等线" w:hAnsi="Times New Roman" w:cs="Times New Roman"/>
      <w:kern w:val="0"/>
      <w:sz w:val="20"/>
      <w:szCs w:val="20"/>
      <w:lang w:val="en-GB" w:eastAsia="en-US"/>
    </w:rPr>
  </w:style>
  <w:style w:type="paragraph" w:customStyle="1" w:styleId="B3">
    <w:name w:val="B3"/>
    <w:basedOn w:val="a3"/>
    <w:link w:val="B3Char"/>
    <w:uiPriority w:val="99"/>
    <w:qFormat/>
    <w:rsid w:val="005D073D"/>
    <w:pPr>
      <w:widowControl/>
      <w:spacing w:after="180"/>
      <w:ind w:left="1135" w:hanging="284"/>
      <w:jc w:val="left"/>
    </w:pPr>
    <w:rPr>
      <w:rFonts w:ascii="Times New Roman" w:eastAsia="等线" w:hAnsi="Times New Roman" w:cs="Times New Roman"/>
      <w:kern w:val="0"/>
      <w:sz w:val="20"/>
      <w:szCs w:val="20"/>
      <w:lang w:val="en-GB" w:eastAsia="en-US"/>
    </w:rPr>
  </w:style>
  <w:style w:type="paragraph" w:customStyle="1" w:styleId="B4">
    <w:name w:val="B4"/>
    <w:basedOn w:val="a3"/>
    <w:uiPriority w:val="99"/>
    <w:qFormat/>
    <w:rsid w:val="005D073D"/>
    <w:pPr>
      <w:widowControl/>
      <w:spacing w:after="180"/>
      <w:ind w:left="1418" w:hanging="284"/>
      <w:jc w:val="left"/>
    </w:pPr>
    <w:rPr>
      <w:rFonts w:ascii="Times New Roman" w:eastAsia="等线" w:hAnsi="Times New Roman" w:cs="Times New Roman"/>
      <w:kern w:val="0"/>
      <w:sz w:val="20"/>
      <w:szCs w:val="20"/>
      <w:lang w:val="en-GB" w:eastAsia="en-US"/>
    </w:rPr>
  </w:style>
  <w:style w:type="paragraph" w:customStyle="1" w:styleId="B5">
    <w:name w:val="B5"/>
    <w:basedOn w:val="a3"/>
    <w:uiPriority w:val="99"/>
    <w:qFormat/>
    <w:rsid w:val="005D073D"/>
    <w:pPr>
      <w:widowControl/>
      <w:spacing w:after="180"/>
      <w:ind w:left="1702" w:hanging="284"/>
      <w:jc w:val="left"/>
    </w:pPr>
    <w:rPr>
      <w:rFonts w:ascii="Times New Roman" w:eastAsia="等线" w:hAnsi="Times New Roman" w:cs="Times New Roman"/>
      <w:kern w:val="0"/>
      <w:sz w:val="20"/>
      <w:szCs w:val="20"/>
      <w:lang w:val="en-GB" w:eastAsia="en-US"/>
    </w:rPr>
  </w:style>
  <w:style w:type="paragraph" w:customStyle="1" w:styleId="ZTD">
    <w:name w:val="ZTD"/>
    <w:basedOn w:val="ZB"/>
    <w:uiPriority w:val="99"/>
    <w:qFormat/>
    <w:rsid w:val="005D073D"/>
    <w:pPr>
      <w:framePr w:hRule="auto" w:wrap="notBeside" w:y="852"/>
    </w:pPr>
    <w:rPr>
      <w:i w:val="0"/>
      <w:sz w:val="40"/>
    </w:rPr>
  </w:style>
  <w:style w:type="paragraph" w:customStyle="1" w:styleId="ZV">
    <w:name w:val="ZV"/>
    <w:basedOn w:val="ZU"/>
    <w:uiPriority w:val="99"/>
    <w:qFormat/>
    <w:rsid w:val="005D073D"/>
    <w:pPr>
      <w:framePr w:wrap="notBeside" w:y="16161"/>
    </w:pPr>
  </w:style>
  <w:style w:type="paragraph" w:customStyle="1" w:styleId="TAJ">
    <w:name w:val="TAJ"/>
    <w:basedOn w:val="TH"/>
    <w:qFormat/>
    <w:rsid w:val="005D073D"/>
  </w:style>
  <w:style w:type="paragraph" w:customStyle="1" w:styleId="Guidance">
    <w:name w:val="Guidance"/>
    <w:basedOn w:val="a3"/>
    <w:qFormat/>
    <w:rsid w:val="005D073D"/>
    <w:pPr>
      <w:widowControl/>
      <w:spacing w:after="180"/>
      <w:jc w:val="left"/>
    </w:pPr>
    <w:rPr>
      <w:rFonts w:ascii="Times New Roman" w:eastAsia="等线" w:hAnsi="Times New Roman" w:cs="Times New Roman"/>
      <w:i/>
      <w:color w:val="0000FF"/>
      <w:kern w:val="0"/>
      <w:sz w:val="20"/>
      <w:szCs w:val="20"/>
      <w:lang w:val="en-GB" w:eastAsia="en-US"/>
    </w:rPr>
  </w:style>
  <w:style w:type="character" w:customStyle="1" w:styleId="UnresolvedMention1">
    <w:name w:val="Unresolved Mention1"/>
    <w:uiPriority w:val="99"/>
    <w:semiHidden/>
    <w:unhideWhenUsed/>
    <w:qFormat/>
    <w:rsid w:val="005D073D"/>
    <w:rPr>
      <w:color w:val="605E5C"/>
      <w:shd w:val="clear" w:color="auto" w:fill="E1DFDD"/>
    </w:rPr>
  </w:style>
  <w:style w:type="character" w:customStyle="1" w:styleId="B1Zchn">
    <w:name w:val="B1 Zchn"/>
    <w:link w:val="B1"/>
    <w:qFormat/>
    <w:rsid w:val="005D073D"/>
    <w:rPr>
      <w:rFonts w:ascii="Times New Roman" w:eastAsia="等线" w:hAnsi="Times New Roman" w:cs="Times New Roman"/>
      <w:kern w:val="0"/>
      <w:sz w:val="20"/>
      <w:szCs w:val="20"/>
      <w:lang w:val="en-GB" w:eastAsia="en-US"/>
    </w:rPr>
  </w:style>
  <w:style w:type="paragraph" w:customStyle="1" w:styleId="Bibliography1">
    <w:name w:val="Bibliography1"/>
    <w:basedOn w:val="a3"/>
    <w:next w:val="a3"/>
    <w:uiPriority w:val="37"/>
    <w:semiHidden/>
    <w:unhideWhenUsed/>
    <w:qFormat/>
    <w:rsid w:val="005D073D"/>
    <w:pPr>
      <w:widowControl/>
      <w:spacing w:after="180"/>
      <w:jc w:val="left"/>
    </w:pPr>
    <w:rPr>
      <w:rFonts w:ascii="Times New Roman" w:eastAsia="等线" w:hAnsi="Times New Roman" w:cs="Times New Roman"/>
      <w:kern w:val="0"/>
      <w:sz w:val="20"/>
      <w:szCs w:val="20"/>
      <w:lang w:val="en-GB" w:eastAsia="en-US"/>
    </w:rPr>
  </w:style>
  <w:style w:type="paragraph" w:styleId="afff1">
    <w:name w:val="Intense Quote"/>
    <w:basedOn w:val="a3"/>
    <w:next w:val="a3"/>
    <w:link w:val="Charf7"/>
    <w:uiPriority w:val="30"/>
    <w:qFormat/>
    <w:rsid w:val="005D073D"/>
    <w:pPr>
      <w:widowControl/>
      <w:pBdr>
        <w:top w:val="single" w:sz="4" w:space="10" w:color="4472C4"/>
        <w:bottom w:val="single" w:sz="4" w:space="10" w:color="4472C4"/>
      </w:pBdr>
      <w:spacing w:before="360" w:after="360"/>
      <w:ind w:left="864" w:right="864"/>
      <w:jc w:val="center"/>
    </w:pPr>
    <w:rPr>
      <w:rFonts w:ascii="Times New Roman" w:eastAsia="等线" w:hAnsi="Times New Roman" w:cs="Times New Roman"/>
      <w:i/>
      <w:iCs/>
      <w:color w:val="4472C4"/>
      <w:kern w:val="0"/>
      <w:sz w:val="20"/>
      <w:szCs w:val="20"/>
      <w:lang w:val="en-GB" w:eastAsia="en-US"/>
    </w:rPr>
  </w:style>
  <w:style w:type="character" w:customStyle="1" w:styleId="Charf7">
    <w:name w:val="明显引用 Char"/>
    <w:basedOn w:val="a4"/>
    <w:link w:val="afff1"/>
    <w:uiPriority w:val="30"/>
    <w:qFormat/>
    <w:rsid w:val="005D073D"/>
    <w:rPr>
      <w:rFonts w:ascii="Times New Roman" w:eastAsia="等线" w:hAnsi="Times New Roman" w:cs="Times New Roman"/>
      <w:i/>
      <w:iCs/>
      <w:color w:val="4472C4"/>
      <w:kern w:val="0"/>
      <w:sz w:val="20"/>
      <w:szCs w:val="20"/>
      <w:lang w:val="en-GB" w:eastAsia="en-US"/>
    </w:rPr>
  </w:style>
  <w:style w:type="paragraph" w:styleId="aff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Char20"/>
    <w:uiPriority w:val="34"/>
    <w:qFormat/>
    <w:rsid w:val="005D073D"/>
    <w:pPr>
      <w:widowControl/>
      <w:spacing w:after="180"/>
      <w:ind w:left="720"/>
      <w:jc w:val="left"/>
    </w:pPr>
    <w:rPr>
      <w:rFonts w:ascii="Times New Roman" w:eastAsia="等线" w:hAnsi="Times New Roman" w:cs="Times New Roman"/>
      <w:kern w:val="0"/>
      <w:sz w:val="20"/>
      <w:szCs w:val="20"/>
      <w:lang w:val="en-GB" w:eastAsia="en-US"/>
    </w:rPr>
  </w:style>
  <w:style w:type="paragraph" w:styleId="afff3">
    <w:name w:val="No Spacing"/>
    <w:uiPriority w:val="1"/>
    <w:qFormat/>
    <w:rsid w:val="005D073D"/>
    <w:rPr>
      <w:rFonts w:ascii="Times New Roman" w:eastAsia="等线" w:hAnsi="Times New Roman" w:cs="Times New Roman"/>
      <w:kern w:val="0"/>
      <w:sz w:val="20"/>
      <w:szCs w:val="20"/>
      <w:lang w:val="en-GB" w:eastAsia="en-US"/>
    </w:rPr>
  </w:style>
  <w:style w:type="paragraph" w:styleId="afff4">
    <w:name w:val="Quote"/>
    <w:basedOn w:val="a3"/>
    <w:next w:val="a3"/>
    <w:link w:val="Charf8"/>
    <w:uiPriority w:val="29"/>
    <w:qFormat/>
    <w:rsid w:val="005D073D"/>
    <w:pPr>
      <w:widowControl/>
      <w:spacing w:before="200" w:after="160"/>
      <w:ind w:left="864" w:right="864"/>
      <w:jc w:val="center"/>
    </w:pPr>
    <w:rPr>
      <w:rFonts w:ascii="Times New Roman" w:eastAsia="等线" w:hAnsi="Times New Roman" w:cs="Times New Roman"/>
      <w:i/>
      <w:iCs/>
      <w:color w:val="404040"/>
      <w:kern w:val="0"/>
      <w:sz w:val="20"/>
      <w:szCs w:val="20"/>
      <w:lang w:val="en-GB" w:eastAsia="en-US"/>
    </w:rPr>
  </w:style>
  <w:style w:type="character" w:customStyle="1" w:styleId="Charf8">
    <w:name w:val="引用 Char"/>
    <w:basedOn w:val="a4"/>
    <w:link w:val="afff4"/>
    <w:uiPriority w:val="29"/>
    <w:qFormat/>
    <w:rsid w:val="005D073D"/>
    <w:rPr>
      <w:rFonts w:ascii="Times New Roman" w:eastAsia="等线" w:hAnsi="Times New Roman" w:cs="Times New Roman"/>
      <w:i/>
      <w:iCs/>
      <w:color w:val="404040"/>
      <w:kern w:val="0"/>
      <w:sz w:val="20"/>
      <w:szCs w:val="20"/>
      <w:lang w:val="en-GB" w:eastAsia="en-US"/>
    </w:rPr>
  </w:style>
  <w:style w:type="paragraph" w:customStyle="1" w:styleId="TOCHeading1">
    <w:name w:val="TOC Heading1"/>
    <w:basedOn w:val="1"/>
    <w:next w:val="a3"/>
    <w:uiPriority w:val="39"/>
    <w:unhideWhenUsed/>
    <w:qFormat/>
    <w:rsid w:val="005D073D"/>
    <w:pPr>
      <w:keepLines w:val="0"/>
      <w:widowControl/>
      <w:spacing w:before="240" w:after="60" w:line="240" w:lineRule="auto"/>
      <w:jc w:val="left"/>
      <w:outlineLvl w:val="9"/>
    </w:pPr>
    <w:rPr>
      <w:rFonts w:ascii="Calibri Light" w:eastAsia="等线 Light" w:hAnsi="Calibri Light" w:cs="Times New Roman"/>
      <w:kern w:val="32"/>
      <w:sz w:val="32"/>
      <w:szCs w:val="32"/>
      <w:lang w:val="en-GB" w:eastAsia="en-US"/>
    </w:rPr>
  </w:style>
  <w:style w:type="paragraph" w:customStyle="1" w:styleId="Revision1">
    <w:name w:val="Revision1"/>
    <w:hidden/>
    <w:uiPriority w:val="99"/>
    <w:semiHidden/>
    <w:qFormat/>
    <w:rsid w:val="005D073D"/>
    <w:rPr>
      <w:rFonts w:ascii="Times New Roman" w:eastAsia="等线" w:hAnsi="Times New Roman" w:cs="Times New Roman"/>
      <w:kern w:val="0"/>
      <w:sz w:val="20"/>
      <w:szCs w:val="20"/>
      <w:lang w:val="en-GB" w:eastAsia="en-US"/>
    </w:rPr>
  </w:style>
  <w:style w:type="character" w:customStyle="1" w:styleId="B3Char">
    <w:name w:val="B3 Char"/>
    <w:link w:val="B3"/>
    <w:uiPriority w:val="99"/>
    <w:qFormat/>
    <w:rsid w:val="005D073D"/>
    <w:rPr>
      <w:rFonts w:ascii="Times New Roman" w:eastAsia="等线" w:hAnsi="Times New Roman" w:cs="Times New Roman"/>
      <w:kern w:val="0"/>
      <w:sz w:val="20"/>
      <w:szCs w:val="20"/>
      <w:lang w:val="en-GB" w:eastAsia="en-US"/>
    </w:rPr>
  </w:style>
  <w:style w:type="character" w:customStyle="1" w:styleId="B2Char">
    <w:name w:val="B2 Char"/>
    <w:link w:val="B2"/>
    <w:qFormat/>
    <w:rsid w:val="005D073D"/>
    <w:rPr>
      <w:rFonts w:ascii="Times New Roman" w:eastAsia="等线" w:hAnsi="Times New Roman" w:cs="Times New Roman"/>
      <w:kern w:val="0"/>
      <w:sz w:val="20"/>
      <w:szCs w:val="20"/>
      <w:lang w:val="en-GB" w:eastAsia="en-US"/>
    </w:rPr>
  </w:style>
  <w:style w:type="character" w:customStyle="1" w:styleId="Char20">
    <w:name w:val="列出段落 Char2"/>
    <w:aliases w:val="- Bullets Char1,목록 단락 Char1,リスト段落 Char1,?? ?? Char1,????? Char1,???? Char1,Lista1 Char1,列出段落1 Char1,中等深浅网格 1 - 着色 21 Char1,¥¡¡¡¡ì¬º¥¹¥È¶ÎÂä Char1,ÁÐ³ö¶ÎÂä Char1,¥ê¥¹¥È¶ÎÂä Char1,列表段落1 Char1,—ño’i—Ž Char1,Lettre d'introduction Char,목록단락 Char2"/>
    <w:link w:val="afff2"/>
    <w:uiPriority w:val="34"/>
    <w:qFormat/>
    <w:locked/>
    <w:rsid w:val="005D073D"/>
    <w:rPr>
      <w:rFonts w:ascii="Times New Roman" w:eastAsia="等线" w:hAnsi="Times New Roman" w:cs="Times New Roman"/>
      <w:kern w:val="0"/>
      <w:sz w:val="20"/>
      <w:szCs w:val="20"/>
      <w:lang w:val="en-GB" w:eastAsia="en-US"/>
    </w:rPr>
  </w:style>
  <w:style w:type="character" w:customStyle="1" w:styleId="THChar">
    <w:name w:val="TH Char"/>
    <w:link w:val="TH"/>
    <w:qFormat/>
    <w:locked/>
    <w:rsid w:val="005D073D"/>
    <w:rPr>
      <w:rFonts w:ascii="Arial" w:eastAsia="等线" w:hAnsi="Arial" w:cs="Times New Roman"/>
      <w:b/>
      <w:kern w:val="0"/>
      <w:sz w:val="20"/>
      <w:szCs w:val="20"/>
      <w:lang w:val="en-GB" w:eastAsia="en-US"/>
    </w:rPr>
  </w:style>
  <w:style w:type="character" w:customStyle="1" w:styleId="Char5">
    <w:name w:val="题注 Char"/>
    <w:aliases w:val="cap Char3,cap Char Char,Caption Char Char1,Caption Char1 Char Char1,cap Char Char1 Char1,Caption Char Char1 Char Char1,cap Char2 Char,cap Char2 Char Char Char Char,cap1 Char,cap2 Char,cap11 Char,cap Char Char Char Char Char Char1,cap3 Char"/>
    <w:link w:val="af1"/>
    <w:qFormat/>
    <w:locked/>
    <w:rsid w:val="005D073D"/>
    <w:rPr>
      <w:rFonts w:ascii="Times New Roman" w:eastAsia="等线" w:hAnsi="Times New Roman" w:cs="Times New Roman"/>
      <w:b/>
      <w:bCs/>
      <w:kern w:val="0"/>
      <w:sz w:val="20"/>
      <w:szCs w:val="20"/>
      <w:lang w:val="en-GB" w:eastAsia="en-US"/>
    </w:rPr>
  </w:style>
  <w:style w:type="character" w:customStyle="1" w:styleId="TALChar">
    <w:name w:val="TAL Char"/>
    <w:link w:val="TAL"/>
    <w:qFormat/>
    <w:locked/>
    <w:rsid w:val="005D073D"/>
    <w:rPr>
      <w:rFonts w:ascii="Arial" w:eastAsia="等线" w:hAnsi="Arial" w:cs="Times New Roman"/>
      <w:kern w:val="0"/>
      <w:sz w:val="18"/>
      <w:szCs w:val="20"/>
      <w:lang w:val="en-GB" w:eastAsia="en-US"/>
    </w:rPr>
  </w:style>
  <w:style w:type="character" w:customStyle="1" w:styleId="TAHCar">
    <w:name w:val="TAH Car"/>
    <w:link w:val="TAH"/>
    <w:qFormat/>
    <w:rsid w:val="005D073D"/>
    <w:rPr>
      <w:rFonts w:ascii="Arial" w:eastAsia="等线" w:hAnsi="Arial" w:cs="Times New Roman"/>
      <w:b/>
      <w:kern w:val="0"/>
      <w:sz w:val="18"/>
      <w:szCs w:val="20"/>
      <w:lang w:val="en-GB" w:eastAsia="en-US"/>
    </w:rPr>
  </w:style>
  <w:style w:type="character" w:customStyle="1" w:styleId="5Char1">
    <w:name w:val="标题 5 Char1"/>
    <w:aliases w:val="h5 Char,Heading5 Char"/>
    <w:link w:val="51"/>
    <w:qFormat/>
    <w:locked/>
    <w:rsid w:val="005D073D"/>
    <w:rPr>
      <w:rFonts w:ascii="Arial" w:eastAsia="等线" w:hAnsi="Arial" w:cs="Times New Roman"/>
      <w:kern w:val="0"/>
      <w:sz w:val="22"/>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5D073D"/>
    <w:rPr>
      <w:rFonts w:ascii="Times New Roman" w:hAnsi="Times New Roman" w:cs="Times New Roman"/>
      <w:sz w:val="20"/>
      <w:szCs w:val="20"/>
      <w:lang w:val="en-GB" w:eastAsia="ja-JP"/>
    </w:rPr>
  </w:style>
  <w:style w:type="paragraph" w:customStyle="1" w:styleId="TdocHeader2">
    <w:name w:val="Tdoc_Header_2"/>
    <w:basedOn w:val="a3"/>
    <w:uiPriority w:val="99"/>
    <w:qFormat/>
    <w:rsid w:val="005D073D"/>
    <w:pPr>
      <w:tabs>
        <w:tab w:val="left" w:pos="1701"/>
        <w:tab w:val="right" w:pos="9072"/>
        <w:tab w:val="right" w:pos="10206"/>
      </w:tabs>
      <w:spacing w:before="120" w:after="180"/>
    </w:pPr>
    <w:rPr>
      <w:rFonts w:ascii="Arial" w:eastAsia="宋体" w:hAnsi="Arial" w:cs="Times New Roman"/>
      <w:b/>
      <w:kern w:val="0"/>
      <w:sz w:val="18"/>
      <w:szCs w:val="20"/>
      <w:lang w:val="en-GB" w:eastAsia="ja-JP"/>
    </w:rPr>
  </w:style>
  <w:style w:type="paragraph" w:customStyle="1" w:styleId="Figure">
    <w:name w:val="Figure"/>
    <w:basedOn w:val="a3"/>
    <w:uiPriority w:val="99"/>
    <w:qFormat/>
    <w:rsid w:val="005D073D"/>
    <w:pPr>
      <w:widowControl/>
      <w:spacing w:before="240" w:after="240"/>
      <w:jc w:val="center"/>
    </w:pPr>
    <w:rPr>
      <w:rFonts w:ascii="Times New Roman" w:eastAsia="宋体" w:hAnsi="Times New Roman" w:cs="Times New Roman"/>
      <w:i/>
      <w:iCs/>
      <w:kern w:val="0"/>
      <w:sz w:val="24"/>
      <w:szCs w:val="20"/>
      <w:lang w:val="fr-FR" w:eastAsia="ja-JP"/>
    </w:rPr>
  </w:style>
  <w:style w:type="paragraph" w:customStyle="1" w:styleId="BodyTextIndent21">
    <w:name w:val="Body Text Indent 21"/>
    <w:basedOn w:val="a3"/>
    <w:uiPriority w:val="99"/>
    <w:qFormat/>
    <w:rsid w:val="005D073D"/>
    <w:pPr>
      <w:widowControl/>
      <w:spacing w:before="120" w:after="180"/>
      <w:ind w:firstLine="202"/>
    </w:pPr>
    <w:rPr>
      <w:rFonts w:ascii="Times New Roman" w:eastAsia="宋体" w:hAnsi="Times New Roman" w:cs="Times New Roman"/>
      <w:kern w:val="0"/>
      <w:sz w:val="22"/>
      <w:szCs w:val="20"/>
      <w:lang w:val="en-GB" w:eastAsia="ja-JP"/>
    </w:rPr>
  </w:style>
  <w:style w:type="character" w:customStyle="1" w:styleId="13">
    <w:name w:val="批注文字 字符1"/>
    <w:qFormat/>
    <w:locked/>
    <w:rsid w:val="005D073D"/>
    <w:rPr>
      <w:rFonts w:ascii="Times New Roman" w:hAnsi="Times New Roman" w:cs="Times New Roman"/>
      <w:sz w:val="20"/>
      <w:szCs w:val="20"/>
      <w:lang w:val="en-GB" w:eastAsia="ja-JP"/>
    </w:rPr>
  </w:style>
  <w:style w:type="paragraph" w:customStyle="1" w:styleId="INDENT2">
    <w:name w:val="INDENT2"/>
    <w:basedOn w:val="a3"/>
    <w:uiPriority w:val="99"/>
    <w:qFormat/>
    <w:rsid w:val="005D073D"/>
    <w:pPr>
      <w:widowControl/>
      <w:spacing w:before="120" w:after="180"/>
      <w:ind w:left="1135" w:hanging="284"/>
      <w:jc w:val="left"/>
    </w:pPr>
    <w:rPr>
      <w:rFonts w:ascii="Times New Roman" w:eastAsia="宋体" w:hAnsi="Times New Roman" w:cs="Times New Roman"/>
      <w:kern w:val="0"/>
      <w:sz w:val="20"/>
      <w:szCs w:val="20"/>
      <w:lang w:val="en-GB" w:eastAsia="en-US"/>
    </w:rPr>
  </w:style>
  <w:style w:type="paragraph" w:customStyle="1" w:styleId="11BodyText">
    <w:name w:val="11 BodyText"/>
    <w:aliases w:val="Block_Text,np,b,11,BodyText"/>
    <w:basedOn w:val="a3"/>
    <w:link w:val="11BodyTextChar"/>
    <w:uiPriority w:val="99"/>
    <w:qFormat/>
    <w:rsid w:val="005D073D"/>
    <w:pPr>
      <w:widowControl/>
      <w:spacing w:before="120" w:after="220"/>
      <w:ind w:left="1298"/>
      <w:jc w:val="left"/>
    </w:pPr>
    <w:rPr>
      <w:rFonts w:ascii="CG Times (WN)" w:eastAsia="宋体" w:hAnsi="CG Times (WN)" w:cs="Times New Roman"/>
      <w:kern w:val="0"/>
      <w:sz w:val="22"/>
      <w:szCs w:val="20"/>
      <w:lang w:val="en-GB" w:eastAsia="en-US"/>
    </w:rPr>
  </w:style>
  <w:style w:type="paragraph" w:customStyle="1" w:styleId="clean">
    <w:name w:val="clean"/>
    <w:uiPriority w:val="99"/>
    <w:semiHidden/>
    <w:qFormat/>
    <w:rsid w:val="005D073D"/>
    <w:pPr>
      <w:keepNext/>
      <w:numPr>
        <w:numId w:val="11"/>
      </w:numPr>
      <w:autoSpaceDE w:val="0"/>
      <w:autoSpaceDN w:val="0"/>
      <w:adjustRightInd w:val="0"/>
      <w:spacing w:before="60" w:after="60"/>
      <w:jc w:val="both"/>
    </w:pPr>
    <w:rPr>
      <w:rFonts w:ascii="Arial" w:eastAsia="宋体" w:hAnsi="Arial" w:cs="Arial"/>
      <w:color w:val="0000FF"/>
      <w:sz w:val="20"/>
      <w:szCs w:val="20"/>
    </w:rPr>
  </w:style>
  <w:style w:type="character" w:customStyle="1" w:styleId="11BodyTextChar">
    <w:name w:val="11 BodyText Char"/>
    <w:aliases w:val="Block_Text Char,np Char,b Char"/>
    <w:link w:val="11BodyText"/>
    <w:uiPriority w:val="99"/>
    <w:qFormat/>
    <w:locked/>
    <w:rsid w:val="005D073D"/>
    <w:rPr>
      <w:rFonts w:ascii="CG Times (WN)" w:eastAsia="宋体" w:hAnsi="CG Times (WN)" w:cs="Times New Roman"/>
      <w:kern w:val="0"/>
      <w:sz w:val="22"/>
      <w:szCs w:val="20"/>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5D073D"/>
    <w:rPr>
      <w:rFonts w:cs="Times New Roman"/>
      <w:b/>
      <w:lang w:val="en-GB" w:eastAsia="en-US"/>
    </w:rPr>
  </w:style>
  <w:style w:type="paragraph" w:customStyle="1" w:styleId="MotorolaResponse1">
    <w:name w:val="Motorola Response1"/>
    <w:uiPriority w:val="99"/>
    <w:semiHidden/>
    <w:qFormat/>
    <w:rsid w:val="005D073D"/>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references0">
    <w:name w:val="references"/>
    <w:uiPriority w:val="99"/>
    <w:qFormat/>
    <w:rsid w:val="005D073D"/>
    <w:pPr>
      <w:numPr>
        <w:numId w:val="12"/>
      </w:numPr>
      <w:spacing w:before="120" w:after="50" w:line="180" w:lineRule="exact"/>
      <w:jc w:val="both"/>
    </w:pPr>
    <w:rPr>
      <w:rFonts w:ascii="Times New Roman" w:eastAsia="MS Mincho" w:hAnsi="Times New Roman" w:cs="Times New Roman"/>
      <w:kern w:val="0"/>
      <w:sz w:val="16"/>
      <w:szCs w:val="16"/>
      <w:lang w:eastAsia="en-US"/>
    </w:rPr>
  </w:style>
  <w:style w:type="paragraph" w:customStyle="1" w:styleId="CharCharCharCarCarCharCharCarCar">
    <w:name w:val="Char Char Char Car Car Char Char Car Car"/>
    <w:uiPriority w:val="99"/>
    <w:semiHidden/>
    <w:qFormat/>
    <w:rsid w:val="005D073D"/>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uiPriority w:val="99"/>
    <w:qFormat/>
    <w:rsid w:val="005D073D"/>
    <w:pPr>
      <w:widowControl w:val="0"/>
      <w:spacing w:before="120" w:after="180" w:line="300" w:lineRule="auto"/>
      <w:ind w:left="1134" w:firstLineChars="200" w:firstLine="480"/>
      <w:jc w:val="both"/>
    </w:pPr>
    <w:rPr>
      <w:rFonts w:ascii="Times New Roman" w:eastAsia="宋体" w:hAnsi="Times New Roman" w:cs="Times New Roman"/>
      <w:sz w:val="22"/>
      <w:lang w:val="en-GB"/>
    </w:rPr>
  </w:style>
  <w:style w:type="paragraph" w:customStyle="1" w:styleId="LGTdoc">
    <w:name w:val="LGTdoc_본문"/>
    <w:basedOn w:val="a3"/>
    <w:uiPriority w:val="99"/>
    <w:qFormat/>
    <w:rsid w:val="005D073D"/>
    <w:pPr>
      <w:snapToGrid w:val="0"/>
      <w:spacing w:before="120" w:afterLines="50" w:after="180" w:line="264" w:lineRule="auto"/>
    </w:pPr>
    <w:rPr>
      <w:rFonts w:ascii="Times New Roman" w:eastAsia="Batang" w:hAnsi="Times New Roman" w:cs="Times New Roman"/>
      <w:sz w:val="22"/>
      <w:szCs w:val="24"/>
      <w:lang w:val="en-GB" w:eastAsia="ko-KR"/>
    </w:rPr>
  </w:style>
  <w:style w:type="character" w:customStyle="1" w:styleId="TACChar">
    <w:name w:val="TAC Char"/>
    <w:link w:val="TAC"/>
    <w:qFormat/>
    <w:locked/>
    <w:rsid w:val="005D073D"/>
    <w:rPr>
      <w:rFonts w:ascii="Arial" w:eastAsia="等线" w:hAnsi="Arial" w:cs="Times New Roman"/>
      <w:kern w:val="0"/>
      <w:sz w:val="18"/>
      <w:szCs w:val="20"/>
      <w:lang w:val="en-GB" w:eastAsia="en-US"/>
    </w:rPr>
  </w:style>
  <w:style w:type="paragraph" w:customStyle="1" w:styleId="afff5">
    <w:name w:val="(文字) (文字)"/>
    <w:uiPriority w:val="99"/>
    <w:semiHidden/>
    <w:qFormat/>
    <w:rsid w:val="005D073D"/>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11">
    <w:name w:val="彩色底纹 - 强调文字颜色 11"/>
    <w:hidden/>
    <w:uiPriority w:val="99"/>
    <w:semiHidden/>
    <w:qFormat/>
    <w:rsid w:val="005D073D"/>
    <w:pPr>
      <w:spacing w:before="120" w:after="180"/>
      <w:ind w:left="1134" w:hanging="1134"/>
    </w:pPr>
    <w:rPr>
      <w:rFonts w:ascii="Times New Roman" w:eastAsia="宋体" w:hAnsi="Times New Roman" w:cs="Times New Roman"/>
      <w:kern w:val="0"/>
      <w:sz w:val="20"/>
      <w:szCs w:val="20"/>
      <w:lang w:val="en-GB" w:eastAsia="ja-JP"/>
    </w:rPr>
  </w:style>
  <w:style w:type="paragraph" w:customStyle="1" w:styleId="-110">
    <w:name w:val="彩色列表 - 强调文字颜色 11"/>
    <w:basedOn w:val="a3"/>
    <w:uiPriority w:val="34"/>
    <w:qFormat/>
    <w:rsid w:val="005D073D"/>
    <w:pPr>
      <w:widowControl/>
      <w:spacing w:before="120" w:after="180"/>
      <w:ind w:left="720"/>
      <w:contextualSpacing/>
      <w:jc w:val="left"/>
    </w:pPr>
    <w:rPr>
      <w:rFonts w:ascii="Times New Roman" w:eastAsia="宋体" w:hAnsi="Times New Roman" w:cs="Times New Roman"/>
      <w:kern w:val="0"/>
      <w:sz w:val="20"/>
      <w:szCs w:val="20"/>
      <w:lang w:val="en-GB" w:eastAsia="ja-JP"/>
    </w:rPr>
  </w:style>
  <w:style w:type="paragraph" w:customStyle="1" w:styleId="ListParagraph1">
    <w:name w:val="List Paragraph1"/>
    <w:basedOn w:val="a3"/>
    <w:uiPriority w:val="34"/>
    <w:qFormat/>
    <w:rsid w:val="005D073D"/>
    <w:pPr>
      <w:widowControl/>
      <w:spacing w:before="120" w:after="200" w:line="276" w:lineRule="auto"/>
      <w:ind w:firstLineChars="200" w:firstLine="420"/>
      <w:jc w:val="left"/>
    </w:pPr>
    <w:rPr>
      <w:rFonts w:ascii="Calibri" w:eastAsia="宋体" w:hAnsi="Calibri" w:cs="Times New Roman"/>
      <w:kern w:val="0"/>
      <w:sz w:val="22"/>
      <w:lang w:eastAsia="en-US"/>
    </w:rPr>
  </w:style>
  <w:style w:type="paragraph" w:customStyle="1" w:styleId="1-21">
    <w:name w:val="中等深浅网格 1 - 强调文字颜色 21"/>
    <w:basedOn w:val="a3"/>
    <w:link w:val="1-2Char"/>
    <w:uiPriority w:val="34"/>
    <w:qFormat/>
    <w:rsid w:val="005D073D"/>
    <w:pPr>
      <w:widowControl/>
      <w:spacing w:before="120" w:after="180"/>
      <w:ind w:firstLineChars="200" w:firstLine="420"/>
      <w:jc w:val="left"/>
    </w:pPr>
    <w:rPr>
      <w:rFonts w:ascii="Times New Roman" w:eastAsia="宋体" w:hAnsi="Times New Roman" w:cs="Times New Roman"/>
      <w:kern w:val="0"/>
      <w:sz w:val="20"/>
      <w:szCs w:val="20"/>
      <w:lang w:val="en-GB" w:eastAsia="ja-JP"/>
    </w:rPr>
  </w:style>
  <w:style w:type="character" w:customStyle="1" w:styleId="1-2Char">
    <w:name w:val="中等深浅网格 1 - 强调文字颜色 2 Char"/>
    <w:link w:val="1-21"/>
    <w:uiPriority w:val="34"/>
    <w:qFormat/>
    <w:rsid w:val="005D073D"/>
    <w:rPr>
      <w:rFonts w:ascii="Times New Roman" w:eastAsia="宋体" w:hAnsi="Times New Roman" w:cs="Times New Roman"/>
      <w:kern w:val="0"/>
      <w:sz w:val="20"/>
      <w:szCs w:val="20"/>
      <w:lang w:val="en-GB" w:eastAsia="ja-JP"/>
    </w:rPr>
  </w:style>
  <w:style w:type="paragraph" w:customStyle="1" w:styleId="3GPPNormalText">
    <w:name w:val="3GPP Normal Text"/>
    <w:basedOn w:val="af7"/>
    <w:link w:val="3GPPNormalTextChar"/>
    <w:qFormat/>
    <w:rsid w:val="005D073D"/>
    <w:pPr>
      <w:spacing w:before="120"/>
      <w:ind w:left="720" w:hanging="720"/>
      <w:jc w:val="both"/>
    </w:pPr>
    <w:rPr>
      <w:rFonts w:eastAsia="MS Mincho"/>
      <w:sz w:val="22"/>
      <w:szCs w:val="24"/>
    </w:rPr>
  </w:style>
  <w:style w:type="character" w:customStyle="1" w:styleId="3GPPNormalTextChar">
    <w:name w:val="3GPP Normal Text Char"/>
    <w:link w:val="3GPPNormalText"/>
    <w:qFormat/>
    <w:rsid w:val="005D073D"/>
    <w:rPr>
      <w:rFonts w:ascii="Times New Roman" w:eastAsia="MS Mincho" w:hAnsi="Times New Roman" w:cs="Times New Roman"/>
      <w:kern w:val="0"/>
      <w:sz w:val="22"/>
      <w:szCs w:val="24"/>
      <w:lang w:val="en-GB" w:eastAsia="en-US"/>
    </w:rPr>
  </w:style>
  <w:style w:type="character" w:customStyle="1" w:styleId="Char10">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5D073D"/>
    <w:rPr>
      <w:rFonts w:ascii="Times" w:hAnsi="Times"/>
      <w:szCs w:val="24"/>
      <w:lang w:val="en-GB"/>
    </w:rPr>
  </w:style>
  <w:style w:type="character" w:customStyle="1" w:styleId="PLChar">
    <w:name w:val="PL Char"/>
    <w:link w:val="PL"/>
    <w:qFormat/>
    <w:rsid w:val="005D073D"/>
    <w:rPr>
      <w:rFonts w:ascii="Courier New" w:eastAsia="等线" w:hAnsi="Courier New" w:cs="Times New Roman"/>
      <w:kern w:val="0"/>
      <w:sz w:val="16"/>
      <w:szCs w:val="20"/>
      <w:lang w:val="en-GB" w:eastAsia="en-US"/>
    </w:rPr>
  </w:style>
  <w:style w:type="paragraph" w:customStyle="1" w:styleId="References">
    <w:name w:val="References"/>
    <w:basedOn w:val="a3"/>
    <w:uiPriority w:val="99"/>
    <w:qFormat/>
    <w:rsid w:val="005D073D"/>
    <w:pPr>
      <w:widowControl/>
      <w:numPr>
        <w:numId w:val="13"/>
      </w:numPr>
      <w:snapToGrid w:val="0"/>
      <w:spacing w:before="120" w:after="60"/>
    </w:pPr>
    <w:rPr>
      <w:rFonts w:ascii="Times New Roman" w:eastAsia="宋体" w:hAnsi="Times New Roman" w:cs="Times New Roman"/>
      <w:kern w:val="0"/>
      <w:sz w:val="20"/>
      <w:szCs w:val="16"/>
      <w:lang w:eastAsia="en-US"/>
    </w:rPr>
  </w:style>
  <w:style w:type="paragraph" w:customStyle="1" w:styleId="Doc-text2">
    <w:name w:val="Doc-text2"/>
    <w:basedOn w:val="a3"/>
    <w:link w:val="Doc-text2Char"/>
    <w:qFormat/>
    <w:rsid w:val="005D073D"/>
    <w:pPr>
      <w:widowControl/>
      <w:tabs>
        <w:tab w:val="left" w:pos="1622"/>
      </w:tabs>
      <w:spacing w:before="120"/>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5D073D"/>
    <w:rPr>
      <w:rFonts w:ascii="Arial" w:eastAsia="MS Mincho" w:hAnsi="Arial" w:cs="Times New Roman"/>
      <w:kern w:val="0"/>
      <w:sz w:val="20"/>
      <w:szCs w:val="24"/>
      <w:lang w:val="en-GB" w:eastAsia="en-GB"/>
    </w:rPr>
  </w:style>
  <w:style w:type="character" w:customStyle="1" w:styleId="fontstyle01">
    <w:name w:val="fontstyle01"/>
    <w:basedOn w:val="a4"/>
    <w:qFormat/>
    <w:rsid w:val="005D073D"/>
    <w:rPr>
      <w:rFonts w:ascii="Times New Roman" w:hAnsi="Times New Roman" w:cs="Times New Roman" w:hint="default"/>
      <w:i/>
      <w:iCs/>
      <w:color w:val="000000"/>
      <w:sz w:val="20"/>
      <w:szCs w:val="20"/>
    </w:rPr>
  </w:style>
  <w:style w:type="paragraph" w:customStyle="1" w:styleId="14">
    <w:name w:val="样式1"/>
    <w:basedOn w:val="31"/>
    <w:link w:val="1Char0"/>
    <w:uiPriority w:val="99"/>
    <w:qFormat/>
    <w:rsid w:val="005D073D"/>
    <w:pPr>
      <w:ind w:left="709" w:hanging="709"/>
    </w:pPr>
    <w:rPr>
      <w:rFonts w:ascii="Cambria" w:eastAsia="宋体" w:hAnsi="Cambria"/>
      <w:b/>
      <w:bCs/>
      <w:sz w:val="26"/>
      <w:szCs w:val="26"/>
    </w:rPr>
  </w:style>
  <w:style w:type="character" w:customStyle="1" w:styleId="1Char0">
    <w:name w:val="样式1 Char"/>
    <w:basedOn w:val="3Char"/>
    <w:link w:val="14"/>
    <w:uiPriority w:val="99"/>
    <w:qFormat/>
    <w:rsid w:val="005D073D"/>
    <w:rPr>
      <w:rFonts w:ascii="Cambria" w:eastAsia="宋体" w:hAnsi="Cambria" w:cs="Times New Roman"/>
      <w:b/>
      <w:bCs/>
      <w:kern w:val="0"/>
      <w:sz w:val="26"/>
      <w:szCs w:val="26"/>
      <w:lang w:val="en-GB" w:eastAsia="en-US"/>
    </w:rPr>
  </w:style>
  <w:style w:type="paragraph" w:customStyle="1" w:styleId="Agreement">
    <w:name w:val="Agreement"/>
    <w:basedOn w:val="a3"/>
    <w:next w:val="Doc-text2"/>
    <w:uiPriority w:val="99"/>
    <w:qFormat/>
    <w:rsid w:val="005D073D"/>
    <w:pPr>
      <w:widowControl/>
      <w:numPr>
        <w:numId w:val="14"/>
      </w:numPr>
      <w:tabs>
        <w:tab w:val="left" w:pos="1619"/>
      </w:tabs>
      <w:spacing w:before="60"/>
      <w:ind w:left="1619"/>
      <w:jc w:val="left"/>
    </w:pPr>
    <w:rPr>
      <w:rFonts w:ascii="Arial" w:eastAsia="MS Mincho" w:hAnsi="Arial" w:cs="Times New Roman"/>
      <w:b/>
      <w:kern w:val="0"/>
      <w:sz w:val="20"/>
      <w:szCs w:val="24"/>
      <w:lang w:val="en-GB" w:eastAsia="en-GB"/>
    </w:rPr>
  </w:style>
  <w:style w:type="character" w:customStyle="1" w:styleId="B1Char1">
    <w:name w:val="B1 Char1"/>
    <w:qFormat/>
    <w:rsid w:val="005D073D"/>
    <w:rPr>
      <w:lang w:val="en-GB" w:eastAsia="en-US"/>
    </w:rPr>
  </w:style>
  <w:style w:type="paragraph" w:customStyle="1" w:styleId="b10">
    <w:name w:val="b1"/>
    <w:basedOn w:val="a3"/>
    <w:uiPriority w:val="99"/>
    <w:qFormat/>
    <w:rsid w:val="005D073D"/>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ja-JP"/>
    </w:rPr>
  </w:style>
  <w:style w:type="paragraph" w:customStyle="1" w:styleId="List21">
    <w:name w:val="List 21"/>
    <w:basedOn w:val="afff2"/>
    <w:uiPriority w:val="99"/>
    <w:qFormat/>
    <w:rsid w:val="005D073D"/>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a3"/>
    <w:uiPriority w:val="99"/>
    <w:qFormat/>
    <w:rsid w:val="005D073D"/>
    <w:pPr>
      <w:widowControl/>
      <w:numPr>
        <w:numId w:val="15"/>
      </w:numPr>
      <w:tabs>
        <w:tab w:val="clear" w:pos="1304"/>
        <w:tab w:val="left" w:pos="720"/>
      </w:tabs>
      <w:snapToGrid/>
      <w:spacing w:after="160" w:line="252" w:lineRule="auto"/>
      <w:ind w:left="0" w:firstLine="0"/>
      <w:jc w:val="left"/>
    </w:pPr>
    <w:rPr>
      <w:rFonts w:ascii="Arial" w:eastAsia="Calibri" w:hAnsi="Arial" w:cs="Arial"/>
      <w:b/>
      <w:bCs/>
      <w:kern w:val="0"/>
      <w:sz w:val="22"/>
      <w:lang w:eastAsia="en-US"/>
    </w:rPr>
  </w:style>
  <w:style w:type="paragraph" w:customStyle="1" w:styleId="Tabletext">
    <w:name w:val="Table_text"/>
    <w:basedOn w:val="a3"/>
    <w:link w:val="TabletextChar"/>
    <w:qFormat/>
    <w:rsid w:val="005D073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character" w:styleId="afff6">
    <w:name w:val="Placeholder Text"/>
    <w:basedOn w:val="a4"/>
    <w:uiPriority w:val="99"/>
    <w:semiHidden/>
    <w:qFormat/>
    <w:rsid w:val="005D073D"/>
    <w:rPr>
      <w:color w:val="808080"/>
    </w:rPr>
  </w:style>
  <w:style w:type="paragraph" w:customStyle="1" w:styleId="811">
    <w:name w:val="目录 811"/>
    <w:basedOn w:val="111"/>
    <w:semiHidden/>
    <w:qFormat/>
    <w:rsid w:val="005D073D"/>
  </w:style>
  <w:style w:type="paragraph" w:customStyle="1" w:styleId="111">
    <w:name w:val="目录 111"/>
    <w:semiHidden/>
    <w:qFormat/>
    <w:rsid w:val="005D0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kern w:val="0"/>
      <w:sz w:val="22"/>
      <w:szCs w:val="20"/>
      <w:lang w:eastAsia="en-US"/>
    </w:rPr>
  </w:style>
  <w:style w:type="paragraph" w:customStyle="1" w:styleId="511">
    <w:name w:val="目录 511"/>
    <w:basedOn w:val="411"/>
    <w:semiHidden/>
    <w:qFormat/>
    <w:rsid w:val="005D073D"/>
  </w:style>
  <w:style w:type="paragraph" w:customStyle="1" w:styleId="411">
    <w:name w:val="目录 411"/>
    <w:basedOn w:val="311"/>
    <w:semiHidden/>
    <w:qFormat/>
    <w:rsid w:val="005D073D"/>
  </w:style>
  <w:style w:type="paragraph" w:customStyle="1" w:styleId="311">
    <w:name w:val="目录 311"/>
    <w:basedOn w:val="211"/>
    <w:semiHidden/>
    <w:qFormat/>
    <w:rsid w:val="005D073D"/>
  </w:style>
  <w:style w:type="paragraph" w:customStyle="1" w:styleId="211">
    <w:name w:val="目录 211"/>
    <w:basedOn w:val="111"/>
    <w:semiHidden/>
    <w:qFormat/>
    <w:rsid w:val="005D073D"/>
  </w:style>
  <w:style w:type="paragraph" w:customStyle="1" w:styleId="911">
    <w:name w:val="目录 911"/>
    <w:basedOn w:val="811"/>
    <w:semiHidden/>
    <w:qFormat/>
    <w:rsid w:val="005D073D"/>
    <w:pPr>
      <w:spacing w:before="180"/>
      <w:ind w:left="1418" w:hanging="1418"/>
    </w:pPr>
    <w:rPr>
      <w:b/>
    </w:rPr>
  </w:style>
  <w:style w:type="paragraph" w:customStyle="1" w:styleId="611">
    <w:name w:val="目录 611"/>
    <w:basedOn w:val="511"/>
    <w:next w:val="a3"/>
    <w:semiHidden/>
    <w:qFormat/>
    <w:rsid w:val="005D073D"/>
  </w:style>
  <w:style w:type="paragraph" w:customStyle="1" w:styleId="711">
    <w:name w:val="目录 711"/>
    <w:basedOn w:val="611"/>
    <w:next w:val="a3"/>
    <w:semiHidden/>
    <w:qFormat/>
    <w:rsid w:val="005D073D"/>
    <w:pPr>
      <w:keepNext w:val="0"/>
      <w:spacing w:before="0"/>
      <w:ind w:left="2268" w:hanging="2268"/>
    </w:pPr>
    <w:rPr>
      <w:sz w:val="20"/>
    </w:rPr>
  </w:style>
  <w:style w:type="paragraph" w:customStyle="1" w:styleId="Doc-title">
    <w:name w:val="Doc-title"/>
    <w:basedOn w:val="a3"/>
    <w:next w:val="Doc-text2"/>
    <w:link w:val="Doc-titleChar"/>
    <w:qFormat/>
    <w:rsid w:val="005D073D"/>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sid w:val="005D073D"/>
    <w:rPr>
      <w:rFonts w:ascii="Arial" w:eastAsia="MS Mincho" w:hAnsi="Arial" w:cs="Times New Roman"/>
      <w:kern w:val="0"/>
      <w:sz w:val="20"/>
      <w:szCs w:val="24"/>
      <w:lang w:val="en-GB" w:eastAsia="en-GB"/>
    </w:rPr>
  </w:style>
  <w:style w:type="paragraph" w:customStyle="1" w:styleId="bullet">
    <w:name w:val="bullet"/>
    <w:basedOn w:val="afff2"/>
    <w:link w:val="bulletChar"/>
    <w:uiPriority w:val="99"/>
    <w:qFormat/>
    <w:rsid w:val="005D073D"/>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5D073D"/>
    <w:rPr>
      <w:rFonts w:ascii="Times New Roman" w:eastAsia="Times New Roman" w:hAnsi="Times New Roman" w:cs="Times New Roman"/>
      <w:sz w:val="20"/>
      <w:szCs w:val="24"/>
      <w:lang w:val="en-GB" w:eastAsia="en-US"/>
    </w:rPr>
  </w:style>
  <w:style w:type="character" w:customStyle="1" w:styleId="B11">
    <w:name w:val="B1 (文字)"/>
    <w:uiPriority w:val="99"/>
    <w:qFormat/>
    <w:rsid w:val="005D073D"/>
    <w:rPr>
      <w:lang w:val="en-GB" w:eastAsia="en-US"/>
    </w:rPr>
  </w:style>
  <w:style w:type="paragraph" w:customStyle="1" w:styleId="tan0">
    <w:name w:val="tan"/>
    <w:basedOn w:val="a3"/>
    <w:uiPriority w:val="99"/>
    <w:qFormat/>
    <w:rsid w:val="005D073D"/>
    <w:pPr>
      <w:widowControl/>
      <w:spacing w:before="100" w:beforeAutospacing="1" w:after="100" w:afterAutospacing="1"/>
      <w:jc w:val="left"/>
    </w:pPr>
    <w:rPr>
      <w:rFonts w:ascii="Times New Roman" w:eastAsia="Calibri" w:hAnsi="Times New Roman" w:cs="Times New Roman"/>
      <w:kern w:val="0"/>
      <w:sz w:val="24"/>
      <w:szCs w:val="24"/>
      <w:lang w:eastAsia="en-US"/>
    </w:rPr>
  </w:style>
  <w:style w:type="character" w:customStyle="1" w:styleId="apple-converted-space">
    <w:name w:val="apple-converted-space"/>
    <w:qFormat/>
    <w:rsid w:val="005D073D"/>
  </w:style>
  <w:style w:type="paragraph" w:customStyle="1" w:styleId="Reference">
    <w:name w:val="Reference"/>
    <w:basedOn w:val="af7"/>
    <w:uiPriority w:val="99"/>
    <w:qFormat/>
    <w:rsid w:val="005D073D"/>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5D073D"/>
    <w:pPr>
      <w:widowControl w:val="0"/>
      <w:autoSpaceDE w:val="0"/>
      <w:autoSpaceDN w:val="0"/>
      <w:adjustRightInd w:val="0"/>
    </w:pPr>
    <w:rPr>
      <w:rFonts w:ascii="Arial" w:eastAsia="等线" w:hAnsi="Arial" w:cs="Arial"/>
      <w:color w:val="000000"/>
      <w:kern w:val="0"/>
      <w:sz w:val="24"/>
      <w:szCs w:val="24"/>
    </w:rPr>
  </w:style>
  <w:style w:type="table" w:customStyle="1" w:styleId="GridTable4-Accent31">
    <w:name w:val="Grid Table 4 - Accent 31"/>
    <w:basedOn w:val="a5"/>
    <w:uiPriority w:val="49"/>
    <w:qFormat/>
    <w:rsid w:val="005D073D"/>
    <w:rPr>
      <w:rFonts w:ascii="Times New Roman" w:eastAsia="等线" w:hAnsi="Times New Roman" w:cs="Times New Roman"/>
      <w:kern w:val="0"/>
      <w:sz w:val="20"/>
      <w:szCs w:val="20"/>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D073D"/>
    <w:rPr>
      <w:lang w:val="en-GB" w:eastAsia="en-US"/>
    </w:rPr>
  </w:style>
  <w:style w:type="character" w:customStyle="1" w:styleId="company">
    <w:name w:val="company"/>
    <w:basedOn w:val="a4"/>
    <w:qFormat/>
    <w:rsid w:val="005D073D"/>
  </w:style>
  <w:style w:type="character" w:customStyle="1" w:styleId="TANChar">
    <w:name w:val="TAN Char"/>
    <w:link w:val="TAN"/>
    <w:qFormat/>
    <w:rsid w:val="005D073D"/>
    <w:rPr>
      <w:rFonts w:ascii="Arial" w:eastAsia="等线" w:hAnsi="Arial" w:cs="Times New Roman"/>
      <w:kern w:val="0"/>
      <w:sz w:val="18"/>
      <w:szCs w:val="20"/>
      <w:lang w:val="en-GB" w:eastAsia="en-US"/>
    </w:rPr>
  </w:style>
  <w:style w:type="table" w:customStyle="1" w:styleId="GridTable1Light-Accent61">
    <w:name w:val="Grid Table 1 Light - Accent 61"/>
    <w:basedOn w:val="a5"/>
    <w:uiPriority w:val="46"/>
    <w:qFormat/>
    <w:rsid w:val="005D073D"/>
    <w:rPr>
      <w:rFonts w:ascii="Times New Roman" w:eastAsia="等线" w:hAnsi="Times New Roman" w:cs="Times New Roman"/>
      <w:kern w:val="0"/>
      <w:sz w:val="20"/>
      <w:szCs w:val="20"/>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7"/>
    <w:uiPriority w:val="99"/>
    <w:qFormat/>
    <w:rsid w:val="005D073D"/>
    <w:pPr>
      <w:keepLines w:val="0"/>
      <w:widowControl/>
      <w:numPr>
        <w:numId w:val="18"/>
      </w:numPr>
      <w:spacing w:before="240" w:after="120" w:line="240" w:lineRule="auto"/>
      <w:ind w:left="357" w:hanging="357"/>
    </w:pPr>
    <w:rPr>
      <w:rFonts w:ascii="Arial" w:eastAsia="Batang" w:hAnsi="Arial" w:cs="Times New Roman"/>
      <w:bCs w:val="0"/>
      <w:kern w:val="28"/>
      <w:sz w:val="24"/>
      <w:szCs w:val="20"/>
      <w:lang w:eastAsia="en-US"/>
    </w:rPr>
  </w:style>
  <w:style w:type="character" w:customStyle="1" w:styleId="TabletextChar">
    <w:name w:val="Table_text Char"/>
    <w:basedOn w:val="a4"/>
    <w:link w:val="Tabletext"/>
    <w:qFormat/>
    <w:locked/>
    <w:rsid w:val="005D073D"/>
    <w:rPr>
      <w:rFonts w:ascii="Times New Roman" w:eastAsia="宋体" w:hAnsi="Times New Roman" w:cs="Times New Roman"/>
      <w:kern w:val="0"/>
      <w:sz w:val="22"/>
      <w:szCs w:val="20"/>
      <w:lang w:val="en-GB" w:eastAsia="en-US"/>
    </w:rPr>
  </w:style>
  <w:style w:type="paragraph" w:customStyle="1" w:styleId="Tablehead">
    <w:name w:val="Table_head"/>
    <w:basedOn w:val="a3"/>
    <w:link w:val="TableheadChar"/>
    <w:qFormat/>
    <w:rsid w:val="005D073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4"/>
    <w:link w:val="Tablehead"/>
    <w:qFormat/>
    <w:locked/>
    <w:rsid w:val="005D073D"/>
    <w:rPr>
      <w:rFonts w:ascii="Times New Roman Bold" w:hAnsi="Times New Roman Bold" w:cs="Times New Roman Bold"/>
      <w:b/>
      <w:kern w:val="0"/>
      <w:sz w:val="20"/>
      <w:szCs w:val="20"/>
      <w:lang w:val="en-GB" w:eastAsia="en-US"/>
    </w:rPr>
  </w:style>
  <w:style w:type="paragraph" w:customStyle="1" w:styleId="Figures">
    <w:name w:val="Figures"/>
    <w:basedOn w:val="af1"/>
    <w:link w:val="FiguresChar"/>
    <w:qFormat/>
    <w:rsid w:val="005D073D"/>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5D073D"/>
    <w:rPr>
      <w:rFonts w:ascii="Arial" w:eastAsiaTheme="minorHAnsi" w:hAnsi="Arial" w:cs="Arial"/>
      <w:b/>
      <w:kern w:val="0"/>
      <w:sz w:val="20"/>
      <w:lang w:val="en-GB" w:eastAsia="en-GB"/>
    </w:rPr>
  </w:style>
  <w:style w:type="paragraph" w:customStyle="1" w:styleId="Prop1">
    <w:name w:val="Prop1"/>
    <w:basedOn w:val="afff2"/>
    <w:uiPriority w:val="99"/>
    <w:qFormat/>
    <w:rsid w:val="005D073D"/>
    <w:pPr>
      <w:spacing w:after="0"/>
      <w:ind w:left="0"/>
    </w:pPr>
    <w:rPr>
      <w:rFonts w:eastAsia="宋体"/>
      <w:b/>
      <w:szCs w:val="21"/>
      <w:lang w:val="en-US" w:eastAsia="zh-CN"/>
    </w:rPr>
  </w:style>
  <w:style w:type="paragraph" w:customStyle="1" w:styleId="xmsonormal">
    <w:name w:val="x_msonormal"/>
    <w:basedOn w:val="a3"/>
    <w:qFormat/>
    <w:rsid w:val="005D073D"/>
    <w:pPr>
      <w:widowControl/>
      <w:jc w:val="left"/>
    </w:pPr>
    <w:rPr>
      <w:rFonts w:ascii="Calibri" w:eastAsia="Calibri" w:hAnsi="Calibri" w:cs="Calibri"/>
      <w:kern w:val="0"/>
      <w:sz w:val="22"/>
      <w:lang w:eastAsia="en-US"/>
    </w:rPr>
  </w:style>
  <w:style w:type="character" w:customStyle="1" w:styleId="TFChar">
    <w:name w:val="TF Char"/>
    <w:basedOn w:val="a4"/>
    <w:link w:val="TF"/>
    <w:qFormat/>
    <w:rsid w:val="005D073D"/>
    <w:rPr>
      <w:rFonts w:ascii="Arial" w:eastAsia="等线" w:hAnsi="Arial" w:cs="Times New Roman"/>
      <w:b/>
      <w:kern w:val="0"/>
      <w:sz w:val="20"/>
      <w:szCs w:val="20"/>
      <w:lang w:val="en-GB" w:eastAsia="en-US"/>
    </w:rPr>
  </w:style>
  <w:style w:type="character" w:customStyle="1" w:styleId="TALCar">
    <w:name w:val="TAL Car"/>
    <w:qFormat/>
    <w:rsid w:val="005D073D"/>
    <w:rPr>
      <w:rFonts w:ascii="Arial" w:hAnsi="Arial"/>
      <w:sz w:val="18"/>
      <w:lang w:val="en-GB" w:eastAsia="en-US"/>
    </w:rPr>
  </w:style>
  <w:style w:type="paragraph" w:customStyle="1" w:styleId="Proposal">
    <w:name w:val="Proposal"/>
    <w:basedOn w:val="af7"/>
    <w:link w:val="ProposalChar"/>
    <w:qFormat/>
    <w:rsid w:val="005D073D"/>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5D073D"/>
    <w:pPr>
      <w:spacing w:after="160" w:line="259" w:lineRule="auto"/>
    </w:pPr>
    <w:rPr>
      <w:rFonts w:ascii="Calibri" w:eastAsia="等线"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5D073D"/>
    <w:pPr>
      <w:keepLines/>
      <w:numPr>
        <w:ilvl w:val="8"/>
        <w:numId w:val="19"/>
      </w:numPr>
      <w:spacing w:beforeLines="100"/>
      <w:ind w:left="1089" w:hanging="369"/>
      <w:jc w:val="center"/>
    </w:pPr>
    <w:rPr>
      <w:rFonts w:ascii="Arial" w:eastAsia="宋体" w:hAnsi="Arial" w:cs="Times New Roman"/>
      <w:kern w:val="0"/>
      <w:sz w:val="18"/>
      <w:szCs w:val="18"/>
    </w:rPr>
  </w:style>
  <w:style w:type="paragraph" w:customStyle="1" w:styleId="a1">
    <w:name w:val="插图题注"/>
    <w:next w:val="a3"/>
    <w:qFormat/>
    <w:rsid w:val="005D073D"/>
    <w:pPr>
      <w:numPr>
        <w:ilvl w:val="7"/>
        <w:numId w:val="19"/>
      </w:numPr>
      <w:spacing w:afterLines="100"/>
      <w:ind w:left="1089" w:hanging="369"/>
      <w:jc w:val="center"/>
    </w:pPr>
    <w:rPr>
      <w:rFonts w:ascii="Arial" w:eastAsia="宋体" w:hAnsi="Arial" w:cs="Times New Roman"/>
      <w:kern w:val="0"/>
      <w:sz w:val="18"/>
      <w:szCs w:val="18"/>
    </w:rPr>
  </w:style>
  <w:style w:type="character" w:customStyle="1" w:styleId="MTEquationSection">
    <w:name w:val="MTEquationSection"/>
    <w:qFormat/>
    <w:rsid w:val="005D073D"/>
    <w:rPr>
      <w:rFonts w:ascii="Arial" w:hAnsi="Arial"/>
      <w:color w:val="FF0000"/>
      <w:sz w:val="24"/>
    </w:rPr>
  </w:style>
  <w:style w:type="paragraph" w:customStyle="1" w:styleId="Bulletedo1">
    <w:name w:val="Bulleted o 1"/>
    <w:basedOn w:val="a3"/>
    <w:qFormat/>
    <w:rsid w:val="005D073D"/>
    <w:pPr>
      <w:numPr>
        <w:numId w:val="20"/>
      </w:numPr>
    </w:pPr>
  </w:style>
  <w:style w:type="paragraph" w:customStyle="1" w:styleId="text">
    <w:name w:val="text"/>
    <w:basedOn w:val="a3"/>
    <w:link w:val="textChar"/>
    <w:qFormat/>
    <w:rsid w:val="005D073D"/>
    <w:pPr>
      <w:spacing w:after="240"/>
    </w:pPr>
  </w:style>
  <w:style w:type="paragraph" w:customStyle="1" w:styleId="Equation">
    <w:name w:val="Equation"/>
    <w:basedOn w:val="a3"/>
    <w:next w:val="a3"/>
    <w:qFormat/>
    <w:rsid w:val="005D073D"/>
    <w:pPr>
      <w:tabs>
        <w:tab w:val="right" w:pos="10206"/>
      </w:tabs>
      <w:spacing w:after="220"/>
      <w:ind w:left="1298"/>
    </w:pPr>
    <w:rPr>
      <w:rFonts w:ascii="Arial" w:hAnsi="Arial"/>
    </w:rPr>
  </w:style>
  <w:style w:type="paragraph" w:customStyle="1" w:styleId="00BodyText">
    <w:name w:val="00 BodyText"/>
    <w:basedOn w:val="a3"/>
    <w:qFormat/>
    <w:rsid w:val="005D073D"/>
    <w:pPr>
      <w:spacing w:after="220"/>
    </w:pPr>
    <w:rPr>
      <w:rFonts w:ascii="Arial" w:hAnsi="Arial"/>
    </w:rPr>
  </w:style>
  <w:style w:type="paragraph" w:customStyle="1" w:styleId="bodyCharCharChar">
    <w:name w:val="body Char Char Char"/>
    <w:basedOn w:val="a3"/>
    <w:qFormat/>
    <w:rsid w:val="005D073D"/>
    <w:pPr>
      <w:tabs>
        <w:tab w:val="left" w:pos="2160"/>
      </w:tabs>
      <w:spacing w:before="120" w:after="120" w:line="280" w:lineRule="atLeast"/>
    </w:pPr>
    <w:rPr>
      <w:rFonts w:ascii="New York" w:hAnsi="New York"/>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D073D"/>
    <w:rPr>
      <w:rFonts w:ascii="Arial" w:hAnsi="Arial"/>
      <w:sz w:val="36"/>
      <w:lang w:val="en-GB" w:eastAsia="en-US" w:bidi="ar-SA"/>
    </w:rPr>
  </w:style>
  <w:style w:type="paragraph" w:customStyle="1" w:styleId="body">
    <w:name w:val="body"/>
    <w:basedOn w:val="a3"/>
    <w:link w:val="bodyChar"/>
    <w:qFormat/>
    <w:rsid w:val="005D073D"/>
    <w:pPr>
      <w:tabs>
        <w:tab w:val="left" w:pos="2160"/>
      </w:tabs>
      <w:spacing w:before="120" w:after="120" w:line="280" w:lineRule="atLeast"/>
    </w:pPr>
    <w:rPr>
      <w:rFonts w:ascii="New York" w:hAnsi="New York"/>
    </w:rPr>
  </w:style>
  <w:style w:type="paragraph" w:customStyle="1" w:styleId="CRCoverPage">
    <w:name w:val="CR Cover Page"/>
    <w:qFormat/>
    <w:rsid w:val="005D073D"/>
    <w:pPr>
      <w:spacing w:after="120" w:line="288" w:lineRule="auto"/>
      <w:jc w:val="both"/>
    </w:pPr>
    <w:rPr>
      <w:rFonts w:ascii="Arial" w:eastAsia="MS Mincho" w:hAnsi="Arial" w:cs="Times New Roman"/>
      <w:kern w:val="0"/>
      <w:sz w:val="20"/>
      <w:szCs w:val="20"/>
      <w:lang w:val="en-GB" w:eastAsia="en-US"/>
    </w:rPr>
  </w:style>
  <w:style w:type="character" w:customStyle="1" w:styleId="CharChar3">
    <w:name w:val="Char Char3"/>
    <w:qFormat/>
    <w:rsid w:val="005D073D"/>
    <w:rPr>
      <w:rFonts w:ascii="Arial" w:hAnsi="Arial"/>
      <w:sz w:val="36"/>
      <w:lang w:val="en-GB" w:eastAsia="en-US" w:bidi="ar-SA"/>
    </w:rPr>
  </w:style>
  <w:style w:type="character" w:customStyle="1" w:styleId="CharChar2">
    <w:name w:val="Char Char2"/>
    <w:qFormat/>
    <w:rsid w:val="005D073D"/>
    <w:rPr>
      <w:rFonts w:ascii="Arial" w:hAnsi="Arial"/>
      <w:sz w:val="32"/>
      <w:lang w:val="en-GB" w:eastAsia="en-US" w:bidi="ar-SA"/>
    </w:rPr>
  </w:style>
  <w:style w:type="character" w:customStyle="1" w:styleId="CharChar1">
    <w:name w:val="Char Char1"/>
    <w:qFormat/>
    <w:rsid w:val="005D073D"/>
    <w:rPr>
      <w:rFonts w:ascii="Arial" w:hAnsi="Arial"/>
      <w:sz w:val="28"/>
      <w:lang w:val="en-GB" w:eastAsia="en-US" w:bidi="ar-SA"/>
    </w:rPr>
  </w:style>
  <w:style w:type="character" w:customStyle="1" w:styleId="h4CharChar">
    <w:name w:val="h4 Char Char"/>
    <w:qFormat/>
    <w:rsid w:val="005D073D"/>
    <w:rPr>
      <w:rFonts w:ascii="Arial" w:hAnsi="Arial"/>
      <w:sz w:val="24"/>
      <w:lang w:val="en-GB" w:eastAsia="en-US" w:bidi="ar-SA"/>
    </w:rPr>
  </w:style>
  <w:style w:type="character" w:customStyle="1" w:styleId="CharChar">
    <w:name w:val="Char Char"/>
    <w:qFormat/>
    <w:rsid w:val="005D073D"/>
    <w:rPr>
      <w:rFonts w:ascii="Arial" w:hAnsi="Arial"/>
      <w:sz w:val="22"/>
      <w:lang w:val="en-GB" w:eastAsia="en-US" w:bidi="ar-SA"/>
    </w:rPr>
  </w:style>
  <w:style w:type="paragraph" w:customStyle="1" w:styleId="15">
    <w:name w:val="修订1"/>
    <w:hidden/>
    <w:uiPriority w:val="99"/>
    <w:semiHidden/>
    <w:qFormat/>
    <w:rsid w:val="005D073D"/>
    <w:pPr>
      <w:spacing w:line="288" w:lineRule="auto"/>
      <w:jc w:val="both"/>
    </w:pPr>
    <w:rPr>
      <w:rFonts w:ascii="Times New Roman" w:eastAsia="宋体" w:hAnsi="Times New Roman" w:cs="Times New Roman"/>
      <w:kern w:val="0"/>
      <w:sz w:val="20"/>
      <w:szCs w:val="20"/>
      <w:lang w:val="en-GB" w:eastAsia="en-US"/>
    </w:rPr>
  </w:style>
  <w:style w:type="character" w:customStyle="1" w:styleId="bodyChar">
    <w:name w:val="body Char"/>
    <w:link w:val="body"/>
    <w:qFormat/>
    <w:rsid w:val="005D073D"/>
    <w:rPr>
      <w:rFonts w:ascii="New York" w:hAnsi="New York"/>
    </w:rPr>
  </w:style>
  <w:style w:type="character" w:customStyle="1" w:styleId="EQChar">
    <w:name w:val="EQ Char"/>
    <w:link w:val="EQ"/>
    <w:uiPriority w:val="99"/>
    <w:qFormat/>
    <w:rsid w:val="005D073D"/>
    <w:rPr>
      <w:rFonts w:ascii="Times New Roman" w:eastAsia="等线" w:hAnsi="Times New Roman" w:cs="Times New Roman"/>
      <w:kern w:val="0"/>
      <w:sz w:val="20"/>
      <w:szCs w:val="20"/>
      <w:lang w:val="en-GB" w:eastAsia="en-US"/>
    </w:rPr>
  </w:style>
  <w:style w:type="character" w:customStyle="1" w:styleId="B2Car">
    <w:name w:val="B2 Car"/>
    <w:qFormat/>
    <w:rsid w:val="005D073D"/>
    <w:rPr>
      <w:lang w:val="en-GB" w:eastAsia="en-US"/>
    </w:rPr>
  </w:style>
  <w:style w:type="paragraph" w:customStyle="1" w:styleId="INDENT1">
    <w:name w:val="INDENT1"/>
    <w:basedOn w:val="a3"/>
    <w:qFormat/>
    <w:rsid w:val="005D073D"/>
    <w:pPr>
      <w:ind w:left="851"/>
    </w:pPr>
    <w:rPr>
      <w:rFonts w:eastAsia="Times New Roman"/>
      <w:lang w:eastAsia="en-GB"/>
    </w:rPr>
  </w:style>
  <w:style w:type="paragraph" w:customStyle="1" w:styleId="INDENT3">
    <w:name w:val="INDENT3"/>
    <w:basedOn w:val="a3"/>
    <w:qFormat/>
    <w:rsid w:val="005D073D"/>
    <w:pPr>
      <w:ind w:left="1701" w:hanging="567"/>
    </w:pPr>
    <w:rPr>
      <w:rFonts w:eastAsia="Times New Roman"/>
      <w:lang w:eastAsia="en-GB"/>
    </w:rPr>
  </w:style>
  <w:style w:type="paragraph" w:customStyle="1" w:styleId="FigureTitle">
    <w:name w:val="Figure_Title"/>
    <w:basedOn w:val="a3"/>
    <w:next w:val="a3"/>
    <w:qFormat/>
    <w:rsid w:val="005D073D"/>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3"/>
    <w:qFormat/>
    <w:rsid w:val="005D073D"/>
    <w:pPr>
      <w:keepNext/>
      <w:keepLines/>
    </w:pPr>
    <w:rPr>
      <w:rFonts w:eastAsia="Times New Roman"/>
      <w:b/>
      <w:lang w:eastAsia="en-GB"/>
    </w:rPr>
  </w:style>
  <w:style w:type="paragraph" w:customStyle="1" w:styleId="enumlev2">
    <w:name w:val="enumlev2"/>
    <w:basedOn w:val="a3"/>
    <w:qFormat/>
    <w:rsid w:val="005D073D"/>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3"/>
    <w:qFormat/>
    <w:rsid w:val="005D073D"/>
    <w:pPr>
      <w:keepNext/>
      <w:keepLines/>
      <w:spacing w:before="240"/>
      <w:ind w:left="1418"/>
    </w:pPr>
    <w:rPr>
      <w:rFonts w:ascii="Arial" w:eastAsia="Times New Roman" w:hAnsi="Arial"/>
      <w:b/>
      <w:sz w:val="36"/>
      <w:lang w:eastAsia="en-GB"/>
    </w:rPr>
  </w:style>
  <w:style w:type="paragraph" w:customStyle="1" w:styleId="numberedlist">
    <w:name w:val="numbered list"/>
    <w:basedOn w:val="a0"/>
    <w:qFormat/>
    <w:rsid w:val="005D073D"/>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5D073D"/>
    <w:pPr>
      <w:spacing w:line="288" w:lineRule="auto"/>
      <w:jc w:val="both"/>
    </w:pPr>
    <w:rPr>
      <w:rFonts w:ascii="Arial" w:eastAsia="MS Mincho" w:hAnsi="Arial" w:cs="Times New Roman"/>
      <w:kern w:val="0"/>
      <w:sz w:val="20"/>
      <w:szCs w:val="20"/>
      <w:lang w:val="en-GB" w:eastAsia="en-US"/>
    </w:rPr>
  </w:style>
  <w:style w:type="paragraph" w:customStyle="1" w:styleId="TabList">
    <w:name w:val="TabList"/>
    <w:basedOn w:val="a3"/>
    <w:qFormat/>
    <w:rsid w:val="005D073D"/>
    <w:pPr>
      <w:tabs>
        <w:tab w:val="left" w:pos="1134"/>
      </w:tabs>
    </w:pPr>
    <w:rPr>
      <w:rFonts w:eastAsia="MS Mincho"/>
      <w:lang w:eastAsia="en-GB"/>
    </w:rPr>
  </w:style>
  <w:style w:type="paragraph" w:customStyle="1" w:styleId="tabletext0">
    <w:name w:val="table text"/>
    <w:basedOn w:val="a3"/>
    <w:next w:val="7"/>
    <w:qFormat/>
    <w:rsid w:val="005D073D"/>
    <w:rPr>
      <w:rFonts w:eastAsia="MS Mincho"/>
      <w:i/>
      <w:lang w:eastAsia="en-GB"/>
    </w:rPr>
  </w:style>
  <w:style w:type="paragraph" w:customStyle="1" w:styleId="HE">
    <w:name w:val="HE"/>
    <w:basedOn w:val="a3"/>
    <w:qFormat/>
    <w:rsid w:val="005D073D"/>
    <w:rPr>
      <w:rFonts w:eastAsia="MS Mincho"/>
      <w:b/>
      <w:lang w:eastAsia="en-GB"/>
    </w:rPr>
  </w:style>
  <w:style w:type="paragraph" w:customStyle="1" w:styleId="berschrift1H1">
    <w:name w:val="Überschrift 1.H1"/>
    <w:basedOn w:val="a3"/>
    <w:next w:val="a3"/>
    <w:qFormat/>
    <w:rsid w:val="005D073D"/>
    <w:pPr>
      <w:keepNext/>
      <w:keepLines/>
      <w:numPr>
        <w:numId w:val="2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rsid w:val="005D073D"/>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5D073D"/>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rsid w:val="005D073D"/>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rsid w:val="005D073D"/>
    <w:pPr>
      <w:numPr>
        <w:numId w:val="25"/>
      </w:numPr>
      <w:spacing w:before="60" w:after="60"/>
    </w:pPr>
    <w:rPr>
      <w:rFonts w:eastAsia="MS Mincho"/>
      <w:lang w:eastAsia="en-GB"/>
    </w:rPr>
  </w:style>
  <w:style w:type="paragraph" w:customStyle="1" w:styleId="Meetingcaption">
    <w:name w:val="Meeting caption"/>
    <w:basedOn w:val="a3"/>
    <w:qFormat/>
    <w:rsid w:val="005D073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3"/>
    <w:qFormat/>
    <w:rsid w:val="005D073D"/>
    <w:pPr>
      <w:spacing w:after="240"/>
    </w:pPr>
    <w:rPr>
      <w:rFonts w:ascii="Helvetica" w:eastAsia="Times New Roman" w:hAnsi="Helvetica"/>
      <w:lang w:eastAsia="en-GB"/>
    </w:rPr>
  </w:style>
  <w:style w:type="paragraph" w:customStyle="1" w:styleId="Cell">
    <w:name w:val="Cell"/>
    <w:basedOn w:val="a3"/>
    <w:qFormat/>
    <w:rsid w:val="005D073D"/>
    <w:pPr>
      <w:spacing w:line="240" w:lineRule="exact"/>
      <w:jc w:val="center"/>
    </w:pPr>
    <w:rPr>
      <w:rFonts w:eastAsia="Times New Roman"/>
      <w:sz w:val="16"/>
    </w:rPr>
  </w:style>
  <w:style w:type="paragraph" w:customStyle="1" w:styleId="tah0">
    <w:name w:val="tah"/>
    <w:basedOn w:val="a3"/>
    <w:qFormat/>
    <w:rsid w:val="005D073D"/>
    <w:pPr>
      <w:keepNext/>
      <w:jc w:val="center"/>
    </w:pPr>
    <w:rPr>
      <w:rFonts w:ascii="Arial" w:eastAsia="Batang" w:hAnsi="Arial" w:cs="Arial"/>
      <w:b/>
      <w:bCs/>
      <w:sz w:val="18"/>
      <w:szCs w:val="18"/>
      <w:lang w:eastAsia="en-GB"/>
    </w:rPr>
  </w:style>
  <w:style w:type="character" w:customStyle="1" w:styleId="GuidanceChar">
    <w:name w:val="Guidance Char"/>
    <w:qFormat/>
    <w:rsid w:val="005D073D"/>
    <w:rPr>
      <w:i/>
      <w:color w:val="0000FF"/>
      <w:lang w:val="en-GB" w:eastAsia="ja-JP" w:bidi="ar-SA"/>
    </w:rPr>
  </w:style>
  <w:style w:type="paragraph" w:customStyle="1" w:styleId="CharCharCharChar">
    <w:name w:val="Char Char Char Char"/>
    <w:qFormat/>
    <w:rsid w:val="005D073D"/>
    <w:pPr>
      <w:keepNext/>
      <w:tabs>
        <w:tab w:val="left" w:pos="-1134"/>
      </w:tabs>
      <w:autoSpaceDE w:val="0"/>
      <w:autoSpaceDN w:val="0"/>
      <w:adjustRightInd w:val="0"/>
      <w:spacing w:before="60" w:after="60" w:line="288" w:lineRule="auto"/>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qFormat/>
    <w:rsid w:val="005D073D"/>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sz w:val="20"/>
      <w:szCs w:val="20"/>
    </w:rPr>
  </w:style>
  <w:style w:type="paragraph" w:customStyle="1" w:styleId="NormalAfter3pt">
    <w:name w:val="Normal + After:  3 pt"/>
    <w:basedOn w:val="a3"/>
    <w:qFormat/>
    <w:rsid w:val="005D073D"/>
    <w:pPr>
      <w:tabs>
        <w:tab w:val="left" w:pos="2560"/>
      </w:tabs>
      <w:ind w:left="2560" w:hanging="357"/>
    </w:pPr>
    <w:rPr>
      <w:rFonts w:eastAsia="Times New Roman"/>
      <w:lang w:val="en-AU"/>
    </w:rPr>
  </w:style>
  <w:style w:type="character" w:customStyle="1" w:styleId="FigureCaption1">
    <w:name w:val="Figure Caption1"/>
    <w:qFormat/>
    <w:rsid w:val="005D073D"/>
    <w:rPr>
      <w:rFonts w:ascii="Arial" w:eastAsia="????" w:hAnsi="Arial" w:cs="Arial"/>
      <w:color w:val="0000FF"/>
      <w:kern w:val="2"/>
      <w:lang w:val="en-US" w:eastAsia="en-US" w:bidi="ar-SA"/>
    </w:rPr>
  </w:style>
  <w:style w:type="character" w:customStyle="1" w:styleId="CharChar5">
    <w:name w:val="Char Char5"/>
    <w:semiHidden/>
    <w:qFormat/>
    <w:rsid w:val="005D073D"/>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D073D"/>
    <w:rPr>
      <w:rFonts w:ascii="Arial" w:hAnsi="Arial"/>
      <w:sz w:val="32"/>
      <w:lang w:val="en-GB" w:eastAsia="en-US"/>
    </w:rPr>
  </w:style>
  <w:style w:type="character" w:customStyle="1" w:styleId="Charf2">
    <w:name w:val="列表 Char"/>
    <w:link w:val="aff4"/>
    <w:uiPriority w:val="99"/>
    <w:qFormat/>
    <w:rsid w:val="005D073D"/>
    <w:rPr>
      <w:rFonts w:ascii="Times New Roman" w:eastAsia="等线" w:hAnsi="Times New Roman" w:cs="Times New Roman"/>
      <w:kern w:val="0"/>
      <w:sz w:val="20"/>
      <w:szCs w:val="20"/>
      <w:lang w:val="en-GB" w:eastAsia="en-US"/>
    </w:rPr>
  </w:style>
  <w:style w:type="character" w:customStyle="1" w:styleId="2Char0">
    <w:name w:val="列表 2 Char"/>
    <w:link w:val="23"/>
    <w:uiPriority w:val="99"/>
    <w:qFormat/>
    <w:rsid w:val="005D073D"/>
    <w:rPr>
      <w:rFonts w:ascii="Times New Roman" w:eastAsia="等线" w:hAnsi="Times New Roman" w:cs="Times New Roman"/>
      <w:kern w:val="0"/>
      <w:sz w:val="20"/>
      <w:szCs w:val="20"/>
      <w:lang w:val="en-GB" w:eastAsia="en-US"/>
    </w:rPr>
  </w:style>
  <w:style w:type="character" w:customStyle="1" w:styleId="3Char0">
    <w:name w:val="列表 3 Char"/>
    <w:link w:val="32"/>
    <w:uiPriority w:val="99"/>
    <w:qFormat/>
    <w:rsid w:val="005D073D"/>
    <w:rPr>
      <w:rFonts w:ascii="Times New Roman" w:eastAsia="等线" w:hAnsi="Times New Roman" w:cs="Times New Roman"/>
      <w:kern w:val="0"/>
      <w:sz w:val="20"/>
      <w:szCs w:val="20"/>
      <w:lang w:val="en-GB" w:eastAsia="en-US"/>
    </w:rPr>
  </w:style>
  <w:style w:type="paragraph" w:customStyle="1" w:styleId="tdoc-header">
    <w:name w:val="tdoc-header"/>
    <w:qFormat/>
    <w:rsid w:val="005D073D"/>
    <w:pPr>
      <w:spacing w:line="288" w:lineRule="auto"/>
      <w:jc w:val="both"/>
    </w:pPr>
    <w:rPr>
      <w:rFonts w:ascii="Arial" w:eastAsia="Times New Roman" w:hAnsi="Arial" w:cs="Times New Roman"/>
      <w:kern w:val="0"/>
      <w:sz w:val="24"/>
      <w:szCs w:val="20"/>
      <w:lang w:val="en-GB" w:eastAsia="en-US"/>
    </w:rPr>
  </w:style>
  <w:style w:type="paragraph" w:customStyle="1" w:styleId="CharChar3CharCharCharCharCharChar">
    <w:name w:val="Char Char3 Char Char Char Char Char Char"/>
    <w:semiHidden/>
    <w:qFormat/>
    <w:rsid w:val="005D073D"/>
    <w:pPr>
      <w:keepNext/>
      <w:autoSpaceDE w:val="0"/>
      <w:autoSpaceDN w:val="0"/>
      <w:adjustRightInd w:val="0"/>
      <w:spacing w:before="60" w:after="60" w:line="288" w:lineRule="auto"/>
      <w:ind w:left="567" w:hanging="283"/>
      <w:jc w:val="both"/>
    </w:pPr>
    <w:rPr>
      <w:rFonts w:ascii="Arial" w:eastAsia="宋体" w:hAnsi="Arial" w:cs="Arial"/>
      <w:color w:val="0000FF"/>
      <w:sz w:val="20"/>
      <w:szCs w:val="20"/>
    </w:rPr>
  </w:style>
  <w:style w:type="paragraph" w:customStyle="1" w:styleId="CharChar1CharChar">
    <w:name w:val="Char Char1 Char Char"/>
    <w:qFormat/>
    <w:rsid w:val="005D073D"/>
    <w:pPr>
      <w:keepNext/>
      <w:tabs>
        <w:tab w:val="left" w:pos="-1134"/>
      </w:tabs>
      <w:autoSpaceDE w:val="0"/>
      <w:autoSpaceDN w:val="0"/>
      <w:adjustRightInd w:val="0"/>
      <w:spacing w:before="60" w:after="60" w:line="288" w:lineRule="auto"/>
      <w:jc w:val="both"/>
    </w:pPr>
    <w:rPr>
      <w:rFonts w:ascii="Times New Roman" w:eastAsia="宋体" w:hAnsi="Times New Roman" w:cs="Times New Roman"/>
      <w:kern w:val="0"/>
      <w:sz w:val="20"/>
      <w:szCs w:val="20"/>
      <w:lang w:val="en-GB" w:eastAsia="en-GB"/>
    </w:rPr>
  </w:style>
  <w:style w:type="paragraph" w:customStyle="1" w:styleId="CharCharCharChar1">
    <w:name w:val="Char Char Char Char1"/>
    <w:qFormat/>
    <w:rsid w:val="005D073D"/>
    <w:pPr>
      <w:keepNext/>
      <w:tabs>
        <w:tab w:val="left" w:pos="-1134"/>
      </w:tabs>
      <w:autoSpaceDE w:val="0"/>
      <w:autoSpaceDN w:val="0"/>
      <w:adjustRightInd w:val="0"/>
      <w:spacing w:before="60" w:after="60" w:line="288" w:lineRule="auto"/>
      <w:jc w:val="both"/>
    </w:pPr>
    <w:rPr>
      <w:rFonts w:ascii="Times New Roman" w:eastAsia="宋体"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qFormat/>
    <w:rsid w:val="005D073D"/>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sz w:val="20"/>
      <w:szCs w:val="20"/>
    </w:rPr>
  </w:style>
  <w:style w:type="character" w:customStyle="1" w:styleId="CharChar51">
    <w:name w:val="Char Char51"/>
    <w:semiHidden/>
    <w:qFormat/>
    <w:rsid w:val="005D073D"/>
    <w:rPr>
      <w:rFonts w:ascii="Times New Roman" w:hAnsi="Times New Roman"/>
      <w:lang w:eastAsia="en-US"/>
    </w:rPr>
  </w:style>
  <w:style w:type="paragraph" w:customStyle="1" w:styleId="TableCell">
    <w:name w:val="Table Cell"/>
    <w:basedOn w:val="TAC"/>
    <w:link w:val="TableCellChar"/>
    <w:qFormat/>
    <w:rsid w:val="005D073D"/>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5D073D"/>
    <w:rPr>
      <w:rFonts w:ascii="Arial" w:hAnsi="Arial"/>
      <w:sz w:val="18"/>
    </w:rPr>
  </w:style>
  <w:style w:type="paragraph" w:customStyle="1" w:styleId="MTDisplayEquation">
    <w:name w:val="MTDisplayEquation"/>
    <w:basedOn w:val="a3"/>
    <w:next w:val="a3"/>
    <w:link w:val="MTDisplayEquationChar"/>
    <w:qFormat/>
    <w:rsid w:val="005D073D"/>
    <w:pPr>
      <w:tabs>
        <w:tab w:val="center" w:pos="4680"/>
        <w:tab w:val="right" w:pos="9360"/>
      </w:tabs>
    </w:pPr>
    <w:rPr>
      <w:rFonts w:eastAsia="Calibri"/>
      <w:lang w:val="zh-CN"/>
    </w:rPr>
  </w:style>
  <w:style w:type="character" w:customStyle="1" w:styleId="MTDisplayEquationChar">
    <w:name w:val="MTDisplayEquation Char"/>
    <w:link w:val="MTDisplayEquation"/>
    <w:qFormat/>
    <w:rsid w:val="005D073D"/>
    <w:rPr>
      <w:rFonts w:eastAsia="Calibri"/>
      <w:lang w:val="zh-CN"/>
    </w:rPr>
  </w:style>
  <w:style w:type="character" w:customStyle="1" w:styleId="textChar">
    <w:name w:val="text Char"/>
    <w:link w:val="text"/>
    <w:qFormat/>
    <w:rsid w:val="005D073D"/>
  </w:style>
  <w:style w:type="paragraph" w:customStyle="1" w:styleId="bullet1">
    <w:name w:val="bullet1"/>
    <w:basedOn w:val="text"/>
    <w:link w:val="bullet1Char"/>
    <w:qFormat/>
    <w:rsid w:val="005D073D"/>
    <w:pPr>
      <w:numPr>
        <w:numId w:val="26"/>
      </w:numPr>
      <w:spacing w:after="0"/>
    </w:pPr>
    <w:rPr>
      <w:rFonts w:ascii="Calibri" w:hAnsi="Calibri"/>
    </w:rPr>
  </w:style>
  <w:style w:type="paragraph" w:customStyle="1" w:styleId="bullet2">
    <w:name w:val="bullet2"/>
    <w:basedOn w:val="text"/>
    <w:link w:val="bullet2Char"/>
    <w:qFormat/>
    <w:rsid w:val="005D073D"/>
    <w:pPr>
      <w:numPr>
        <w:ilvl w:val="1"/>
        <w:numId w:val="26"/>
      </w:numPr>
      <w:spacing w:after="0"/>
    </w:pPr>
    <w:rPr>
      <w:rFonts w:ascii="Times" w:hAnsi="Times"/>
    </w:rPr>
  </w:style>
  <w:style w:type="character" w:customStyle="1" w:styleId="bullet1Char">
    <w:name w:val="bullet1 Char"/>
    <w:link w:val="bullet1"/>
    <w:qFormat/>
    <w:rsid w:val="005D073D"/>
    <w:rPr>
      <w:rFonts w:ascii="Calibri" w:hAnsi="Calibri"/>
    </w:rPr>
  </w:style>
  <w:style w:type="paragraph" w:customStyle="1" w:styleId="bullet3">
    <w:name w:val="bullet3"/>
    <w:basedOn w:val="text"/>
    <w:qFormat/>
    <w:rsid w:val="005D073D"/>
    <w:pPr>
      <w:numPr>
        <w:ilvl w:val="2"/>
        <w:numId w:val="26"/>
      </w:numPr>
      <w:spacing w:after="0"/>
      <w:ind w:left="1430" w:hanging="720"/>
    </w:pPr>
    <w:rPr>
      <w:rFonts w:ascii="Times" w:eastAsia="Batang" w:hAnsi="Times"/>
    </w:rPr>
  </w:style>
  <w:style w:type="character" w:customStyle="1" w:styleId="bullet2Char">
    <w:name w:val="bullet2 Char"/>
    <w:link w:val="bullet2"/>
    <w:qFormat/>
    <w:rsid w:val="005D073D"/>
    <w:rPr>
      <w:rFonts w:ascii="Times" w:hAnsi="Times"/>
    </w:rPr>
  </w:style>
  <w:style w:type="paragraph" w:customStyle="1" w:styleId="bullet4">
    <w:name w:val="bullet4"/>
    <w:basedOn w:val="text"/>
    <w:qFormat/>
    <w:rsid w:val="005D073D"/>
    <w:pPr>
      <w:numPr>
        <w:ilvl w:val="3"/>
        <w:numId w:val="26"/>
      </w:numPr>
      <w:spacing w:after="0"/>
      <w:ind w:left="864" w:hanging="864"/>
    </w:pPr>
    <w:rPr>
      <w:rFonts w:ascii="Times" w:eastAsia="Batang" w:hAnsi="Times"/>
    </w:rPr>
  </w:style>
  <w:style w:type="paragraph" w:customStyle="1" w:styleId="SpecTextNum">
    <w:name w:val="Spec Text Num"/>
    <w:basedOn w:val="a3"/>
    <w:qFormat/>
    <w:rsid w:val="005D073D"/>
    <w:pPr>
      <w:numPr>
        <w:numId w:val="27"/>
      </w:numPr>
    </w:pPr>
    <w:rPr>
      <w:rFonts w:eastAsia="MS Mincho"/>
    </w:rPr>
  </w:style>
  <w:style w:type="paragraph" w:customStyle="1" w:styleId="Comments">
    <w:name w:val="Comments"/>
    <w:basedOn w:val="a3"/>
    <w:link w:val="CommentsChar"/>
    <w:qFormat/>
    <w:rsid w:val="005D073D"/>
    <w:pPr>
      <w:spacing w:before="40"/>
    </w:pPr>
    <w:rPr>
      <w:rFonts w:ascii="Arial" w:eastAsia="MS Mincho" w:hAnsi="Arial"/>
      <w:i/>
      <w:sz w:val="18"/>
      <w:lang w:eastAsia="en-GB"/>
    </w:rPr>
  </w:style>
  <w:style w:type="character" w:customStyle="1" w:styleId="CommentsChar">
    <w:name w:val="Comments Char"/>
    <w:link w:val="Comments"/>
    <w:qFormat/>
    <w:rsid w:val="005D073D"/>
    <w:rPr>
      <w:rFonts w:ascii="Arial" w:eastAsia="MS Mincho" w:hAnsi="Arial"/>
      <w:i/>
      <w:sz w:val="18"/>
      <w:lang w:eastAsia="en-GB"/>
    </w:rPr>
  </w:style>
  <w:style w:type="character" w:customStyle="1" w:styleId="ProposalChar">
    <w:name w:val="Proposal Char"/>
    <w:link w:val="Proposal"/>
    <w:qFormat/>
    <w:rsid w:val="005D073D"/>
    <w:rPr>
      <w:rFonts w:ascii="Arial" w:eastAsiaTheme="minorHAnsi" w:hAnsi="Arial"/>
      <w:b/>
      <w:bCs/>
      <w:kern w:val="0"/>
      <w:sz w:val="20"/>
    </w:rPr>
  </w:style>
  <w:style w:type="table" w:customStyle="1" w:styleId="GridTable1Light1">
    <w:name w:val="Grid Table 1 Light1"/>
    <w:basedOn w:val="a5"/>
    <w:uiPriority w:val="46"/>
    <w:qFormat/>
    <w:rsid w:val="005D073D"/>
    <w:rPr>
      <w:rFonts w:ascii="CG Times (WN)" w:eastAsia="宋体" w:hAnsi="CG Times (WN)" w:cs="Times New Roman"/>
      <w:kern w:val="0"/>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rsid w:val="005D073D"/>
    <w:pPr>
      <w:spacing w:after="160" w:line="259" w:lineRule="auto"/>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5D073D"/>
    <w:pPr>
      <w:spacing w:after="160" w:line="259" w:lineRule="auto"/>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sid w:val="005D073D"/>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5D073D"/>
    <w:rPr>
      <w:rFonts w:ascii="CG Times (WN)" w:eastAsia="宋体" w:hAnsi="CG Times (WN)" w:cs="Times New Roman"/>
      <w:kern w:val="0"/>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a5"/>
    <w:uiPriority w:val="40"/>
    <w:qFormat/>
    <w:rsid w:val="005D073D"/>
    <w:rPr>
      <w:rFonts w:ascii="CG Times (WN)" w:eastAsia="宋体" w:hAnsi="CG Times (W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5D073D"/>
    <w:pPr>
      <w:spacing w:after="100" w:afterAutospacing="1"/>
      <w:ind w:firstLine="360"/>
    </w:pPr>
    <w:rPr>
      <w:rFonts w:eastAsia="Times New Roman" w:cs="Batang"/>
    </w:rPr>
  </w:style>
  <w:style w:type="character" w:customStyle="1" w:styleId="0MaintextChar">
    <w:name w:val="0 Main text Char"/>
    <w:basedOn w:val="a4"/>
    <w:link w:val="0Maintext"/>
    <w:qFormat/>
    <w:rsid w:val="005D073D"/>
    <w:rPr>
      <w:rFonts w:eastAsia="Times New Roman" w:cs="Batang"/>
    </w:rPr>
  </w:style>
  <w:style w:type="paragraph" w:customStyle="1" w:styleId="18">
    <w:name w:val="스타일1"/>
    <w:basedOn w:val="a3"/>
    <w:link w:val="1Char1"/>
    <w:qFormat/>
    <w:rsid w:val="005D073D"/>
    <w:pPr>
      <w:spacing w:before="120" w:after="180"/>
      <w:ind w:leftChars="106" w:left="212"/>
    </w:pPr>
    <w:rPr>
      <w:rFonts w:eastAsia="Malgun Gothic"/>
      <w:b/>
      <w:i/>
    </w:rPr>
  </w:style>
  <w:style w:type="character" w:customStyle="1" w:styleId="1Char1">
    <w:name w:val="스타일1 Char"/>
    <w:basedOn w:val="a4"/>
    <w:link w:val="18"/>
    <w:qFormat/>
    <w:rsid w:val="005D073D"/>
    <w:rPr>
      <w:rFonts w:eastAsia="Malgun Gothic"/>
      <w:b/>
      <w:i/>
    </w:rPr>
  </w:style>
  <w:style w:type="character" w:customStyle="1" w:styleId="Mention1">
    <w:name w:val="Mention1"/>
    <w:basedOn w:val="a4"/>
    <w:uiPriority w:val="99"/>
    <w:unhideWhenUsed/>
    <w:qFormat/>
    <w:rsid w:val="005D073D"/>
    <w:rPr>
      <w:color w:val="2B579A"/>
      <w:shd w:val="clear" w:color="auto" w:fill="E6E6E6"/>
    </w:rPr>
  </w:style>
  <w:style w:type="paragraph" w:customStyle="1" w:styleId="paragraph">
    <w:name w:val="paragraph"/>
    <w:basedOn w:val="a3"/>
    <w:qFormat/>
    <w:rsid w:val="005D073D"/>
    <w:pPr>
      <w:spacing w:before="100" w:beforeAutospacing="1" w:after="100" w:afterAutospacing="1"/>
    </w:pPr>
    <w:rPr>
      <w:rFonts w:eastAsia="Times New Roman"/>
      <w:lang w:eastAsia="en-GB"/>
    </w:rPr>
  </w:style>
  <w:style w:type="character" w:customStyle="1" w:styleId="normaltextrun">
    <w:name w:val="normaltextrun"/>
    <w:basedOn w:val="a4"/>
    <w:qFormat/>
    <w:rsid w:val="005D073D"/>
  </w:style>
  <w:style w:type="character" w:customStyle="1" w:styleId="eop">
    <w:name w:val="eop"/>
    <w:basedOn w:val="a4"/>
    <w:qFormat/>
    <w:rsid w:val="005D073D"/>
  </w:style>
  <w:style w:type="character" w:customStyle="1" w:styleId="scxw2711696">
    <w:name w:val="scxw2711696"/>
    <w:basedOn w:val="a4"/>
    <w:qFormat/>
    <w:rsid w:val="005D073D"/>
  </w:style>
  <w:style w:type="paragraph" w:customStyle="1" w:styleId="3GPPAgreements">
    <w:name w:val="3GPP Agreements"/>
    <w:basedOn w:val="a3"/>
    <w:link w:val="3GPPAgreementsChar"/>
    <w:qFormat/>
    <w:rsid w:val="005D073D"/>
    <w:pPr>
      <w:numPr>
        <w:numId w:val="28"/>
      </w:numPr>
      <w:spacing w:before="60" w:after="60"/>
    </w:pPr>
    <w:rPr>
      <w:rFonts w:eastAsia="Times New Roman"/>
    </w:rPr>
  </w:style>
  <w:style w:type="character" w:customStyle="1" w:styleId="3GPPAgreementsChar">
    <w:name w:val="3GPP Agreements Char"/>
    <w:link w:val="3GPPAgreements"/>
    <w:qFormat/>
    <w:rsid w:val="005D073D"/>
    <w:rPr>
      <w:rFonts w:eastAsia="Times New Roman"/>
    </w:rPr>
  </w:style>
  <w:style w:type="paragraph" w:customStyle="1" w:styleId="xmsolistparagraph">
    <w:name w:val="x_msolistparagraph"/>
    <w:basedOn w:val="a3"/>
    <w:qFormat/>
    <w:rsid w:val="005D073D"/>
    <w:pPr>
      <w:ind w:left="840"/>
    </w:pPr>
    <w:rPr>
      <w:rFonts w:ascii="Yu Gothic" w:eastAsia="Yu Gothic" w:hAnsi="Yu Gothic" w:cs="Calibri"/>
    </w:rPr>
  </w:style>
  <w:style w:type="table" w:customStyle="1" w:styleId="TableGrid1">
    <w:name w:val="Table Grid1"/>
    <w:basedOn w:val="a5"/>
    <w:uiPriority w:val="59"/>
    <w:qFormat/>
    <w:rsid w:val="005D073D"/>
    <w:pPr>
      <w:spacing w:before="120" w:line="280" w:lineRule="atLeast"/>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5D073D"/>
    <w:pPr>
      <w:spacing w:before="120" w:line="280" w:lineRule="atLeast"/>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sid w:val="005D073D"/>
    <w:pPr>
      <w:spacing w:line="288" w:lineRule="auto"/>
      <w:jc w:val="both"/>
    </w:pPr>
    <w:rPr>
      <w:rFonts w:ascii="Times New Roman" w:eastAsia="宋体" w:hAnsi="Times New Roman" w:cs="Times New Roman"/>
      <w:kern w:val="0"/>
      <w:sz w:val="20"/>
      <w:szCs w:val="20"/>
      <w:lang w:eastAsia="en-US"/>
    </w:rPr>
  </w:style>
  <w:style w:type="paragraph" w:customStyle="1" w:styleId="TdocHeader1">
    <w:name w:val="Tdoc_Header_1"/>
    <w:basedOn w:val="aff"/>
    <w:qFormat/>
    <w:rsid w:val="005D073D"/>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5D073D"/>
    <w:rPr>
      <w:rFonts w:ascii="Times" w:eastAsia="Batang" w:hAnsi="Times"/>
    </w:rPr>
  </w:style>
  <w:style w:type="paragraph" w:customStyle="1" w:styleId="h1">
    <w:name w:val="h1"/>
    <w:basedOn w:val="a3"/>
    <w:qFormat/>
    <w:rsid w:val="005D073D"/>
    <w:rPr>
      <w:rFonts w:ascii="Times" w:eastAsia="Batang" w:hAnsi="Times"/>
    </w:rPr>
  </w:style>
  <w:style w:type="table" w:customStyle="1" w:styleId="39">
    <w:name w:val="网格型3"/>
    <w:basedOn w:val="a5"/>
    <w:uiPriority w:val="39"/>
    <w:qFormat/>
    <w:rsid w:val="005D073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5D073D"/>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sz w:val="20"/>
      <w:szCs w:val="20"/>
    </w:rPr>
  </w:style>
  <w:style w:type="paragraph" w:customStyle="1" w:styleId="Statement">
    <w:name w:val="Statement"/>
    <w:basedOn w:val="a3"/>
    <w:qFormat/>
    <w:rsid w:val="005D073D"/>
    <w:pPr>
      <w:keepNext/>
      <w:ind w:left="601" w:hanging="601"/>
    </w:pPr>
    <w:rPr>
      <w:rFonts w:eastAsia="Batang"/>
      <w:b/>
      <w:i/>
    </w:rPr>
  </w:style>
  <w:style w:type="character" w:customStyle="1" w:styleId="Alcatel-Lucent-4">
    <w:name w:val="Alcatel-Lucent-4"/>
    <w:semiHidden/>
    <w:qFormat/>
    <w:rsid w:val="005D073D"/>
    <w:rPr>
      <w:rFonts w:ascii="Arial" w:hAnsi="Arial" w:cs="Arial"/>
      <w:color w:val="auto"/>
      <w:sz w:val="20"/>
      <w:szCs w:val="20"/>
    </w:rPr>
  </w:style>
  <w:style w:type="paragraph" w:customStyle="1" w:styleId="ZchnZchn">
    <w:name w:val="Zchn Zchn"/>
    <w:qFormat/>
    <w:rsid w:val="005D073D"/>
    <w:pPr>
      <w:keepNext/>
      <w:tabs>
        <w:tab w:val="left" w:pos="851"/>
      </w:tabs>
      <w:suppressAutoHyphens/>
      <w:autoSpaceDE w:val="0"/>
      <w:spacing w:before="60" w:after="60" w:line="288" w:lineRule="auto"/>
      <w:ind w:left="851" w:hanging="851"/>
      <w:jc w:val="both"/>
    </w:pPr>
    <w:rPr>
      <w:rFonts w:ascii="Arial" w:eastAsia="宋体" w:hAnsi="Arial" w:cs="Arial"/>
      <w:color w:val="0000FF"/>
      <w:kern w:val="1"/>
      <w:sz w:val="20"/>
      <w:szCs w:val="20"/>
      <w:lang w:eastAsia="ar-SA"/>
    </w:rPr>
  </w:style>
  <w:style w:type="paragraph" w:customStyle="1" w:styleId="StatementBody">
    <w:name w:val="Statement Body"/>
    <w:basedOn w:val="a3"/>
    <w:link w:val="StatementBodyChar"/>
    <w:qFormat/>
    <w:rsid w:val="005D073D"/>
    <w:pPr>
      <w:numPr>
        <w:numId w:val="29"/>
      </w:numPr>
      <w:spacing w:after="100" w:afterAutospacing="1"/>
      <w:contextualSpacing/>
    </w:pPr>
    <w:rPr>
      <w:rFonts w:eastAsia="Times New Roman"/>
      <w:lang w:val="zh-CN"/>
    </w:rPr>
  </w:style>
  <w:style w:type="character" w:customStyle="1" w:styleId="StatementBodyChar">
    <w:name w:val="Statement Body Char"/>
    <w:link w:val="StatementBody"/>
    <w:qFormat/>
    <w:rsid w:val="005D073D"/>
    <w:rPr>
      <w:rFonts w:eastAsia="Times New Roman"/>
      <w:lang w:val="zh-CN"/>
    </w:rPr>
  </w:style>
  <w:style w:type="paragraph" w:customStyle="1" w:styleId="StyleHeading1NMPHeading1H1h11h12h13h14h15h16appheadin">
    <w:name w:val="Style Heading 1NMP Heading 1H1h11h12h13h14h15h16app headin..."/>
    <w:basedOn w:val="1"/>
    <w:qFormat/>
    <w:rsid w:val="005D073D"/>
    <w:pPr>
      <w:keepNext w:val="0"/>
      <w:keepLines w:val="0"/>
      <w:tabs>
        <w:tab w:val="left" w:pos="432"/>
      </w:tabs>
      <w:spacing w:before="240" w:after="60" w:line="240" w:lineRule="auto"/>
      <w:ind w:left="432" w:hanging="432"/>
    </w:pPr>
    <w:rPr>
      <w:rFonts w:ascii="Arial" w:eastAsia="Batang" w:hAnsi="Arial" w:cs="Times New Roman"/>
      <w:kern w:val="32"/>
      <w:sz w:val="28"/>
      <w:szCs w:val="32"/>
    </w:rPr>
  </w:style>
  <w:style w:type="character" w:customStyle="1" w:styleId="Alcatel-Lucent2">
    <w:name w:val="Alcatel-Lucent2"/>
    <w:semiHidden/>
    <w:qFormat/>
    <w:rsid w:val="005D073D"/>
    <w:rPr>
      <w:rFonts w:ascii="Arial" w:hAnsi="Arial" w:cs="Arial"/>
      <w:color w:val="auto"/>
      <w:sz w:val="20"/>
      <w:szCs w:val="20"/>
    </w:rPr>
  </w:style>
  <w:style w:type="character" w:customStyle="1" w:styleId="19">
    <w:name w:val="未处理的提及1"/>
    <w:uiPriority w:val="99"/>
    <w:semiHidden/>
    <w:unhideWhenUsed/>
    <w:qFormat/>
    <w:rsid w:val="005D073D"/>
    <w:rPr>
      <w:color w:val="808080"/>
      <w:shd w:val="clear" w:color="auto" w:fill="E6E6E6"/>
    </w:rPr>
  </w:style>
  <w:style w:type="character" w:customStyle="1" w:styleId="56">
    <w:name w:val="(文字) (文字)5"/>
    <w:semiHidden/>
    <w:qFormat/>
    <w:rsid w:val="005D073D"/>
    <w:rPr>
      <w:rFonts w:ascii="Times New Roman" w:hAnsi="Times New Roman"/>
      <w:lang w:eastAsia="en-US"/>
    </w:rPr>
  </w:style>
  <w:style w:type="paragraph" w:customStyle="1" w:styleId="TableCell0">
    <w:name w:val="TableCell"/>
    <w:basedOn w:val="a3"/>
    <w:qFormat/>
    <w:rsid w:val="005D073D"/>
    <w:pPr>
      <w:snapToGrid w:val="0"/>
      <w:spacing w:before="20" w:after="20"/>
    </w:pPr>
    <w:rPr>
      <w:rFonts w:eastAsia="Times New Roman"/>
    </w:rPr>
  </w:style>
  <w:style w:type="paragraph" w:customStyle="1" w:styleId="ListParagraph3">
    <w:name w:val="List Paragraph3"/>
    <w:basedOn w:val="a3"/>
    <w:qFormat/>
    <w:rsid w:val="005D073D"/>
    <w:pPr>
      <w:ind w:left="720"/>
      <w:contextualSpacing/>
    </w:pPr>
    <w:rPr>
      <w:rFonts w:eastAsia="Times New Roman"/>
    </w:rPr>
  </w:style>
  <w:style w:type="paragraph" w:customStyle="1" w:styleId="ListParagraph2">
    <w:name w:val="List Paragraph2"/>
    <w:basedOn w:val="a3"/>
    <w:qFormat/>
    <w:rsid w:val="005D073D"/>
    <w:pPr>
      <w:ind w:left="720"/>
      <w:contextualSpacing/>
    </w:pPr>
    <w:rPr>
      <w:rFonts w:eastAsia="Times New Roman"/>
    </w:rPr>
  </w:style>
  <w:style w:type="paragraph" w:customStyle="1" w:styleId="ListParagraph5">
    <w:name w:val="List Paragraph5"/>
    <w:basedOn w:val="a3"/>
    <w:qFormat/>
    <w:rsid w:val="005D073D"/>
    <w:pPr>
      <w:ind w:left="720"/>
      <w:contextualSpacing/>
    </w:pPr>
    <w:rPr>
      <w:rFonts w:eastAsia="Times New Roman"/>
    </w:rPr>
  </w:style>
  <w:style w:type="paragraph" w:customStyle="1" w:styleId="ListParagraph4">
    <w:name w:val="List Paragraph4"/>
    <w:basedOn w:val="a3"/>
    <w:qFormat/>
    <w:rsid w:val="005D073D"/>
    <w:pPr>
      <w:ind w:left="720"/>
      <w:contextualSpacing/>
    </w:pPr>
    <w:rPr>
      <w:rFonts w:eastAsia="Times New Roman"/>
    </w:rPr>
  </w:style>
  <w:style w:type="character" w:customStyle="1" w:styleId="1a">
    <w:name w:val="不明显强调1"/>
    <w:uiPriority w:val="19"/>
    <w:qFormat/>
    <w:rsid w:val="005D073D"/>
    <w:rPr>
      <w:i/>
      <w:iCs/>
      <w:color w:val="404040"/>
    </w:rPr>
  </w:style>
  <w:style w:type="paragraph" w:customStyle="1" w:styleId="62">
    <w:name w:val="标题 62"/>
    <w:basedOn w:val="a3"/>
    <w:qFormat/>
    <w:rsid w:val="005D073D"/>
    <w:pPr>
      <w:tabs>
        <w:tab w:val="left" w:pos="1152"/>
      </w:tabs>
    </w:pPr>
    <w:rPr>
      <w:rFonts w:ascii="Times" w:eastAsia="MS PGothic" w:hAnsi="Times" w:cs="Times"/>
    </w:rPr>
  </w:style>
  <w:style w:type="paragraph" w:customStyle="1" w:styleId="72">
    <w:name w:val="标题 72"/>
    <w:basedOn w:val="a3"/>
    <w:qFormat/>
    <w:rsid w:val="005D073D"/>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1"/>
    <w:qFormat/>
    <w:rsid w:val="005D073D"/>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5D073D"/>
    <w:pPr>
      <w:ind w:left="720"/>
      <w:contextualSpacing/>
    </w:pPr>
    <w:rPr>
      <w:rFonts w:eastAsia="Times New Roman"/>
    </w:rPr>
  </w:style>
  <w:style w:type="paragraph" w:customStyle="1" w:styleId="ListParagraph6">
    <w:name w:val="List Paragraph6"/>
    <w:basedOn w:val="a3"/>
    <w:qFormat/>
    <w:rsid w:val="005D073D"/>
    <w:pPr>
      <w:ind w:left="720"/>
      <w:contextualSpacing/>
    </w:pPr>
    <w:rPr>
      <w:rFonts w:eastAsia="Times New Roman"/>
    </w:rPr>
  </w:style>
  <w:style w:type="paragraph" w:customStyle="1" w:styleId="610">
    <w:name w:val="标题 61"/>
    <w:basedOn w:val="a3"/>
    <w:qFormat/>
    <w:rsid w:val="005D073D"/>
    <w:pPr>
      <w:tabs>
        <w:tab w:val="left" w:pos="1152"/>
      </w:tabs>
    </w:pPr>
    <w:rPr>
      <w:rFonts w:ascii="Times" w:eastAsia="MS PGothic" w:hAnsi="Times" w:cs="Times"/>
    </w:rPr>
  </w:style>
  <w:style w:type="paragraph" w:customStyle="1" w:styleId="ListParagraph8">
    <w:name w:val="List Paragraph8"/>
    <w:basedOn w:val="a3"/>
    <w:qFormat/>
    <w:rsid w:val="005D073D"/>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rsid w:val="005D073D"/>
    <w:pPr>
      <w:keepNext w:val="0"/>
      <w:keepLines w:val="0"/>
      <w:numPr>
        <w:numId w:val="30"/>
      </w:numPr>
      <w:spacing w:before="240" w:after="60" w:line="240" w:lineRule="auto"/>
    </w:pPr>
    <w:rPr>
      <w:rFonts w:ascii="Helvetica" w:eastAsia="Times New Roman" w:hAnsi="Helvetica" w:cs="Times New Roman"/>
      <w:kern w:val="32"/>
      <w:sz w:val="28"/>
      <w:szCs w:val="32"/>
    </w:rPr>
  </w:style>
  <w:style w:type="paragraph" w:customStyle="1" w:styleId="710">
    <w:name w:val="标题 71"/>
    <w:basedOn w:val="a3"/>
    <w:qFormat/>
    <w:rsid w:val="005D073D"/>
    <w:pPr>
      <w:tabs>
        <w:tab w:val="left" w:pos="1296"/>
      </w:tabs>
    </w:pPr>
    <w:rPr>
      <w:rFonts w:ascii="Times" w:eastAsia="MS PGothic" w:hAnsi="Times" w:cs="Times"/>
    </w:rPr>
  </w:style>
  <w:style w:type="paragraph" w:customStyle="1" w:styleId="tac0">
    <w:name w:val="tac"/>
    <w:basedOn w:val="a3"/>
    <w:qFormat/>
    <w:rsid w:val="005D073D"/>
    <w:pPr>
      <w:keepNext/>
      <w:jc w:val="center"/>
    </w:pPr>
    <w:rPr>
      <w:rFonts w:ascii="Arial" w:hAnsi="Arial" w:cs="Arial"/>
      <w:sz w:val="18"/>
      <w:szCs w:val="18"/>
    </w:rPr>
  </w:style>
  <w:style w:type="paragraph" w:customStyle="1" w:styleId="th0">
    <w:name w:val="th"/>
    <w:basedOn w:val="a3"/>
    <w:qFormat/>
    <w:rsid w:val="005D073D"/>
    <w:pPr>
      <w:keepNext/>
      <w:spacing w:before="60" w:after="180"/>
      <w:jc w:val="center"/>
    </w:pPr>
    <w:rPr>
      <w:rFonts w:ascii="Arial" w:hAnsi="Arial" w:cs="Arial"/>
      <w:b/>
      <w:bCs/>
    </w:rPr>
  </w:style>
  <w:style w:type="paragraph" w:customStyle="1" w:styleId="IvDbodytext">
    <w:name w:val="IvD bodytext"/>
    <w:basedOn w:val="af7"/>
    <w:link w:val="IvDbodytextChar"/>
    <w:qFormat/>
    <w:rsid w:val="005D073D"/>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D073D"/>
    <w:rPr>
      <w:rFonts w:ascii="Times" w:hAnsi="Times"/>
    </w:rPr>
  </w:style>
  <w:style w:type="paragraph" w:customStyle="1" w:styleId="4h4H4H41h41H42h42H43h43H411h411H421h421H44h2">
    <w:name w:val="スタイル 見出し 4h4H4H41h41H42h42H43h43H411h411H421h421H44h...2"/>
    <w:basedOn w:val="41"/>
    <w:qFormat/>
    <w:rsid w:val="005D073D"/>
    <w:pPr>
      <w:keepLines w:val="0"/>
      <w:tabs>
        <w:tab w:val="left" w:pos="567"/>
        <w:tab w:val="left" w:pos="1440"/>
      </w:tabs>
      <w:spacing w:before="240" w:after="60" w:line="416" w:lineRule="auto"/>
      <w:ind w:left="735" w:hanging="735"/>
    </w:pPr>
    <w:rPr>
      <w:rFonts w:ascii="Arial" w:eastAsia="MS Mincho" w:hAnsi="Arial" w:cstheme="minorBidi"/>
      <w:b w:val="0"/>
      <w:iCs/>
      <w:color w:val="000000"/>
      <w:sz w:val="21"/>
      <w:szCs w:val="26"/>
      <w:u w:color="4BACC6" w:themeColor="accent5"/>
    </w:rPr>
  </w:style>
  <w:style w:type="character" w:customStyle="1" w:styleId="130">
    <w:name w:val="表 (青) 13 (文字)"/>
    <w:uiPriority w:val="34"/>
    <w:qFormat/>
    <w:locked/>
    <w:rsid w:val="005D073D"/>
    <w:rPr>
      <w:rFonts w:eastAsia="MS Gothic"/>
      <w:sz w:val="24"/>
      <w:szCs w:val="24"/>
      <w:lang w:val="en-GB" w:eastAsia="en-US"/>
    </w:rPr>
  </w:style>
  <w:style w:type="paragraph" w:customStyle="1" w:styleId="LGTdoc1">
    <w:name w:val="LGTdoc_제목1"/>
    <w:basedOn w:val="a3"/>
    <w:qFormat/>
    <w:rsid w:val="005D073D"/>
    <w:pPr>
      <w:snapToGrid w:val="0"/>
      <w:spacing w:beforeLines="50" w:before="120" w:after="100" w:afterAutospacing="1"/>
    </w:pPr>
    <w:rPr>
      <w:rFonts w:eastAsia="Batang"/>
      <w:b/>
      <w:snapToGrid w:val="0"/>
      <w:sz w:val="28"/>
    </w:rPr>
  </w:style>
  <w:style w:type="paragraph" w:customStyle="1" w:styleId="heading3">
    <w:name w:val="heading3"/>
    <w:basedOn w:val="a3"/>
    <w:qFormat/>
    <w:rsid w:val="005D073D"/>
    <w:pPr>
      <w:keepNext/>
      <w:spacing w:before="240" w:after="60"/>
      <w:ind w:left="720" w:hanging="720"/>
    </w:pPr>
    <w:rPr>
      <w:rFonts w:ascii="Arial" w:eastAsia="MS PGothic" w:hAnsi="Arial" w:cs="Arial"/>
      <w:color w:val="000000"/>
    </w:rPr>
  </w:style>
  <w:style w:type="paragraph" w:customStyle="1" w:styleId="heading4">
    <w:name w:val="heading4"/>
    <w:basedOn w:val="a3"/>
    <w:qFormat/>
    <w:rsid w:val="005D073D"/>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41"/>
    <w:qFormat/>
    <w:rsid w:val="005D073D"/>
    <w:pPr>
      <w:keepLines w:val="0"/>
      <w:tabs>
        <w:tab w:val="left" w:pos="567"/>
        <w:tab w:val="left" w:pos="1440"/>
      </w:tabs>
      <w:spacing w:before="240" w:after="60" w:line="416" w:lineRule="auto"/>
      <w:ind w:left="735" w:hanging="735"/>
    </w:pPr>
    <w:rPr>
      <w:rFonts w:ascii="Arial" w:eastAsia="宋体" w:hAnsi="Arial" w:cstheme="minorBidi"/>
      <w:b w:val="0"/>
      <w:iCs/>
      <w:sz w:val="21"/>
      <w:szCs w:val="26"/>
      <w:u w:color="4BACC6" w:themeColor="accent5"/>
    </w:rPr>
  </w:style>
  <w:style w:type="paragraph" w:customStyle="1" w:styleId="4h4H4H41h41H42h42H43h43H411h411H421h421H44h">
    <w:name w:val="スタイル 見出し 4h4H4H41h41H42h42H43h43H411h411H421h421H44h..."/>
    <w:basedOn w:val="41"/>
    <w:qFormat/>
    <w:rsid w:val="005D073D"/>
    <w:pPr>
      <w:keepLines w:val="0"/>
      <w:tabs>
        <w:tab w:val="left" w:pos="567"/>
      </w:tabs>
      <w:spacing w:before="240" w:after="60" w:line="416" w:lineRule="auto"/>
      <w:ind w:left="936" w:hanging="680"/>
    </w:pPr>
    <w:rPr>
      <w:rFonts w:ascii="Arial" w:eastAsia="Batang" w:hAnsi="Arial" w:cstheme="minorBidi"/>
      <w:b w:val="0"/>
      <w:iCs/>
      <w:sz w:val="21"/>
      <w:szCs w:val="26"/>
      <w:u w:color="4BACC6" w:themeColor="accent5"/>
    </w:rPr>
  </w:style>
  <w:style w:type="character" w:customStyle="1" w:styleId="1b">
    <w:name w:val="@他1"/>
    <w:uiPriority w:val="99"/>
    <w:semiHidden/>
    <w:unhideWhenUsed/>
    <w:qFormat/>
    <w:rsid w:val="005D073D"/>
    <w:rPr>
      <w:color w:val="2B579A"/>
      <w:shd w:val="clear" w:color="auto" w:fill="E6E6E6"/>
    </w:rPr>
  </w:style>
  <w:style w:type="paragraph" w:customStyle="1" w:styleId="3a">
    <w:name w:val="修订3"/>
    <w:hidden/>
    <w:uiPriority w:val="99"/>
    <w:semiHidden/>
    <w:qFormat/>
    <w:rsid w:val="005D073D"/>
    <w:pPr>
      <w:spacing w:line="288" w:lineRule="auto"/>
      <w:ind w:left="720" w:hanging="360"/>
      <w:jc w:val="both"/>
    </w:pPr>
    <w:rPr>
      <w:rFonts w:ascii="Times" w:eastAsia="Batang" w:hAnsi="Times" w:cs="Times New Roman"/>
      <w:kern w:val="0"/>
      <w:sz w:val="20"/>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D073D"/>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D073D"/>
    <w:rPr>
      <w:rFonts w:ascii="Arial" w:hAnsi="Arial"/>
      <w:b/>
      <w:i/>
      <w:szCs w:val="26"/>
      <w:lang w:val="en-GB" w:eastAsia="zh-CN"/>
    </w:rPr>
  </w:style>
  <w:style w:type="paragraph" w:customStyle="1" w:styleId="Paragraph0">
    <w:name w:val="Paragraph"/>
    <w:basedOn w:val="a3"/>
    <w:link w:val="ParagraphChar"/>
    <w:qFormat/>
    <w:rsid w:val="005D073D"/>
    <w:pPr>
      <w:spacing w:before="220"/>
    </w:pPr>
  </w:style>
  <w:style w:type="character" w:customStyle="1" w:styleId="ParagraphChar">
    <w:name w:val="Paragraph Char"/>
    <w:link w:val="Paragraph0"/>
    <w:qFormat/>
    <w:locked/>
    <w:rsid w:val="005D073D"/>
  </w:style>
  <w:style w:type="character" w:customStyle="1" w:styleId="ColorfulList-Accent1Char">
    <w:name w:val="Colorful List - Accent 1 Char"/>
    <w:uiPriority w:val="34"/>
    <w:qFormat/>
    <w:locked/>
    <w:rsid w:val="005D073D"/>
    <w:rPr>
      <w:rFonts w:eastAsia="MS Gothic"/>
      <w:sz w:val="24"/>
      <w:szCs w:val="24"/>
      <w:lang w:eastAsia="en-US"/>
    </w:rPr>
  </w:style>
  <w:style w:type="paragraph" w:customStyle="1" w:styleId="maintext">
    <w:name w:val="main text"/>
    <w:basedOn w:val="a3"/>
    <w:link w:val="maintextChar"/>
    <w:qFormat/>
    <w:rsid w:val="005D073D"/>
    <w:pPr>
      <w:spacing w:before="60" w:after="60"/>
      <w:ind w:firstLineChars="200" w:firstLine="200"/>
    </w:pPr>
    <w:rPr>
      <w:rFonts w:eastAsia="Malgun Gothic"/>
    </w:rPr>
  </w:style>
  <w:style w:type="character" w:customStyle="1" w:styleId="maintextChar">
    <w:name w:val="main text Char"/>
    <w:link w:val="maintext"/>
    <w:qFormat/>
    <w:rsid w:val="005D073D"/>
    <w:rPr>
      <w:rFonts w:eastAsia="Malgun Gothic"/>
    </w:rPr>
  </w:style>
  <w:style w:type="table" w:customStyle="1" w:styleId="4-51">
    <w:name w:val="网格表 4 - 着色 51"/>
    <w:basedOn w:val="a5"/>
    <w:uiPriority w:val="49"/>
    <w:qFormat/>
    <w:rsid w:val="005D073D"/>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D073D"/>
    <w:rPr>
      <w:color w:val="000000"/>
    </w:rPr>
  </w:style>
  <w:style w:type="character" w:customStyle="1" w:styleId="1c">
    <w:name w:val="列表段落 字符1"/>
    <w:uiPriority w:val="34"/>
    <w:qFormat/>
    <w:locked/>
    <w:rsid w:val="005D073D"/>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D073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5D073D"/>
    <w:pPr>
      <w:spacing w:after="180" w:line="336" w:lineRule="auto"/>
      <w:ind w:firstLineChars="200" w:firstLine="200"/>
    </w:pPr>
    <w:rPr>
      <w:rFonts w:ascii="Malgun Gothic" w:hAnsi="Malgun Gothic" w:cs="Batang"/>
      <w:lang w:eastAsia="en-US"/>
    </w:rPr>
  </w:style>
  <w:style w:type="paragraph" w:customStyle="1" w:styleId="810">
    <w:name w:val="目录 81"/>
    <w:basedOn w:val="110"/>
    <w:semiHidden/>
    <w:qFormat/>
    <w:rsid w:val="005D073D"/>
  </w:style>
  <w:style w:type="paragraph" w:customStyle="1" w:styleId="110">
    <w:name w:val="目录 11"/>
    <w:semiHidden/>
    <w:qFormat/>
    <w:rsid w:val="005D073D"/>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cs="Times New Roman"/>
      <w:kern w:val="0"/>
      <w:sz w:val="22"/>
      <w:szCs w:val="20"/>
      <w:lang w:eastAsia="en-US"/>
    </w:rPr>
  </w:style>
  <w:style w:type="paragraph" w:customStyle="1" w:styleId="510">
    <w:name w:val="目录 51"/>
    <w:basedOn w:val="410"/>
    <w:semiHidden/>
    <w:qFormat/>
    <w:rsid w:val="005D073D"/>
  </w:style>
  <w:style w:type="paragraph" w:customStyle="1" w:styleId="410">
    <w:name w:val="目录 41"/>
    <w:basedOn w:val="310"/>
    <w:semiHidden/>
    <w:qFormat/>
    <w:rsid w:val="005D073D"/>
  </w:style>
  <w:style w:type="paragraph" w:customStyle="1" w:styleId="310">
    <w:name w:val="目录 31"/>
    <w:basedOn w:val="210"/>
    <w:semiHidden/>
    <w:qFormat/>
    <w:rsid w:val="005D073D"/>
  </w:style>
  <w:style w:type="paragraph" w:customStyle="1" w:styleId="210">
    <w:name w:val="目录 21"/>
    <w:basedOn w:val="110"/>
    <w:semiHidden/>
    <w:qFormat/>
    <w:rsid w:val="005D073D"/>
  </w:style>
  <w:style w:type="paragraph" w:customStyle="1" w:styleId="910">
    <w:name w:val="目录 91"/>
    <w:basedOn w:val="810"/>
    <w:semiHidden/>
    <w:qFormat/>
    <w:rsid w:val="005D073D"/>
    <w:pPr>
      <w:spacing w:before="180"/>
      <w:ind w:left="1418" w:hanging="1418"/>
    </w:pPr>
    <w:rPr>
      <w:b/>
    </w:rPr>
  </w:style>
  <w:style w:type="paragraph" w:customStyle="1" w:styleId="612">
    <w:name w:val="目录 61"/>
    <w:basedOn w:val="510"/>
    <w:next w:val="a3"/>
    <w:semiHidden/>
    <w:qFormat/>
    <w:rsid w:val="005D073D"/>
  </w:style>
  <w:style w:type="paragraph" w:customStyle="1" w:styleId="712">
    <w:name w:val="目录 71"/>
    <w:basedOn w:val="612"/>
    <w:next w:val="a3"/>
    <w:semiHidden/>
    <w:qFormat/>
    <w:rsid w:val="005D073D"/>
    <w:pPr>
      <w:keepNext w:val="0"/>
      <w:spacing w:before="0"/>
      <w:ind w:left="2268" w:hanging="2268"/>
    </w:pPr>
    <w:rPr>
      <w:sz w:val="20"/>
    </w:rPr>
  </w:style>
  <w:style w:type="table" w:customStyle="1" w:styleId="4-31">
    <w:name w:val="网格表 4 - 着色 31"/>
    <w:basedOn w:val="a5"/>
    <w:uiPriority w:val="49"/>
    <w:qFormat/>
    <w:rsid w:val="005D073D"/>
    <w:rPr>
      <w:rFonts w:ascii="Times New Roman" w:eastAsia="等线" w:hAnsi="Times New Roman" w:cs="Times New Roman"/>
      <w:kern w:val="0"/>
      <w:sz w:val="20"/>
      <w:szCs w:val="20"/>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1">
    <w:name w:val="网格表 1 浅色 - 着色 61"/>
    <w:basedOn w:val="a5"/>
    <w:uiPriority w:val="46"/>
    <w:qFormat/>
    <w:rsid w:val="005D073D"/>
    <w:rPr>
      <w:rFonts w:ascii="Times New Roman" w:eastAsia="等线" w:hAnsi="Times New Roman" w:cs="Times New Roman"/>
      <w:kern w:val="0"/>
      <w:sz w:val="20"/>
      <w:szCs w:val="20"/>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5D073D"/>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5D073D"/>
    <w:rPr>
      <w:color w:val="2B579A"/>
      <w:shd w:val="clear" w:color="auto" w:fill="E1DFDD"/>
    </w:rPr>
  </w:style>
  <w:style w:type="paragraph" w:customStyle="1" w:styleId="46">
    <w:name w:val="修订4"/>
    <w:hidden/>
    <w:uiPriority w:val="99"/>
    <w:semiHidden/>
    <w:qFormat/>
    <w:rsid w:val="005D073D"/>
  </w:style>
  <w:style w:type="character" w:customStyle="1" w:styleId="2b">
    <w:name w:val="@他2"/>
    <w:basedOn w:val="a4"/>
    <w:uiPriority w:val="99"/>
    <w:unhideWhenUsed/>
    <w:qFormat/>
    <w:rsid w:val="005D073D"/>
    <w:rPr>
      <w:color w:val="2B579A"/>
      <w:shd w:val="clear" w:color="auto" w:fill="E1DFDD"/>
    </w:rPr>
  </w:style>
  <w:style w:type="paragraph" w:customStyle="1" w:styleId="afff7">
    <w:name w:val="表格文本"/>
    <w:qFormat/>
    <w:rsid w:val="005D073D"/>
    <w:pPr>
      <w:tabs>
        <w:tab w:val="decimal" w:pos="0"/>
      </w:tabs>
    </w:pPr>
    <w:rPr>
      <w:rFonts w:ascii="Arial" w:eastAsia="宋体" w:hAnsi="Arial" w:cs="Times New Roman"/>
      <w:kern w:val="0"/>
      <w:szCs w:val="21"/>
    </w:rPr>
  </w:style>
  <w:style w:type="paragraph" w:customStyle="1" w:styleId="afff8">
    <w:name w:val="表头文本"/>
    <w:qFormat/>
    <w:rsid w:val="005D073D"/>
    <w:pPr>
      <w:jc w:val="center"/>
    </w:pPr>
    <w:rPr>
      <w:rFonts w:ascii="Arial" w:eastAsia="宋体" w:hAnsi="Arial" w:cs="Times New Roman"/>
      <w:b/>
      <w:kern w:val="0"/>
      <w:szCs w:val="21"/>
    </w:rPr>
  </w:style>
  <w:style w:type="table" w:customStyle="1" w:styleId="afff9">
    <w:name w:val="表样式"/>
    <w:basedOn w:val="a5"/>
    <w:qFormat/>
    <w:rsid w:val="005D073D"/>
    <w:pPr>
      <w:jc w:val="both"/>
    </w:pPr>
    <w:rPr>
      <w:rFonts w:ascii="Times New Roman" w:eastAsia="宋体"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a">
    <w:name w:val="图样式"/>
    <w:basedOn w:val="a3"/>
    <w:qFormat/>
    <w:rsid w:val="005D073D"/>
    <w:pPr>
      <w:keepNext/>
      <w:spacing w:before="80" w:after="80"/>
      <w:jc w:val="center"/>
    </w:pPr>
  </w:style>
  <w:style w:type="paragraph" w:customStyle="1" w:styleId="afffb">
    <w:name w:val="文档标题"/>
    <w:basedOn w:val="a3"/>
    <w:qFormat/>
    <w:rsid w:val="005D073D"/>
    <w:pPr>
      <w:tabs>
        <w:tab w:val="left" w:pos="0"/>
      </w:tabs>
      <w:spacing w:before="300" w:after="300"/>
      <w:jc w:val="center"/>
    </w:pPr>
    <w:rPr>
      <w:rFonts w:ascii="Arial" w:eastAsia="黑体" w:hAnsi="Arial"/>
      <w:sz w:val="36"/>
      <w:szCs w:val="36"/>
    </w:rPr>
  </w:style>
  <w:style w:type="paragraph" w:customStyle="1" w:styleId="afffc">
    <w:name w:val="正文（首行不缩进）"/>
    <w:basedOn w:val="a3"/>
    <w:qFormat/>
    <w:rsid w:val="005D073D"/>
  </w:style>
  <w:style w:type="paragraph" w:customStyle="1" w:styleId="afffd">
    <w:name w:val="注示头"/>
    <w:basedOn w:val="a3"/>
    <w:qFormat/>
    <w:rsid w:val="005D073D"/>
    <w:pPr>
      <w:pBdr>
        <w:top w:val="single" w:sz="4" w:space="1" w:color="000000"/>
      </w:pBdr>
    </w:pPr>
    <w:rPr>
      <w:rFonts w:ascii="Arial" w:eastAsia="黑体" w:hAnsi="Arial"/>
      <w:sz w:val="18"/>
    </w:rPr>
  </w:style>
  <w:style w:type="paragraph" w:customStyle="1" w:styleId="afffe">
    <w:name w:val="注示文本"/>
    <w:basedOn w:val="a3"/>
    <w:qFormat/>
    <w:rsid w:val="005D073D"/>
    <w:pPr>
      <w:pBdr>
        <w:bottom w:val="single" w:sz="4" w:space="1" w:color="000000"/>
      </w:pBdr>
      <w:ind w:firstLine="360"/>
    </w:pPr>
    <w:rPr>
      <w:rFonts w:ascii="Arial" w:eastAsia="楷体_GB2312" w:hAnsi="Arial"/>
      <w:sz w:val="18"/>
      <w:szCs w:val="18"/>
    </w:rPr>
  </w:style>
  <w:style w:type="paragraph" w:customStyle="1" w:styleId="affff">
    <w:name w:val="编写建议"/>
    <w:basedOn w:val="a3"/>
    <w:qFormat/>
    <w:rsid w:val="005D073D"/>
    <w:pPr>
      <w:ind w:firstLine="420"/>
    </w:pPr>
    <w:rPr>
      <w:rFonts w:ascii="Arial" w:hAnsi="Arial" w:cs="Arial"/>
      <w:i/>
      <w:color w:val="0000FF"/>
    </w:rPr>
  </w:style>
  <w:style w:type="character" w:customStyle="1" w:styleId="affff0">
    <w:name w:val="样式一"/>
    <w:basedOn w:val="a4"/>
    <w:qFormat/>
    <w:rsid w:val="005D073D"/>
    <w:rPr>
      <w:rFonts w:ascii="宋体" w:hAnsi="宋体"/>
      <w:b/>
      <w:bCs/>
      <w:color w:val="000000"/>
      <w:sz w:val="36"/>
    </w:rPr>
  </w:style>
  <w:style w:type="character" w:customStyle="1" w:styleId="affff1">
    <w:name w:val="样式二"/>
    <w:basedOn w:val="affff0"/>
    <w:qFormat/>
    <w:rsid w:val="005D073D"/>
    <w:rPr>
      <w:rFonts w:ascii="宋体" w:hAnsi="宋体"/>
      <w:b/>
      <w:bCs/>
      <w:color w:val="000000"/>
      <w:sz w:val="36"/>
    </w:rPr>
  </w:style>
  <w:style w:type="character" w:customStyle="1" w:styleId="1d">
    <w:name w:val="メンション1"/>
    <w:basedOn w:val="a4"/>
    <w:uiPriority w:val="99"/>
    <w:unhideWhenUsed/>
    <w:qFormat/>
    <w:rsid w:val="005D073D"/>
    <w:rPr>
      <w:color w:val="2B579A"/>
      <w:shd w:val="clear" w:color="auto" w:fill="E1DFDD"/>
    </w:rPr>
  </w:style>
  <w:style w:type="character" w:customStyle="1" w:styleId="Mention3">
    <w:name w:val="Mention3"/>
    <w:basedOn w:val="a4"/>
    <w:uiPriority w:val="99"/>
    <w:unhideWhenUsed/>
    <w:qFormat/>
    <w:rsid w:val="005D073D"/>
    <w:rPr>
      <w:color w:val="2B579A"/>
      <w:shd w:val="clear" w:color="auto" w:fill="E1DFDD"/>
    </w:rPr>
  </w:style>
  <w:style w:type="character" w:customStyle="1" w:styleId="Mention4">
    <w:name w:val="Mention4"/>
    <w:basedOn w:val="a4"/>
    <w:uiPriority w:val="99"/>
    <w:unhideWhenUsed/>
    <w:qFormat/>
    <w:rsid w:val="005D073D"/>
    <w:rPr>
      <w:color w:val="2B579A"/>
      <w:shd w:val="clear" w:color="auto" w:fill="E1DFDD"/>
    </w:rPr>
  </w:style>
  <w:style w:type="paragraph" w:customStyle="1" w:styleId="Style1">
    <w:name w:val="Style1"/>
    <w:basedOn w:val="a3"/>
    <w:link w:val="Style1Char"/>
    <w:qFormat/>
    <w:rsid w:val="005D073D"/>
    <w:pPr>
      <w:spacing w:after="100" w:afterAutospacing="1" w:line="300" w:lineRule="auto"/>
      <w:ind w:firstLine="360"/>
      <w:contextualSpacing/>
    </w:pPr>
    <w:rPr>
      <w:szCs w:val="20"/>
    </w:rPr>
  </w:style>
  <w:style w:type="character" w:customStyle="1" w:styleId="Style1Char">
    <w:name w:val="Style1 Char"/>
    <w:link w:val="Style1"/>
    <w:qFormat/>
    <w:rsid w:val="005D073D"/>
    <w:rPr>
      <w:szCs w:val="20"/>
    </w:rPr>
  </w:style>
  <w:style w:type="character" w:customStyle="1" w:styleId="2c">
    <w:name w:val="批注文字 字符2"/>
    <w:uiPriority w:val="99"/>
    <w:qFormat/>
    <w:rsid w:val="005D073D"/>
    <w:rPr>
      <w:rFonts w:ascii="Times New Roman" w:hAnsi="Times New Roman"/>
      <w:lang w:val="en-GB"/>
    </w:rPr>
  </w:style>
  <w:style w:type="paragraph" w:customStyle="1" w:styleId="msonormal0">
    <w:name w:val="msonormal"/>
    <w:basedOn w:val="a3"/>
    <w:uiPriority w:val="99"/>
    <w:qFormat/>
    <w:rsid w:val="005D073D"/>
    <w:pPr>
      <w:spacing w:before="100" w:beforeAutospacing="1" w:after="100" w:afterAutospacing="1"/>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5D073D"/>
    <w:rPr>
      <w:rFonts w:ascii="Times New Roman" w:hAnsi="Times New Roman"/>
      <w:lang w:val="en-GB" w:eastAsia="ja-JP"/>
    </w:rPr>
  </w:style>
  <w:style w:type="paragraph" w:customStyle="1" w:styleId="120">
    <w:name w:val="目录 12"/>
    <w:uiPriority w:val="99"/>
    <w:semiHidden/>
    <w:qFormat/>
    <w:rsid w:val="005D073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cs="Times New Roman"/>
      <w:kern w:val="0"/>
      <w:sz w:val="22"/>
      <w:szCs w:val="20"/>
      <w:lang w:eastAsia="en-US"/>
    </w:rPr>
  </w:style>
  <w:style w:type="paragraph" w:customStyle="1" w:styleId="220">
    <w:name w:val="目录 22"/>
    <w:basedOn w:val="120"/>
    <w:uiPriority w:val="99"/>
    <w:semiHidden/>
    <w:qFormat/>
    <w:rsid w:val="005D073D"/>
  </w:style>
  <w:style w:type="paragraph" w:customStyle="1" w:styleId="82">
    <w:name w:val="目录 82"/>
    <w:basedOn w:val="120"/>
    <w:semiHidden/>
    <w:qFormat/>
    <w:rsid w:val="005D073D"/>
  </w:style>
  <w:style w:type="paragraph" w:customStyle="1" w:styleId="320">
    <w:name w:val="目录 32"/>
    <w:basedOn w:val="220"/>
    <w:semiHidden/>
    <w:qFormat/>
    <w:rsid w:val="005D073D"/>
  </w:style>
  <w:style w:type="paragraph" w:customStyle="1" w:styleId="92">
    <w:name w:val="目录 92"/>
    <w:basedOn w:val="82"/>
    <w:semiHidden/>
    <w:qFormat/>
    <w:rsid w:val="005D073D"/>
    <w:pPr>
      <w:spacing w:before="180"/>
      <w:ind w:left="1418" w:hanging="1418"/>
    </w:pPr>
    <w:rPr>
      <w:b/>
    </w:rPr>
  </w:style>
  <w:style w:type="paragraph" w:customStyle="1" w:styleId="420">
    <w:name w:val="目录 42"/>
    <w:basedOn w:val="320"/>
    <w:semiHidden/>
    <w:qFormat/>
    <w:rsid w:val="005D073D"/>
  </w:style>
  <w:style w:type="paragraph" w:customStyle="1" w:styleId="520">
    <w:name w:val="目录 52"/>
    <w:basedOn w:val="420"/>
    <w:semiHidden/>
    <w:qFormat/>
    <w:rsid w:val="005D073D"/>
  </w:style>
  <w:style w:type="paragraph" w:customStyle="1" w:styleId="620">
    <w:name w:val="目录 62"/>
    <w:basedOn w:val="520"/>
    <w:next w:val="a3"/>
    <w:semiHidden/>
    <w:qFormat/>
    <w:rsid w:val="005D073D"/>
  </w:style>
  <w:style w:type="paragraph" w:customStyle="1" w:styleId="720">
    <w:name w:val="目录 72"/>
    <w:basedOn w:val="620"/>
    <w:next w:val="a3"/>
    <w:semiHidden/>
    <w:qFormat/>
    <w:rsid w:val="005D073D"/>
    <w:pPr>
      <w:keepNext w:val="0"/>
      <w:spacing w:before="0"/>
      <w:ind w:left="2268" w:hanging="2268"/>
    </w:pPr>
    <w:rPr>
      <w:sz w:val="20"/>
    </w:rPr>
  </w:style>
  <w:style w:type="character" w:customStyle="1" w:styleId="3b">
    <w:name w:val="@他3"/>
    <w:basedOn w:val="a4"/>
    <w:uiPriority w:val="99"/>
    <w:unhideWhenUsed/>
    <w:qFormat/>
    <w:rsid w:val="005D073D"/>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5D073D"/>
    <w:rPr>
      <w:rFonts w:ascii="Times New Roman" w:hAnsi="Times New Roman"/>
      <w:snapToGrid w:val="0"/>
      <w:sz w:val="21"/>
      <w:szCs w:val="21"/>
    </w:rPr>
  </w:style>
  <w:style w:type="paragraph" w:styleId="affff2">
    <w:name w:val="Revision"/>
    <w:hidden/>
    <w:uiPriority w:val="99"/>
    <w:unhideWhenUsed/>
    <w:qFormat/>
    <w:rsid w:val="005D073D"/>
    <w:rPr>
      <w:rFonts w:ascii="Times New Roman" w:eastAsia="等线" w:hAnsi="Times New Roman" w:cs="Times New Roman"/>
      <w:kern w:val="0"/>
      <w:sz w:val="20"/>
      <w:szCs w:val="20"/>
      <w:lang w:val="en-GB" w:eastAsia="en-US"/>
    </w:rPr>
  </w:style>
  <w:style w:type="paragraph" w:customStyle="1" w:styleId="L1bullet">
    <w:name w:val="L1_bullet"/>
    <w:basedOn w:val="B1"/>
    <w:qFormat/>
    <w:rsid w:val="005D073D"/>
  </w:style>
  <w:style w:type="paragraph" w:customStyle="1" w:styleId="L2bullet">
    <w:name w:val="L2_bullet"/>
    <w:basedOn w:val="B2"/>
    <w:qFormat/>
    <w:rsid w:val="005D073D"/>
  </w:style>
  <w:style w:type="paragraph" w:customStyle="1" w:styleId="L3bullet">
    <w:name w:val="L3_bullet"/>
    <w:basedOn w:val="B3"/>
    <w:qFormat/>
    <w:rsid w:val="005D073D"/>
  </w:style>
  <w:style w:type="paragraph" w:customStyle="1" w:styleId="L4bullet">
    <w:name w:val="L4_bullet"/>
    <w:basedOn w:val="L3bullet"/>
    <w:qFormat/>
    <w:rsid w:val="005D073D"/>
    <w:pPr>
      <w:ind w:left="1418"/>
    </w:pPr>
  </w:style>
  <w:style w:type="character" w:customStyle="1" w:styleId="2d">
    <w:name w:val="未处理的提及2"/>
    <w:uiPriority w:val="99"/>
    <w:semiHidden/>
    <w:unhideWhenUsed/>
    <w:rsid w:val="005D073D"/>
    <w:rPr>
      <w:color w:val="605E5C"/>
      <w:shd w:val="clear" w:color="auto" w:fill="E1DFDD"/>
    </w:rPr>
  </w:style>
  <w:style w:type="paragraph" w:styleId="affff3">
    <w:name w:val="Bibliography"/>
    <w:basedOn w:val="a3"/>
    <w:next w:val="a3"/>
    <w:uiPriority w:val="37"/>
    <w:semiHidden/>
    <w:unhideWhenUsed/>
    <w:qFormat/>
    <w:rsid w:val="005D073D"/>
    <w:pPr>
      <w:widowControl/>
      <w:spacing w:after="180"/>
      <w:jc w:val="left"/>
    </w:pPr>
    <w:rPr>
      <w:rFonts w:ascii="Times New Roman" w:eastAsia="等线" w:hAnsi="Times New Roman" w:cs="Times New Roman"/>
      <w:kern w:val="0"/>
      <w:sz w:val="20"/>
      <w:szCs w:val="20"/>
      <w:lang w:val="en-GB" w:eastAsia="en-US"/>
    </w:rPr>
  </w:style>
  <w:style w:type="paragraph" w:styleId="TOC">
    <w:name w:val="TOC Heading"/>
    <w:basedOn w:val="1"/>
    <w:next w:val="a3"/>
    <w:uiPriority w:val="39"/>
    <w:unhideWhenUsed/>
    <w:qFormat/>
    <w:rsid w:val="005D073D"/>
    <w:pPr>
      <w:keepLines w:val="0"/>
      <w:widowControl/>
      <w:spacing w:before="240" w:after="60" w:line="240" w:lineRule="auto"/>
      <w:jc w:val="left"/>
      <w:outlineLvl w:val="9"/>
    </w:pPr>
    <w:rPr>
      <w:rFonts w:ascii="Calibri Light" w:eastAsia="等线 Light" w:hAnsi="Calibri Light" w:cs="Times New Roman"/>
      <w:kern w:val="32"/>
      <w:sz w:val="32"/>
      <w:szCs w:val="32"/>
      <w:lang w:val="en-GB" w:eastAsia="en-US"/>
    </w:rPr>
  </w:style>
  <w:style w:type="numbering" w:customStyle="1" w:styleId="StyleBulletedSymbolsymbolLeft025Hanging0252">
    <w:name w:val="Style Bulleted Symbol (symbol) Left:  0.25&quot; Hanging:  0.25&quot;2"/>
    <w:basedOn w:val="a6"/>
    <w:rsid w:val="005D073D"/>
    <w:pPr>
      <w:numPr>
        <w:numId w:val="39"/>
      </w:numPr>
    </w:pPr>
  </w:style>
  <w:style w:type="paragraph" w:customStyle="1" w:styleId="83">
    <w:name w:val="目录 83"/>
    <w:basedOn w:val="131"/>
    <w:semiHidden/>
    <w:rsid w:val="005D073D"/>
  </w:style>
  <w:style w:type="paragraph" w:customStyle="1" w:styleId="131">
    <w:name w:val="目录 13"/>
    <w:semiHidden/>
    <w:qFormat/>
    <w:rsid w:val="005D0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30">
    <w:name w:val="目录 53"/>
    <w:basedOn w:val="430"/>
    <w:semiHidden/>
    <w:rsid w:val="005D073D"/>
  </w:style>
  <w:style w:type="paragraph" w:customStyle="1" w:styleId="430">
    <w:name w:val="目录 43"/>
    <w:basedOn w:val="330"/>
    <w:semiHidden/>
    <w:rsid w:val="005D073D"/>
  </w:style>
  <w:style w:type="paragraph" w:customStyle="1" w:styleId="330">
    <w:name w:val="目录 33"/>
    <w:basedOn w:val="230"/>
    <w:semiHidden/>
    <w:rsid w:val="005D073D"/>
  </w:style>
  <w:style w:type="paragraph" w:customStyle="1" w:styleId="230">
    <w:name w:val="目录 23"/>
    <w:basedOn w:val="131"/>
    <w:semiHidden/>
    <w:qFormat/>
    <w:rsid w:val="005D073D"/>
  </w:style>
  <w:style w:type="paragraph" w:customStyle="1" w:styleId="93">
    <w:name w:val="目录 93"/>
    <w:basedOn w:val="83"/>
    <w:semiHidden/>
    <w:rsid w:val="005D073D"/>
    <w:pPr>
      <w:spacing w:before="180"/>
      <w:ind w:left="1418" w:hanging="1418"/>
    </w:pPr>
    <w:rPr>
      <w:b/>
    </w:rPr>
  </w:style>
  <w:style w:type="paragraph" w:customStyle="1" w:styleId="63">
    <w:name w:val="目录 63"/>
    <w:basedOn w:val="530"/>
    <w:next w:val="a3"/>
    <w:semiHidden/>
    <w:rsid w:val="005D073D"/>
  </w:style>
  <w:style w:type="paragraph" w:customStyle="1" w:styleId="73">
    <w:name w:val="目录 73"/>
    <w:basedOn w:val="63"/>
    <w:next w:val="a3"/>
    <w:semiHidden/>
    <w:rsid w:val="005D073D"/>
    <w:pPr>
      <w:keepNext w:val="0"/>
      <w:spacing w:before="0"/>
      <w:ind w:left="2268" w:hanging="2268"/>
    </w:pPr>
    <w:rPr>
      <w:sz w:val="20"/>
    </w:rPr>
  </w:style>
  <w:style w:type="table" w:customStyle="1" w:styleId="4-32">
    <w:name w:val="网格表 4 - 着色 32"/>
    <w:basedOn w:val="a5"/>
    <w:uiPriority w:val="49"/>
    <w:rsid w:val="005D073D"/>
    <w:rPr>
      <w:rFonts w:ascii="Times New Roman" w:eastAsia="等线" w:hAnsi="Times New Roman" w:cs="Times New Roman"/>
      <w:kern w:val="0"/>
      <w:sz w:val="20"/>
      <w:szCs w:val="20"/>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2">
    <w:name w:val="网格表 1 浅色 - 着色 62"/>
    <w:basedOn w:val="a5"/>
    <w:uiPriority w:val="46"/>
    <w:rsid w:val="005D073D"/>
    <w:rPr>
      <w:rFonts w:ascii="Times New Roman" w:eastAsia="等线" w:hAnsi="Times New Roman" w:cs="Times New Roman"/>
      <w:kern w:val="0"/>
      <w:sz w:val="20"/>
      <w:szCs w:val="20"/>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5D073D"/>
    <w:rPr>
      <w:rFonts w:ascii="Times New Roman" w:hAnsi="Times New Roman"/>
      <w:snapToGrid w:val="0"/>
      <w:sz w:val="21"/>
      <w:szCs w:val="21"/>
    </w:r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D073D"/>
    <w:rPr>
      <w:rFonts w:asciiTheme="majorHAnsi" w:eastAsiaTheme="majorEastAsia" w:hAnsiTheme="majorHAnsi" w:cstheme="majorBidi"/>
      <w:color w:val="365F91"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D073D"/>
    <w:rPr>
      <w:rFonts w:asciiTheme="majorHAnsi" w:eastAsiaTheme="majorEastAsia" w:hAnsiTheme="majorHAnsi" w:cstheme="majorBidi"/>
      <w:color w:val="365F91"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D073D"/>
    <w:rPr>
      <w:rFonts w:asciiTheme="majorHAnsi" w:eastAsiaTheme="majorEastAsia" w:hAnsiTheme="majorHAnsi" w:cstheme="majorBidi"/>
      <w:color w:val="243F60"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D073D"/>
    <w:rPr>
      <w:rFonts w:asciiTheme="majorHAnsi" w:eastAsiaTheme="majorEastAsia" w:hAnsiTheme="majorHAnsi" w:cstheme="majorBidi"/>
      <w:i/>
      <w:iCs/>
      <w:color w:val="365F91" w:themeColor="accent1" w:themeShade="BF"/>
      <w:lang w:val="en-GB" w:eastAsia="en-US"/>
    </w:rPr>
  </w:style>
  <w:style w:type="character" w:customStyle="1" w:styleId="512">
    <w:name w:val="标题 5 字符1"/>
    <w:aliases w:val="h5 字符1,Heading5 字符1"/>
    <w:basedOn w:val="a4"/>
    <w:semiHidden/>
    <w:rsid w:val="005D073D"/>
    <w:rPr>
      <w:rFonts w:asciiTheme="majorHAnsi" w:eastAsiaTheme="majorEastAsia" w:hAnsiTheme="majorHAnsi" w:cstheme="majorBidi"/>
      <w:color w:val="365F91" w:themeColor="accent1" w:themeShade="BF"/>
      <w:lang w:val="en-GB" w:eastAsia="en-US"/>
    </w:rPr>
  </w:style>
  <w:style w:type="character" w:customStyle="1" w:styleId="812">
    <w:name w:val="标题 8 字符1"/>
    <w:aliases w:val="acronym 字符1"/>
    <w:basedOn w:val="a4"/>
    <w:semiHidden/>
    <w:rsid w:val="005D073D"/>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D073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D073D"/>
    <w:rPr>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D07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2506">
      <w:bodyDiv w:val="1"/>
      <w:marLeft w:val="0"/>
      <w:marRight w:val="0"/>
      <w:marTop w:val="0"/>
      <w:marBottom w:val="0"/>
      <w:divBdr>
        <w:top w:val="none" w:sz="0" w:space="0" w:color="auto"/>
        <w:left w:val="none" w:sz="0" w:space="0" w:color="auto"/>
        <w:bottom w:val="none" w:sz="0" w:space="0" w:color="auto"/>
        <w:right w:val="none" w:sz="0" w:space="0" w:color="auto"/>
      </w:divBdr>
    </w:div>
    <w:div w:id="10180229">
      <w:bodyDiv w:val="1"/>
      <w:marLeft w:val="0"/>
      <w:marRight w:val="0"/>
      <w:marTop w:val="0"/>
      <w:marBottom w:val="0"/>
      <w:divBdr>
        <w:top w:val="none" w:sz="0" w:space="0" w:color="auto"/>
        <w:left w:val="none" w:sz="0" w:space="0" w:color="auto"/>
        <w:bottom w:val="none" w:sz="0" w:space="0" w:color="auto"/>
        <w:right w:val="none" w:sz="0" w:space="0" w:color="auto"/>
      </w:divBdr>
    </w:div>
    <w:div w:id="12532627">
      <w:bodyDiv w:val="1"/>
      <w:marLeft w:val="0"/>
      <w:marRight w:val="0"/>
      <w:marTop w:val="0"/>
      <w:marBottom w:val="0"/>
      <w:divBdr>
        <w:top w:val="none" w:sz="0" w:space="0" w:color="auto"/>
        <w:left w:val="none" w:sz="0" w:space="0" w:color="auto"/>
        <w:bottom w:val="none" w:sz="0" w:space="0" w:color="auto"/>
        <w:right w:val="none" w:sz="0" w:space="0" w:color="auto"/>
      </w:divBdr>
    </w:div>
    <w:div w:id="12653080">
      <w:bodyDiv w:val="1"/>
      <w:marLeft w:val="0"/>
      <w:marRight w:val="0"/>
      <w:marTop w:val="0"/>
      <w:marBottom w:val="0"/>
      <w:divBdr>
        <w:top w:val="none" w:sz="0" w:space="0" w:color="auto"/>
        <w:left w:val="none" w:sz="0" w:space="0" w:color="auto"/>
        <w:bottom w:val="none" w:sz="0" w:space="0" w:color="auto"/>
        <w:right w:val="none" w:sz="0" w:space="0" w:color="auto"/>
      </w:divBdr>
    </w:div>
    <w:div w:id="21059320">
      <w:bodyDiv w:val="1"/>
      <w:marLeft w:val="0"/>
      <w:marRight w:val="0"/>
      <w:marTop w:val="0"/>
      <w:marBottom w:val="0"/>
      <w:divBdr>
        <w:top w:val="none" w:sz="0" w:space="0" w:color="auto"/>
        <w:left w:val="none" w:sz="0" w:space="0" w:color="auto"/>
        <w:bottom w:val="none" w:sz="0" w:space="0" w:color="auto"/>
        <w:right w:val="none" w:sz="0" w:space="0" w:color="auto"/>
      </w:divBdr>
    </w:div>
    <w:div w:id="24336393">
      <w:bodyDiv w:val="1"/>
      <w:marLeft w:val="0"/>
      <w:marRight w:val="0"/>
      <w:marTop w:val="0"/>
      <w:marBottom w:val="0"/>
      <w:divBdr>
        <w:top w:val="none" w:sz="0" w:space="0" w:color="auto"/>
        <w:left w:val="none" w:sz="0" w:space="0" w:color="auto"/>
        <w:bottom w:val="none" w:sz="0" w:space="0" w:color="auto"/>
        <w:right w:val="none" w:sz="0" w:space="0" w:color="auto"/>
      </w:divBdr>
    </w:div>
    <w:div w:id="42104069">
      <w:bodyDiv w:val="1"/>
      <w:marLeft w:val="0"/>
      <w:marRight w:val="0"/>
      <w:marTop w:val="0"/>
      <w:marBottom w:val="0"/>
      <w:divBdr>
        <w:top w:val="none" w:sz="0" w:space="0" w:color="auto"/>
        <w:left w:val="none" w:sz="0" w:space="0" w:color="auto"/>
        <w:bottom w:val="none" w:sz="0" w:space="0" w:color="auto"/>
        <w:right w:val="none" w:sz="0" w:space="0" w:color="auto"/>
      </w:divBdr>
    </w:div>
    <w:div w:id="49696455">
      <w:bodyDiv w:val="1"/>
      <w:marLeft w:val="0"/>
      <w:marRight w:val="0"/>
      <w:marTop w:val="0"/>
      <w:marBottom w:val="0"/>
      <w:divBdr>
        <w:top w:val="none" w:sz="0" w:space="0" w:color="auto"/>
        <w:left w:val="none" w:sz="0" w:space="0" w:color="auto"/>
        <w:bottom w:val="none" w:sz="0" w:space="0" w:color="auto"/>
        <w:right w:val="none" w:sz="0" w:space="0" w:color="auto"/>
      </w:divBdr>
    </w:div>
    <w:div w:id="50158930">
      <w:bodyDiv w:val="1"/>
      <w:marLeft w:val="0"/>
      <w:marRight w:val="0"/>
      <w:marTop w:val="0"/>
      <w:marBottom w:val="0"/>
      <w:divBdr>
        <w:top w:val="none" w:sz="0" w:space="0" w:color="auto"/>
        <w:left w:val="none" w:sz="0" w:space="0" w:color="auto"/>
        <w:bottom w:val="none" w:sz="0" w:space="0" w:color="auto"/>
        <w:right w:val="none" w:sz="0" w:space="0" w:color="auto"/>
      </w:divBdr>
    </w:div>
    <w:div w:id="51466192">
      <w:bodyDiv w:val="1"/>
      <w:marLeft w:val="0"/>
      <w:marRight w:val="0"/>
      <w:marTop w:val="0"/>
      <w:marBottom w:val="0"/>
      <w:divBdr>
        <w:top w:val="none" w:sz="0" w:space="0" w:color="auto"/>
        <w:left w:val="none" w:sz="0" w:space="0" w:color="auto"/>
        <w:bottom w:val="none" w:sz="0" w:space="0" w:color="auto"/>
        <w:right w:val="none" w:sz="0" w:space="0" w:color="auto"/>
      </w:divBdr>
    </w:div>
    <w:div w:id="58865698">
      <w:bodyDiv w:val="1"/>
      <w:marLeft w:val="0"/>
      <w:marRight w:val="0"/>
      <w:marTop w:val="0"/>
      <w:marBottom w:val="0"/>
      <w:divBdr>
        <w:top w:val="none" w:sz="0" w:space="0" w:color="auto"/>
        <w:left w:val="none" w:sz="0" w:space="0" w:color="auto"/>
        <w:bottom w:val="none" w:sz="0" w:space="0" w:color="auto"/>
        <w:right w:val="none" w:sz="0" w:space="0" w:color="auto"/>
      </w:divBdr>
    </w:div>
    <w:div w:id="61563171">
      <w:bodyDiv w:val="1"/>
      <w:marLeft w:val="0"/>
      <w:marRight w:val="0"/>
      <w:marTop w:val="0"/>
      <w:marBottom w:val="0"/>
      <w:divBdr>
        <w:top w:val="none" w:sz="0" w:space="0" w:color="auto"/>
        <w:left w:val="none" w:sz="0" w:space="0" w:color="auto"/>
        <w:bottom w:val="none" w:sz="0" w:space="0" w:color="auto"/>
        <w:right w:val="none" w:sz="0" w:space="0" w:color="auto"/>
      </w:divBdr>
    </w:div>
    <w:div w:id="65418749">
      <w:bodyDiv w:val="1"/>
      <w:marLeft w:val="0"/>
      <w:marRight w:val="0"/>
      <w:marTop w:val="0"/>
      <w:marBottom w:val="0"/>
      <w:divBdr>
        <w:top w:val="none" w:sz="0" w:space="0" w:color="auto"/>
        <w:left w:val="none" w:sz="0" w:space="0" w:color="auto"/>
        <w:bottom w:val="none" w:sz="0" w:space="0" w:color="auto"/>
        <w:right w:val="none" w:sz="0" w:space="0" w:color="auto"/>
      </w:divBdr>
    </w:div>
    <w:div w:id="65609191">
      <w:bodyDiv w:val="1"/>
      <w:marLeft w:val="0"/>
      <w:marRight w:val="0"/>
      <w:marTop w:val="0"/>
      <w:marBottom w:val="0"/>
      <w:divBdr>
        <w:top w:val="none" w:sz="0" w:space="0" w:color="auto"/>
        <w:left w:val="none" w:sz="0" w:space="0" w:color="auto"/>
        <w:bottom w:val="none" w:sz="0" w:space="0" w:color="auto"/>
        <w:right w:val="none" w:sz="0" w:space="0" w:color="auto"/>
      </w:divBdr>
    </w:div>
    <w:div w:id="70393417">
      <w:bodyDiv w:val="1"/>
      <w:marLeft w:val="0"/>
      <w:marRight w:val="0"/>
      <w:marTop w:val="0"/>
      <w:marBottom w:val="0"/>
      <w:divBdr>
        <w:top w:val="none" w:sz="0" w:space="0" w:color="auto"/>
        <w:left w:val="none" w:sz="0" w:space="0" w:color="auto"/>
        <w:bottom w:val="none" w:sz="0" w:space="0" w:color="auto"/>
        <w:right w:val="none" w:sz="0" w:space="0" w:color="auto"/>
      </w:divBdr>
    </w:div>
    <w:div w:id="71850877">
      <w:bodyDiv w:val="1"/>
      <w:marLeft w:val="0"/>
      <w:marRight w:val="0"/>
      <w:marTop w:val="0"/>
      <w:marBottom w:val="0"/>
      <w:divBdr>
        <w:top w:val="none" w:sz="0" w:space="0" w:color="auto"/>
        <w:left w:val="none" w:sz="0" w:space="0" w:color="auto"/>
        <w:bottom w:val="none" w:sz="0" w:space="0" w:color="auto"/>
        <w:right w:val="none" w:sz="0" w:space="0" w:color="auto"/>
      </w:divBdr>
    </w:div>
    <w:div w:id="73362195">
      <w:bodyDiv w:val="1"/>
      <w:marLeft w:val="0"/>
      <w:marRight w:val="0"/>
      <w:marTop w:val="0"/>
      <w:marBottom w:val="0"/>
      <w:divBdr>
        <w:top w:val="none" w:sz="0" w:space="0" w:color="auto"/>
        <w:left w:val="none" w:sz="0" w:space="0" w:color="auto"/>
        <w:bottom w:val="none" w:sz="0" w:space="0" w:color="auto"/>
        <w:right w:val="none" w:sz="0" w:space="0" w:color="auto"/>
      </w:divBdr>
    </w:div>
    <w:div w:id="80179962">
      <w:bodyDiv w:val="1"/>
      <w:marLeft w:val="0"/>
      <w:marRight w:val="0"/>
      <w:marTop w:val="0"/>
      <w:marBottom w:val="0"/>
      <w:divBdr>
        <w:top w:val="none" w:sz="0" w:space="0" w:color="auto"/>
        <w:left w:val="none" w:sz="0" w:space="0" w:color="auto"/>
        <w:bottom w:val="none" w:sz="0" w:space="0" w:color="auto"/>
        <w:right w:val="none" w:sz="0" w:space="0" w:color="auto"/>
      </w:divBdr>
    </w:div>
    <w:div w:id="83914517">
      <w:bodyDiv w:val="1"/>
      <w:marLeft w:val="0"/>
      <w:marRight w:val="0"/>
      <w:marTop w:val="0"/>
      <w:marBottom w:val="0"/>
      <w:divBdr>
        <w:top w:val="none" w:sz="0" w:space="0" w:color="auto"/>
        <w:left w:val="none" w:sz="0" w:space="0" w:color="auto"/>
        <w:bottom w:val="none" w:sz="0" w:space="0" w:color="auto"/>
        <w:right w:val="none" w:sz="0" w:space="0" w:color="auto"/>
      </w:divBdr>
    </w:div>
    <w:div w:id="90316394">
      <w:bodyDiv w:val="1"/>
      <w:marLeft w:val="0"/>
      <w:marRight w:val="0"/>
      <w:marTop w:val="0"/>
      <w:marBottom w:val="0"/>
      <w:divBdr>
        <w:top w:val="none" w:sz="0" w:space="0" w:color="auto"/>
        <w:left w:val="none" w:sz="0" w:space="0" w:color="auto"/>
        <w:bottom w:val="none" w:sz="0" w:space="0" w:color="auto"/>
        <w:right w:val="none" w:sz="0" w:space="0" w:color="auto"/>
      </w:divBdr>
    </w:div>
    <w:div w:id="91629394">
      <w:bodyDiv w:val="1"/>
      <w:marLeft w:val="0"/>
      <w:marRight w:val="0"/>
      <w:marTop w:val="0"/>
      <w:marBottom w:val="0"/>
      <w:divBdr>
        <w:top w:val="none" w:sz="0" w:space="0" w:color="auto"/>
        <w:left w:val="none" w:sz="0" w:space="0" w:color="auto"/>
        <w:bottom w:val="none" w:sz="0" w:space="0" w:color="auto"/>
        <w:right w:val="none" w:sz="0" w:space="0" w:color="auto"/>
      </w:divBdr>
    </w:div>
    <w:div w:id="98334251">
      <w:bodyDiv w:val="1"/>
      <w:marLeft w:val="0"/>
      <w:marRight w:val="0"/>
      <w:marTop w:val="0"/>
      <w:marBottom w:val="0"/>
      <w:divBdr>
        <w:top w:val="none" w:sz="0" w:space="0" w:color="auto"/>
        <w:left w:val="none" w:sz="0" w:space="0" w:color="auto"/>
        <w:bottom w:val="none" w:sz="0" w:space="0" w:color="auto"/>
        <w:right w:val="none" w:sz="0" w:space="0" w:color="auto"/>
      </w:divBdr>
    </w:div>
    <w:div w:id="98452668">
      <w:bodyDiv w:val="1"/>
      <w:marLeft w:val="0"/>
      <w:marRight w:val="0"/>
      <w:marTop w:val="0"/>
      <w:marBottom w:val="0"/>
      <w:divBdr>
        <w:top w:val="none" w:sz="0" w:space="0" w:color="auto"/>
        <w:left w:val="none" w:sz="0" w:space="0" w:color="auto"/>
        <w:bottom w:val="none" w:sz="0" w:space="0" w:color="auto"/>
        <w:right w:val="none" w:sz="0" w:space="0" w:color="auto"/>
      </w:divBdr>
    </w:div>
    <w:div w:id="102922818">
      <w:bodyDiv w:val="1"/>
      <w:marLeft w:val="0"/>
      <w:marRight w:val="0"/>
      <w:marTop w:val="0"/>
      <w:marBottom w:val="0"/>
      <w:divBdr>
        <w:top w:val="none" w:sz="0" w:space="0" w:color="auto"/>
        <w:left w:val="none" w:sz="0" w:space="0" w:color="auto"/>
        <w:bottom w:val="none" w:sz="0" w:space="0" w:color="auto"/>
        <w:right w:val="none" w:sz="0" w:space="0" w:color="auto"/>
      </w:divBdr>
    </w:div>
    <w:div w:id="103354158">
      <w:bodyDiv w:val="1"/>
      <w:marLeft w:val="0"/>
      <w:marRight w:val="0"/>
      <w:marTop w:val="0"/>
      <w:marBottom w:val="0"/>
      <w:divBdr>
        <w:top w:val="none" w:sz="0" w:space="0" w:color="auto"/>
        <w:left w:val="none" w:sz="0" w:space="0" w:color="auto"/>
        <w:bottom w:val="none" w:sz="0" w:space="0" w:color="auto"/>
        <w:right w:val="none" w:sz="0" w:space="0" w:color="auto"/>
      </w:divBdr>
    </w:div>
    <w:div w:id="106315896">
      <w:bodyDiv w:val="1"/>
      <w:marLeft w:val="0"/>
      <w:marRight w:val="0"/>
      <w:marTop w:val="0"/>
      <w:marBottom w:val="0"/>
      <w:divBdr>
        <w:top w:val="none" w:sz="0" w:space="0" w:color="auto"/>
        <w:left w:val="none" w:sz="0" w:space="0" w:color="auto"/>
        <w:bottom w:val="none" w:sz="0" w:space="0" w:color="auto"/>
        <w:right w:val="none" w:sz="0" w:space="0" w:color="auto"/>
      </w:divBdr>
    </w:div>
    <w:div w:id="114908415">
      <w:bodyDiv w:val="1"/>
      <w:marLeft w:val="0"/>
      <w:marRight w:val="0"/>
      <w:marTop w:val="0"/>
      <w:marBottom w:val="0"/>
      <w:divBdr>
        <w:top w:val="none" w:sz="0" w:space="0" w:color="auto"/>
        <w:left w:val="none" w:sz="0" w:space="0" w:color="auto"/>
        <w:bottom w:val="none" w:sz="0" w:space="0" w:color="auto"/>
        <w:right w:val="none" w:sz="0" w:space="0" w:color="auto"/>
      </w:divBdr>
    </w:div>
    <w:div w:id="119810965">
      <w:bodyDiv w:val="1"/>
      <w:marLeft w:val="0"/>
      <w:marRight w:val="0"/>
      <w:marTop w:val="0"/>
      <w:marBottom w:val="0"/>
      <w:divBdr>
        <w:top w:val="none" w:sz="0" w:space="0" w:color="auto"/>
        <w:left w:val="none" w:sz="0" w:space="0" w:color="auto"/>
        <w:bottom w:val="none" w:sz="0" w:space="0" w:color="auto"/>
        <w:right w:val="none" w:sz="0" w:space="0" w:color="auto"/>
      </w:divBdr>
    </w:div>
    <w:div w:id="119886003">
      <w:bodyDiv w:val="1"/>
      <w:marLeft w:val="0"/>
      <w:marRight w:val="0"/>
      <w:marTop w:val="0"/>
      <w:marBottom w:val="0"/>
      <w:divBdr>
        <w:top w:val="none" w:sz="0" w:space="0" w:color="auto"/>
        <w:left w:val="none" w:sz="0" w:space="0" w:color="auto"/>
        <w:bottom w:val="none" w:sz="0" w:space="0" w:color="auto"/>
        <w:right w:val="none" w:sz="0" w:space="0" w:color="auto"/>
      </w:divBdr>
    </w:div>
    <w:div w:id="120803755">
      <w:bodyDiv w:val="1"/>
      <w:marLeft w:val="0"/>
      <w:marRight w:val="0"/>
      <w:marTop w:val="0"/>
      <w:marBottom w:val="0"/>
      <w:divBdr>
        <w:top w:val="none" w:sz="0" w:space="0" w:color="auto"/>
        <w:left w:val="none" w:sz="0" w:space="0" w:color="auto"/>
        <w:bottom w:val="none" w:sz="0" w:space="0" w:color="auto"/>
        <w:right w:val="none" w:sz="0" w:space="0" w:color="auto"/>
      </w:divBdr>
    </w:div>
    <w:div w:id="121728024">
      <w:bodyDiv w:val="1"/>
      <w:marLeft w:val="0"/>
      <w:marRight w:val="0"/>
      <w:marTop w:val="0"/>
      <w:marBottom w:val="0"/>
      <w:divBdr>
        <w:top w:val="none" w:sz="0" w:space="0" w:color="auto"/>
        <w:left w:val="none" w:sz="0" w:space="0" w:color="auto"/>
        <w:bottom w:val="none" w:sz="0" w:space="0" w:color="auto"/>
        <w:right w:val="none" w:sz="0" w:space="0" w:color="auto"/>
      </w:divBdr>
    </w:div>
    <w:div w:id="121770368">
      <w:bodyDiv w:val="1"/>
      <w:marLeft w:val="0"/>
      <w:marRight w:val="0"/>
      <w:marTop w:val="0"/>
      <w:marBottom w:val="0"/>
      <w:divBdr>
        <w:top w:val="none" w:sz="0" w:space="0" w:color="auto"/>
        <w:left w:val="none" w:sz="0" w:space="0" w:color="auto"/>
        <w:bottom w:val="none" w:sz="0" w:space="0" w:color="auto"/>
        <w:right w:val="none" w:sz="0" w:space="0" w:color="auto"/>
      </w:divBdr>
    </w:div>
    <w:div w:id="123667624">
      <w:bodyDiv w:val="1"/>
      <w:marLeft w:val="0"/>
      <w:marRight w:val="0"/>
      <w:marTop w:val="0"/>
      <w:marBottom w:val="0"/>
      <w:divBdr>
        <w:top w:val="none" w:sz="0" w:space="0" w:color="auto"/>
        <w:left w:val="none" w:sz="0" w:space="0" w:color="auto"/>
        <w:bottom w:val="none" w:sz="0" w:space="0" w:color="auto"/>
        <w:right w:val="none" w:sz="0" w:space="0" w:color="auto"/>
      </w:divBdr>
    </w:div>
    <w:div w:id="126434538">
      <w:bodyDiv w:val="1"/>
      <w:marLeft w:val="0"/>
      <w:marRight w:val="0"/>
      <w:marTop w:val="0"/>
      <w:marBottom w:val="0"/>
      <w:divBdr>
        <w:top w:val="none" w:sz="0" w:space="0" w:color="auto"/>
        <w:left w:val="none" w:sz="0" w:space="0" w:color="auto"/>
        <w:bottom w:val="none" w:sz="0" w:space="0" w:color="auto"/>
        <w:right w:val="none" w:sz="0" w:space="0" w:color="auto"/>
      </w:divBdr>
    </w:div>
    <w:div w:id="132910790">
      <w:bodyDiv w:val="1"/>
      <w:marLeft w:val="0"/>
      <w:marRight w:val="0"/>
      <w:marTop w:val="0"/>
      <w:marBottom w:val="0"/>
      <w:divBdr>
        <w:top w:val="none" w:sz="0" w:space="0" w:color="auto"/>
        <w:left w:val="none" w:sz="0" w:space="0" w:color="auto"/>
        <w:bottom w:val="none" w:sz="0" w:space="0" w:color="auto"/>
        <w:right w:val="none" w:sz="0" w:space="0" w:color="auto"/>
      </w:divBdr>
    </w:div>
    <w:div w:id="139158398">
      <w:bodyDiv w:val="1"/>
      <w:marLeft w:val="0"/>
      <w:marRight w:val="0"/>
      <w:marTop w:val="0"/>
      <w:marBottom w:val="0"/>
      <w:divBdr>
        <w:top w:val="none" w:sz="0" w:space="0" w:color="auto"/>
        <w:left w:val="none" w:sz="0" w:space="0" w:color="auto"/>
        <w:bottom w:val="none" w:sz="0" w:space="0" w:color="auto"/>
        <w:right w:val="none" w:sz="0" w:space="0" w:color="auto"/>
      </w:divBdr>
    </w:div>
    <w:div w:id="142047007">
      <w:bodyDiv w:val="1"/>
      <w:marLeft w:val="0"/>
      <w:marRight w:val="0"/>
      <w:marTop w:val="0"/>
      <w:marBottom w:val="0"/>
      <w:divBdr>
        <w:top w:val="none" w:sz="0" w:space="0" w:color="auto"/>
        <w:left w:val="none" w:sz="0" w:space="0" w:color="auto"/>
        <w:bottom w:val="none" w:sz="0" w:space="0" w:color="auto"/>
        <w:right w:val="none" w:sz="0" w:space="0" w:color="auto"/>
      </w:divBdr>
    </w:div>
    <w:div w:id="150366818">
      <w:bodyDiv w:val="1"/>
      <w:marLeft w:val="0"/>
      <w:marRight w:val="0"/>
      <w:marTop w:val="0"/>
      <w:marBottom w:val="0"/>
      <w:divBdr>
        <w:top w:val="none" w:sz="0" w:space="0" w:color="auto"/>
        <w:left w:val="none" w:sz="0" w:space="0" w:color="auto"/>
        <w:bottom w:val="none" w:sz="0" w:space="0" w:color="auto"/>
        <w:right w:val="none" w:sz="0" w:space="0" w:color="auto"/>
      </w:divBdr>
    </w:div>
    <w:div w:id="151338407">
      <w:bodyDiv w:val="1"/>
      <w:marLeft w:val="0"/>
      <w:marRight w:val="0"/>
      <w:marTop w:val="0"/>
      <w:marBottom w:val="0"/>
      <w:divBdr>
        <w:top w:val="none" w:sz="0" w:space="0" w:color="auto"/>
        <w:left w:val="none" w:sz="0" w:space="0" w:color="auto"/>
        <w:bottom w:val="none" w:sz="0" w:space="0" w:color="auto"/>
        <w:right w:val="none" w:sz="0" w:space="0" w:color="auto"/>
      </w:divBdr>
    </w:div>
    <w:div w:id="153841976">
      <w:bodyDiv w:val="1"/>
      <w:marLeft w:val="0"/>
      <w:marRight w:val="0"/>
      <w:marTop w:val="0"/>
      <w:marBottom w:val="0"/>
      <w:divBdr>
        <w:top w:val="none" w:sz="0" w:space="0" w:color="auto"/>
        <w:left w:val="none" w:sz="0" w:space="0" w:color="auto"/>
        <w:bottom w:val="none" w:sz="0" w:space="0" w:color="auto"/>
        <w:right w:val="none" w:sz="0" w:space="0" w:color="auto"/>
      </w:divBdr>
    </w:div>
    <w:div w:id="159006566">
      <w:bodyDiv w:val="1"/>
      <w:marLeft w:val="0"/>
      <w:marRight w:val="0"/>
      <w:marTop w:val="0"/>
      <w:marBottom w:val="0"/>
      <w:divBdr>
        <w:top w:val="none" w:sz="0" w:space="0" w:color="auto"/>
        <w:left w:val="none" w:sz="0" w:space="0" w:color="auto"/>
        <w:bottom w:val="none" w:sz="0" w:space="0" w:color="auto"/>
        <w:right w:val="none" w:sz="0" w:space="0" w:color="auto"/>
      </w:divBdr>
    </w:div>
    <w:div w:id="163210529">
      <w:bodyDiv w:val="1"/>
      <w:marLeft w:val="0"/>
      <w:marRight w:val="0"/>
      <w:marTop w:val="0"/>
      <w:marBottom w:val="0"/>
      <w:divBdr>
        <w:top w:val="none" w:sz="0" w:space="0" w:color="auto"/>
        <w:left w:val="none" w:sz="0" w:space="0" w:color="auto"/>
        <w:bottom w:val="none" w:sz="0" w:space="0" w:color="auto"/>
        <w:right w:val="none" w:sz="0" w:space="0" w:color="auto"/>
      </w:divBdr>
    </w:div>
    <w:div w:id="164824172">
      <w:bodyDiv w:val="1"/>
      <w:marLeft w:val="0"/>
      <w:marRight w:val="0"/>
      <w:marTop w:val="0"/>
      <w:marBottom w:val="0"/>
      <w:divBdr>
        <w:top w:val="none" w:sz="0" w:space="0" w:color="auto"/>
        <w:left w:val="none" w:sz="0" w:space="0" w:color="auto"/>
        <w:bottom w:val="none" w:sz="0" w:space="0" w:color="auto"/>
        <w:right w:val="none" w:sz="0" w:space="0" w:color="auto"/>
      </w:divBdr>
    </w:div>
    <w:div w:id="167327958">
      <w:bodyDiv w:val="1"/>
      <w:marLeft w:val="0"/>
      <w:marRight w:val="0"/>
      <w:marTop w:val="0"/>
      <w:marBottom w:val="0"/>
      <w:divBdr>
        <w:top w:val="none" w:sz="0" w:space="0" w:color="auto"/>
        <w:left w:val="none" w:sz="0" w:space="0" w:color="auto"/>
        <w:bottom w:val="none" w:sz="0" w:space="0" w:color="auto"/>
        <w:right w:val="none" w:sz="0" w:space="0" w:color="auto"/>
      </w:divBdr>
    </w:div>
    <w:div w:id="167596150">
      <w:bodyDiv w:val="1"/>
      <w:marLeft w:val="0"/>
      <w:marRight w:val="0"/>
      <w:marTop w:val="0"/>
      <w:marBottom w:val="0"/>
      <w:divBdr>
        <w:top w:val="none" w:sz="0" w:space="0" w:color="auto"/>
        <w:left w:val="none" w:sz="0" w:space="0" w:color="auto"/>
        <w:bottom w:val="none" w:sz="0" w:space="0" w:color="auto"/>
        <w:right w:val="none" w:sz="0" w:space="0" w:color="auto"/>
      </w:divBdr>
    </w:div>
    <w:div w:id="179703230">
      <w:bodyDiv w:val="1"/>
      <w:marLeft w:val="0"/>
      <w:marRight w:val="0"/>
      <w:marTop w:val="0"/>
      <w:marBottom w:val="0"/>
      <w:divBdr>
        <w:top w:val="none" w:sz="0" w:space="0" w:color="auto"/>
        <w:left w:val="none" w:sz="0" w:space="0" w:color="auto"/>
        <w:bottom w:val="none" w:sz="0" w:space="0" w:color="auto"/>
        <w:right w:val="none" w:sz="0" w:space="0" w:color="auto"/>
      </w:divBdr>
    </w:div>
    <w:div w:id="188762357">
      <w:bodyDiv w:val="1"/>
      <w:marLeft w:val="0"/>
      <w:marRight w:val="0"/>
      <w:marTop w:val="0"/>
      <w:marBottom w:val="0"/>
      <w:divBdr>
        <w:top w:val="none" w:sz="0" w:space="0" w:color="auto"/>
        <w:left w:val="none" w:sz="0" w:space="0" w:color="auto"/>
        <w:bottom w:val="none" w:sz="0" w:space="0" w:color="auto"/>
        <w:right w:val="none" w:sz="0" w:space="0" w:color="auto"/>
      </w:divBdr>
    </w:div>
    <w:div w:id="189992390">
      <w:bodyDiv w:val="1"/>
      <w:marLeft w:val="0"/>
      <w:marRight w:val="0"/>
      <w:marTop w:val="0"/>
      <w:marBottom w:val="0"/>
      <w:divBdr>
        <w:top w:val="none" w:sz="0" w:space="0" w:color="auto"/>
        <w:left w:val="none" w:sz="0" w:space="0" w:color="auto"/>
        <w:bottom w:val="none" w:sz="0" w:space="0" w:color="auto"/>
        <w:right w:val="none" w:sz="0" w:space="0" w:color="auto"/>
      </w:divBdr>
    </w:div>
    <w:div w:id="191190538">
      <w:bodyDiv w:val="1"/>
      <w:marLeft w:val="0"/>
      <w:marRight w:val="0"/>
      <w:marTop w:val="0"/>
      <w:marBottom w:val="0"/>
      <w:divBdr>
        <w:top w:val="none" w:sz="0" w:space="0" w:color="auto"/>
        <w:left w:val="none" w:sz="0" w:space="0" w:color="auto"/>
        <w:bottom w:val="none" w:sz="0" w:space="0" w:color="auto"/>
        <w:right w:val="none" w:sz="0" w:space="0" w:color="auto"/>
      </w:divBdr>
    </w:div>
    <w:div w:id="191965379">
      <w:bodyDiv w:val="1"/>
      <w:marLeft w:val="0"/>
      <w:marRight w:val="0"/>
      <w:marTop w:val="0"/>
      <w:marBottom w:val="0"/>
      <w:divBdr>
        <w:top w:val="none" w:sz="0" w:space="0" w:color="auto"/>
        <w:left w:val="none" w:sz="0" w:space="0" w:color="auto"/>
        <w:bottom w:val="none" w:sz="0" w:space="0" w:color="auto"/>
        <w:right w:val="none" w:sz="0" w:space="0" w:color="auto"/>
      </w:divBdr>
    </w:div>
    <w:div w:id="196312012">
      <w:bodyDiv w:val="1"/>
      <w:marLeft w:val="0"/>
      <w:marRight w:val="0"/>
      <w:marTop w:val="0"/>
      <w:marBottom w:val="0"/>
      <w:divBdr>
        <w:top w:val="none" w:sz="0" w:space="0" w:color="auto"/>
        <w:left w:val="none" w:sz="0" w:space="0" w:color="auto"/>
        <w:bottom w:val="none" w:sz="0" w:space="0" w:color="auto"/>
        <w:right w:val="none" w:sz="0" w:space="0" w:color="auto"/>
      </w:divBdr>
    </w:div>
    <w:div w:id="199631969">
      <w:bodyDiv w:val="1"/>
      <w:marLeft w:val="0"/>
      <w:marRight w:val="0"/>
      <w:marTop w:val="0"/>
      <w:marBottom w:val="0"/>
      <w:divBdr>
        <w:top w:val="none" w:sz="0" w:space="0" w:color="auto"/>
        <w:left w:val="none" w:sz="0" w:space="0" w:color="auto"/>
        <w:bottom w:val="none" w:sz="0" w:space="0" w:color="auto"/>
        <w:right w:val="none" w:sz="0" w:space="0" w:color="auto"/>
      </w:divBdr>
    </w:div>
    <w:div w:id="204413566">
      <w:bodyDiv w:val="1"/>
      <w:marLeft w:val="0"/>
      <w:marRight w:val="0"/>
      <w:marTop w:val="0"/>
      <w:marBottom w:val="0"/>
      <w:divBdr>
        <w:top w:val="none" w:sz="0" w:space="0" w:color="auto"/>
        <w:left w:val="none" w:sz="0" w:space="0" w:color="auto"/>
        <w:bottom w:val="none" w:sz="0" w:space="0" w:color="auto"/>
        <w:right w:val="none" w:sz="0" w:space="0" w:color="auto"/>
      </w:divBdr>
    </w:div>
    <w:div w:id="209923799">
      <w:bodyDiv w:val="1"/>
      <w:marLeft w:val="0"/>
      <w:marRight w:val="0"/>
      <w:marTop w:val="0"/>
      <w:marBottom w:val="0"/>
      <w:divBdr>
        <w:top w:val="none" w:sz="0" w:space="0" w:color="auto"/>
        <w:left w:val="none" w:sz="0" w:space="0" w:color="auto"/>
        <w:bottom w:val="none" w:sz="0" w:space="0" w:color="auto"/>
        <w:right w:val="none" w:sz="0" w:space="0" w:color="auto"/>
      </w:divBdr>
    </w:div>
    <w:div w:id="213005653">
      <w:bodyDiv w:val="1"/>
      <w:marLeft w:val="0"/>
      <w:marRight w:val="0"/>
      <w:marTop w:val="0"/>
      <w:marBottom w:val="0"/>
      <w:divBdr>
        <w:top w:val="none" w:sz="0" w:space="0" w:color="auto"/>
        <w:left w:val="none" w:sz="0" w:space="0" w:color="auto"/>
        <w:bottom w:val="none" w:sz="0" w:space="0" w:color="auto"/>
        <w:right w:val="none" w:sz="0" w:space="0" w:color="auto"/>
      </w:divBdr>
    </w:div>
    <w:div w:id="213125716">
      <w:bodyDiv w:val="1"/>
      <w:marLeft w:val="0"/>
      <w:marRight w:val="0"/>
      <w:marTop w:val="0"/>
      <w:marBottom w:val="0"/>
      <w:divBdr>
        <w:top w:val="none" w:sz="0" w:space="0" w:color="auto"/>
        <w:left w:val="none" w:sz="0" w:space="0" w:color="auto"/>
        <w:bottom w:val="none" w:sz="0" w:space="0" w:color="auto"/>
        <w:right w:val="none" w:sz="0" w:space="0" w:color="auto"/>
      </w:divBdr>
    </w:div>
    <w:div w:id="217907884">
      <w:bodyDiv w:val="1"/>
      <w:marLeft w:val="0"/>
      <w:marRight w:val="0"/>
      <w:marTop w:val="0"/>
      <w:marBottom w:val="0"/>
      <w:divBdr>
        <w:top w:val="none" w:sz="0" w:space="0" w:color="auto"/>
        <w:left w:val="none" w:sz="0" w:space="0" w:color="auto"/>
        <w:bottom w:val="none" w:sz="0" w:space="0" w:color="auto"/>
        <w:right w:val="none" w:sz="0" w:space="0" w:color="auto"/>
      </w:divBdr>
    </w:div>
    <w:div w:id="220487172">
      <w:bodyDiv w:val="1"/>
      <w:marLeft w:val="0"/>
      <w:marRight w:val="0"/>
      <w:marTop w:val="0"/>
      <w:marBottom w:val="0"/>
      <w:divBdr>
        <w:top w:val="none" w:sz="0" w:space="0" w:color="auto"/>
        <w:left w:val="none" w:sz="0" w:space="0" w:color="auto"/>
        <w:bottom w:val="none" w:sz="0" w:space="0" w:color="auto"/>
        <w:right w:val="none" w:sz="0" w:space="0" w:color="auto"/>
      </w:divBdr>
    </w:div>
    <w:div w:id="234366427">
      <w:bodyDiv w:val="1"/>
      <w:marLeft w:val="0"/>
      <w:marRight w:val="0"/>
      <w:marTop w:val="0"/>
      <w:marBottom w:val="0"/>
      <w:divBdr>
        <w:top w:val="none" w:sz="0" w:space="0" w:color="auto"/>
        <w:left w:val="none" w:sz="0" w:space="0" w:color="auto"/>
        <w:bottom w:val="none" w:sz="0" w:space="0" w:color="auto"/>
        <w:right w:val="none" w:sz="0" w:space="0" w:color="auto"/>
      </w:divBdr>
    </w:div>
    <w:div w:id="235360256">
      <w:bodyDiv w:val="1"/>
      <w:marLeft w:val="0"/>
      <w:marRight w:val="0"/>
      <w:marTop w:val="0"/>
      <w:marBottom w:val="0"/>
      <w:divBdr>
        <w:top w:val="none" w:sz="0" w:space="0" w:color="auto"/>
        <w:left w:val="none" w:sz="0" w:space="0" w:color="auto"/>
        <w:bottom w:val="none" w:sz="0" w:space="0" w:color="auto"/>
        <w:right w:val="none" w:sz="0" w:space="0" w:color="auto"/>
      </w:divBdr>
    </w:div>
    <w:div w:id="237326217">
      <w:bodyDiv w:val="1"/>
      <w:marLeft w:val="0"/>
      <w:marRight w:val="0"/>
      <w:marTop w:val="0"/>
      <w:marBottom w:val="0"/>
      <w:divBdr>
        <w:top w:val="none" w:sz="0" w:space="0" w:color="auto"/>
        <w:left w:val="none" w:sz="0" w:space="0" w:color="auto"/>
        <w:bottom w:val="none" w:sz="0" w:space="0" w:color="auto"/>
        <w:right w:val="none" w:sz="0" w:space="0" w:color="auto"/>
      </w:divBdr>
    </w:div>
    <w:div w:id="238640698">
      <w:bodyDiv w:val="1"/>
      <w:marLeft w:val="0"/>
      <w:marRight w:val="0"/>
      <w:marTop w:val="0"/>
      <w:marBottom w:val="0"/>
      <w:divBdr>
        <w:top w:val="none" w:sz="0" w:space="0" w:color="auto"/>
        <w:left w:val="none" w:sz="0" w:space="0" w:color="auto"/>
        <w:bottom w:val="none" w:sz="0" w:space="0" w:color="auto"/>
        <w:right w:val="none" w:sz="0" w:space="0" w:color="auto"/>
      </w:divBdr>
    </w:div>
    <w:div w:id="240019994">
      <w:bodyDiv w:val="1"/>
      <w:marLeft w:val="0"/>
      <w:marRight w:val="0"/>
      <w:marTop w:val="0"/>
      <w:marBottom w:val="0"/>
      <w:divBdr>
        <w:top w:val="none" w:sz="0" w:space="0" w:color="auto"/>
        <w:left w:val="none" w:sz="0" w:space="0" w:color="auto"/>
        <w:bottom w:val="none" w:sz="0" w:space="0" w:color="auto"/>
        <w:right w:val="none" w:sz="0" w:space="0" w:color="auto"/>
      </w:divBdr>
    </w:div>
    <w:div w:id="250700075">
      <w:bodyDiv w:val="1"/>
      <w:marLeft w:val="0"/>
      <w:marRight w:val="0"/>
      <w:marTop w:val="0"/>
      <w:marBottom w:val="0"/>
      <w:divBdr>
        <w:top w:val="none" w:sz="0" w:space="0" w:color="auto"/>
        <w:left w:val="none" w:sz="0" w:space="0" w:color="auto"/>
        <w:bottom w:val="none" w:sz="0" w:space="0" w:color="auto"/>
        <w:right w:val="none" w:sz="0" w:space="0" w:color="auto"/>
      </w:divBdr>
    </w:div>
    <w:div w:id="254826761">
      <w:bodyDiv w:val="1"/>
      <w:marLeft w:val="0"/>
      <w:marRight w:val="0"/>
      <w:marTop w:val="0"/>
      <w:marBottom w:val="0"/>
      <w:divBdr>
        <w:top w:val="none" w:sz="0" w:space="0" w:color="auto"/>
        <w:left w:val="none" w:sz="0" w:space="0" w:color="auto"/>
        <w:bottom w:val="none" w:sz="0" w:space="0" w:color="auto"/>
        <w:right w:val="none" w:sz="0" w:space="0" w:color="auto"/>
      </w:divBdr>
    </w:div>
    <w:div w:id="255863288">
      <w:bodyDiv w:val="1"/>
      <w:marLeft w:val="0"/>
      <w:marRight w:val="0"/>
      <w:marTop w:val="0"/>
      <w:marBottom w:val="0"/>
      <w:divBdr>
        <w:top w:val="none" w:sz="0" w:space="0" w:color="auto"/>
        <w:left w:val="none" w:sz="0" w:space="0" w:color="auto"/>
        <w:bottom w:val="none" w:sz="0" w:space="0" w:color="auto"/>
        <w:right w:val="none" w:sz="0" w:space="0" w:color="auto"/>
      </w:divBdr>
    </w:div>
    <w:div w:id="256790183">
      <w:bodyDiv w:val="1"/>
      <w:marLeft w:val="0"/>
      <w:marRight w:val="0"/>
      <w:marTop w:val="0"/>
      <w:marBottom w:val="0"/>
      <w:divBdr>
        <w:top w:val="none" w:sz="0" w:space="0" w:color="auto"/>
        <w:left w:val="none" w:sz="0" w:space="0" w:color="auto"/>
        <w:bottom w:val="none" w:sz="0" w:space="0" w:color="auto"/>
        <w:right w:val="none" w:sz="0" w:space="0" w:color="auto"/>
      </w:divBdr>
    </w:div>
    <w:div w:id="263223762">
      <w:bodyDiv w:val="1"/>
      <w:marLeft w:val="0"/>
      <w:marRight w:val="0"/>
      <w:marTop w:val="0"/>
      <w:marBottom w:val="0"/>
      <w:divBdr>
        <w:top w:val="none" w:sz="0" w:space="0" w:color="auto"/>
        <w:left w:val="none" w:sz="0" w:space="0" w:color="auto"/>
        <w:bottom w:val="none" w:sz="0" w:space="0" w:color="auto"/>
        <w:right w:val="none" w:sz="0" w:space="0" w:color="auto"/>
      </w:divBdr>
    </w:div>
    <w:div w:id="271137301">
      <w:bodyDiv w:val="1"/>
      <w:marLeft w:val="0"/>
      <w:marRight w:val="0"/>
      <w:marTop w:val="0"/>
      <w:marBottom w:val="0"/>
      <w:divBdr>
        <w:top w:val="none" w:sz="0" w:space="0" w:color="auto"/>
        <w:left w:val="none" w:sz="0" w:space="0" w:color="auto"/>
        <w:bottom w:val="none" w:sz="0" w:space="0" w:color="auto"/>
        <w:right w:val="none" w:sz="0" w:space="0" w:color="auto"/>
      </w:divBdr>
    </w:div>
    <w:div w:id="272901270">
      <w:bodyDiv w:val="1"/>
      <w:marLeft w:val="0"/>
      <w:marRight w:val="0"/>
      <w:marTop w:val="0"/>
      <w:marBottom w:val="0"/>
      <w:divBdr>
        <w:top w:val="none" w:sz="0" w:space="0" w:color="auto"/>
        <w:left w:val="none" w:sz="0" w:space="0" w:color="auto"/>
        <w:bottom w:val="none" w:sz="0" w:space="0" w:color="auto"/>
        <w:right w:val="none" w:sz="0" w:space="0" w:color="auto"/>
      </w:divBdr>
    </w:div>
    <w:div w:id="277032353">
      <w:bodyDiv w:val="1"/>
      <w:marLeft w:val="0"/>
      <w:marRight w:val="0"/>
      <w:marTop w:val="0"/>
      <w:marBottom w:val="0"/>
      <w:divBdr>
        <w:top w:val="none" w:sz="0" w:space="0" w:color="auto"/>
        <w:left w:val="none" w:sz="0" w:space="0" w:color="auto"/>
        <w:bottom w:val="none" w:sz="0" w:space="0" w:color="auto"/>
        <w:right w:val="none" w:sz="0" w:space="0" w:color="auto"/>
      </w:divBdr>
    </w:div>
    <w:div w:id="286548938">
      <w:bodyDiv w:val="1"/>
      <w:marLeft w:val="0"/>
      <w:marRight w:val="0"/>
      <w:marTop w:val="0"/>
      <w:marBottom w:val="0"/>
      <w:divBdr>
        <w:top w:val="none" w:sz="0" w:space="0" w:color="auto"/>
        <w:left w:val="none" w:sz="0" w:space="0" w:color="auto"/>
        <w:bottom w:val="none" w:sz="0" w:space="0" w:color="auto"/>
        <w:right w:val="none" w:sz="0" w:space="0" w:color="auto"/>
      </w:divBdr>
    </w:div>
    <w:div w:id="286664923">
      <w:bodyDiv w:val="1"/>
      <w:marLeft w:val="0"/>
      <w:marRight w:val="0"/>
      <w:marTop w:val="0"/>
      <w:marBottom w:val="0"/>
      <w:divBdr>
        <w:top w:val="none" w:sz="0" w:space="0" w:color="auto"/>
        <w:left w:val="none" w:sz="0" w:space="0" w:color="auto"/>
        <w:bottom w:val="none" w:sz="0" w:space="0" w:color="auto"/>
        <w:right w:val="none" w:sz="0" w:space="0" w:color="auto"/>
      </w:divBdr>
    </w:div>
    <w:div w:id="286856944">
      <w:bodyDiv w:val="1"/>
      <w:marLeft w:val="0"/>
      <w:marRight w:val="0"/>
      <w:marTop w:val="0"/>
      <w:marBottom w:val="0"/>
      <w:divBdr>
        <w:top w:val="none" w:sz="0" w:space="0" w:color="auto"/>
        <w:left w:val="none" w:sz="0" w:space="0" w:color="auto"/>
        <w:bottom w:val="none" w:sz="0" w:space="0" w:color="auto"/>
        <w:right w:val="none" w:sz="0" w:space="0" w:color="auto"/>
      </w:divBdr>
    </w:div>
    <w:div w:id="290477981">
      <w:bodyDiv w:val="1"/>
      <w:marLeft w:val="0"/>
      <w:marRight w:val="0"/>
      <w:marTop w:val="0"/>
      <w:marBottom w:val="0"/>
      <w:divBdr>
        <w:top w:val="none" w:sz="0" w:space="0" w:color="auto"/>
        <w:left w:val="none" w:sz="0" w:space="0" w:color="auto"/>
        <w:bottom w:val="none" w:sz="0" w:space="0" w:color="auto"/>
        <w:right w:val="none" w:sz="0" w:space="0" w:color="auto"/>
      </w:divBdr>
    </w:div>
    <w:div w:id="293217890">
      <w:bodyDiv w:val="1"/>
      <w:marLeft w:val="0"/>
      <w:marRight w:val="0"/>
      <w:marTop w:val="0"/>
      <w:marBottom w:val="0"/>
      <w:divBdr>
        <w:top w:val="none" w:sz="0" w:space="0" w:color="auto"/>
        <w:left w:val="none" w:sz="0" w:space="0" w:color="auto"/>
        <w:bottom w:val="none" w:sz="0" w:space="0" w:color="auto"/>
        <w:right w:val="none" w:sz="0" w:space="0" w:color="auto"/>
      </w:divBdr>
    </w:div>
    <w:div w:id="306588802">
      <w:bodyDiv w:val="1"/>
      <w:marLeft w:val="0"/>
      <w:marRight w:val="0"/>
      <w:marTop w:val="0"/>
      <w:marBottom w:val="0"/>
      <w:divBdr>
        <w:top w:val="none" w:sz="0" w:space="0" w:color="auto"/>
        <w:left w:val="none" w:sz="0" w:space="0" w:color="auto"/>
        <w:bottom w:val="none" w:sz="0" w:space="0" w:color="auto"/>
        <w:right w:val="none" w:sz="0" w:space="0" w:color="auto"/>
      </w:divBdr>
    </w:div>
    <w:div w:id="309602972">
      <w:bodyDiv w:val="1"/>
      <w:marLeft w:val="0"/>
      <w:marRight w:val="0"/>
      <w:marTop w:val="0"/>
      <w:marBottom w:val="0"/>
      <w:divBdr>
        <w:top w:val="none" w:sz="0" w:space="0" w:color="auto"/>
        <w:left w:val="none" w:sz="0" w:space="0" w:color="auto"/>
        <w:bottom w:val="none" w:sz="0" w:space="0" w:color="auto"/>
        <w:right w:val="none" w:sz="0" w:space="0" w:color="auto"/>
      </w:divBdr>
    </w:div>
    <w:div w:id="315032079">
      <w:bodyDiv w:val="1"/>
      <w:marLeft w:val="0"/>
      <w:marRight w:val="0"/>
      <w:marTop w:val="0"/>
      <w:marBottom w:val="0"/>
      <w:divBdr>
        <w:top w:val="none" w:sz="0" w:space="0" w:color="auto"/>
        <w:left w:val="none" w:sz="0" w:space="0" w:color="auto"/>
        <w:bottom w:val="none" w:sz="0" w:space="0" w:color="auto"/>
        <w:right w:val="none" w:sz="0" w:space="0" w:color="auto"/>
      </w:divBdr>
    </w:div>
    <w:div w:id="318963832">
      <w:bodyDiv w:val="1"/>
      <w:marLeft w:val="0"/>
      <w:marRight w:val="0"/>
      <w:marTop w:val="0"/>
      <w:marBottom w:val="0"/>
      <w:divBdr>
        <w:top w:val="none" w:sz="0" w:space="0" w:color="auto"/>
        <w:left w:val="none" w:sz="0" w:space="0" w:color="auto"/>
        <w:bottom w:val="none" w:sz="0" w:space="0" w:color="auto"/>
        <w:right w:val="none" w:sz="0" w:space="0" w:color="auto"/>
      </w:divBdr>
    </w:div>
    <w:div w:id="320350863">
      <w:bodyDiv w:val="1"/>
      <w:marLeft w:val="0"/>
      <w:marRight w:val="0"/>
      <w:marTop w:val="0"/>
      <w:marBottom w:val="0"/>
      <w:divBdr>
        <w:top w:val="none" w:sz="0" w:space="0" w:color="auto"/>
        <w:left w:val="none" w:sz="0" w:space="0" w:color="auto"/>
        <w:bottom w:val="none" w:sz="0" w:space="0" w:color="auto"/>
        <w:right w:val="none" w:sz="0" w:space="0" w:color="auto"/>
      </w:divBdr>
    </w:div>
    <w:div w:id="321474372">
      <w:bodyDiv w:val="1"/>
      <w:marLeft w:val="0"/>
      <w:marRight w:val="0"/>
      <w:marTop w:val="0"/>
      <w:marBottom w:val="0"/>
      <w:divBdr>
        <w:top w:val="none" w:sz="0" w:space="0" w:color="auto"/>
        <w:left w:val="none" w:sz="0" w:space="0" w:color="auto"/>
        <w:bottom w:val="none" w:sz="0" w:space="0" w:color="auto"/>
        <w:right w:val="none" w:sz="0" w:space="0" w:color="auto"/>
      </w:divBdr>
    </w:div>
    <w:div w:id="323243885">
      <w:bodyDiv w:val="1"/>
      <w:marLeft w:val="0"/>
      <w:marRight w:val="0"/>
      <w:marTop w:val="0"/>
      <w:marBottom w:val="0"/>
      <w:divBdr>
        <w:top w:val="none" w:sz="0" w:space="0" w:color="auto"/>
        <w:left w:val="none" w:sz="0" w:space="0" w:color="auto"/>
        <w:bottom w:val="none" w:sz="0" w:space="0" w:color="auto"/>
        <w:right w:val="none" w:sz="0" w:space="0" w:color="auto"/>
      </w:divBdr>
    </w:div>
    <w:div w:id="325938502">
      <w:bodyDiv w:val="1"/>
      <w:marLeft w:val="0"/>
      <w:marRight w:val="0"/>
      <w:marTop w:val="0"/>
      <w:marBottom w:val="0"/>
      <w:divBdr>
        <w:top w:val="none" w:sz="0" w:space="0" w:color="auto"/>
        <w:left w:val="none" w:sz="0" w:space="0" w:color="auto"/>
        <w:bottom w:val="none" w:sz="0" w:space="0" w:color="auto"/>
        <w:right w:val="none" w:sz="0" w:space="0" w:color="auto"/>
      </w:divBdr>
    </w:div>
    <w:div w:id="326446236">
      <w:bodyDiv w:val="1"/>
      <w:marLeft w:val="0"/>
      <w:marRight w:val="0"/>
      <w:marTop w:val="0"/>
      <w:marBottom w:val="0"/>
      <w:divBdr>
        <w:top w:val="none" w:sz="0" w:space="0" w:color="auto"/>
        <w:left w:val="none" w:sz="0" w:space="0" w:color="auto"/>
        <w:bottom w:val="none" w:sz="0" w:space="0" w:color="auto"/>
        <w:right w:val="none" w:sz="0" w:space="0" w:color="auto"/>
      </w:divBdr>
    </w:div>
    <w:div w:id="326835287">
      <w:bodyDiv w:val="1"/>
      <w:marLeft w:val="0"/>
      <w:marRight w:val="0"/>
      <w:marTop w:val="0"/>
      <w:marBottom w:val="0"/>
      <w:divBdr>
        <w:top w:val="none" w:sz="0" w:space="0" w:color="auto"/>
        <w:left w:val="none" w:sz="0" w:space="0" w:color="auto"/>
        <w:bottom w:val="none" w:sz="0" w:space="0" w:color="auto"/>
        <w:right w:val="none" w:sz="0" w:space="0" w:color="auto"/>
      </w:divBdr>
    </w:div>
    <w:div w:id="339308841">
      <w:bodyDiv w:val="1"/>
      <w:marLeft w:val="0"/>
      <w:marRight w:val="0"/>
      <w:marTop w:val="0"/>
      <w:marBottom w:val="0"/>
      <w:divBdr>
        <w:top w:val="none" w:sz="0" w:space="0" w:color="auto"/>
        <w:left w:val="none" w:sz="0" w:space="0" w:color="auto"/>
        <w:bottom w:val="none" w:sz="0" w:space="0" w:color="auto"/>
        <w:right w:val="none" w:sz="0" w:space="0" w:color="auto"/>
      </w:divBdr>
    </w:div>
    <w:div w:id="346294937">
      <w:bodyDiv w:val="1"/>
      <w:marLeft w:val="0"/>
      <w:marRight w:val="0"/>
      <w:marTop w:val="0"/>
      <w:marBottom w:val="0"/>
      <w:divBdr>
        <w:top w:val="none" w:sz="0" w:space="0" w:color="auto"/>
        <w:left w:val="none" w:sz="0" w:space="0" w:color="auto"/>
        <w:bottom w:val="none" w:sz="0" w:space="0" w:color="auto"/>
        <w:right w:val="none" w:sz="0" w:space="0" w:color="auto"/>
      </w:divBdr>
    </w:div>
    <w:div w:id="346643501">
      <w:bodyDiv w:val="1"/>
      <w:marLeft w:val="0"/>
      <w:marRight w:val="0"/>
      <w:marTop w:val="0"/>
      <w:marBottom w:val="0"/>
      <w:divBdr>
        <w:top w:val="none" w:sz="0" w:space="0" w:color="auto"/>
        <w:left w:val="none" w:sz="0" w:space="0" w:color="auto"/>
        <w:bottom w:val="none" w:sz="0" w:space="0" w:color="auto"/>
        <w:right w:val="none" w:sz="0" w:space="0" w:color="auto"/>
      </w:divBdr>
    </w:div>
    <w:div w:id="349575772">
      <w:bodyDiv w:val="1"/>
      <w:marLeft w:val="0"/>
      <w:marRight w:val="0"/>
      <w:marTop w:val="0"/>
      <w:marBottom w:val="0"/>
      <w:divBdr>
        <w:top w:val="none" w:sz="0" w:space="0" w:color="auto"/>
        <w:left w:val="none" w:sz="0" w:space="0" w:color="auto"/>
        <w:bottom w:val="none" w:sz="0" w:space="0" w:color="auto"/>
        <w:right w:val="none" w:sz="0" w:space="0" w:color="auto"/>
      </w:divBdr>
    </w:div>
    <w:div w:id="352340464">
      <w:bodyDiv w:val="1"/>
      <w:marLeft w:val="0"/>
      <w:marRight w:val="0"/>
      <w:marTop w:val="0"/>
      <w:marBottom w:val="0"/>
      <w:divBdr>
        <w:top w:val="none" w:sz="0" w:space="0" w:color="auto"/>
        <w:left w:val="none" w:sz="0" w:space="0" w:color="auto"/>
        <w:bottom w:val="none" w:sz="0" w:space="0" w:color="auto"/>
        <w:right w:val="none" w:sz="0" w:space="0" w:color="auto"/>
      </w:divBdr>
    </w:div>
    <w:div w:id="355084592">
      <w:bodyDiv w:val="1"/>
      <w:marLeft w:val="0"/>
      <w:marRight w:val="0"/>
      <w:marTop w:val="0"/>
      <w:marBottom w:val="0"/>
      <w:divBdr>
        <w:top w:val="none" w:sz="0" w:space="0" w:color="auto"/>
        <w:left w:val="none" w:sz="0" w:space="0" w:color="auto"/>
        <w:bottom w:val="none" w:sz="0" w:space="0" w:color="auto"/>
        <w:right w:val="none" w:sz="0" w:space="0" w:color="auto"/>
      </w:divBdr>
    </w:div>
    <w:div w:id="356778145">
      <w:bodyDiv w:val="1"/>
      <w:marLeft w:val="0"/>
      <w:marRight w:val="0"/>
      <w:marTop w:val="0"/>
      <w:marBottom w:val="0"/>
      <w:divBdr>
        <w:top w:val="none" w:sz="0" w:space="0" w:color="auto"/>
        <w:left w:val="none" w:sz="0" w:space="0" w:color="auto"/>
        <w:bottom w:val="none" w:sz="0" w:space="0" w:color="auto"/>
        <w:right w:val="none" w:sz="0" w:space="0" w:color="auto"/>
      </w:divBdr>
    </w:div>
    <w:div w:id="359622020">
      <w:bodyDiv w:val="1"/>
      <w:marLeft w:val="0"/>
      <w:marRight w:val="0"/>
      <w:marTop w:val="0"/>
      <w:marBottom w:val="0"/>
      <w:divBdr>
        <w:top w:val="none" w:sz="0" w:space="0" w:color="auto"/>
        <w:left w:val="none" w:sz="0" w:space="0" w:color="auto"/>
        <w:bottom w:val="none" w:sz="0" w:space="0" w:color="auto"/>
        <w:right w:val="none" w:sz="0" w:space="0" w:color="auto"/>
      </w:divBdr>
    </w:div>
    <w:div w:id="363600639">
      <w:bodyDiv w:val="1"/>
      <w:marLeft w:val="0"/>
      <w:marRight w:val="0"/>
      <w:marTop w:val="0"/>
      <w:marBottom w:val="0"/>
      <w:divBdr>
        <w:top w:val="none" w:sz="0" w:space="0" w:color="auto"/>
        <w:left w:val="none" w:sz="0" w:space="0" w:color="auto"/>
        <w:bottom w:val="none" w:sz="0" w:space="0" w:color="auto"/>
        <w:right w:val="none" w:sz="0" w:space="0" w:color="auto"/>
      </w:divBdr>
    </w:div>
    <w:div w:id="368647098">
      <w:bodyDiv w:val="1"/>
      <w:marLeft w:val="0"/>
      <w:marRight w:val="0"/>
      <w:marTop w:val="0"/>
      <w:marBottom w:val="0"/>
      <w:divBdr>
        <w:top w:val="none" w:sz="0" w:space="0" w:color="auto"/>
        <w:left w:val="none" w:sz="0" w:space="0" w:color="auto"/>
        <w:bottom w:val="none" w:sz="0" w:space="0" w:color="auto"/>
        <w:right w:val="none" w:sz="0" w:space="0" w:color="auto"/>
      </w:divBdr>
    </w:div>
    <w:div w:id="369915329">
      <w:bodyDiv w:val="1"/>
      <w:marLeft w:val="0"/>
      <w:marRight w:val="0"/>
      <w:marTop w:val="0"/>
      <w:marBottom w:val="0"/>
      <w:divBdr>
        <w:top w:val="none" w:sz="0" w:space="0" w:color="auto"/>
        <w:left w:val="none" w:sz="0" w:space="0" w:color="auto"/>
        <w:bottom w:val="none" w:sz="0" w:space="0" w:color="auto"/>
        <w:right w:val="none" w:sz="0" w:space="0" w:color="auto"/>
      </w:divBdr>
    </w:div>
    <w:div w:id="371735632">
      <w:bodyDiv w:val="1"/>
      <w:marLeft w:val="0"/>
      <w:marRight w:val="0"/>
      <w:marTop w:val="0"/>
      <w:marBottom w:val="0"/>
      <w:divBdr>
        <w:top w:val="none" w:sz="0" w:space="0" w:color="auto"/>
        <w:left w:val="none" w:sz="0" w:space="0" w:color="auto"/>
        <w:bottom w:val="none" w:sz="0" w:space="0" w:color="auto"/>
        <w:right w:val="none" w:sz="0" w:space="0" w:color="auto"/>
      </w:divBdr>
    </w:div>
    <w:div w:id="372506908">
      <w:bodyDiv w:val="1"/>
      <w:marLeft w:val="0"/>
      <w:marRight w:val="0"/>
      <w:marTop w:val="0"/>
      <w:marBottom w:val="0"/>
      <w:divBdr>
        <w:top w:val="none" w:sz="0" w:space="0" w:color="auto"/>
        <w:left w:val="none" w:sz="0" w:space="0" w:color="auto"/>
        <w:bottom w:val="none" w:sz="0" w:space="0" w:color="auto"/>
        <w:right w:val="none" w:sz="0" w:space="0" w:color="auto"/>
      </w:divBdr>
    </w:div>
    <w:div w:id="373584188">
      <w:bodyDiv w:val="1"/>
      <w:marLeft w:val="0"/>
      <w:marRight w:val="0"/>
      <w:marTop w:val="0"/>
      <w:marBottom w:val="0"/>
      <w:divBdr>
        <w:top w:val="none" w:sz="0" w:space="0" w:color="auto"/>
        <w:left w:val="none" w:sz="0" w:space="0" w:color="auto"/>
        <w:bottom w:val="none" w:sz="0" w:space="0" w:color="auto"/>
        <w:right w:val="none" w:sz="0" w:space="0" w:color="auto"/>
      </w:divBdr>
    </w:div>
    <w:div w:id="374164963">
      <w:bodyDiv w:val="1"/>
      <w:marLeft w:val="0"/>
      <w:marRight w:val="0"/>
      <w:marTop w:val="0"/>
      <w:marBottom w:val="0"/>
      <w:divBdr>
        <w:top w:val="none" w:sz="0" w:space="0" w:color="auto"/>
        <w:left w:val="none" w:sz="0" w:space="0" w:color="auto"/>
        <w:bottom w:val="none" w:sz="0" w:space="0" w:color="auto"/>
        <w:right w:val="none" w:sz="0" w:space="0" w:color="auto"/>
      </w:divBdr>
    </w:div>
    <w:div w:id="387917662">
      <w:bodyDiv w:val="1"/>
      <w:marLeft w:val="0"/>
      <w:marRight w:val="0"/>
      <w:marTop w:val="0"/>
      <w:marBottom w:val="0"/>
      <w:divBdr>
        <w:top w:val="none" w:sz="0" w:space="0" w:color="auto"/>
        <w:left w:val="none" w:sz="0" w:space="0" w:color="auto"/>
        <w:bottom w:val="none" w:sz="0" w:space="0" w:color="auto"/>
        <w:right w:val="none" w:sz="0" w:space="0" w:color="auto"/>
      </w:divBdr>
    </w:div>
    <w:div w:id="390081432">
      <w:bodyDiv w:val="1"/>
      <w:marLeft w:val="0"/>
      <w:marRight w:val="0"/>
      <w:marTop w:val="0"/>
      <w:marBottom w:val="0"/>
      <w:divBdr>
        <w:top w:val="none" w:sz="0" w:space="0" w:color="auto"/>
        <w:left w:val="none" w:sz="0" w:space="0" w:color="auto"/>
        <w:bottom w:val="none" w:sz="0" w:space="0" w:color="auto"/>
        <w:right w:val="none" w:sz="0" w:space="0" w:color="auto"/>
      </w:divBdr>
    </w:div>
    <w:div w:id="397358830">
      <w:bodyDiv w:val="1"/>
      <w:marLeft w:val="0"/>
      <w:marRight w:val="0"/>
      <w:marTop w:val="0"/>
      <w:marBottom w:val="0"/>
      <w:divBdr>
        <w:top w:val="none" w:sz="0" w:space="0" w:color="auto"/>
        <w:left w:val="none" w:sz="0" w:space="0" w:color="auto"/>
        <w:bottom w:val="none" w:sz="0" w:space="0" w:color="auto"/>
        <w:right w:val="none" w:sz="0" w:space="0" w:color="auto"/>
      </w:divBdr>
    </w:div>
    <w:div w:id="398744952">
      <w:bodyDiv w:val="1"/>
      <w:marLeft w:val="0"/>
      <w:marRight w:val="0"/>
      <w:marTop w:val="0"/>
      <w:marBottom w:val="0"/>
      <w:divBdr>
        <w:top w:val="none" w:sz="0" w:space="0" w:color="auto"/>
        <w:left w:val="none" w:sz="0" w:space="0" w:color="auto"/>
        <w:bottom w:val="none" w:sz="0" w:space="0" w:color="auto"/>
        <w:right w:val="none" w:sz="0" w:space="0" w:color="auto"/>
      </w:divBdr>
    </w:div>
    <w:div w:id="398752712">
      <w:bodyDiv w:val="1"/>
      <w:marLeft w:val="0"/>
      <w:marRight w:val="0"/>
      <w:marTop w:val="0"/>
      <w:marBottom w:val="0"/>
      <w:divBdr>
        <w:top w:val="none" w:sz="0" w:space="0" w:color="auto"/>
        <w:left w:val="none" w:sz="0" w:space="0" w:color="auto"/>
        <w:bottom w:val="none" w:sz="0" w:space="0" w:color="auto"/>
        <w:right w:val="none" w:sz="0" w:space="0" w:color="auto"/>
      </w:divBdr>
    </w:div>
    <w:div w:id="405540590">
      <w:bodyDiv w:val="1"/>
      <w:marLeft w:val="0"/>
      <w:marRight w:val="0"/>
      <w:marTop w:val="0"/>
      <w:marBottom w:val="0"/>
      <w:divBdr>
        <w:top w:val="none" w:sz="0" w:space="0" w:color="auto"/>
        <w:left w:val="none" w:sz="0" w:space="0" w:color="auto"/>
        <w:bottom w:val="none" w:sz="0" w:space="0" w:color="auto"/>
        <w:right w:val="none" w:sz="0" w:space="0" w:color="auto"/>
      </w:divBdr>
    </w:div>
    <w:div w:id="406271457">
      <w:bodyDiv w:val="1"/>
      <w:marLeft w:val="0"/>
      <w:marRight w:val="0"/>
      <w:marTop w:val="0"/>
      <w:marBottom w:val="0"/>
      <w:divBdr>
        <w:top w:val="none" w:sz="0" w:space="0" w:color="auto"/>
        <w:left w:val="none" w:sz="0" w:space="0" w:color="auto"/>
        <w:bottom w:val="none" w:sz="0" w:space="0" w:color="auto"/>
        <w:right w:val="none" w:sz="0" w:space="0" w:color="auto"/>
      </w:divBdr>
    </w:div>
    <w:div w:id="414015804">
      <w:bodyDiv w:val="1"/>
      <w:marLeft w:val="0"/>
      <w:marRight w:val="0"/>
      <w:marTop w:val="0"/>
      <w:marBottom w:val="0"/>
      <w:divBdr>
        <w:top w:val="none" w:sz="0" w:space="0" w:color="auto"/>
        <w:left w:val="none" w:sz="0" w:space="0" w:color="auto"/>
        <w:bottom w:val="none" w:sz="0" w:space="0" w:color="auto"/>
        <w:right w:val="none" w:sz="0" w:space="0" w:color="auto"/>
      </w:divBdr>
    </w:div>
    <w:div w:id="417674496">
      <w:bodyDiv w:val="1"/>
      <w:marLeft w:val="0"/>
      <w:marRight w:val="0"/>
      <w:marTop w:val="0"/>
      <w:marBottom w:val="0"/>
      <w:divBdr>
        <w:top w:val="none" w:sz="0" w:space="0" w:color="auto"/>
        <w:left w:val="none" w:sz="0" w:space="0" w:color="auto"/>
        <w:bottom w:val="none" w:sz="0" w:space="0" w:color="auto"/>
        <w:right w:val="none" w:sz="0" w:space="0" w:color="auto"/>
      </w:divBdr>
    </w:div>
    <w:div w:id="419251636">
      <w:bodyDiv w:val="1"/>
      <w:marLeft w:val="0"/>
      <w:marRight w:val="0"/>
      <w:marTop w:val="0"/>
      <w:marBottom w:val="0"/>
      <w:divBdr>
        <w:top w:val="none" w:sz="0" w:space="0" w:color="auto"/>
        <w:left w:val="none" w:sz="0" w:space="0" w:color="auto"/>
        <w:bottom w:val="none" w:sz="0" w:space="0" w:color="auto"/>
        <w:right w:val="none" w:sz="0" w:space="0" w:color="auto"/>
      </w:divBdr>
    </w:div>
    <w:div w:id="422147670">
      <w:bodyDiv w:val="1"/>
      <w:marLeft w:val="0"/>
      <w:marRight w:val="0"/>
      <w:marTop w:val="0"/>
      <w:marBottom w:val="0"/>
      <w:divBdr>
        <w:top w:val="none" w:sz="0" w:space="0" w:color="auto"/>
        <w:left w:val="none" w:sz="0" w:space="0" w:color="auto"/>
        <w:bottom w:val="none" w:sz="0" w:space="0" w:color="auto"/>
        <w:right w:val="none" w:sz="0" w:space="0" w:color="auto"/>
      </w:divBdr>
    </w:div>
    <w:div w:id="422528080">
      <w:bodyDiv w:val="1"/>
      <w:marLeft w:val="0"/>
      <w:marRight w:val="0"/>
      <w:marTop w:val="0"/>
      <w:marBottom w:val="0"/>
      <w:divBdr>
        <w:top w:val="none" w:sz="0" w:space="0" w:color="auto"/>
        <w:left w:val="none" w:sz="0" w:space="0" w:color="auto"/>
        <w:bottom w:val="none" w:sz="0" w:space="0" w:color="auto"/>
        <w:right w:val="none" w:sz="0" w:space="0" w:color="auto"/>
      </w:divBdr>
    </w:div>
    <w:div w:id="423838707">
      <w:bodyDiv w:val="1"/>
      <w:marLeft w:val="0"/>
      <w:marRight w:val="0"/>
      <w:marTop w:val="0"/>
      <w:marBottom w:val="0"/>
      <w:divBdr>
        <w:top w:val="none" w:sz="0" w:space="0" w:color="auto"/>
        <w:left w:val="none" w:sz="0" w:space="0" w:color="auto"/>
        <w:bottom w:val="none" w:sz="0" w:space="0" w:color="auto"/>
        <w:right w:val="none" w:sz="0" w:space="0" w:color="auto"/>
      </w:divBdr>
    </w:div>
    <w:div w:id="426776670">
      <w:bodyDiv w:val="1"/>
      <w:marLeft w:val="0"/>
      <w:marRight w:val="0"/>
      <w:marTop w:val="0"/>
      <w:marBottom w:val="0"/>
      <w:divBdr>
        <w:top w:val="none" w:sz="0" w:space="0" w:color="auto"/>
        <w:left w:val="none" w:sz="0" w:space="0" w:color="auto"/>
        <w:bottom w:val="none" w:sz="0" w:space="0" w:color="auto"/>
        <w:right w:val="none" w:sz="0" w:space="0" w:color="auto"/>
      </w:divBdr>
    </w:div>
    <w:div w:id="429395772">
      <w:bodyDiv w:val="1"/>
      <w:marLeft w:val="0"/>
      <w:marRight w:val="0"/>
      <w:marTop w:val="0"/>
      <w:marBottom w:val="0"/>
      <w:divBdr>
        <w:top w:val="none" w:sz="0" w:space="0" w:color="auto"/>
        <w:left w:val="none" w:sz="0" w:space="0" w:color="auto"/>
        <w:bottom w:val="none" w:sz="0" w:space="0" w:color="auto"/>
        <w:right w:val="none" w:sz="0" w:space="0" w:color="auto"/>
      </w:divBdr>
    </w:div>
    <w:div w:id="429618767">
      <w:bodyDiv w:val="1"/>
      <w:marLeft w:val="0"/>
      <w:marRight w:val="0"/>
      <w:marTop w:val="0"/>
      <w:marBottom w:val="0"/>
      <w:divBdr>
        <w:top w:val="none" w:sz="0" w:space="0" w:color="auto"/>
        <w:left w:val="none" w:sz="0" w:space="0" w:color="auto"/>
        <w:bottom w:val="none" w:sz="0" w:space="0" w:color="auto"/>
        <w:right w:val="none" w:sz="0" w:space="0" w:color="auto"/>
      </w:divBdr>
    </w:div>
    <w:div w:id="430590134">
      <w:bodyDiv w:val="1"/>
      <w:marLeft w:val="0"/>
      <w:marRight w:val="0"/>
      <w:marTop w:val="0"/>
      <w:marBottom w:val="0"/>
      <w:divBdr>
        <w:top w:val="none" w:sz="0" w:space="0" w:color="auto"/>
        <w:left w:val="none" w:sz="0" w:space="0" w:color="auto"/>
        <w:bottom w:val="none" w:sz="0" w:space="0" w:color="auto"/>
        <w:right w:val="none" w:sz="0" w:space="0" w:color="auto"/>
      </w:divBdr>
    </w:div>
    <w:div w:id="436145131">
      <w:bodyDiv w:val="1"/>
      <w:marLeft w:val="0"/>
      <w:marRight w:val="0"/>
      <w:marTop w:val="0"/>
      <w:marBottom w:val="0"/>
      <w:divBdr>
        <w:top w:val="none" w:sz="0" w:space="0" w:color="auto"/>
        <w:left w:val="none" w:sz="0" w:space="0" w:color="auto"/>
        <w:bottom w:val="none" w:sz="0" w:space="0" w:color="auto"/>
        <w:right w:val="none" w:sz="0" w:space="0" w:color="auto"/>
      </w:divBdr>
    </w:div>
    <w:div w:id="437408342">
      <w:bodyDiv w:val="1"/>
      <w:marLeft w:val="0"/>
      <w:marRight w:val="0"/>
      <w:marTop w:val="0"/>
      <w:marBottom w:val="0"/>
      <w:divBdr>
        <w:top w:val="none" w:sz="0" w:space="0" w:color="auto"/>
        <w:left w:val="none" w:sz="0" w:space="0" w:color="auto"/>
        <w:bottom w:val="none" w:sz="0" w:space="0" w:color="auto"/>
        <w:right w:val="none" w:sz="0" w:space="0" w:color="auto"/>
      </w:divBdr>
    </w:div>
    <w:div w:id="439301085">
      <w:bodyDiv w:val="1"/>
      <w:marLeft w:val="0"/>
      <w:marRight w:val="0"/>
      <w:marTop w:val="0"/>
      <w:marBottom w:val="0"/>
      <w:divBdr>
        <w:top w:val="none" w:sz="0" w:space="0" w:color="auto"/>
        <w:left w:val="none" w:sz="0" w:space="0" w:color="auto"/>
        <w:bottom w:val="none" w:sz="0" w:space="0" w:color="auto"/>
        <w:right w:val="none" w:sz="0" w:space="0" w:color="auto"/>
      </w:divBdr>
    </w:div>
    <w:div w:id="441343854">
      <w:bodyDiv w:val="1"/>
      <w:marLeft w:val="0"/>
      <w:marRight w:val="0"/>
      <w:marTop w:val="0"/>
      <w:marBottom w:val="0"/>
      <w:divBdr>
        <w:top w:val="none" w:sz="0" w:space="0" w:color="auto"/>
        <w:left w:val="none" w:sz="0" w:space="0" w:color="auto"/>
        <w:bottom w:val="none" w:sz="0" w:space="0" w:color="auto"/>
        <w:right w:val="none" w:sz="0" w:space="0" w:color="auto"/>
      </w:divBdr>
    </w:div>
    <w:div w:id="444354393">
      <w:bodyDiv w:val="1"/>
      <w:marLeft w:val="0"/>
      <w:marRight w:val="0"/>
      <w:marTop w:val="0"/>
      <w:marBottom w:val="0"/>
      <w:divBdr>
        <w:top w:val="none" w:sz="0" w:space="0" w:color="auto"/>
        <w:left w:val="none" w:sz="0" w:space="0" w:color="auto"/>
        <w:bottom w:val="none" w:sz="0" w:space="0" w:color="auto"/>
        <w:right w:val="none" w:sz="0" w:space="0" w:color="auto"/>
      </w:divBdr>
    </w:div>
    <w:div w:id="445081050">
      <w:bodyDiv w:val="1"/>
      <w:marLeft w:val="0"/>
      <w:marRight w:val="0"/>
      <w:marTop w:val="0"/>
      <w:marBottom w:val="0"/>
      <w:divBdr>
        <w:top w:val="none" w:sz="0" w:space="0" w:color="auto"/>
        <w:left w:val="none" w:sz="0" w:space="0" w:color="auto"/>
        <w:bottom w:val="none" w:sz="0" w:space="0" w:color="auto"/>
        <w:right w:val="none" w:sz="0" w:space="0" w:color="auto"/>
      </w:divBdr>
    </w:div>
    <w:div w:id="447235394">
      <w:bodyDiv w:val="1"/>
      <w:marLeft w:val="0"/>
      <w:marRight w:val="0"/>
      <w:marTop w:val="0"/>
      <w:marBottom w:val="0"/>
      <w:divBdr>
        <w:top w:val="none" w:sz="0" w:space="0" w:color="auto"/>
        <w:left w:val="none" w:sz="0" w:space="0" w:color="auto"/>
        <w:bottom w:val="none" w:sz="0" w:space="0" w:color="auto"/>
        <w:right w:val="none" w:sz="0" w:space="0" w:color="auto"/>
      </w:divBdr>
    </w:div>
    <w:div w:id="458375552">
      <w:bodyDiv w:val="1"/>
      <w:marLeft w:val="0"/>
      <w:marRight w:val="0"/>
      <w:marTop w:val="0"/>
      <w:marBottom w:val="0"/>
      <w:divBdr>
        <w:top w:val="none" w:sz="0" w:space="0" w:color="auto"/>
        <w:left w:val="none" w:sz="0" w:space="0" w:color="auto"/>
        <w:bottom w:val="none" w:sz="0" w:space="0" w:color="auto"/>
        <w:right w:val="none" w:sz="0" w:space="0" w:color="auto"/>
      </w:divBdr>
    </w:div>
    <w:div w:id="458836847">
      <w:bodyDiv w:val="1"/>
      <w:marLeft w:val="0"/>
      <w:marRight w:val="0"/>
      <w:marTop w:val="0"/>
      <w:marBottom w:val="0"/>
      <w:divBdr>
        <w:top w:val="none" w:sz="0" w:space="0" w:color="auto"/>
        <w:left w:val="none" w:sz="0" w:space="0" w:color="auto"/>
        <w:bottom w:val="none" w:sz="0" w:space="0" w:color="auto"/>
        <w:right w:val="none" w:sz="0" w:space="0" w:color="auto"/>
      </w:divBdr>
    </w:div>
    <w:div w:id="469859173">
      <w:bodyDiv w:val="1"/>
      <w:marLeft w:val="0"/>
      <w:marRight w:val="0"/>
      <w:marTop w:val="0"/>
      <w:marBottom w:val="0"/>
      <w:divBdr>
        <w:top w:val="none" w:sz="0" w:space="0" w:color="auto"/>
        <w:left w:val="none" w:sz="0" w:space="0" w:color="auto"/>
        <w:bottom w:val="none" w:sz="0" w:space="0" w:color="auto"/>
        <w:right w:val="none" w:sz="0" w:space="0" w:color="auto"/>
      </w:divBdr>
    </w:div>
    <w:div w:id="473254040">
      <w:bodyDiv w:val="1"/>
      <w:marLeft w:val="0"/>
      <w:marRight w:val="0"/>
      <w:marTop w:val="0"/>
      <w:marBottom w:val="0"/>
      <w:divBdr>
        <w:top w:val="none" w:sz="0" w:space="0" w:color="auto"/>
        <w:left w:val="none" w:sz="0" w:space="0" w:color="auto"/>
        <w:bottom w:val="none" w:sz="0" w:space="0" w:color="auto"/>
        <w:right w:val="none" w:sz="0" w:space="0" w:color="auto"/>
      </w:divBdr>
    </w:div>
    <w:div w:id="473958361">
      <w:bodyDiv w:val="1"/>
      <w:marLeft w:val="0"/>
      <w:marRight w:val="0"/>
      <w:marTop w:val="0"/>
      <w:marBottom w:val="0"/>
      <w:divBdr>
        <w:top w:val="none" w:sz="0" w:space="0" w:color="auto"/>
        <w:left w:val="none" w:sz="0" w:space="0" w:color="auto"/>
        <w:bottom w:val="none" w:sz="0" w:space="0" w:color="auto"/>
        <w:right w:val="none" w:sz="0" w:space="0" w:color="auto"/>
      </w:divBdr>
    </w:div>
    <w:div w:id="475340584">
      <w:bodyDiv w:val="1"/>
      <w:marLeft w:val="0"/>
      <w:marRight w:val="0"/>
      <w:marTop w:val="0"/>
      <w:marBottom w:val="0"/>
      <w:divBdr>
        <w:top w:val="none" w:sz="0" w:space="0" w:color="auto"/>
        <w:left w:val="none" w:sz="0" w:space="0" w:color="auto"/>
        <w:bottom w:val="none" w:sz="0" w:space="0" w:color="auto"/>
        <w:right w:val="none" w:sz="0" w:space="0" w:color="auto"/>
      </w:divBdr>
    </w:div>
    <w:div w:id="483015265">
      <w:bodyDiv w:val="1"/>
      <w:marLeft w:val="0"/>
      <w:marRight w:val="0"/>
      <w:marTop w:val="0"/>
      <w:marBottom w:val="0"/>
      <w:divBdr>
        <w:top w:val="none" w:sz="0" w:space="0" w:color="auto"/>
        <w:left w:val="none" w:sz="0" w:space="0" w:color="auto"/>
        <w:bottom w:val="none" w:sz="0" w:space="0" w:color="auto"/>
        <w:right w:val="none" w:sz="0" w:space="0" w:color="auto"/>
      </w:divBdr>
    </w:div>
    <w:div w:id="488406386">
      <w:bodyDiv w:val="1"/>
      <w:marLeft w:val="0"/>
      <w:marRight w:val="0"/>
      <w:marTop w:val="0"/>
      <w:marBottom w:val="0"/>
      <w:divBdr>
        <w:top w:val="none" w:sz="0" w:space="0" w:color="auto"/>
        <w:left w:val="none" w:sz="0" w:space="0" w:color="auto"/>
        <w:bottom w:val="none" w:sz="0" w:space="0" w:color="auto"/>
        <w:right w:val="none" w:sz="0" w:space="0" w:color="auto"/>
      </w:divBdr>
    </w:div>
    <w:div w:id="504396767">
      <w:bodyDiv w:val="1"/>
      <w:marLeft w:val="0"/>
      <w:marRight w:val="0"/>
      <w:marTop w:val="0"/>
      <w:marBottom w:val="0"/>
      <w:divBdr>
        <w:top w:val="none" w:sz="0" w:space="0" w:color="auto"/>
        <w:left w:val="none" w:sz="0" w:space="0" w:color="auto"/>
        <w:bottom w:val="none" w:sz="0" w:space="0" w:color="auto"/>
        <w:right w:val="none" w:sz="0" w:space="0" w:color="auto"/>
      </w:divBdr>
    </w:div>
    <w:div w:id="512767051">
      <w:bodyDiv w:val="1"/>
      <w:marLeft w:val="0"/>
      <w:marRight w:val="0"/>
      <w:marTop w:val="0"/>
      <w:marBottom w:val="0"/>
      <w:divBdr>
        <w:top w:val="none" w:sz="0" w:space="0" w:color="auto"/>
        <w:left w:val="none" w:sz="0" w:space="0" w:color="auto"/>
        <w:bottom w:val="none" w:sz="0" w:space="0" w:color="auto"/>
        <w:right w:val="none" w:sz="0" w:space="0" w:color="auto"/>
      </w:divBdr>
    </w:div>
    <w:div w:id="513570100">
      <w:bodyDiv w:val="1"/>
      <w:marLeft w:val="0"/>
      <w:marRight w:val="0"/>
      <w:marTop w:val="0"/>
      <w:marBottom w:val="0"/>
      <w:divBdr>
        <w:top w:val="none" w:sz="0" w:space="0" w:color="auto"/>
        <w:left w:val="none" w:sz="0" w:space="0" w:color="auto"/>
        <w:bottom w:val="none" w:sz="0" w:space="0" w:color="auto"/>
        <w:right w:val="none" w:sz="0" w:space="0" w:color="auto"/>
      </w:divBdr>
    </w:div>
    <w:div w:id="515657229">
      <w:bodyDiv w:val="1"/>
      <w:marLeft w:val="0"/>
      <w:marRight w:val="0"/>
      <w:marTop w:val="0"/>
      <w:marBottom w:val="0"/>
      <w:divBdr>
        <w:top w:val="none" w:sz="0" w:space="0" w:color="auto"/>
        <w:left w:val="none" w:sz="0" w:space="0" w:color="auto"/>
        <w:bottom w:val="none" w:sz="0" w:space="0" w:color="auto"/>
        <w:right w:val="none" w:sz="0" w:space="0" w:color="auto"/>
      </w:divBdr>
    </w:div>
    <w:div w:id="515929263">
      <w:bodyDiv w:val="1"/>
      <w:marLeft w:val="0"/>
      <w:marRight w:val="0"/>
      <w:marTop w:val="0"/>
      <w:marBottom w:val="0"/>
      <w:divBdr>
        <w:top w:val="none" w:sz="0" w:space="0" w:color="auto"/>
        <w:left w:val="none" w:sz="0" w:space="0" w:color="auto"/>
        <w:bottom w:val="none" w:sz="0" w:space="0" w:color="auto"/>
        <w:right w:val="none" w:sz="0" w:space="0" w:color="auto"/>
      </w:divBdr>
    </w:div>
    <w:div w:id="523400157">
      <w:bodyDiv w:val="1"/>
      <w:marLeft w:val="0"/>
      <w:marRight w:val="0"/>
      <w:marTop w:val="0"/>
      <w:marBottom w:val="0"/>
      <w:divBdr>
        <w:top w:val="none" w:sz="0" w:space="0" w:color="auto"/>
        <w:left w:val="none" w:sz="0" w:space="0" w:color="auto"/>
        <w:bottom w:val="none" w:sz="0" w:space="0" w:color="auto"/>
        <w:right w:val="none" w:sz="0" w:space="0" w:color="auto"/>
      </w:divBdr>
    </w:div>
    <w:div w:id="527180512">
      <w:bodyDiv w:val="1"/>
      <w:marLeft w:val="0"/>
      <w:marRight w:val="0"/>
      <w:marTop w:val="0"/>
      <w:marBottom w:val="0"/>
      <w:divBdr>
        <w:top w:val="none" w:sz="0" w:space="0" w:color="auto"/>
        <w:left w:val="none" w:sz="0" w:space="0" w:color="auto"/>
        <w:bottom w:val="none" w:sz="0" w:space="0" w:color="auto"/>
        <w:right w:val="none" w:sz="0" w:space="0" w:color="auto"/>
      </w:divBdr>
    </w:div>
    <w:div w:id="531724260">
      <w:bodyDiv w:val="1"/>
      <w:marLeft w:val="0"/>
      <w:marRight w:val="0"/>
      <w:marTop w:val="0"/>
      <w:marBottom w:val="0"/>
      <w:divBdr>
        <w:top w:val="none" w:sz="0" w:space="0" w:color="auto"/>
        <w:left w:val="none" w:sz="0" w:space="0" w:color="auto"/>
        <w:bottom w:val="none" w:sz="0" w:space="0" w:color="auto"/>
        <w:right w:val="none" w:sz="0" w:space="0" w:color="auto"/>
      </w:divBdr>
    </w:div>
    <w:div w:id="532767139">
      <w:bodyDiv w:val="1"/>
      <w:marLeft w:val="0"/>
      <w:marRight w:val="0"/>
      <w:marTop w:val="0"/>
      <w:marBottom w:val="0"/>
      <w:divBdr>
        <w:top w:val="none" w:sz="0" w:space="0" w:color="auto"/>
        <w:left w:val="none" w:sz="0" w:space="0" w:color="auto"/>
        <w:bottom w:val="none" w:sz="0" w:space="0" w:color="auto"/>
        <w:right w:val="none" w:sz="0" w:space="0" w:color="auto"/>
      </w:divBdr>
    </w:div>
    <w:div w:id="538326604">
      <w:bodyDiv w:val="1"/>
      <w:marLeft w:val="0"/>
      <w:marRight w:val="0"/>
      <w:marTop w:val="0"/>
      <w:marBottom w:val="0"/>
      <w:divBdr>
        <w:top w:val="none" w:sz="0" w:space="0" w:color="auto"/>
        <w:left w:val="none" w:sz="0" w:space="0" w:color="auto"/>
        <w:bottom w:val="none" w:sz="0" w:space="0" w:color="auto"/>
        <w:right w:val="none" w:sz="0" w:space="0" w:color="auto"/>
      </w:divBdr>
    </w:div>
    <w:div w:id="546525343">
      <w:bodyDiv w:val="1"/>
      <w:marLeft w:val="0"/>
      <w:marRight w:val="0"/>
      <w:marTop w:val="0"/>
      <w:marBottom w:val="0"/>
      <w:divBdr>
        <w:top w:val="none" w:sz="0" w:space="0" w:color="auto"/>
        <w:left w:val="none" w:sz="0" w:space="0" w:color="auto"/>
        <w:bottom w:val="none" w:sz="0" w:space="0" w:color="auto"/>
        <w:right w:val="none" w:sz="0" w:space="0" w:color="auto"/>
      </w:divBdr>
    </w:div>
    <w:div w:id="548148657">
      <w:bodyDiv w:val="1"/>
      <w:marLeft w:val="0"/>
      <w:marRight w:val="0"/>
      <w:marTop w:val="0"/>
      <w:marBottom w:val="0"/>
      <w:divBdr>
        <w:top w:val="none" w:sz="0" w:space="0" w:color="auto"/>
        <w:left w:val="none" w:sz="0" w:space="0" w:color="auto"/>
        <w:bottom w:val="none" w:sz="0" w:space="0" w:color="auto"/>
        <w:right w:val="none" w:sz="0" w:space="0" w:color="auto"/>
      </w:divBdr>
    </w:div>
    <w:div w:id="548688582">
      <w:bodyDiv w:val="1"/>
      <w:marLeft w:val="0"/>
      <w:marRight w:val="0"/>
      <w:marTop w:val="0"/>
      <w:marBottom w:val="0"/>
      <w:divBdr>
        <w:top w:val="none" w:sz="0" w:space="0" w:color="auto"/>
        <w:left w:val="none" w:sz="0" w:space="0" w:color="auto"/>
        <w:bottom w:val="none" w:sz="0" w:space="0" w:color="auto"/>
        <w:right w:val="none" w:sz="0" w:space="0" w:color="auto"/>
      </w:divBdr>
    </w:div>
    <w:div w:id="551312047">
      <w:bodyDiv w:val="1"/>
      <w:marLeft w:val="0"/>
      <w:marRight w:val="0"/>
      <w:marTop w:val="0"/>
      <w:marBottom w:val="0"/>
      <w:divBdr>
        <w:top w:val="none" w:sz="0" w:space="0" w:color="auto"/>
        <w:left w:val="none" w:sz="0" w:space="0" w:color="auto"/>
        <w:bottom w:val="none" w:sz="0" w:space="0" w:color="auto"/>
        <w:right w:val="none" w:sz="0" w:space="0" w:color="auto"/>
      </w:divBdr>
    </w:div>
    <w:div w:id="554396356">
      <w:bodyDiv w:val="1"/>
      <w:marLeft w:val="0"/>
      <w:marRight w:val="0"/>
      <w:marTop w:val="0"/>
      <w:marBottom w:val="0"/>
      <w:divBdr>
        <w:top w:val="none" w:sz="0" w:space="0" w:color="auto"/>
        <w:left w:val="none" w:sz="0" w:space="0" w:color="auto"/>
        <w:bottom w:val="none" w:sz="0" w:space="0" w:color="auto"/>
        <w:right w:val="none" w:sz="0" w:space="0" w:color="auto"/>
      </w:divBdr>
    </w:div>
    <w:div w:id="555899767">
      <w:bodyDiv w:val="1"/>
      <w:marLeft w:val="0"/>
      <w:marRight w:val="0"/>
      <w:marTop w:val="0"/>
      <w:marBottom w:val="0"/>
      <w:divBdr>
        <w:top w:val="none" w:sz="0" w:space="0" w:color="auto"/>
        <w:left w:val="none" w:sz="0" w:space="0" w:color="auto"/>
        <w:bottom w:val="none" w:sz="0" w:space="0" w:color="auto"/>
        <w:right w:val="none" w:sz="0" w:space="0" w:color="auto"/>
      </w:divBdr>
    </w:div>
    <w:div w:id="563444823">
      <w:bodyDiv w:val="1"/>
      <w:marLeft w:val="0"/>
      <w:marRight w:val="0"/>
      <w:marTop w:val="0"/>
      <w:marBottom w:val="0"/>
      <w:divBdr>
        <w:top w:val="none" w:sz="0" w:space="0" w:color="auto"/>
        <w:left w:val="none" w:sz="0" w:space="0" w:color="auto"/>
        <w:bottom w:val="none" w:sz="0" w:space="0" w:color="auto"/>
        <w:right w:val="none" w:sz="0" w:space="0" w:color="auto"/>
      </w:divBdr>
    </w:div>
    <w:div w:id="576745722">
      <w:bodyDiv w:val="1"/>
      <w:marLeft w:val="0"/>
      <w:marRight w:val="0"/>
      <w:marTop w:val="0"/>
      <w:marBottom w:val="0"/>
      <w:divBdr>
        <w:top w:val="none" w:sz="0" w:space="0" w:color="auto"/>
        <w:left w:val="none" w:sz="0" w:space="0" w:color="auto"/>
        <w:bottom w:val="none" w:sz="0" w:space="0" w:color="auto"/>
        <w:right w:val="none" w:sz="0" w:space="0" w:color="auto"/>
      </w:divBdr>
    </w:div>
    <w:div w:id="577902517">
      <w:bodyDiv w:val="1"/>
      <w:marLeft w:val="0"/>
      <w:marRight w:val="0"/>
      <w:marTop w:val="0"/>
      <w:marBottom w:val="0"/>
      <w:divBdr>
        <w:top w:val="none" w:sz="0" w:space="0" w:color="auto"/>
        <w:left w:val="none" w:sz="0" w:space="0" w:color="auto"/>
        <w:bottom w:val="none" w:sz="0" w:space="0" w:color="auto"/>
        <w:right w:val="none" w:sz="0" w:space="0" w:color="auto"/>
      </w:divBdr>
    </w:div>
    <w:div w:id="582640888">
      <w:bodyDiv w:val="1"/>
      <w:marLeft w:val="0"/>
      <w:marRight w:val="0"/>
      <w:marTop w:val="0"/>
      <w:marBottom w:val="0"/>
      <w:divBdr>
        <w:top w:val="none" w:sz="0" w:space="0" w:color="auto"/>
        <w:left w:val="none" w:sz="0" w:space="0" w:color="auto"/>
        <w:bottom w:val="none" w:sz="0" w:space="0" w:color="auto"/>
        <w:right w:val="none" w:sz="0" w:space="0" w:color="auto"/>
      </w:divBdr>
    </w:div>
    <w:div w:id="584608464">
      <w:bodyDiv w:val="1"/>
      <w:marLeft w:val="0"/>
      <w:marRight w:val="0"/>
      <w:marTop w:val="0"/>
      <w:marBottom w:val="0"/>
      <w:divBdr>
        <w:top w:val="none" w:sz="0" w:space="0" w:color="auto"/>
        <w:left w:val="none" w:sz="0" w:space="0" w:color="auto"/>
        <w:bottom w:val="none" w:sz="0" w:space="0" w:color="auto"/>
        <w:right w:val="none" w:sz="0" w:space="0" w:color="auto"/>
      </w:divBdr>
    </w:div>
    <w:div w:id="585462872">
      <w:bodyDiv w:val="1"/>
      <w:marLeft w:val="0"/>
      <w:marRight w:val="0"/>
      <w:marTop w:val="0"/>
      <w:marBottom w:val="0"/>
      <w:divBdr>
        <w:top w:val="none" w:sz="0" w:space="0" w:color="auto"/>
        <w:left w:val="none" w:sz="0" w:space="0" w:color="auto"/>
        <w:bottom w:val="none" w:sz="0" w:space="0" w:color="auto"/>
        <w:right w:val="none" w:sz="0" w:space="0" w:color="auto"/>
      </w:divBdr>
    </w:div>
    <w:div w:id="590045246">
      <w:bodyDiv w:val="1"/>
      <w:marLeft w:val="0"/>
      <w:marRight w:val="0"/>
      <w:marTop w:val="0"/>
      <w:marBottom w:val="0"/>
      <w:divBdr>
        <w:top w:val="none" w:sz="0" w:space="0" w:color="auto"/>
        <w:left w:val="none" w:sz="0" w:space="0" w:color="auto"/>
        <w:bottom w:val="none" w:sz="0" w:space="0" w:color="auto"/>
        <w:right w:val="none" w:sz="0" w:space="0" w:color="auto"/>
      </w:divBdr>
    </w:div>
    <w:div w:id="590553797">
      <w:bodyDiv w:val="1"/>
      <w:marLeft w:val="0"/>
      <w:marRight w:val="0"/>
      <w:marTop w:val="0"/>
      <w:marBottom w:val="0"/>
      <w:divBdr>
        <w:top w:val="none" w:sz="0" w:space="0" w:color="auto"/>
        <w:left w:val="none" w:sz="0" w:space="0" w:color="auto"/>
        <w:bottom w:val="none" w:sz="0" w:space="0" w:color="auto"/>
        <w:right w:val="none" w:sz="0" w:space="0" w:color="auto"/>
      </w:divBdr>
    </w:div>
    <w:div w:id="592083452">
      <w:bodyDiv w:val="1"/>
      <w:marLeft w:val="0"/>
      <w:marRight w:val="0"/>
      <w:marTop w:val="0"/>
      <w:marBottom w:val="0"/>
      <w:divBdr>
        <w:top w:val="none" w:sz="0" w:space="0" w:color="auto"/>
        <w:left w:val="none" w:sz="0" w:space="0" w:color="auto"/>
        <w:bottom w:val="none" w:sz="0" w:space="0" w:color="auto"/>
        <w:right w:val="none" w:sz="0" w:space="0" w:color="auto"/>
      </w:divBdr>
    </w:div>
    <w:div w:id="598178008">
      <w:bodyDiv w:val="1"/>
      <w:marLeft w:val="0"/>
      <w:marRight w:val="0"/>
      <w:marTop w:val="0"/>
      <w:marBottom w:val="0"/>
      <w:divBdr>
        <w:top w:val="none" w:sz="0" w:space="0" w:color="auto"/>
        <w:left w:val="none" w:sz="0" w:space="0" w:color="auto"/>
        <w:bottom w:val="none" w:sz="0" w:space="0" w:color="auto"/>
        <w:right w:val="none" w:sz="0" w:space="0" w:color="auto"/>
      </w:divBdr>
    </w:div>
    <w:div w:id="600796836">
      <w:bodyDiv w:val="1"/>
      <w:marLeft w:val="0"/>
      <w:marRight w:val="0"/>
      <w:marTop w:val="0"/>
      <w:marBottom w:val="0"/>
      <w:divBdr>
        <w:top w:val="none" w:sz="0" w:space="0" w:color="auto"/>
        <w:left w:val="none" w:sz="0" w:space="0" w:color="auto"/>
        <w:bottom w:val="none" w:sz="0" w:space="0" w:color="auto"/>
        <w:right w:val="none" w:sz="0" w:space="0" w:color="auto"/>
      </w:divBdr>
    </w:div>
    <w:div w:id="601912130">
      <w:bodyDiv w:val="1"/>
      <w:marLeft w:val="0"/>
      <w:marRight w:val="0"/>
      <w:marTop w:val="0"/>
      <w:marBottom w:val="0"/>
      <w:divBdr>
        <w:top w:val="none" w:sz="0" w:space="0" w:color="auto"/>
        <w:left w:val="none" w:sz="0" w:space="0" w:color="auto"/>
        <w:bottom w:val="none" w:sz="0" w:space="0" w:color="auto"/>
        <w:right w:val="none" w:sz="0" w:space="0" w:color="auto"/>
      </w:divBdr>
    </w:div>
    <w:div w:id="605037244">
      <w:bodyDiv w:val="1"/>
      <w:marLeft w:val="0"/>
      <w:marRight w:val="0"/>
      <w:marTop w:val="0"/>
      <w:marBottom w:val="0"/>
      <w:divBdr>
        <w:top w:val="none" w:sz="0" w:space="0" w:color="auto"/>
        <w:left w:val="none" w:sz="0" w:space="0" w:color="auto"/>
        <w:bottom w:val="none" w:sz="0" w:space="0" w:color="auto"/>
        <w:right w:val="none" w:sz="0" w:space="0" w:color="auto"/>
      </w:divBdr>
    </w:div>
    <w:div w:id="617224161">
      <w:bodyDiv w:val="1"/>
      <w:marLeft w:val="0"/>
      <w:marRight w:val="0"/>
      <w:marTop w:val="0"/>
      <w:marBottom w:val="0"/>
      <w:divBdr>
        <w:top w:val="none" w:sz="0" w:space="0" w:color="auto"/>
        <w:left w:val="none" w:sz="0" w:space="0" w:color="auto"/>
        <w:bottom w:val="none" w:sz="0" w:space="0" w:color="auto"/>
        <w:right w:val="none" w:sz="0" w:space="0" w:color="auto"/>
      </w:divBdr>
    </w:div>
    <w:div w:id="624896302">
      <w:bodyDiv w:val="1"/>
      <w:marLeft w:val="0"/>
      <w:marRight w:val="0"/>
      <w:marTop w:val="0"/>
      <w:marBottom w:val="0"/>
      <w:divBdr>
        <w:top w:val="none" w:sz="0" w:space="0" w:color="auto"/>
        <w:left w:val="none" w:sz="0" w:space="0" w:color="auto"/>
        <w:bottom w:val="none" w:sz="0" w:space="0" w:color="auto"/>
        <w:right w:val="none" w:sz="0" w:space="0" w:color="auto"/>
      </w:divBdr>
    </w:div>
    <w:div w:id="625351030">
      <w:bodyDiv w:val="1"/>
      <w:marLeft w:val="0"/>
      <w:marRight w:val="0"/>
      <w:marTop w:val="0"/>
      <w:marBottom w:val="0"/>
      <w:divBdr>
        <w:top w:val="none" w:sz="0" w:space="0" w:color="auto"/>
        <w:left w:val="none" w:sz="0" w:space="0" w:color="auto"/>
        <w:bottom w:val="none" w:sz="0" w:space="0" w:color="auto"/>
        <w:right w:val="none" w:sz="0" w:space="0" w:color="auto"/>
      </w:divBdr>
    </w:div>
    <w:div w:id="630013260">
      <w:bodyDiv w:val="1"/>
      <w:marLeft w:val="0"/>
      <w:marRight w:val="0"/>
      <w:marTop w:val="0"/>
      <w:marBottom w:val="0"/>
      <w:divBdr>
        <w:top w:val="none" w:sz="0" w:space="0" w:color="auto"/>
        <w:left w:val="none" w:sz="0" w:space="0" w:color="auto"/>
        <w:bottom w:val="none" w:sz="0" w:space="0" w:color="auto"/>
        <w:right w:val="none" w:sz="0" w:space="0" w:color="auto"/>
      </w:divBdr>
    </w:div>
    <w:div w:id="631248338">
      <w:bodyDiv w:val="1"/>
      <w:marLeft w:val="0"/>
      <w:marRight w:val="0"/>
      <w:marTop w:val="0"/>
      <w:marBottom w:val="0"/>
      <w:divBdr>
        <w:top w:val="none" w:sz="0" w:space="0" w:color="auto"/>
        <w:left w:val="none" w:sz="0" w:space="0" w:color="auto"/>
        <w:bottom w:val="none" w:sz="0" w:space="0" w:color="auto"/>
        <w:right w:val="none" w:sz="0" w:space="0" w:color="auto"/>
      </w:divBdr>
    </w:div>
    <w:div w:id="637029371">
      <w:bodyDiv w:val="1"/>
      <w:marLeft w:val="0"/>
      <w:marRight w:val="0"/>
      <w:marTop w:val="0"/>
      <w:marBottom w:val="0"/>
      <w:divBdr>
        <w:top w:val="none" w:sz="0" w:space="0" w:color="auto"/>
        <w:left w:val="none" w:sz="0" w:space="0" w:color="auto"/>
        <w:bottom w:val="none" w:sz="0" w:space="0" w:color="auto"/>
        <w:right w:val="none" w:sz="0" w:space="0" w:color="auto"/>
      </w:divBdr>
    </w:div>
    <w:div w:id="642612960">
      <w:bodyDiv w:val="1"/>
      <w:marLeft w:val="0"/>
      <w:marRight w:val="0"/>
      <w:marTop w:val="0"/>
      <w:marBottom w:val="0"/>
      <w:divBdr>
        <w:top w:val="none" w:sz="0" w:space="0" w:color="auto"/>
        <w:left w:val="none" w:sz="0" w:space="0" w:color="auto"/>
        <w:bottom w:val="none" w:sz="0" w:space="0" w:color="auto"/>
        <w:right w:val="none" w:sz="0" w:space="0" w:color="auto"/>
      </w:divBdr>
    </w:div>
    <w:div w:id="648366763">
      <w:bodyDiv w:val="1"/>
      <w:marLeft w:val="0"/>
      <w:marRight w:val="0"/>
      <w:marTop w:val="0"/>
      <w:marBottom w:val="0"/>
      <w:divBdr>
        <w:top w:val="none" w:sz="0" w:space="0" w:color="auto"/>
        <w:left w:val="none" w:sz="0" w:space="0" w:color="auto"/>
        <w:bottom w:val="none" w:sz="0" w:space="0" w:color="auto"/>
        <w:right w:val="none" w:sz="0" w:space="0" w:color="auto"/>
      </w:divBdr>
    </w:div>
    <w:div w:id="648555240">
      <w:bodyDiv w:val="1"/>
      <w:marLeft w:val="0"/>
      <w:marRight w:val="0"/>
      <w:marTop w:val="0"/>
      <w:marBottom w:val="0"/>
      <w:divBdr>
        <w:top w:val="none" w:sz="0" w:space="0" w:color="auto"/>
        <w:left w:val="none" w:sz="0" w:space="0" w:color="auto"/>
        <w:bottom w:val="none" w:sz="0" w:space="0" w:color="auto"/>
        <w:right w:val="none" w:sz="0" w:space="0" w:color="auto"/>
      </w:divBdr>
    </w:div>
    <w:div w:id="651176286">
      <w:bodyDiv w:val="1"/>
      <w:marLeft w:val="0"/>
      <w:marRight w:val="0"/>
      <w:marTop w:val="0"/>
      <w:marBottom w:val="0"/>
      <w:divBdr>
        <w:top w:val="none" w:sz="0" w:space="0" w:color="auto"/>
        <w:left w:val="none" w:sz="0" w:space="0" w:color="auto"/>
        <w:bottom w:val="none" w:sz="0" w:space="0" w:color="auto"/>
        <w:right w:val="none" w:sz="0" w:space="0" w:color="auto"/>
      </w:divBdr>
    </w:div>
    <w:div w:id="651642314">
      <w:bodyDiv w:val="1"/>
      <w:marLeft w:val="0"/>
      <w:marRight w:val="0"/>
      <w:marTop w:val="0"/>
      <w:marBottom w:val="0"/>
      <w:divBdr>
        <w:top w:val="none" w:sz="0" w:space="0" w:color="auto"/>
        <w:left w:val="none" w:sz="0" w:space="0" w:color="auto"/>
        <w:bottom w:val="none" w:sz="0" w:space="0" w:color="auto"/>
        <w:right w:val="none" w:sz="0" w:space="0" w:color="auto"/>
      </w:divBdr>
    </w:div>
    <w:div w:id="659962379">
      <w:bodyDiv w:val="1"/>
      <w:marLeft w:val="0"/>
      <w:marRight w:val="0"/>
      <w:marTop w:val="0"/>
      <w:marBottom w:val="0"/>
      <w:divBdr>
        <w:top w:val="none" w:sz="0" w:space="0" w:color="auto"/>
        <w:left w:val="none" w:sz="0" w:space="0" w:color="auto"/>
        <w:bottom w:val="none" w:sz="0" w:space="0" w:color="auto"/>
        <w:right w:val="none" w:sz="0" w:space="0" w:color="auto"/>
      </w:divBdr>
    </w:div>
    <w:div w:id="665207667">
      <w:bodyDiv w:val="1"/>
      <w:marLeft w:val="0"/>
      <w:marRight w:val="0"/>
      <w:marTop w:val="0"/>
      <w:marBottom w:val="0"/>
      <w:divBdr>
        <w:top w:val="none" w:sz="0" w:space="0" w:color="auto"/>
        <w:left w:val="none" w:sz="0" w:space="0" w:color="auto"/>
        <w:bottom w:val="none" w:sz="0" w:space="0" w:color="auto"/>
        <w:right w:val="none" w:sz="0" w:space="0" w:color="auto"/>
      </w:divBdr>
    </w:div>
    <w:div w:id="665716792">
      <w:bodyDiv w:val="1"/>
      <w:marLeft w:val="0"/>
      <w:marRight w:val="0"/>
      <w:marTop w:val="0"/>
      <w:marBottom w:val="0"/>
      <w:divBdr>
        <w:top w:val="none" w:sz="0" w:space="0" w:color="auto"/>
        <w:left w:val="none" w:sz="0" w:space="0" w:color="auto"/>
        <w:bottom w:val="none" w:sz="0" w:space="0" w:color="auto"/>
        <w:right w:val="none" w:sz="0" w:space="0" w:color="auto"/>
      </w:divBdr>
    </w:div>
    <w:div w:id="666444958">
      <w:bodyDiv w:val="1"/>
      <w:marLeft w:val="0"/>
      <w:marRight w:val="0"/>
      <w:marTop w:val="0"/>
      <w:marBottom w:val="0"/>
      <w:divBdr>
        <w:top w:val="none" w:sz="0" w:space="0" w:color="auto"/>
        <w:left w:val="none" w:sz="0" w:space="0" w:color="auto"/>
        <w:bottom w:val="none" w:sz="0" w:space="0" w:color="auto"/>
        <w:right w:val="none" w:sz="0" w:space="0" w:color="auto"/>
      </w:divBdr>
    </w:div>
    <w:div w:id="668678999">
      <w:bodyDiv w:val="1"/>
      <w:marLeft w:val="0"/>
      <w:marRight w:val="0"/>
      <w:marTop w:val="0"/>
      <w:marBottom w:val="0"/>
      <w:divBdr>
        <w:top w:val="none" w:sz="0" w:space="0" w:color="auto"/>
        <w:left w:val="none" w:sz="0" w:space="0" w:color="auto"/>
        <w:bottom w:val="none" w:sz="0" w:space="0" w:color="auto"/>
        <w:right w:val="none" w:sz="0" w:space="0" w:color="auto"/>
      </w:divBdr>
    </w:div>
    <w:div w:id="668750558">
      <w:bodyDiv w:val="1"/>
      <w:marLeft w:val="0"/>
      <w:marRight w:val="0"/>
      <w:marTop w:val="0"/>
      <w:marBottom w:val="0"/>
      <w:divBdr>
        <w:top w:val="none" w:sz="0" w:space="0" w:color="auto"/>
        <w:left w:val="none" w:sz="0" w:space="0" w:color="auto"/>
        <w:bottom w:val="none" w:sz="0" w:space="0" w:color="auto"/>
        <w:right w:val="none" w:sz="0" w:space="0" w:color="auto"/>
      </w:divBdr>
    </w:div>
    <w:div w:id="679045492">
      <w:bodyDiv w:val="1"/>
      <w:marLeft w:val="0"/>
      <w:marRight w:val="0"/>
      <w:marTop w:val="0"/>
      <w:marBottom w:val="0"/>
      <w:divBdr>
        <w:top w:val="none" w:sz="0" w:space="0" w:color="auto"/>
        <w:left w:val="none" w:sz="0" w:space="0" w:color="auto"/>
        <w:bottom w:val="none" w:sz="0" w:space="0" w:color="auto"/>
        <w:right w:val="none" w:sz="0" w:space="0" w:color="auto"/>
      </w:divBdr>
    </w:div>
    <w:div w:id="686059939">
      <w:bodyDiv w:val="1"/>
      <w:marLeft w:val="0"/>
      <w:marRight w:val="0"/>
      <w:marTop w:val="0"/>
      <w:marBottom w:val="0"/>
      <w:divBdr>
        <w:top w:val="none" w:sz="0" w:space="0" w:color="auto"/>
        <w:left w:val="none" w:sz="0" w:space="0" w:color="auto"/>
        <w:bottom w:val="none" w:sz="0" w:space="0" w:color="auto"/>
        <w:right w:val="none" w:sz="0" w:space="0" w:color="auto"/>
      </w:divBdr>
    </w:div>
    <w:div w:id="691734877">
      <w:bodyDiv w:val="1"/>
      <w:marLeft w:val="0"/>
      <w:marRight w:val="0"/>
      <w:marTop w:val="0"/>
      <w:marBottom w:val="0"/>
      <w:divBdr>
        <w:top w:val="none" w:sz="0" w:space="0" w:color="auto"/>
        <w:left w:val="none" w:sz="0" w:space="0" w:color="auto"/>
        <w:bottom w:val="none" w:sz="0" w:space="0" w:color="auto"/>
        <w:right w:val="none" w:sz="0" w:space="0" w:color="auto"/>
      </w:divBdr>
    </w:div>
    <w:div w:id="694619247">
      <w:bodyDiv w:val="1"/>
      <w:marLeft w:val="0"/>
      <w:marRight w:val="0"/>
      <w:marTop w:val="0"/>
      <w:marBottom w:val="0"/>
      <w:divBdr>
        <w:top w:val="none" w:sz="0" w:space="0" w:color="auto"/>
        <w:left w:val="none" w:sz="0" w:space="0" w:color="auto"/>
        <w:bottom w:val="none" w:sz="0" w:space="0" w:color="auto"/>
        <w:right w:val="none" w:sz="0" w:space="0" w:color="auto"/>
      </w:divBdr>
    </w:div>
    <w:div w:id="700739964">
      <w:bodyDiv w:val="1"/>
      <w:marLeft w:val="0"/>
      <w:marRight w:val="0"/>
      <w:marTop w:val="0"/>
      <w:marBottom w:val="0"/>
      <w:divBdr>
        <w:top w:val="none" w:sz="0" w:space="0" w:color="auto"/>
        <w:left w:val="none" w:sz="0" w:space="0" w:color="auto"/>
        <w:bottom w:val="none" w:sz="0" w:space="0" w:color="auto"/>
        <w:right w:val="none" w:sz="0" w:space="0" w:color="auto"/>
      </w:divBdr>
    </w:div>
    <w:div w:id="707490248">
      <w:bodyDiv w:val="1"/>
      <w:marLeft w:val="0"/>
      <w:marRight w:val="0"/>
      <w:marTop w:val="0"/>
      <w:marBottom w:val="0"/>
      <w:divBdr>
        <w:top w:val="none" w:sz="0" w:space="0" w:color="auto"/>
        <w:left w:val="none" w:sz="0" w:space="0" w:color="auto"/>
        <w:bottom w:val="none" w:sz="0" w:space="0" w:color="auto"/>
        <w:right w:val="none" w:sz="0" w:space="0" w:color="auto"/>
      </w:divBdr>
    </w:div>
    <w:div w:id="715009157">
      <w:bodyDiv w:val="1"/>
      <w:marLeft w:val="0"/>
      <w:marRight w:val="0"/>
      <w:marTop w:val="0"/>
      <w:marBottom w:val="0"/>
      <w:divBdr>
        <w:top w:val="none" w:sz="0" w:space="0" w:color="auto"/>
        <w:left w:val="none" w:sz="0" w:space="0" w:color="auto"/>
        <w:bottom w:val="none" w:sz="0" w:space="0" w:color="auto"/>
        <w:right w:val="none" w:sz="0" w:space="0" w:color="auto"/>
      </w:divBdr>
    </w:div>
    <w:div w:id="729617202">
      <w:bodyDiv w:val="1"/>
      <w:marLeft w:val="0"/>
      <w:marRight w:val="0"/>
      <w:marTop w:val="0"/>
      <w:marBottom w:val="0"/>
      <w:divBdr>
        <w:top w:val="none" w:sz="0" w:space="0" w:color="auto"/>
        <w:left w:val="none" w:sz="0" w:space="0" w:color="auto"/>
        <w:bottom w:val="none" w:sz="0" w:space="0" w:color="auto"/>
        <w:right w:val="none" w:sz="0" w:space="0" w:color="auto"/>
      </w:divBdr>
    </w:div>
    <w:div w:id="729887681">
      <w:bodyDiv w:val="1"/>
      <w:marLeft w:val="0"/>
      <w:marRight w:val="0"/>
      <w:marTop w:val="0"/>
      <w:marBottom w:val="0"/>
      <w:divBdr>
        <w:top w:val="none" w:sz="0" w:space="0" w:color="auto"/>
        <w:left w:val="none" w:sz="0" w:space="0" w:color="auto"/>
        <w:bottom w:val="none" w:sz="0" w:space="0" w:color="auto"/>
        <w:right w:val="none" w:sz="0" w:space="0" w:color="auto"/>
      </w:divBdr>
    </w:div>
    <w:div w:id="732696982">
      <w:bodyDiv w:val="1"/>
      <w:marLeft w:val="0"/>
      <w:marRight w:val="0"/>
      <w:marTop w:val="0"/>
      <w:marBottom w:val="0"/>
      <w:divBdr>
        <w:top w:val="none" w:sz="0" w:space="0" w:color="auto"/>
        <w:left w:val="none" w:sz="0" w:space="0" w:color="auto"/>
        <w:bottom w:val="none" w:sz="0" w:space="0" w:color="auto"/>
        <w:right w:val="none" w:sz="0" w:space="0" w:color="auto"/>
      </w:divBdr>
    </w:div>
    <w:div w:id="737050290">
      <w:bodyDiv w:val="1"/>
      <w:marLeft w:val="0"/>
      <w:marRight w:val="0"/>
      <w:marTop w:val="0"/>
      <w:marBottom w:val="0"/>
      <w:divBdr>
        <w:top w:val="none" w:sz="0" w:space="0" w:color="auto"/>
        <w:left w:val="none" w:sz="0" w:space="0" w:color="auto"/>
        <w:bottom w:val="none" w:sz="0" w:space="0" w:color="auto"/>
        <w:right w:val="none" w:sz="0" w:space="0" w:color="auto"/>
      </w:divBdr>
    </w:div>
    <w:div w:id="742604901">
      <w:bodyDiv w:val="1"/>
      <w:marLeft w:val="0"/>
      <w:marRight w:val="0"/>
      <w:marTop w:val="0"/>
      <w:marBottom w:val="0"/>
      <w:divBdr>
        <w:top w:val="none" w:sz="0" w:space="0" w:color="auto"/>
        <w:left w:val="none" w:sz="0" w:space="0" w:color="auto"/>
        <w:bottom w:val="none" w:sz="0" w:space="0" w:color="auto"/>
        <w:right w:val="none" w:sz="0" w:space="0" w:color="auto"/>
      </w:divBdr>
    </w:div>
    <w:div w:id="744113208">
      <w:bodyDiv w:val="1"/>
      <w:marLeft w:val="0"/>
      <w:marRight w:val="0"/>
      <w:marTop w:val="0"/>
      <w:marBottom w:val="0"/>
      <w:divBdr>
        <w:top w:val="none" w:sz="0" w:space="0" w:color="auto"/>
        <w:left w:val="none" w:sz="0" w:space="0" w:color="auto"/>
        <w:bottom w:val="none" w:sz="0" w:space="0" w:color="auto"/>
        <w:right w:val="none" w:sz="0" w:space="0" w:color="auto"/>
      </w:divBdr>
    </w:div>
    <w:div w:id="749160526">
      <w:bodyDiv w:val="1"/>
      <w:marLeft w:val="0"/>
      <w:marRight w:val="0"/>
      <w:marTop w:val="0"/>
      <w:marBottom w:val="0"/>
      <w:divBdr>
        <w:top w:val="none" w:sz="0" w:space="0" w:color="auto"/>
        <w:left w:val="none" w:sz="0" w:space="0" w:color="auto"/>
        <w:bottom w:val="none" w:sz="0" w:space="0" w:color="auto"/>
        <w:right w:val="none" w:sz="0" w:space="0" w:color="auto"/>
      </w:divBdr>
    </w:div>
    <w:div w:id="751583681">
      <w:bodyDiv w:val="1"/>
      <w:marLeft w:val="0"/>
      <w:marRight w:val="0"/>
      <w:marTop w:val="0"/>
      <w:marBottom w:val="0"/>
      <w:divBdr>
        <w:top w:val="none" w:sz="0" w:space="0" w:color="auto"/>
        <w:left w:val="none" w:sz="0" w:space="0" w:color="auto"/>
        <w:bottom w:val="none" w:sz="0" w:space="0" w:color="auto"/>
        <w:right w:val="none" w:sz="0" w:space="0" w:color="auto"/>
      </w:divBdr>
    </w:div>
    <w:div w:id="753669943">
      <w:bodyDiv w:val="1"/>
      <w:marLeft w:val="0"/>
      <w:marRight w:val="0"/>
      <w:marTop w:val="0"/>
      <w:marBottom w:val="0"/>
      <w:divBdr>
        <w:top w:val="none" w:sz="0" w:space="0" w:color="auto"/>
        <w:left w:val="none" w:sz="0" w:space="0" w:color="auto"/>
        <w:bottom w:val="none" w:sz="0" w:space="0" w:color="auto"/>
        <w:right w:val="none" w:sz="0" w:space="0" w:color="auto"/>
      </w:divBdr>
    </w:div>
    <w:div w:id="755443190">
      <w:bodyDiv w:val="1"/>
      <w:marLeft w:val="0"/>
      <w:marRight w:val="0"/>
      <w:marTop w:val="0"/>
      <w:marBottom w:val="0"/>
      <w:divBdr>
        <w:top w:val="none" w:sz="0" w:space="0" w:color="auto"/>
        <w:left w:val="none" w:sz="0" w:space="0" w:color="auto"/>
        <w:bottom w:val="none" w:sz="0" w:space="0" w:color="auto"/>
        <w:right w:val="none" w:sz="0" w:space="0" w:color="auto"/>
      </w:divBdr>
    </w:div>
    <w:div w:id="756286204">
      <w:bodyDiv w:val="1"/>
      <w:marLeft w:val="0"/>
      <w:marRight w:val="0"/>
      <w:marTop w:val="0"/>
      <w:marBottom w:val="0"/>
      <w:divBdr>
        <w:top w:val="none" w:sz="0" w:space="0" w:color="auto"/>
        <w:left w:val="none" w:sz="0" w:space="0" w:color="auto"/>
        <w:bottom w:val="none" w:sz="0" w:space="0" w:color="auto"/>
        <w:right w:val="none" w:sz="0" w:space="0" w:color="auto"/>
      </w:divBdr>
    </w:div>
    <w:div w:id="756289335">
      <w:bodyDiv w:val="1"/>
      <w:marLeft w:val="0"/>
      <w:marRight w:val="0"/>
      <w:marTop w:val="0"/>
      <w:marBottom w:val="0"/>
      <w:divBdr>
        <w:top w:val="none" w:sz="0" w:space="0" w:color="auto"/>
        <w:left w:val="none" w:sz="0" w:space="0" w:color="auto"/>
        <w:bottom w:val="none" w:sz="0" w:space="0" w:color="auto"/>
        <w:right w:val="none" w:sz="0" w:space="0" w:color="auto"/>
      </w:divBdr>
    </w:div>
    <w:div w:id="757674965">
      <w:bodyDiv w:val="1"/>
      <w:marLeft w:val="0"/>
      <w:marRight w:val="0"/>
      <w:marTop w:val="0"/>
      <w:marBottom w:val="0"/>
      <w:divBdr>
        <w:top w:val="none" w:sz="0" w:space="0" w:color="auto"/>
        <w:left w:val="none" w:sz="0" w:space="0" w:color="auto"/>
        <w:bottom w:val="none" w:sz="0" w:space="0" w:color="auto"/>
        <w:right w:val="none" w:sz="0" w:space="0" w:color="auto"/>
      </w:divBdr>
    </w:div>
    <w:div w:id="759722102">
      <w:bodyDiv w:val="1"/>
      <w:marLeft w:val="0"/>
      <w:marRight w:val="0"/>
      <w:marTop w:val="0"/>
      <w:marBottom w:val="0"/>
      <w:divBdr>
        <w:top w:val="none" w:sz="0" w:space="0" w:color="auto"/>
        <w:left w:val="none" w:sz="0" w:space="0" w:color="auto"/>
        <w:bottom w:val="none" w:sz="0" w:space="0" w:color="auto"/>
        <w:right w:val="none" w:sz="0" w:space="0" w:color="auto"/>
      </w:divBdr>
    </w:div>
    <w:div w:id="763309777">
      <w:bodyDiv w:val="1"/>
      <w:marLeft w:val="0"/>
      <w:marRight w:val="0"/>
      <w:marTop w:val="0"/>
      <w:marBottom w:val="0"/>
      <w:divBdr>
        <w:top w:val="none" w:sz="0" w:space="0" w:color="auto"/>
        <w:left w:val="none" w:sz="0" w:space="0" w:color="auto"/>
        <w:bottom w:val="none" w:sz="0" w:space="0" w:color="auto"/>
        <w:right w:val="none" w:sz="0" w:space="0" w:color="auto"/>
      </w:divBdr>
    </w:div>
    <w:div w:id="765151370">
      <w:bodyDiv w:val="1"/>
      <w:marLeft w:val="0"/>
      <w:marRight w:val="0"/>
      <w:marTop w:val="0"/>
      <w:marBottom w:val="0"/>
      <w:divBdr>
        <w:top w:val="none" w:sz="0" w:space="0" w:color="auto"/>
        <w:left w:val="none" w:sz="0" w:space="0" w:color="auto"/>
        <w:bottom w:val="none" w:sz="0" w:space="0" w:color="auto"/>
        <w:right w:val="none" w:sz="0" w:space="0" w:color="auto"/>
      </w:divBdr>
    </w:div>
    <w:div w:id="765854478">
      <w:bodyDiv w:val="1"/>
      <w:marLeft w:val="0"/>
      <w:marRight w:val="0"/>
      <w:marTop w:val="0"/>
      <w:marBottom w:val="0"/>
      <w:divBdr>
        <w:top w:val="none" w:sz="0" w:space="0" w:color="auto"/>
        <w:left w:val="none" w:sz="0" w:space="0" w:color="auto"/>
        <w:bottom w:val="none" w:sz="0" w:space="0" w:color="auto"/>
        <w:right w:val="none" w:sz="0" w:space="0" w:color="auto"/>
      </w:divBdr>
    </w:div>
    <w:div w:id="769204512">
      <w:bodyDiv w:val="1"/>
      <w:marLeft w:val="0"/>
      <w:marRight w:val="0"/>
      <w:marTop w:val="0"/>
      <w:marBottom w:val="0"/>
      <w:divBdr>
        <w:top w:val="none" w:sz="0" w:space="0" w:color="auto"/>
        <w:left w:val="none" w:sz="0" w:space="0" w:color="auto"/>
        <w:bottom w:val="none" w:sz="0" w:space="0" w:color="auto"/>
        <w:right w:val="none" w:sz="0" w:space="0" w:color="auto"/>
      </w:divBdr>
    </w:div>
    <w:div w:id="769813177">
      <w:bodyDiv w:val="1"/>
      <w:marLeft w:val="0"/>
      <w:marRight w:val="0"/>
      <w:marTop w:val="0"/>
      <w:marBottom w:val="0"/>
      <w:divBdr>
        <w:top w:val="none" w:sz="0" w:space="0" w:color="auto"/>
        <w:left w:val="none" w:sz="0" w:space="0" w:color="auto"/>
        <w:bottom w:val="none" w:sz="0" w:space="0" w:color="auto"/>
        <w:right w:val="none" w:sz="0" w:space="0" w:color="auto"/>
      </w:divBdr>
    </w:div>
    <w:div w:id="774325588">
      <w:bodyDiv w:val="1"/>
      <w:marLeft w:val="0"/>
      <w:marRight w:val="0"/>
      <w:marTop w:val="0"/>
      <w:marBottom w:val="0"/>
      <w:divBdr>
        <w:top w:val="none" w:sz="0" w:space="0" w:color="auto"/>
        <w:left w:val="none" w:sz="0" w:space="0" w:color="auto"/>
        <w:bottom w:val="none" w:sz="0" w:space="0" w:color="auto"/>
        <w:right w:val="none" w:sz="0" w:space="0" w:color="auto"/>
      </w:divBdr>
    </w:div>
    <w:div w:id="791901002">
      <w:bodyDiv w:val="1"/>
      <w:marLeft w:val="0"/>
      <w:marRight w:val="0"/>
      <w:marTop w:val="0"/>
      <w:marBottom w:val="0"/>
      <w:divBdr>
        <w:top w:val="none" w:sz="0" w:space="0" w:color="auto"/>
        <w:left w:val="none" w:sz="0" w:space="0" w:color="auto"/>
        <w:bottom w:val="none" w:sz="0" w:space="0" w:color="auto"/>
        <w:right w:val="none" w:sz="0" w:space="0" w:color="auto"/>
      </w:divBdr>
    </w:div>
    <w:div w:id="803430614">
      <w:bodyDiv w:val="1"/>
      <w:marLeft w:val="0"/>
      <w:marRight w:val="0"/>
      <w:marTop w:val="0"/>
      <w:marBottom w:val="0"/>
      <w:divBdr>
        <w:top w:val="none" w:sz="0" w:space="0" w:color="auto"/>
        <w:left w:val="none" w:sz="0" w:space="0" w:color="auto"/>
        <w:bottom w:val="none" w:sz="0" w:space="0" w:color="auto"/>
        <w:right w:val="none" w:sz="0" w:space="0" w:color="auto"/>
      </w:divBdr>
    </w:div>
    <w:div w:id="807208722">
      <w:bodyDiv w:val="1"/>
      <w:marLeft w:val="0"/>
      <w:marRight w:val="0"/>
      <w:marTop w:val="0"/>
      <w:marBottom w:val="0"/>
      <w:divBdr>
        <w:top w:val="none" w:sz="0" w:space="0" w:color="auto"/>
        <w:left w:val="none" w:sz="0" w:space="0" w:color="auto"/>
        <w:bottom w:val="none" w:sz="0" w:space="0" w:color="auto"/>
        <w:right w:val="none" w:sz="0" w:space="0" w:color="auto"/>
      </w:divBdr>
    </w:div>
    <w:div w:id="815799004">
      <w:bodyDiv w:val="1"/>
      <w:marLeft w:val="0"/>
      <w:marRight w:val="0"/>
      <w:marTop w:val="0"/>
      <w:marBottom w:val="0"/>
      <w:divBdr>
        <w:top w:val="none" w:sz="0" w:space="0" w:color="auto"/>
        <w:left w:val="none" w:sz="0" w:space="0" w:color="auto"/>
        <w:bottom w:val="none" w:sz="0" w:space="0" w:color="auto"/>
        <w:right w:val="none" w:sz="0" w:space="0" w:color="auto"/>
      </w:divBdr>
    </w:div>
    <w:div w:id="820267076">
      <w:bodyDiv w:val="1"/>
      <w:marLeft w:val="0"/>
      <w:marRight w:val="0"/>
      <w:marTop w:val="0"/>
      <w:marBottom w:val="0"/>
      <w:divBdr>
        <w:top w:val="none" w:sz="0" w:space="0" w:color="auto"/>
        <w:left w:val="none" w:sz="0" w:space="0" w:color="auto"/>
        <w:bottom w:val="none" w:sz="0" w:space="0" w:color="auto"/>
        <w:right w:val="none" w:sz="0" w:space="0" w:color="auto"/>
      </w:divBdr>
    </w:div>
    <w:div w:id="831677131">
      <w:bodyDiv w:val="1"/>
      <w:marLeft w:val="0"/>
      <w:marRight w:val="0"/>
      <w:marTop w:val="0"/>
      <w:marBottom w:val="0"/>
      <w:divBdr>
        <w:top w:val="none" w:sz="0" w:space="0" w:color="auto"/>
        <w:left w:val="none" w:sz="0" w:space="0" w:color="auto"/>
        <w:bottom w:val="none" w:sz="0" w:space="0" w:color="auto"/>
        <w:right w:val="none" w:sz="0" w:space="0" w:color="auto"/>
      </w:divBdr>
    </w:div>
    <w:div w:id="834494756">
      <w:bodyDiv w:val="1"/>
      <w:marLeft w:val="0"/>
      <w:marRight w:val="0"/>
      <w:marTop w:val="0"/>
      <w:marBottom w:val="0"/>
      <w:divBdr>
        <w:top w:val="none" w:sz="0" w:space="0" w:color="auto"/>
        <w:left w:val="none" w:sz="0" w:space="0" w:color="auto"/>
        <w:bottom w:val="none" w:sz="0" w:space="0" w:color="auto"/>
        <w:right w:val="none" w:sz="0" w:space="0" w:color="auto"/>
      </w:divBdr>
    </w:div>
    <w:div w:id="836001366">
      <w:bodyDiv w:val="1"/>
      <w:marLeft w:val="0"/>
      <w:marRight w:val="0"/>
      <w:marTop w:val="0"/>
      <w:marBottom w:val="0"/>
      <w:divBdr>
        <w:top w:val="none" w:sz="0" w:space="0" w:color="auto"/>
        <w:left w:val="none" w:sz="0" w:space="0" w:color="auto"/>
        <w:bottom w:val="none" w:sz="0" w:space="0" w:color="auto"/>
        <w:right w:val="none" w:sz="0" w:space="0" w:color="auto"/>
      </w:divBdr>
    </w:div>
    <w:div w:id="840700151">
      <w:bodyDiv w:val="1"/>
      <w:marLeft w:val="0"/>
      <w:marRight w:val="0"/>
      <w:marTop w:val="0"/>
      <w:marBottom w:val="0"/>
      <w:divBdr>
        <w:top w:val="none" w:sz="0" w:space="0" w:color="auto"/>
        <w:left w:val="none" w:sz="0" w:space="0" w:color="auto"/>
        <w:bottom w:val="none" w:sz="0" w:space="0" w:color="auto"/>
        <w:right w:val="none" w:sz="0" w:space="0" w:color="auto"/>
      </w:divBdr>
    </w:div>
    <w:div w:id="844515192">
      <w:bodyDiv w:val="1"/>
      <w:marLeft w:val="0"/>
      <w:marRight w:val="0"/>
      <w:marTop w:val="0"/>
      <w:marBottom w:val="0"/>
      <w:divBdr>
        <w:top w:val="none" w:sz="0" w:space="0" w:color="auto"/>
        <w:left w:val="none" w:sz="0" w:space="0" w:color="auto"/>
        <w:bottom w:val="none" w:sz="0" w:space="0" w:color="auto"/>
        <w:right w:val="none" w:sz="0" w:space="0" w:color="auto"/>
      </w:divBdr>
    </w:div>
    <w:div w:id="848249888">
      <w:bodyDiv w:val="1"/>
      <w:marLeft w:val="0"/>
      <w:marRight w:val="0"/>
      <w:marTop w:val="0"/>
      <w:marBottom w:val="0"/>
      <w:divBdr>
        <w:top w:val="none" w:sz="0" w:space="0" w:color="auto"/>
        <w:left w:val="none" w:sz="0" w:space="0" w:color="auto"/>
        <w:bottom w:val="none" w:sz="0" w:space="0" w:color="auto"/>
        <w:right w:val="none" w:sz="0" w:space="0" w:color="auto"/>
      </w:divBdr>
    </w:div>
    <w:div w:id="849444477">
      <w:bodyDiv w:val="1"/>
      <w:marLeft w:val="0"/>
      <w:marRight w:val="0"/>
      <w:marTop w:val="0"/>
      <w:marBottom w:val="0"/>
      <w:divBdr>
        <w:top w:val="none" w:sz="0" w:space="0" w:color="auto"/>
        <w:left w:val="none" w:sz="0" w:space="0" w:color="auto"/>
        <w:bottom w:val="none" w:sz="0" w:space="0" w:color="auto"/>
        <w:right w:val="none" w:sz="0" w:space="0" w:color="auto"/>
      </w:divBdr>
    </w:div>
    <w:div w:id="849875222">
      <w:bodyDiv w:val="1"/>
      <w:marLeft w:val="0"/>
      <w:marRight w:val="0"/>
      <w:marTop w:val="0"/>
      <w:marBottom w:val="0"/>
      <w:divBdr>
        <w:top w:val="none" w:sz="0" w:space="0" w:color="auto"/>
        <w:left w:val="none" w:sz="0" w:space="0" w:color="auto"/>
        <w:bottom w:val="none" w:sz="0" w:space="0" w:color="auto"/>
        <w:right w:val="none" w:sz="0" w:space="0" w:color="auto"/>
      </w:divBdr>
    </w:div>
    <w:div w:id="854726976">
      <w:bodyDiv w:val="1"/>
      <w:marLeft w:val="0"/>
      <w:marRight w:val="0"/>
      <w:marTop w:val="0"/>
      <w:marBottom w:val="0"/>
      <w:divBdr>
        <w:top w:val="none" w:sz="0" w:space="0" w:color="auto"/>
        <w:left w:val="none" w:sz="0" w:space="0" w:color="auto"/>
        <w:bottom w:val="none" w:sz="0" w:space="0" w:color="auto"/>
        <w:right w:val="none" w:sz="0" w:space="0" w:color="auto"/>
      </w:divBdr>
    </w:div>
    <w:div w:id="856114091">
      <w:bodyDiv w:val="1"/>
      <w:marLeft w:val="0"/>
      <w:marRight w:val="0"/>
      <w:marTop w:val="0"/>
      <w:marBottom w:val="0"/>
      <w:divBdr>
        <w:top w:val="none" w:sz="0" w:space="0" w:color="auto"/>
        <w:left w:val="none" w:sz="0" w:space="0" w:color="auto"/>
        <w:bottom w:val="none" w:sz="0" w:space="0" w:color="auto"/>
        <w:right w:val="none" w:sz="0" w:space="0" w:color="auto"/>
      </w:divBdr>
    </w:div>
    <w:div w:id="862597053">
      <w:bodyDiv w:val="1"/>
      <w:marLeft w:val="0"/>
      <w:marRight w:val="0"/>
      <w:marTop w:val="0"/>
      <w:marBottom w:val="0"/>
      <w:divBdr>
        <w:top w:val="none" w:sz="0" w:space="0" w:color="auto"/>
        <w:left w:val="none" w:sz="0" w:space="0" w:color="auto"/>
        <w:bottom w:val="none" w:sz="0" w:space="0" w:color="auto"/>
        <w:right w:val="none" w:sz="0" w:space="0" w:color="auto"/>
      </w:divBdr>
    </w:div>
    <w:div w:id="864096745">
      <w:bodyDiv w:val="1"/>
      <w:marLeft w:val="0"/>
      <w:marRight w:val="0"/>
      <w:marTop w:val="0"/>
      <w:marBottom w:val="0"/>
      <w:divBdr>
        <w:top w:val="none" w:sz="0" w:space="0" w:color="auto"/>
        <w:left w:val="none" w:sz="0" w:space="0" w:color="auto"/>
        <w:bottom w:val="none" w:sz="0" w:space="0" w:color="auto"/>
        <w:right w:val="none" w:sz="0" w:space="0" w:color="auto"/>
      </w:divBdr>
    </w:div>
    <w:div w:id="864828090">
      <w:bodyDiv w:val="1"/>
      <w:marLeft w:val="0"/>
      <w:marRight w:val="0"/>
      <w:marTop w:val="0"/>
      <w:marBottom w:val="0"/>
      <w:divBdr>
        <w:top w:val="none" w:sz="0" w:space="0" w:color="auto"/>
        <w:left w:val="none" w:sz="0" w:space="0" w:color="auto"/>
        <w:bottom w:val="none" w:sz="0" w:space="0" w:color="auto"/>
        <w:right w:val="none" w:sz="0" w:space="0" w:color="auto"/>
      </w:divBdr>
    </w:div>
    <w:div w:id="875002708">
      <w:bodyDiv w:val="1"/>
      <w:marLeft w:val="0"/>
      <w:marRight w:val="0"/>
      <w:marTop w:val="0"/>
      <w:marBottom w:val="0"/>
      <w:divBdr>
        <w:top w:val="none" w:sz="0" w:space="0" w:color="auto"/>
        <w:left w:val="none" w:sz="0" w:space="0" w:color="auto"/>
        <w:bottom w:val="none" w:sz="0" w:space="0" w:color="auto"/>
        <w:right w:val="none" w:sz="0" w:space="0" w:color="auto"/>
      </w:divBdr>
    </w:div>
    <w:div w:id="881015341">
      <w:bodyDiv w:val="1"/>
      <w:marLeft w:val="0"/>
      <w:marRight w:val="0"/>
      <w:marTop w:val="0"/>
      <w:marBottom w:val="0"/>
      <w:divBdr>
        <w:top w:val="none" w:sz="0" w:space="0" w:color="auto"/>
        <w:left w:val="none" w:sz="0" w:space="0" w:color="auto"/>
        <w:bottom w:val="none" w:sz="0" w:space="0" w:color="auto"/>
        <w:right w:val="none" w:sz="0" w:space="0" w:color="auto"/>
      </w:divBdr>
    </w:div>
    <w:div w:id="884096452">
      <w:bodyDiv w:val="1"/>
      <w:marLeft w:val="0"/>
      <w:marRight w:val="0"/>
      <w:marTop w:val="0"/>
      <w:marBottom w:val="0"/>
      <w:divBdr>
        <w:top w:val="none" w:sz="0" w:space="0" w:color="auto"/>
        <w:left w:val="none" w:sz="0" w:space="0" w:color="auto"/>
        <w:bottom w:val="none" w:sz="0" w:space="0" w:color="auto"/>
        <w:right w:val="none" w:sz="0" w:space="0" w:color="auto"/>
      </w:divBdr>
    </w:div>
    <w:div w:id="885145881">
      <w:bodyDiv w:val="1"/>
      <w:marLeft w:val="0"/>
      <w:marRight w:val="0"/>
      <w:marTop w:val="0"/>
      <w:marBottom w:val="0"/>
      <w:divBdr>
        <w:top w:val="none" w:sz="0" w:space="0" w:color="auto"/>
        <w:left w:val="none" w:sz="0" w:space="0" w:color="auto"/>
        <w:bottom w:val="none" w:sz="0" w:space="0" w:color="auto"/>
        <w:right w:val="none" w:sz="0" w:space="0" w:color="auto"/>
      </w:divBdr>
    </w:div>
    <w:div w:id="885990002">
      <w:bodyDiv w:val="1"/>
      <w:marLeft w:val="0"/>
      <w:marRight w:val="0"/>
      <w:marTop w:val="0"/>
      <w:marBottom w:val="0"/>
      <w:divBdr>
        <w:top w:val="none" w:sz="0" w:space="0" w:color="auto"/>
        <w:left w:val="none" w:sz="0" w:space="0" w:color="auto"/>
        <w:bottom w:val="none" w:sz="0" w:space="0" w:color="auto"/>
        <w:right w:val="none" w:sz="0" w:space="0" w:color="auto"/>
      </w:divBdr>
    </w:div>
    <w:div w:id="892035811">
      <w:bodyDiv w:val="1"/>
      <w:marLeft w:val="0"/>
      <w:marRight w:val="0"/>
      <w:marTop w:val="0"/>
      <w:marBottom w:val="0"/>
      <w:divBdr>
        <w:top w:val="none" w:sz="0" w:space="0" w:color="auto"/>
        <w:left w:val="none" w:sz="0" w:space="0" w:color="auto"/>
        <w:bottom w:val="none" w:sz="0" w:space="0" w:color="auto"/>
        <w:right w:val="none" w:sz="0" w:space="0" w:color="auto"/>
      </w:divBdr>
    </w:div>
    <w:div w:id="895700019">
      <w:bodyDiv w:val="1"/>
      <w:marLeft w:val="0"/>
      <w:marRight w:val="0"/>
      <w:marTop w:val="0"/>
      <w:marBottom w:val="0"/>
      <w:divBdr>
        <w:top w:val="none" w:sz="0" w:space="0" w:color="auto"/>
        <w:left w:val="none" w:sz="0" w:space="0" w:color="auto"/>
        <w:bottom w:val="none" w:sz="0" w:space="0" w:color="auto"/>
        <w:right w:val="none" w:sz="0" w:space="0" w:color="auto"/>
      </w:divBdr>
    </w:div>
    <w:div w:id="896280944">
      <w:bodyDiv w:val="1"/>
      <w:marLeft w:val="0"/>
      <w:marRight w:val="0"/>
      <w:marTop w:val="0"/>
      <w:marBottom w:val="0"/>
      <w:divBdr>
        <w:top w:val="none" w:sz="0" w:space="0" w:color="auto"/>
        <w:left w:val="none" w:sz="0" w:space="0" w:color="auto"/>
        <w:bottom w:val="none" w:sz="0" w:space="0" w:color="auto"/>
        <w:right w:val="none" w:sz="0" w:space="0" w:color="auto"/>
      </w:divBdr>
    </w:div>
    <w:div w:id="897209282">
      <w:bodyDiv w:val="1"/>
      <w:marLeft w:val="0"/>
      <w:marRight w:val="0"/>
      <w:marTop w:val="0"/>
      <w:marBottom w:val="0"/>
      <w:divBdr>
        <w:top w:val="none" w:sz="0" w:space="0" w:color="auto"/>
        <w:left w:val="none" w:sz="0" w:space="0" w:color="auto"/>
        <w:bottom w:val="none" w:sz="0" w:space="0" w:color="auto"/>
        <w:right w:val="none" w:sz="0" w:space="0" w:color="auto"/>
      </w:divBdr>
    </w:div>
    <w:div w:id="897784054">
      <w:bodyDiv w:val="1"/>
      <w:marLeft w:val="0"/>
      <w:marRight w:val="0"/>
      <w:marTop w:val="0"/>
      <w:marBottom w:val="0"/>
      <w:divBdr>
        <w:top w:val="none" w:sz="0" w:space="0" w:color="auto"/>
        <w:left w:val="none" w:sz="0" w:space="0" w:color="auto"/>
        <w:bottom w:val="none" w:sz="0" w:space="0" w:color="auto"/>
        <w:right w:val="none" w:sz="0" w:space="0" w:color="auto"/>
      </w:divBdr>
    </w:div>
    <w:div w:id="899750333">
      <w:bodyDiv w:val="1"/>
      <w:marLeft w:val="0"/>
      <w:marRight w:val="0"/>
      <w:marTop w:val="0"/>
      <w:marBottom w:val="0"/>
      <w:divBdr>
        <w:top w:val="none" w:sz="0" w:space="0" w:color="auto"/>
        <w:left w:val="none" w:sz="0" w:space="0" w:color="auto"/>
        <w:bottom w:val="none" w:sz="0" w:space="0" w:color="auto"/>
        <w:right w:val="none" w:sz="0" w:space="0" w:color="auto"/>
      </w:divBdr>
    </w:div>
    <w:div w:id="908879209">
      <w:bodyDiv w:val="1"/>
      <w:marLeft w:val="0"/>
      <w:marRight w:val="0"/>
      <w:marTop w:val="0"/>
      <w:marBottom w:val="0"/>
      <w:divBdr>
        <w:top w:val="none" w:sz="0" w:space="0" w:color="auto"/>
        <w:left w:val="none" w:sz="0" w:space="0" w:color="auto"/>
        <w:bottom w:val="none" w:sz="0" w:space="0" w:color="auto"/>
        <w:right w:val="none" w:sz="0" w:space="0" w:color="auto"/>
      </w:divBdr>
    </w:div>
    <w:div w:id="910695066">
      <w:bodyDiv w:val="1"/>
      <w:marLeft w:val="0"/>
      <w:marRight w:val="0"/>
      <w:marTop w:val="0"/>
      <w:marBottom w:val="0"/>
      <w:divBdr>
        <w:top w:val="none" w:sz="0" w:space="0" w:color="auto"/>
        <w:left w:val="none" w:sz="0" w:space="0" w:color="auto"/>
        <w:bottom w:val="none" w:sz="0" w:space="0" w:color="auto"/>
        <w:right w:val="none" w:sz="0" w:space="0" w:color="auto"/>
      </w:divBdr>
    </w:div>
    <w:div w:id="913662638">
      <w:bodyDiv w:val="1"/>
      <w:marLeft w:val="0"/>
      <w:marRight w:val="0"/>
      <w:marTop w:val="0"/>
      <w:marBottom w:val="0"/>
      <w:divBdr>
        <w:top w:val="none" w:sz="0" w:space="0" w:color="auto"/>
        <w:left w:val="none" w:sz="0" w:space="0" w:color="auto"/>
        <w:bottom w:val="none" w:sz="0" w:space="0" w:color="auto"/>
        <w:right w:val="none" w:sz="0" w:space="0" w:color="auto"/>
      </w:divBdr>
    </w:div>
    <w:div w:id="915430900">
      <w:bodyDiv w:val="1"/>
      <w:marLeft w:val="0"/>
      <w:marRight w:val="0"/>
      <w:marTop w:val="0"/>
      <w:marBottom w:val="0"/>
      <w:divBdr>
        <w:top w:val="none" w:sz="0" w:space="0" w:color="auto"/>
        <w:left w:val="none" w:sz="0" w:space="0" w:color="auto"/>
        <w:bottom w:val="none" w:sz="0" w:space="0" w:color="auto"/>
        <w:right w:val="none" w:sz="0" w:space="0" w:color="auto"/>
      </w:divBdr>
    </w:div>
    <w:div w:id="915869396">
      <w:bodyDiv w:val="1"/>
      <w:marLeft w:val="0"/>
      <w:marRight w:val="0"/>
      <w:marTop w:val="0"/>
      <w:marBottom w:val="0"/>
      <w:divBdr>
        <w:top w:val="none" w:sz="0" w:space="0" w:color="auto"/>
        <w:left w:val="none" w:sz="0" w:space="0" w:color="auto"/>
        <w:bottom w:val="none" w:sz="0" w:space="0" w:color="auto"/>
        <w:right w:val="none" w:sz="0" w:space="0" w:color="auto"/>
      </w:divBdr>
    </w:div>
    <w:div w:id="917130075">
      <w:bodyDiv w:val="1"/>
      <w:marLeft w:val="0"/>
      <w:marRight w:val="0"/>
      <w:marTop w:val="0"/>
      <w:marBottom w:val="0"/>
      <w:divBdr>
        <w:top w:val="none" w:sz="0" w:space="0" w:color="auto"/>
        <w:left w:val="none" w:sz="0" w:space="0" w:color="auto"/>
        <w:bottom w:val="none" w:sz="0" w:space="0" w:color="auto"/>
        <w:right w:val="none" w:sz="0" w:space="0" w:color="auto"/>
      </w:divBdr>
    </w:div>
    <w:div w:id="920413303">
      <w:bodyDiv w:val="1"/>
      <w:marLeft w:val="0"/>
      <w:marRight w:val="0"/>
      <w:marTop w:val="0"/>
      <w:marBottom w:val="0"/>
      <w:divBdr>
        <w:top w:val="none" w:sz="0" w:space="0" w:color="auto"/>
        <w:left w:val="none" w:sz="0" w:space="0" w:color="auto"/>
        <w:bottom w:val="none" w:sz="0" w:space="0" w:color="auto"/>
        <w:right w:val="none" w:sz="0" w:space="0" w:color="auto"/>
      </w:divBdr>
    </w:div>
    <w:div w:id="926571079">
      <w:bodyDiv w:val="1"/>
      <w:marLeft w:val="0"/>
      <w:marRight w:val="0"/>
      <w:marTop w:val="0"/>
      <w:marBottom w:val="0"/>
      <w:divBdr>
        <w:top w:val="none" w:sz="0" w:space="0" w:color="auto"/>
        <w:left w:val="none" w:sz="0" w:space="0" w:color="auto"/>
        <w:bottom w:val="none" w:sz="0" w:space="0" w:color="auto"/>
        <w:right w:val="none" w:sz="0" w:space="0" w:color="auto"/>
      </w:divBdr>
    </w:div>
    <w:div w:id="932669062">
      <w:bodyDiv w:val="1"/>
      <w:marLeft w:val="0"/>
      <w:marRight w:val="0"/>
      <w:marTop w:val="0"/>
      <w:marBottom w:val="0"/>
      <w:divBdr>
        <w:top w:val="none" w:sz="0" w:space="0" w:color="auto"/>
        <w:left w:val="none" w:sz="0" w:space="0" w:color="auto"/>
        <w:bottom w:val="none" w:sz="0" w:space="0" w:color="auto"/>
        <w:right w:val="none" w:sz="0" w:space="0" w:color="auto"/>
      </w:divBdr>
    </w:div>
    <w:div w:id="936599843">
      <w:bodyDiv w:val="1"/>
      <w:marLeft w:val="0"/>
      <w:marRight w:val="0"/>
      <w:marTop w:val="0"/>
      <w:marBottom w:val="0"/>
      <w:divBdr>
        <w:top w:val="none" w:sz="0" w:space="0" w:color="auto"/>
        <w:left w:val="none" w:sz="0" w:space="0" w:color="auto"/>
        <w:bottom w:val="none" w:sz="0" w:space="0" w:color="auto"/>
        <w:right w:val="none" w:sz="0" w:space="0" w:color="auto"/>
      </w:divBdr>
    </w:div>
    <w:div w:id="938677564">
      <w:bodyDiv w:val="1"/>
      <w:marLeft w:val="0"/>
      <w:marRight w:val="0"/>
      <w:marTop w:val="0"/>
      <w:marBottom w:val="0"/>
      <w:divBdr>
        <w:top w:val="none" w:sz="0" w:space="0" w:color="auto"/>
        <w:left w:val="none" w:sz="0" w:space="0" w:color="auto"/>
        <w:bottom w:val="none" w:sz="0" w:space="0" w:color="auto"/>
        <w:right w:val="none" w:sz="0" w:space="0" w:color="auto"/>
      </w:divBdr>
    </w:div>
    <w:div w:id="945235232">
      <w:bodyDiv w:val="1"/>
      <w:marLeft w:val="0"/>
      <w:marRight w:val="0"/>
      <w:marTop w:val="0"/>
      <w:marBottom w:val="0"/>
      <w:divBdr>
        <w:top w:val="none" w:sz="0" w:space="0" w:color="auto"/>
        <w:left w:val="none" w:sz="0" w:space="0" w:color="auto"/>
        <w:bottom w:val="none" w:sz="0" w:space="0" w:color="auto"/>
        <w:right w:val="none" w:sz="0" w:space="0" w:color="auto"/>
      </w:divBdr>
    </w:div>
    <w:div w:id="947852796">
      <w:bodyDiv w:val="1"/>
      <w:marLeft w:val="0"/>
      <w:marRight w:val="0"/>
      <w:marTop w:val="0"/>
      <w:marBottom w:val="0"/>
      <w:divBdr>
        <w:top w:val="none" w:sz="0" w:space="0" w:color="auto"/>
        <w:left w:val="none" w:sz="0" w:space="0" w:color="auto"/>
        <w:bottom w:val="none" w:sz="0" w:space="0" w:color="auto"/>
        <w:right w:val="none" w:sz="0" w:space="0" w:color="auto"/>
      </w:divBdr>
    </w:div>
    <w:div w:id="949242008">
      <w:bodyDiv w:val="1"/>
      <w:marLeft w:val="0"/>
      <w:marRight w:val="0"/>
      <w:marTop w:val="0"/>
      <w:marBottom w:val="0"/>
      <w:divBdr>
        <w:top w:val="none" w:sz="0" w:space="0" w:color="auto"/>
        <w:left w:val="none" w:sz="0" w:space="0" w:color="auto"/>
        <w:bottom w:val="none" w:sz="0" w:space="0" w:color="auto"/>
        <w:right w:val="none" w:sz="0" w:space="0" w:color="auto"/>
      </w:divBdr>
    </w:div>
    <w:div w:id="951941581">
      <w:bodyDiv w:val="1"/>
      <w:marLeft w:val="0"/>
      <w:marRight w:val="0"/>
      <w:marTop w:val="0"/>
      <w:marBottom w:val="0"/>
      <w:divBdr>
        <w:top w:val="none" w:sz="0" w:space="0" w:color="auto"/>
        <w:left w:val="none" w:sz="0" w:space="0" w:color="auto"/>
        <w:bottom w:val="none" w:sz="0" w:space="0" w:color="auto"/>
        <w:right w:val="none" w:sz="0" w:space="0" w:color="auto"/>
      </w:divBdr>
    </w:div>
    <w:div w:id="952906503">
      <w:bodyDiv w:val="1"/>
      <w:marLeft w:val="0"/>
      <w:marRight w:val="0"/>
      <w:marTop w:val="0"/>
      <w:marBottom w:val="0"/>
      <w:divBdr>
        <w:top w:val="none" w:sz="0" w:space="0" w:color="auto"/>
        <w:left w:val="none" w:sz="0" w:space="0" w:color="auto"/>
        <w:bottom w:val="none" w:sz="0" w:space="0" w:color="auto"/>
        <w:right w:val="none" w:sz="0" w:space="0" w:color="auto"/>
      </w:divBdr>
    </w:div>
    <w:div w:id="958072475">
      <w:bodyDiv w:val="1"/>
      <w:marLeft w:val="0"/>
      <w:marRight w:val="0"/>
      <w:marTop w:val="0"/>
      <w:marBottom w:val="0"/>
      <w:divBdr>
        <w:top w:val="none" w:sz="0" w:space="0" w:color="auto"/>
        <w:left w:val="none" w:sz="0" w:space="0" w:color="auto"/>
        <w:bottom w:val="none" w:sz="0" w:space="0" w:color="auto"/>
        <w:right w:val="none" w:sz="0" w:space="0" w:color="auto"/>
      </w:divBdr>
    </w:div>
    <w:div w:id="961426532">
      <w:bodyDiv w:val="1"/>
      <w:marLeft w:val="0"/>
      <w:marRight w:val="0"/>
      <w:marTop w:val="0"/>
      <w:marBottom w:val="0"/>
      <w:divBdr>
        <w:top w:val="none" w:sz="0" w:space="0" w:color="auto"/>
        <w:left w:val="none" w:sz="0" w:space="0" w:color="auto"/>
        <w:bottom w:val="none" w:sz="0" w:space="0" w:color="auto"/>
        <w:right w:val="none" w:sz="0" w:space="0" w:color="auto"/>
      </w:divBdr>
    </w:div>
    <w:div w:id="962806883">
      <w:bodyDiv w:val="1"/>
      <w:marLeft w:val="0"/>
      <w:marRight w:val="0"/>
      <w:marTop w:val="0"/>
      <w:marBottom w:val="0"/>
      <w:divBdr>
        <w:top w:val="none" w:sz="0" w:space="0" w:color="auto"/>
        <w:left w:val="none" w:sz="0" w:space="0" w:color="auto"/>
        <w:bottom w:val="none" w:sz="0" w:space="0" w:color="auto"/>
        <w:right w:val="none" w:sz="0" w:space="0" w:color="auto"/>
      </w:divBdr>
    </w:div>
    <w:div w:id="979579843">
      <w:bodyDiv w:val="1"/>
      <w:marLeft w:val="0"/>
      <w:marRight w:val="0"/>
      <w:marTop w:val="0"/>
      <w:marBottom w:val="0"/>
      <w:divBdr>
        <w:top w:val="none" w:sz="0" w:space="0" w:color="auto"/>
        <w:left w:val="none" w:sz="0" w:space="0" w:color="auto"/>
        <w:bottom w:val="none" w:sz="0" w:space="0" w:color="auto"/>
        <w:right w:val="none" w:sz="0" w:space="0" w:color="auto"/>
      </w:divBdr>
    </w:div>
    <w:div w:id="981429278">
      <w:bodyDiv w:val="1"/>
      <w:marLeft w:val="0"/>
      <w:marRight w:val="0"/>
      <w:marTop w:val="0"/>
      <w:marBottom w:val="0"/>
      <w:divBdr>
        <w:top w:val="none" w:sz="0" w:space="0" w:color="auto"/>
        <w:left w:val="none" w:sz="0" w:space="0" w:color="auto"/>
        <w:bottom w:val="none" w:sz="0" w:space="0" w:color="auto"/>
        <w:right w:val="none" w:sz="0" w:space="0" w:color="auto"/>
      </w:divBdr>
    </w:div>
    <w:div w:id="987171873">
      <w:bodyDiv w:val="1"/>
      <w:marLeft w:val="0"/>
      <w:marRight w:val="0"/>
      <w:marTop w:val="0"/>
      <w:marBottom w:val="0"/>
      <w:divBdr>
        <w:top w:val="none" w:sz="0" w:space="0" w:color="auto"/>
        <w:left w:val="none" w:sz="0" w:space="0" w:color="auto"/>
        <w:bottom w:val="none" w:sz="0" w:space="0" w:color="auto"/>
        <w:right w:val="none" w:sz="0" w:space="0" w:color="auto"/>
      </w:divBdr>
    </w:div>
    <w:div w:id="991131106">
      <w:bodyDiv w:val="1"/>
      <w:marLeft w:val="0"/>
      <w:marRight w:val="0"/>
      <w:marTop w:val="0"/>
      <w:marBottom w:val="0"/>
      <w:divBdr>
        <w:top w:val="none" w:sz="0" w:space="0" w:color="auto"/>
        <w:left w:val="none" w:sz="0" w:space="0" w:color="auto"/>
        <w:bottom w:val="none" w:sz="0" w:space="0" w:color="auto"/>
        <w:right w:val="none" w:sz="0" w:space="0" w:color="auto"/>
      </w:divBdr>
    </w:div>
    <w:div w:id="999384054">
      <w:bodyDiv w:val="1"/>
      <w:marLeft w:val="0"/>
      <w:marRight w:val="0"/>
      <w:marTop w:val="0"/>
      <w:marBottom w:val="0"/>
      <w:divBdr>
        <w:top w:val="none" w:sz="0" w:space="0" w:color="auto"/>
        <w:left w:val="none" w:sz="0" w:space="0" w:color="auto"/>
        <w:bottom w:val="none" w:sz="0" w:space="0" w:color="auto"/>
        <w:right w:val="none" w:sz="0" w:space="0" w:color="auto"/>
      </w:divBdr>
    </w:div>
    <w:div w:id="1001664869">
      <w:bodyDiv w:val="1"/>
      <w:marLeft w:val="0"/>
      <w:marRight w:val="0"/>
      <w:marTop w:val="0"/>
      <w:marBottom w:val="0"/>
      <w:divBdr>
        <w:top w:val="none" w:sz="0" w:space="0" w:color="auto"/>
        <w:left w:val="none" w:sz="0" w:space="0" w:color="auto"/>
        <w:bottom w:val="none" w:sz="0" w:space="0" w:color="auto"/>
        <w:right w:val="none" w:sz="0" w:space="0" w:color="auto"/>
      </w:divBdr>
    </w:div>
    <w:div w:id="1009218572">
      <w:bodyDiv w:val="1"/>
      <w:marLeft w:val="0"/>
      <w:marRight w:val="0"/>
      <w:marTop w:val="0"/>
      <w:marBottom w:val="0"/>
      <w:divBdr>
        <w:top w:val="none" w:sz="0" w:space="0" w:color="auto"/>
        <w:left w:val="none" w:sz="0" w:space="0" w:color="auto"/>
        <w:bottom w:val="none" w:sz="0" w:space="0" w:color="auto"/>
        <w:right w:val="none" w:sz="0" w:space="0" w:color="auto"/>
      </w:divBdr>
    </w:div>
    <w:div w:id="1009792834">
      <w:bodyDiv w:val="1"/>
      <w:marLeft w:val="0"/>
      <w:marRight w:val="0"/>
      <w:marTop w:val="0"/>
      <w:marBottom w:val="0"/>
      <w:divBdr>
        <w:top w:val="none" w:sz="0" w:space="0" w:color="auto"/>
        <w:left w:val="none" w:sz="0" w:space="0" w:color="auto"/>
        <w:bottom w:val="none" w:sz="0" w:space="0" w:color="auto"/>
        <w:right w:val="none" w:sz="0" w:space="0" w:color="auto"/>
      </w:divBdr>
    </w:div>
    <w:div w:id="1014454558">
      <w:bodyDiv w:val="1"/>
      <w:marLeft w:val="0"/>
      <w:marRight w:val="0"/>
      <w:marTop w:val="0"/>
      <w:marBottom w:val="0"/>
      <w:divBdr>
        <w:top w:val="none" w:sz="0" w:space="0" w:color="auto"/>
        <w:left w:val="none" w:sz="0" w:space="0" w:color="auto"/>
        <w:bottom w:val="none" w:sz="0" w:space="0" w:color="auto"/>
        <w:right w:val="none" w:sz="0" w:space="0" w:color="auto"/>
      </w:divBdr>
    </w:div>
    <w:div w:id="1025329321">
      <w:bodyDiv w:val="1"/>
      <w:marLeft w:val="0"/>
      <w:marRight w:val="0"/>
      <w:marTop w:val="0"/>
      <w:marBottom w:val="0"/>
      <w:divBdr>
        <w:top w:val="none" w:sz="0" w:space="0" w:color="auto"/>
        <w:left w:val="none" w:sz="0" w:space="0" w:color="auto"/>
        <w:bottom w:val="none" w:sz="0" w:space="0" w:color="auto"/>
        <w:right w:val="none" w:sz="0" w:space="0" w:color="auto"/>
      </w:divBdr>
    </w:div>
    <w:div w:id="1031104350">
      <w:bodyDiv w:val="1"/>
      <w:marLeft w:val="0"/>
      <w:marRight w:val="0"/>
      <w:marTop w:val="0"/>
      <w:marBottom w:val="0"/>
      <w:divBdr>
        <w:top w:val="none" w:sz="0" w:space="0" w:color="auto"/>
        <w:left w:val="none" w:sz="0" w:space="0" w:color="auto"/>
        <w:bottom w:val="none" w:sz="0" w:space="0" w:color="auto"/>
        <w:right w:val="none" w:sz="0" w:space="0" w:color="auto"/>
      </w:divBdr>
    </w:div>
    <w:div w:id="1031614905">
      <w:bodyDiv w:val="1"/>
      <w:marLeft w:val="0"/>
      <w:marRight w:val="0"/>
      <w:marTop w:val="0"/>
      <w:marBottom w:val="0"/>
      <w:divBdr>
        <w:top w:val="none" w:sz="0" w:space="0" w:color="auto"/>
        <w:left w:val="none" w:sz="0" w:space="0" w:color="auto"/>
        <w:bottom w:val="none" w:sz="0" w:space="0" w:color="auto"/>
        <w:right w:val="none" w:sz="0" w:space="0" w:color="auto"/>
      </w:divBdr>
    </w:div>
    <w:div w:id="1036810556">
      <w:bodyDiv w:val="1"/>
      <w:marLeft w:val="0"/>
      <w:marRight w:val="0"/>
      <w:marTop w:val="0"/>
      <w:marBottom w:val="0"/>
      <w:divBdr>
        <w:top w:val="none" w:sz="0" w:space="0" w:color="auto"/>
        <w:left w:val="none" w:sz="0" w:space="0" w:color="auto"/>
        <w:bottom w:val="none" w:sz="0" w:space="0" w:color="auto"/>
        <w:right w:val="none" w:sz="0" w:space="0" w:color="auto"/>
      </w:divBdr>
    </w:div>
    <w:div w:id="1052995945">
      <w:bodyDiv w:val="1"/>
      <w:marLeft w:val="0"/>
      <w:marRight w:val="0"/>
      <w:marTop w:val="0"/>
      <w:marBottom w:val="0"/>
      <w:divBdr>
        <w:top w:val="none" w:sz="0" w:space="0" w:color="auto"/>
        <w:left w:val="none" w:sz="0" w:space="0" w:color="auto"/>
        <w:bottom w:val="none" w:sz="0" w:space="0" w:color="auto"/>
        <w:right w:val="none" w:sz="0" w:space="0" w:color="auto"/>
      </w:divBdr>
    </w:div>
    <w:div w:id="1053382498">
      <w:bodyDiv w:val="1"/>
      <w:marLeft w:val="0"/>
      <w:marRight w:val="0"/>
      <w:marTop w:val="0"/>
      <w:marBottom w:val="0"/>
      <w:divBdr>
        <w:top w:val="none" w:sz="0" w:space="0" w:color="auto"/>
        <w:left w:val="none" w:sz="0" w:space="0" w:color="auto"/>
        <w:bottom w:val="none" w:sz="0" w:space="0" w:color="auto"/>
        <w:right w:val="none" w:sz="0" w:space="0" w:color="auto"/>
      </w:divBdr>
    </w:div>
    <w:div w:id="1062294372">
      <w:bodyDiv w:val="1"/>
      <w:marLeft w:val="0"/>
      <w:marRight w:val="0"/>
      <w:marTop w:val="0"/>
      <w:marBottom w:val="0"/>
      <w:divBdr>
        <w:top w:val="none" w:sz="0" w:space="0" w:color="auto"/>
        <w:left w:val="none" w:sz="0" w:space="0" w:color="auto"/>
        <w:bottom w:val="none" w:sz="0" w:space="0" w:color="auto"/>
        <w:right w:val="none" w:sz="0" w:space="0" w:color="auto"/>
      </w:divBdr>
    </w:div>
    <w:div w:id="1071200680">
      <w:bodyDiv w:val="1"/>
      <w:marLeft w:val="0"/>
      <w:marRight w:val="0"/>
      <w:marTop w:val="0"/>
      <w:marBottom w:val="0"/>
      <w:divBdr>
        <w:top w:val="none" w:sz="0" w:space="0" w:color="auto"/>
        <w:left w:val="none" w:sz="0" w:space="0" w:color="auto"/>
        <w:bottom w:val="none" w:sz="0" w:space="0" w:color="auto"/>
        <w:right w:val="none" w:sz="0" w:space="0" w:color="auto"/>
      </w:divBdr>
    </w:div>
    <w:div w:id="1074856398">
      <w:bodyDiv w:val="1"/>
      <w:marLeft w:val="0"/>
      <w:marRight w:val="0"/>
      <w:marTop w:val="0"/>
      <w:marBottom w:val="0"/>
      <w:divBdr>
        <w:top w:val="none" w:sz="0" w:space="0" w:color="auto"/>
        <w:left w:val="none" w:sz="0" w:space="0" w:color="auto"/>
        <w:bottom w:val="none" w:sz="0" w:space="0" w:color="auto"/>
        <w:right w:val="none" w:sz="0" w:space="0" w:color="auto"/>
      </w:divBdr>
    </w:div>
    <w:div w:id="1080910867">
      <w:bodyDiv w:val="1"/>
      <w:marLeft w:val="0"/>
      <w:marRight w:val="0"/>
      <w:marTop w:val="0"/>
      <w:marBottom w:val="0"/>
      <w:divBdr>
        <w:top w:val="none" w:sz="0" w:space="0" w:color="auto"/>
        <w:left w:val="none" w:sz="0" w:space="0" w:color="auto"/>
        <w:bottom w:val="none" w:sz="0" w:space="0" w:color="auto"/>
        <w:right w:val="none" w:sz="0" w:space="0" w:color="auto"/>
      </w:divBdr>
    </w:div>
    <w:div w:id="1080950798">
      <w:bodyDiv w:val="1"/>
      <w:marLeft w:val="0"/>
      <w:marRight w:val="0"/>
      <w:marTop w:val="0"/>
      <w:marBottom w:val="0"/>
      <w:divBdr>
        <w:top w:val="none" w:sz="0" w:space="0" w:color="auto"/>
        <w:left w:val="none" w:sz="0" w:space="0" w:color="auto"/>
        <w:bottom w:val="none" w:sz="0" w:space="0" w:color="auto"/>
        <w:right w:val="none" w:sz="0" w:space="0" w:color="auto"/>
      </w:divBdr>
    </w:div>
    <w:div w:id="1089152562">
      <w:bodyDiv w:val="1"/>
      <w:marLeft w:val="0"/>
      <w:marRight w:val="0"/>
      <w:marTop w:val="0"/>
      <w:marBottom w:val="0"/>
      <w:divBdr>
        <w:top w:val="none" w:sz="0" w:space="0" w:color="auto"/>
        <w:left w:val="none" w:sz="0" w:space="0" w:color="auto"/>
        <w:bottom w:val="none" w:sz="0" w:space="0" w:color="auto"/>
        <w:right w:val="none" w:sz="0" w:space="0" w:color="auto"/>
      </w:divBdr>
    </w:div>
    <w:div w:id="1095177460">
      <w:bodyDiv w:val="1"/>
      <w:marLeft w:val="0"/>
      <w:marRight w:val="0"/>
      <w:marTop w:val="0"/>
      <w:marBottom w:val="0"/>
      <w:divBdr>
        <w:top w:val="none" w:sz="0" w:space="0" w:color="auto"/>
        <w:left w:val="none" w:sz="0" w:space="0" w:color="auto"/>
        <w:bottom w:val="none" w:sz="0" w:space="0" w:color="auto"/>
        <w:right w:val="none" w:sz="0" w:space="0" w:color="auto"/>
      </w:divBdr>
    </w:div>
    <w:div w:id="1098908890">
      <w:bodyDiv w:val="1"/>
      <w:marLeft w:val="0"/>
      <w:marRight w:val="0"/>
      <w:marTop w:val="0"/>
      <w:marBottom w:val="0"/>
      <w:divBdr>
        <w:top w:val="none" w:sz="0" w:space="0" w:color="auto"/>
        <w:left w:val="none" w:sz="0" w:space="0" w:color="auto"/>
        <w:bottom w:val="none" w:sz="0" w:space="0" w:color="auto"/>
        <w:right w:val="none" w:sz="0" w:space="0" w:color="auto"/>
      </w:divBdr>
    </w:div>
    <w:div w:id="1106073879">
      <w:bodyDiv w:val="1"/>
      <w:marLeft w:val="0"/>
      <w:marRight w:val="0"/>
      <w:marTop w:val="0"/>
      <w:marBottom w:val="0"/>
      <w:divBdr>
        <w:top w:val="none" w:sz="0" w:space="0" w:color="auto"/>
        <w:left w:val="none" w:sz="0" w:space="0" w:color="auto"/>
        <w:bottom w:val="none" w:sz="0" w:space="0" w:color="auto"/>
        <w:right w:val="none" w:sz="0" w:space="0" w:color="auto"/>
      </w:divBdr>
    </w:div>
    <w:div w:id="1109590484">
      <w:bodyDiv w:val="1"/>
      <w:marLeft w:val="0"/>
      <w:marRight w:val="0"/>
      <w:marTop w:val="0"/>
      <w:marBottom w:val="0"/>
      <w:divBdr>
        <w:top w:val="none" w:sz="0" w:space="0" w:color="auto"/>
        <w:left w:val="none" w:sz="0" w:space="0" w:color="auto"/>
        <w:bottom w:val="none" w:sz="0" w:space="0" w:color="auto"/>
        <w:right w:val="none" w:sz="0" w:space="0" w:color="auto"/>
      </w:divBdr>
    </w:div>
    <w:div w:id="1113983089">
      <w:bodyDiv w:val="1"/>
      <w:marLeft w:val="0"/>
      <w:marRight w:val="0"/>
      <w:marTop w:val="0"/>
      <w:marBottom w:val="0"/>
      <w:divBdr>
        <w:top w:val="none" w:sz="0" w:space="0" w:color="auto"/>
        <w:left w:val="none" w:sz="0" w:space="0" w:color="auto"/>
        <w:bottom w:val="none" w:sz="0" w:space="0" w:color="auto"/>
        <w:right w:val="none" w:sz="0" w:space="0" w:color="auto"/>
      </w:divBdr>
    </w:div>
    <w:div w:id="1121341626">
      <w:bodyDiv w:val="1"/>
      <w:marLeft w:val="0"/>
      <w:marRight w:val="0"/>
      <w:marTop w:val="0"/>
      <w:marBottom w:val="0"/>
      <w:divBdr>
        <w:top w:val="none" w:sz="0" w:space="0" w:color="auto"/>
        <w:left w:val="none" w:sz="0" w:space="0" w:color="auto"/>
        <w:bottom w:val="none" w:sz="0" w:space="0" w:color="auto"/>
        <w:right w:val="none" w:sz="0" w:space="0" w:color="auto"/>
      </w:divBdr>
    </w:div>
    <w:div w:id="1122461386">
      <w:bodyDiv w:val="1"/>
      <w:marLeft w:val="0"/>
      <w:marRight w:val="0"/>
      <w:marTop w:val="0"/>
      <w:marBottom w:val="0"/>
      <w:divBdr>
        <w:top w:val="none" w:sz="0" w:space="0" w:color="auto"/>
        <w:left w:val="none" w:sz="0" w:space="0" w:color="auto"/>
        <w:bottom w:val="none" w:sz="0" w:space="0" w:color="auto"/>
        <w:right w:val="none" w:sz="0" w:space="0" w:color="auto"/>
      </w:divBdr>
    </w:div>
    <w:div w:id="1127891245">
      <w:bodyDiv w:val="1"/>
      <w:marLeft w:val="0"/>
      <w:marRight w:val="0"/>
      <w:marTop w:val="0"/>
      <w:marBottom w:val="0"/>
      <w:divBdr>
        <w:top w:val="none" w:sz="0" w:space="0" w:color="auto"/>
        <w:left w:val="none" w:sz="0" w:space="0" w:color="auto"/>
        <w:bottom w:val="none" w:sz="0" w:space="0" w:color="auto"/>
        <w:right w:val="none" w:sz="0" w:space="0" w:color="auto"/>
      </w:divBdr>
    </w:div>
    <w:div w:id="1138378746">
      <w:bodyDiv w:val="1"/>
      <w:marLeft w:val="0"/>
      <w:marRight w:val="0"/>
      <w:marTop w:val="0"/>
      <w:marBottom w:val="0"/>
      <w:divBdr>
        <w:top w:val="none" w:sz="0" w:space="0" w:color="auto"/>
        <w:left w:val="none" w:sz="0" w:space="0" w:color="auto"/>
        <w:bottom w:val="none" w:sz="0" w:space="0" w:color="auto"/>
        <w:right w:val="none" w:sz="0" w:space="0" w:color="auto"/>
      </w:divBdr>
    </w:div>
    <w:div w:id="1148279667">
      <w:bodyDiv w:val="1"/>
      <w:marLeft w:val="0"/>
      <w:marRight w:val="0"/>
      <w:marTop w:val="0"/>
      <w:marBottom w:val="0"/>
      <w:divBdr>
        <w:top w:val="none" w:sz="0" w:space="0" w:color="auto"/>
        <w:left w:val="none" w:sz="0" w:space="0" w:color="auto"/>
        <w:bottom w:val="none" w:sz="0" w:space="0" w:color="auto"/>
        <w:right w:val="none" w:sz="0" w:space="0" w:color="auto"/>
      </w:divBdr>
    </w:div>
    <w:div w:id="1149859529">
      <w:bodyDiv w:val="1"/>
      <w:marLeft w:val="0"/>
      <w:marRight w:val="0"/>
      <w:marTop w:val="0"/>
      <w:marBottom w:val="0"/>
      <w:divBdr>
        <w:top w:val="none" w:sz="0" w:space="0" w:color="auto"/>
        <w:left w:val="none" w:sz="0" w:space="0" w:color="auto"/>
        <w:bottom w:val="none" w:sz="0" w:space="0" w:color="auto"/>
        <w:right w:val="none" w:sz="0" w:space="0" w:color="auto"/>
      </w:divBdr>
    </w:div>
    <w:div w:id="1150175077">
      <w:bodyDiv w:val="1"/>
      <w:marLeft w:val="0"/>
      <w:marRight w:val="0"/>
      <w:marTop w:val="0"/>
      <w:marBottom w:val="0"/>
      <w:divBdr>
        <w:top w:val="none" w:sz="0" w:space="0" w:color="auto"/>
        <w:left w:val="none" w:sz="0" w:space="0" w:color="auto"/>
        <w:bottom w:val="none" w:sz="0" w:space="0" w:color="auto"/>
        <w:right w:val="none" w:sz="0" w:space="0" w:color="auto"/>
      </w:divBdr>
    </w:div>
    <w:div w:id="1154299779">
      <w:bodyDiv w:val="1"/>
      <w:marLeft w:val="0"/>
      <w:marRight w:val="0"/>
      <w:marTop w:val="0"/>
      <w:marBottom w:val="0"/>
      <w:divBdr>
        <w:top w:val="none" w:sz="0" w:space="0" w:color="auto"/>
        <w:left w:val="none" w:sz="0" w:space="0" w:color="auto"/>
        <w:bottom w:val="none" w:sz="0" w:space="0" w:color="auto"/>
        <w:right w:val="none" w:sz="0" w:space="0" w:color="auto"/>
      </w:divBdr>
    </w:div>
    <w:div w:id="1155335821">
      <w:bodyDiv w:val="1"/>
      <w:marLeft w:val="0"/>
      <w:marRight w:val="0"/>
      <w:marTop w:val="0"/>
      <w:marBottom w:val="0"/>
      <w:divBdr>
        <w:top w:val="none" w:sz="0" w:space="0" w:color="auto"/>
        <w:left w:val="none" w:sz="0" w:space="0" w:color="auto"/>
        <w:bottom w:val="none" w:sz="0" w:space="0" w:color="auto"/>
        <w:right w:val="none" w:sz="0" w:space="0" w:color="auto"/>
      </w:divBdr>
    </w:div>
    <w:div w:id="1157571469">
      <w:bodyDiv w:val="1"/>
      <w:marLeft w:val="0"/>
      <w:marRight w:val="0"/>
      <w:marTop w:val="0"/>
      <w:marBottom w:val="0"/>
      <w:divBdr>
        <w:top w:val="none" w:sz="0" w:space="0" w:color="auto"/>
        <w:left w:val="none" w:sz="0" w:space="0" w:color="auto"/>
        <w:bottom w:val="none" w:sz="0" w:space="0" w:color="auto"/>
        <w:right w:val="none" w:sz="0" w:space="0" w:color="auto"/>
      </w:divBdr>
    </w:div>
    <w:div w:id="1162817865">
      <w:bodyDiv w:val="1"/>
      <w:marLeft w:val="0"/>
      <w:marRight w:val="0"/>
      <w:marTop w:val="0"/>
      <w:marBottom w:val="0"/>
      <w:divBdr>
        <w:top w:val="none" w:sz="0" w:space="0" w:color="auto"/>
        <w:left w:val="none" w:sz="0" w:space="0" w:color="auto"/>
        <w:bottom w:val="none" w:sz="0" w:space="0" w:color="auto"/>
        <w:right w:val="none" w:sz="0" w:space="0" w:color="auto"/>
      </w:divBdr>
    </w:div>
    <w:div w:id="1163668814">
      <w:bodyDiv w:val="1"/>
      <w:marLeft w:val="0"/>
      <w:marRight w:val="0"/>
      <w:marTop w:val="0"/>
      <w:marBottom w:val="0"/>
      <w:divBdr>
        <w:top w:val="none" w:sz="0" w:space="0" w:color="auto"/>
        <w:left w:val="none" w:sz="0" w:space="0" w:color="auto"/>
        <w:bottom w:val="none" w:sz="0" w:space="0" w:color="auto"/>
        <w:right w:val="none" w:sz="0" w:space="0" w:color="auto"/>
      </w:divBdr>
    </w:div>
    <w:div w:id="1166821681">
      <w:bodyDiv w:val="1"/>
      <w:marLeft w:val="0"/>
      <w:marRight w:val="0"/>
      <w:marTop w:val="0"/>
      <w:marBottom w:val="0"/>
      <w:divBdr>
        <w:top w:val="none" w:sz="0" w:space="0" w:color="auto"/>
        <w:left w:val="none" w:sz="0" w:space="0" w:color="auto"/>
        <w:bottom w:val="none" w:sz="0" w:space="0" w:color="auto"/>
        <w:right w:val="none" w:sz="0" w:space="0" w:color="auto"/>
      </w:divBdr>
    </w:div>
    <w:div w:id="1170676559">
      <w:bodyDiv w:val="1"/>
      <w:marLeft w:val="0"/>
      <w:marRight w:val="0"/>
      <w:marTop w:val="0"/>
      <w:marBottom w:val="0"/>
      <w:divBdr>
        <w:top w:val="none" w:sz="0" w:space="0" w:color="auto"/>
        <w:left w:val="none" w:sz="0" w:space="0" w:color="auto"/>
        <w:bottom w:val="none" w:sz="0" w:space="0" w:color="auto"/>
        <w:right w:val="none" w:sz="0" w:space="0" w:color="auto"/>
      </w:divBdr>
    </w:div>
    <w:div w:id="1174950428">
      <w:bodyDiv w:val="1"/>
      <w:marLeft w:val="0"/>
      <w:marRight w:val="0"/>
      <w:marTop w:val="0"/>
      <w:marBottom w:val="0"/>
      <w:divBdr>
        <w:top w:val="none" w:sz="0" w:space="0" w:color="auto"/>
        <w:left w:val="none" w:sz="0" w:space="0" w:color="auto"/>
        <w:bottom w:val="none" w:sz="0" w:space="0" w:color="auto"/>
        <w:right w:val="none" w:sz="0" w:space="0" w:color="auto"/>
      </w:divBdr>
    </w:div>
    <w:div w:id="1177883032">
      <w:bodyDiv w:val="1"/>
      <w:marLeft w:val="0"/>
      <w:marRight w:val="0"/>
      <w:marTop w:val="0"/>
      <w:marBottom w:val="0"/>
      <w:divBdr>
        <w:top w:val="none" w:sz="0" w:space="0" w:color="auto"/>
        <w:left w:val="none" w:sz="0" w:space="0" w:color="auto"/>
        <w:bottom w:val="none" w:sz="0" w:space="0" w:color="auto"/>
        <w:right w:val="none" w:sz="0" w:space="0" w:color="auto"/>
      </w:divBdr>
    </w:div>
    <w:div w:id="1181361218">
      <w:bodyDiv w:val="1"/>
      <w:marLeft w:val="0"/>
      <w:marRight w:val="0"/>
      <w:marTop w:val="0"/>
      <w:marBottom w:val="0"/>
      <w:divBdr>
        <w:top w:val="none" w:sz="0" w:space="0" w:color="auto"/>
        <w:left w:val="none" w:sz="0" w:space="0" w:color="auto"/>
        <w:bottom w:val="none" w:sz="0" w:space="0" w:color="auto"/>
        <w:right w:val="none" w:sz="0" w:space="0" w:color="auto"/>
      </w:divBdr>
    </w:div>
    <w:div w:id="1185703154">
      <w:bodyDiv w:val="1"/>
      <w:marLeft w:val="0"/>
      <w:marRight w:val="0"/>
      <w:marTop w:val="0"/>
      <w:marBottom w:val="0"/>
      <w:divBdr>
        <w:top w:val="none" w:sz="0" w:space="0" w:color="auto"/>
        <w:left w:val="none" w:sz="0" w:space="0" w:color="auto"/>
        <w:bottom w:val="none" w:sz="0" w:space="0" w:color="auto"/>
        <w:right w:val="none" w:sz="0" w:space="0" w:color="auto"/>
      </w:divBdr>
    </w:div>
    <w:div w:id="1187452567">
      <w:bodyDiv w:val="1"/>
      <w:marLeft w:val="0"/>
      <w:marRight w:val="0"/>
      <w:marTop w:val="0"/>
      <w:marBottom w:val="0"/>
      <w:divBdr>
        <w:top w:val="none" w:sz="0" w:space="0" w:color="auto"/>
        <w:left w:val="none" w:sz="0" w:space="0" w:color="auto"/>
        <w:bottom w:val="none" w:sz="0" w:space="0" w:color="auto"/>
        <w:right w:val="none" w:sz="0" w:space="0" w:color="auto"/>
      </w:divBdr>
    </w:div>
    <w:div w:id="1188443418">
      <w:bodyDiv w:val="1"/>
      <w:marLeft w:val="0"/>
      <w:marRight w:val="0"/>
      <w:marTop w:val="0"/>
      <w:marBottom w:val="0"/>
      <w:divBdr>
        <w:top w:val="none" w:sz="0" w:space="0" w:color="auto"/>
        <w:left w:val="none" w:sz="0" w:space="0" w:color="auto"/>
        <w:bottom w:val="none" w:sz="0" w:space="0" w:color="auto"/>
        <w:right w:val="none" w:sz="0" w:space="0" w:color="auto"/>
      </w:divBdr>
    </w:div>
    <w:div w:id="1207178434">
      <w:bodyDiv w:val="1"/>
      <w:marLeft w:val="0"/>
      <w:marRight w:val="0"/>
      <w:marTop w:val="0"/>
      <w:marBottom w:val="0"/>
      <w:divBdr>
        <w:top w:val="none" w:sz="0" w:space="0" w:color="auto"/>
        <w:left w:val="none" w:sz="0" w:space="0" w:color="auto"/>
        <w:bottom w:val="none" w:sz="0" w:space="0" w:color="auto"/>
        <w:right w:val="none" w:sz="0" w:space="0" w:color="auto"/>
      </w:divBdr>
    </w:div>
    <w:div w:id="1207912903">
      <w:bodyDiv w:val="1"/>
      <w:marLeft w:val="0"/>
      <w:marRight w:val="0"/>
      <w:marTop w:val="0"/>
      <w:marBottom w:val="0"/>
      <w:divBdr>
        <w:top w:val="none" w:sz="0" w:space="0" w:color="auto"/>
        <w:left w:val="none" w:sz="0" w:space="0" w:color="auto"/>
        <w:bottom w:val="none" w:sz="0" w:space="0" w:color="auto"/>
        <w:right w:val="none" w:sz="0" w:space="0" w:color="auto"/>
      </w:divBdr>
    </w:div>
    <w:div w:id="1219047203">
      <w:bodyDiv w:val="1"/>
      <w:marLeft w:val="0"/>
      <w:marRight w:val="0"/>
      <w:marTop w:val="0"/>
      <w:marBottom w:val="0"/>
      <w:divBdr>
        <w:top w:val="none" w:sz="0" w:space="0" w:color="auto"/>
        <w:left w:val="none" w:sz="0" w:space="0" w:color="auto"/>
        <w:bottom w:val="none" w:sz="0" w:space="0" w:color="auto"/>
        <w:right w:val="none" w:sz="0" w:space="0" w:color="auto"/>
      </w:divBdr>
    </w:div>
    <w:div w:id="1226990122">
      <w:bodyDiv w:val="1"/>
      <w:marLeft w:val="0"/>
      <w:marRight w:val="0"/>
      <w:marTop w:val="0"/>
      <w:marBottom w:val="0"/>
      <w:divBdr>
        <w:top w:val="none" w:sz="0" w:space="0" w:color="auto"/>
        <w:left w:val="none" w:sz="0" w:space="0" w:color="auto"/>
        <w:bottom w:val="none" w:sz="0" w:space="0" w:color="auto"/>
        <w:right w:val="none" w:sz="0" w:space="0" w:color="auto"/>
      </w:divBdr>
    </w:div>
    <w:div w:id="1229731877">
      <w:bodyDiv w:val="1"/>
      <w:marLeft w:val="0"/>
      <w:marRight w:val="0"/>
      <w:marTop w:val="0"/>
      <w:marBottom w:val="0"/>
      <w:divBdr>
        <w:top w:val="none" w:sz="0" w:space="0" w:color="auto"/>
        <w:left w:val="none" w:sz="0" w:space="0" w:color="auto"/>
        <w:bottom w:val="none" w:sz="0" w:space="0" w:color="auto"/>
        <w:right w:val="none" w:sz="0" w:space="0" w:color="auto"/>
      </w:divBdr>
    </w:div>
    <w:div w:id="1238785484">
      <w:bodyDiv w:val="1"/>
      <w:marLeft w:val="0"/>
      <w:marRight w:val="0"/>
      <w:marTop w:val="0"/>
      <w:marBottom w:val="0"/>
      <w:divBdr>
        <w:top w:val="none" w:sz="0" w:space="0" w:color="auto"/>
        <w:left w:val="none" w:sz="0" w:space="0" w:color="auto"/>
        <w:bottom w:val="none" w:sz="0" w:space="0" w:color="auto"/>
        <w:right w:val="none" w:sz="0" w:space="0" w:color="auto"/>
      </w:divBdr>
    </w:div>
    <w:div w:id="1240600060">
      <w:bodyDiv w:val="1"/>
      <w:marLeft w:val="0"/>
      <w:marRight w:val="0"/>
      <w:marTop w:val="0"/>
      <w:marBottom w:val="0"/>
      <w:divBdr>
        <w:top w:val="none" w:sz="0" w:space="0" w:color="auto"/>
        <w:left w:val="none" w:sz="0" w:space="0" w:color="auto"/>
        <w:bottom w:val="none" w:sz="0" w:space="0" w:color="auto"/>
        <w:right w:val="none" w:sz="0" w:space="0" w:color="auto"/>
      </w:divBdr>
    </w:div>
    <w:div w:id="1246306567">
      <w:bodyDiv w:val="1"/>
      <w:marLeft w:val="0"/>
      <w:marRight w:val="0"/>
      <w:marTop w:val="0"/>
      <w:marBottom w:val="0"/>
      <w:divBdr>
        <w:top w:val="none" w:sz="0" w:space="0" w:color="auto"/>
        <w:left w:val="none" w:sz="0" w:space="0" w:color="auto"/>
        <w:bottom w:val="none" w:sz="0" w:space="0" w:color="auto"/>
        <w:right w:val="none" w:sz="0" w:space="0" w:color="auto"/>
      </w:divBdr>
    </w:div>
    <w:div w:id="1258556937">
      <w:bodyDiv w:val="1"/>
      <w:marLeft w:val="0"/>
      <w:marRight w:val="0"/>
      <w:marTop w:val="0"/>
      <w:marBottom w:val="0"/>
      <w:divBdr>
        <w:top w:val="none" w:sz="0" w:space="0" w:color="auto"/>
        <w:left w:val="none" w:sz="0" w:space="0" w:color="auto"/>
        <w:bottom w:val="none" w:sz="0" w:space="0" w:color="auto"/>
        <w:right w:val="none" w:sz="0" w:space="0" w:color="auto"/>
      </w:divBdr>
    </w:div>
    <w:div w:id="1260677531">
      <w:bodyDiv w:val="1"/>
      <w:marLeft w:val="0"/>
      <w:marRight w:val="0"/>
      <w:marTop w:val="0"/>
      <w:marBottom w:val="0"/>
      <w:divBdr>
        <w:top w:val="none" w:sz="0" w:space="0" w:color="auto"/>
        <w:left w:val="none" w:sz="0" w:space="0" w:color="auto"/>
        <w:bottom w:val="none" w:sz="0" w:space="0" w:color="auto"/>
        <w:right w:val="none" w:sz="0" w:space="0" w:color="auto"/>
      </w:divBdr>
    </w:div>
    <w:div w:id="1261597847">
      <w:bodyDiv w:val="1"/>
      <w:marLeft w:val="0"/>
      <w:marRight w:val="0"/>
      <w:marTop w:val="0"/>
      <w:marBottom w:val="0"/>
      <w:divBdr>
        <w:top w:val="none" w:sz="0" w:space="0" w:color="auto"/>
        <w:left w:val="none" w:sz="0" w:space="0" w:color="auto"/>
        <w:bottom w:val="none" w:sz="0" w:space="0" w:color="auto"/>
        <w:right w:val="none" w:sz="0" w:space="0" w:color="auto"/>
      </w:divBdr>
    </w:div>
    <w:div w:id="1269238216">
      <w:bodyDiv w:val="1"/>
      <w:marLeft w:val="0"/>
      <w:marRight w:val="0"/>
      <w:marTop w:val="0"/>
      <w:marBottom w:val="0"/>
      <w:divBdr>
        <w:top w:val="none" w:sz="0" w:space="0" w:color="auto"/>
        <w:left w:val="none" w:sz="0" w:space="0" w:color="auto"/>
        <w:bottom w:val="none" w:sz="0" w:space="0" w:color="auto"/>
        <w:right w:val="none" w:sz="0" w:space="0" w:color="auto"/>
      </w:divBdr>
    </w:div>
    <w:div w:id="1269465033">
      <w:bodyDiv w:val="1"/>
      <w:marLeft w:val="0"/>
      <w:marRight w:val="0"/>
      <w:marTop w:val="0"/>
      <w:marBottom w:val="0"/>
      <w:divBdr>
        <w:top w:val="none" w:sz="0" w:space="0" w:color="auto"/>
        <w:left w:val="none" w:sz="0" w:space="0" w:color="auto"/>
        <w:bottom w:val="none" w:sz="0" w:space="0" w:color="auto"/>
        <w:right w:val="none" w:sz="0" w:space="0" w:color="auto"/>
      </w:divBdr>
    </w:div>
    <w:div w:id="1271083232">
      <w:bodyDiv w:val="1"/>
      <w:marLeft w:val="0"/>
      <w:marRight w:val="0"/>
      <w:marTop w:val="0"/>
      <w:marBottom w:val="0"/>
      <w:divBdr>
        <w:top w:val="none" w:sz="0" w:space="0" w:color="auto"/>
        <w:left w:val="none" w:sz="0" w:space="0" w:color="auto"/>
        <w:bottom w:val="none" w:sz="0" w:space="0" w:color="auto"/>
        <w:right w:val="none" w:sz="0" w:space="0" w:color="auto"/>
      </w:divBdr>
    </w:div>
    <w:div w:id="1272319825">
      <w:bodyDiv w:val="1"/>
      <w:marLeft w:val="0"/>
      <w:marRight w:val="0"/>
      <w:marTop w:val="0"/>
      <w:marBottom w:val="0"/>
      <w:divBdr>
        <w:top w:val="none" w:sz="0" w:space="0" w:color="auto"/>
        <w:left w:val="none" w:sz="0" w:space="0" w:color="auto"/>
        <w:bottom w:val="none" w:sz="0" w:space="0" w:color="auto"/>
        <w:right w:val="none" w:sz="0" w:space="0" w:color="auto"/>
      </w:divBdr>
    </w:div>
    <w:div w:id="1272787346">
      <w:bodyDiv w:val="1"/>
      <w:marLeft w:val="0"/>
      <w:marRight w:val="0"/>
      <w:marTop w:val="0"/>
      <w:marBottom w:val="0"/>
      <w:divBdr>
        <w:top w:val="none" w:sz="0" w:space="0" w:color="auto"/>
        <w:left w:val="none" w:sz="0" w:space="0" w:color="auto"/>
        <w:bottom w:val="none" w:sz="0" w:space="0" w:color="auto"/>
        <w:right w:val="none" w:sz="0" w:space="0" w:color="auto"/>
      </w:divBdr>
    </w:div>
    <w:div w:id="1275475928">
      <w:bodyDiv w:val="1"/>
      <w:marLeft w:val="0"/>
      <w:marRight w:val="0"/>
      <w:marTop w:val="0"/>
      <w:marBottom w:val="0"/>
      <w:divBdr>
        <w:top w:val="none" w:sz="0" w:space="0" w:color="auto"/>
        <w:left w:val="none" w:sz="0" w:space="0" w:color="auto"/>
        <w:bottom w:val="none" w:sz="0" w:space="0" w:color="auto"/>
        <w:right w:val="none" w:sz="0" w:space="0" w:color="auto"/>
      </w:divBdr>
    </w:div>
    <w:div w:id="1279222892">
      <w:bodyDiv w:val="1"/>
      <w:marLeft w:val="0"/>
      <w:marRight w:val="0"/>
      <w:marTop w:val="0"/>
      <w:marBottom w:val="0"/>
      <w:divBdr>
        <w:top w:val="none" w:sz="0" w:space="0" w:color="auto"/>
        <w:left w:val="none" w:sz="0" w:space="0" w:color="auto"/>
        <w:bottom w:val="none" w:sz="0" w:space="0" w:color="auto"/>
        <w:right w:val="none" w:sz="0" w:space="0" w:color="auto"/>
      </w:divBdr>
    </w:div>
    <w:div w:id="1280450969">
      <w:bodyDiv w:val="1"/>
      <w:marLeft w:val="0"/>
      <w:marRight w:val="0"/>
      <w:marTop w:val="0"/>
      <w:marBottom w:val="0"/>
      <w:divBdr>
        <w:top w:val="none" w:sz="0" w:space="0" w:color="auto"/>
        <w:left w:val="none" w:sz="0" w:space="0" w:color="auto"/>
        <w:bottom w:val="none" w:sz="0" w:space="0" w:color="auto"/>
        <w:right w:val="none" w:sz="0" w:space="0" w:color="auto"/>
      </w:divBdr>
    </w:div>
    <w:div w:id="1281573932">
      <w:bodyDiv w:val="1"/>
      <w:marLeft w:val="0"/>
      <w:marRight w:val="0"/>
      <w:marTop w:val="0"/>
      <w:marBottom w:val="0"/>
      <w:divBdr>
        <w:top w:val="none" w:sz="0" w:space="0" w:color="auto"/>
        <w:left w:val="none" w:sz="0" w:space="0" w:color="auto"/>
        <w:bottom w:val="none" w:sz="0" w:space="0" w:color="auto"/>
        <w:right w:val="none" w:sz="0" w:space="0" w:color="auto"/>
      </w:divBdr>
    </w:div>
    <w:div w:id="1283342881">
      <w:bodyDiv w:val="1"/>
      <w:marLeft w:val="0"/>
      <w:marRight w:val="0"/>
      <w:marTop w:val="0"/>
      <w:marBottom w:val="0"/>
      <w:divBdr>
        <w:top w:val="none" w:sz="0" w:space="0" w:color="auto"/>
        <w:left w:val="none" w:sz="0" w:space="0" w:color="auto"/>
        <w:bottom w:val="none" w:sz="0" w:space="0" w:color="auto"/>
        <w:right w:val="none" w:sz="0" w:space="0" w:color="auto"/>
      </w:divBdr>
    </w:div>
    <w:div w:id="1286614566">
      <w:bodyDiv w:val="1"/>
      <w:marLeft w:val="0"/>
      <w:marRight w:val="0"/>
      <w:marTop w:val="0"/>
      <w:marBottom w:val="0"/>
      <w:divBdr>
        <w:top w:val="none" w:sz="0" w:space="0" w:color="auto"/>
        <w:left w:val="none" w:sz="0" w:space="0" w:color="auto"/>
        <w:bottom w:val="none" w:sz="0" w:space="0" w:color="auto"/>
        <w:right w:val="none" w:sz="0" w:space="0" w:color="auto"/>
      </w:divBdr>
    </w:div>
    <w:div w:id="1289045430">
      <w:bodyDiv w:val="1"/>
      <w:marLeft w:val="0"/>
      <w:marRight w:val="0"/>
      <w:marTop w:val="0"/>
      <w:marBottom w:val="0"/>
      <w:divBdr>
        <w:top w:val="none" w:sz="0" w:space="0" w:color="auto"/>
        <w:left w:val="none" w:sz="0" w:space="0" w:color="auto"/>
        <w:bottom w:val="none" w:sz="0" w:space="0" w:color="auto"/>
        <w:right w:val="none" w:sz="0" w:space="0" w:color="auto"/>
      </w:divBdr>
    </w:div>
    <w:div w:id="1291396840">
      <w:bodyDiv w:val="1"/>
      <w:marLeft w:val="0"/>
      <w:marRight w:val="0"/>
      <w:marTop w:val="0"/>
      <w:marBottom w:val="0"/>
      <w:divBdr>
        <w:top w:val="none" w:sz="0" w:space="0" w:color="auto"/>
        <w:left w:val="none" w:sz="0" w:space="0" w:color="auto"/>
        <w:bottom w:val="none" w:sz="0" w:space="0" w:color="auto"/>
        <w:right w:val="none" w:sz="0" w:space="0" w:color="auto"/>
      </w:divBdr>
    </w:div>
    <w:div w:id="1291547508">
      <w:bodyDiv w:val="1"/>
      <w:marLeft w:val="0"/>
      <w:marRight w:val="0"/>
      <w:marTop w:val="0"/>
      <w:marBottom w:val="0"/>
      <w:divBdr>
        <w:top w:val="none" w:sz="0" w:space="0" w:color="auto"/>
        <w:left w:val="none" w:sz="0" w:space="0" w:color="auto"/>
        <w:bottom w:val="none" w:sz="0" w:space="0" w:color="auto"/>
        <w:right w:val="none" w:sz="0" w:space="0" w:color="auto"/>
      </w:divBdr>
    </w:div>
    <w:div w:id="1292518013">
      <w:bodyDiv w:val="1"/>
      <w:marLeft w:val="0"/>
      <w:marRight w:val="0"/>
      <w:marTop w:val="0"/>
      <w:marBottom w:val="0"/>
      <w:divBdr>
        <w:top w:val="none" w:sz="0" w:space="0" w:color="auto"/>
        <w:left w:val="none" w:sz="0" w:space="0" w:color="auto"/>
        <w:bottom w:val="none" w:sz="0" w:space="0" w:color="auto"/>
        <w:right w:val="none" w:sz="0" w:space="0" w:color="auto"/>
      </w:divBdr>
    </w:div>
    <w:div w:id="1296330360">
      <w:bodyDiv w:val="1"/>
      <w:marLeft w:val="0"/>
      <w:marRight w:val="0"/>
      <w:marTop w:val="0"/>
      <w:marBottom w:val="0"/>
      <w:divBdr>
        <w:top w:val="none" w:sz="0" w:space="0" w:color="auto"/>
        <w:left w:val="none" w:sz="0" w:space="0" w:color="auto"/>
        <w:bottom w:val="none" w:sz="0" w:space="0" w:color="auto"/>
        <w:right w:val="none" w:sz="0" w:space="0" w:color="auto"/>
      </w:divBdr>
    </w:div>
    <w:div w:id="1298953099">
      <w:bodyDiv w:val="1"/>
      <w:marLeft w:val="0"/>
      <w:marRight w:val="0"/>
      <w:marTop w:val="0"/>
      <w:marBottom w:val="0"/>
      <w:divBdr>
        <w:top w:val="none" w:sz="0" w:space="0" w:color="auto"/>
        <w:left w:val="none" w:sz="0" w:space="0" w:color="auto"/>
        <w:bottom w:val="none" w:sz="0" w:space="0" w:color="auto"/>
        <w:right w:val="none" w:sz="0" w:space="0" w:color="auto"/>
      </w:divBdr>
    </w:div>
    <w:div w:id="1301231419">
      <w:bodyDiv w:val="1"/>
      <w:marLeft w:val="0"/>
      <w:marRight w:val="0"/>
      <w:marTop w:val="0"/>
      <w:marBottom w:val="0"/>
      <w:divBdr>
        <w:top w:val="none" w:sz="0" w:space="0" w:color="auto"/>
        <w:left w:val="none" w:sz="0" w:space="0" w:color="auto"/>
        <w:bottom w:val="none" w:sz="0" w:space="0" w:color="auto"/>
        <w:right w:val="none" w:sz="0" w:space="0" w:color="auto"/>
      </w:divBdr>
    </w:div>
    <w:div w:id="1301694401">
      <w:bodyDiv w:val="1"/>
      <w:marLeft w:val="0"/>
      <w:marRight w:val="0"/>
      <w:marTop w:val="0"/>
      <w:marBottom w:val="0"/>
      <w:divBdr>
        <w:top w:val="none" w:sz="0" w:space="0" w:color="auto"/>
        <w:left w:val="none" w:sz="0" w:space="0" w:color="auto"/>
        <w:bottom w:val="none" w:sz="0" w:space="0" w:color="auto"/>
        <w:right w:val="none" w:sz="0" w:space="0" w:color="auto"/>
      </w:divBdr>
    </w:div>
    <w:div w:id="1301807130">
      <w:bodyDiv w:val="1"/>
      <w:marLeft w:val="0"/>
      <w:marRight w:val="0"/>
      <w:marTop w:val="0"/>
      <w:marBottom w:val="0"/>
      <w:divBdr>
        <w:top w:val="none" w:sz="0" w:space="0" w:color="auto"/>
        <w:left w:val="none" w:sz="0" w:space="0" w:color="auto"/>
        <w:bottom w:val="none" w:sz="0" w:space="0" w:color="auto"/>
        <w:right w:val="none" w:sz="0" w:space="0" w:color="auto"/>
      </w:divBdr>
    </w:div>
    <w:div w:id="1311518117">
      <w:bodyDiv w:val="1"/>
      <w:marLeft w:val="0"/>
      <w:marRight w:val="0"/>
      <w:marTop w:val="0"/>
      <w:marBottom w:val="0"/>
      <w:divBdr>
        <w:top w:val="none" w:sz="0" w:space="0" w:color="auto"/>
        <w:left w:val="none" w:sz="0" w:space="0" w:color="auto"/>
        <w:bottom w:val="none" w:sz="0" w:space="0" w:color="auto"/>
        <w:right w:val="none" w:sz="0" w:space="0" w:color="auto"/>
      </w:divBdr>
    </w:div>
    <w:div w:id="1313565509">
      <w:bodyDiv w:val="1"/>
      <w:marLeft w:val="0"/>
      <w:marRight w:val="0"/>
      <w:marTop w:val="0"/>
      <w:marBottom w:val="0"/>
      <w:divBdr>
        <w:top w:val="none" w:sz="0" w:space="0" w:color="auto"/>
        <w:left w:val="none" w:sz="0" w:space="0" w:color="auto"/>
        <w:bottom w:val="none" w:sz="0" w:space="0" w:color="auto"/>
        <w:right w:val="none" w:sz="0" w:space="0" w:color="auto"/>
      </w:divBdr>
    </w:div>
    <w:div w:id="1316178242">
      <w:bodyDiv w:val="1"/>
      <w:marLeft w:val="0"/>
      <w:marRight w:val="0"/>
      <w:marTop w:val="0"/>
      <w:marBottom w:val="0"/>
      <w:divBdr>
        <w:top w:val="none" w:sz="0" w:space="0" w:color="auto"/>
        <w:left w:val="none" w:sz="0" w:space="0" w:color="auto"/>
        <w:bottom w:val="none" w:sz="0" w:space="0" w:color="auto"/>
        <w:right w:val="none" w:sz="0" w:space="0" w:color="auto"/>
      </w:divBdr>
    </w:div>
    <w:div w:id="1316371830">
      <w:bodyDiv w:val="1"/>
      <w:marLeft w:val="0"/>
      <w:marRight w:val="0"/>
      <w:marTop w:val="0"/>
      <w:marBottom w:val="0"/>
      <w:divBdr>
        <w:top w:val="none" w:sz="0" w:space="0" w:color="auto"/>
        <w:left w:val="none" w:sz="0" w:space="0" w:color="auto"/>
        <w:bottom w:val="none" w:sz="0" w:space="0" w:color="auto"/>
        <w:right w:val="none" w:sz="0" w:space="0" w:color="auto"/>
      </w:divBdr>
    </w:div>
    <w:div w:id="1317303514">
      <w:bodyDiv w:val="1"/>
      <w:marLeft w:val="0"/>
      <w:marRight w:val="0"/>
      <w:marTop w:val="0"/>
      <w:marBottom w:val="0"/>
      <w:divBdr>
        <w:top w:val="none" w:sz="0" w:space="0" w:color="auto"/>
        <w:left w:val="none" w:sz="0" w:space="0" w:color="auto"/>
        <w:bottom w:val="none" w:sz="0" w:space="0" w:color="auto"/>
        <w:right w:val="none" w:sz="0" w:space="0" w:color="auto"/>
      </w:divBdr>
    </w:div>
    <w:div w:id="1317956286">
      <w:bodyDiv w:val="1"/>
      <w:marLeft w:val="0"/>
      <w:marRight w:val="0"/>
      <w:marTop w:val="0"/>
      <w:marBottom w:val="0"/>
      <w:divBdr>
        <w:top w:val="none" w:sz="0" w:space="0" w:color="auto"/>
        <w:left w:val="none" w:sz="0" w:space="0" w:color="auto"/>
        <w:bottom w:val="none" w:sz="0" w:space="0" w:color="auto"/>
        <w:right w:val="none" w:sz="0" w:space="0" w:color="auto"/>
      </w:divBdr>
    </w:div>
    <w:div w:id="1319576593">
      <w:bodyDiv w:val="1"/>
      <w:marLeft w:val="0"/>
      <w:marRight w:val="0"/>
      <w:marTop w:val="0"/>
      <w:marBottom w:val="0"/>
      <w:divBdr>
        <w:top w:val="none" w:sz="0" w:space="0" w:color="auto"/>
        <w:left w:val="none" w:sz="0" w:space="0" w:color="auto"/>
        <w:bottom w:val="none" w:sz="0" w:space="0" w:color="auto"/>
        <w:right w:val="none" w:sz="0" w:space="0" w:color="auto"/>
      </w:divBdr>
    </w:div>
    <w:div w:id="1322269842">
      <w:bodyDiv w:val="1"/>
      <w:marLeft w:val="0"/>
      <w:marRight w:val="0"/>
      <w:marTop w:val="0"/>
      <w:marBottom w:val="0"/>
      <w:divBdr>
        <w:top w:val="none" w:sz="0" w:space="0" w:color="auto"/>
        <w:left w:val="none" w:sz="0" w:space="0" w:color="auto"/>
        <w:bottom w:val="none" w:sz="0" w:space="0" w:color="auto"/>
        <w:right w:val="none" w:sz="0" w:space="0" w:color="auto"/>
      </w:divBdr>
    </w:div>
    <w:div w:id="1334793210">
      <w:bodyDiv w:val="1"/>
      <w:marLeft w:val="0"/>
      <w:marRight w:val="0"/>
      <w:marTop w:val="0"/>
      <w:marBottom w:val="0"/>
      <w:divBdr>
        <w:top w:val="none" w:sz="0" w:space="0" w:color="auto"/>
        <w:left w:val="none" w:sz="0" w:space="0" w:color="auto"/>
        <w:bottom w:val="none" w:sz="0" w:space="0" w:color="auto"/>
        <w:right w:val="none" w:sz="0" w:space="0" w:color="auto"/>
      </w:divBdr>
    </w:div>
    <w:div w:id="1338730337">
      <w:bodyDiv w:val="1"/>
      <w:marLeft w:val="0"/>
      <w:marRight w:val="0"/>
      <w:marTop w:val="0"/>
      <w:marBottom w:val="0"/>
      <w:divBdr>
        <w:top w:val="none" w:sz="0" w:space="0" w:color="auto"/>
        <w:left w:val="none" w:sz="0" w:space="0" w:color="auto"/>
        <w:bottom w:val="none" w:sz="0" w:space="0" w:color="auto"/>
        <w:right w:val="none" w:sz="0" w:space="0" w:color="auto"/>
      </w:divBdr>
    </w:div>
    <w:div w:id="1341007390">
      <w:bodyDiv w:val="1"/>
      <w:marLeft w:val="0"/>
      <w:marRight w:val="0"/>
      <w:marTop w:val="0"/>
      <w:marBottom w:val="0"/>
      <w:divBdr>
        <w:top w:val="none" w:sz="0" w:space="0" w:color="auto"/>
        <w:left w:val="none" w:sz="0" w:space="0" w:color="auto"/>
        <w:bottom w:val="none" w:sz="0" w:space="0" w:color="auto"/>
        <w:right w:val="none" w:sz="0" w:space="0" w:color="auto"/>
      </w:divBdr>
    </w:div>
    <w:div w:id="1342854585">
      <w:bodyDiv w:val="1"/>
      <w:marLeft w:val="0"/>
      <w:marRight w:val="0"/>
      <w:marTop w:val="0"/>
      <w:marBottom w:val="0"/>
      <w:divBdr>
        <w:top w:val="none" w:sz="0" w:space="0" w:color="auto"/>
        <w:left w:val="none" w:sz="0" w:space="0" w:color="auto"/>
        <w:bottom w:val="none" w:sz="0" w:space="0" w:color="auto"/>
        <w:right w:val="none" w:sz="0" w:space="0" w:color="auto"/>
      </w:divBdr>
    </w:div>
    <w:div w:id="1346978709">
      <w:bodyDiv w:val="1"/>
      <w:marLeft w:val="0"/>
      <w:marRight w:val="0"/>
      <w:marTop w:val="0"/>
      <w:marBottom w:val="0"/>
      <w:divBdr>
        <w:top w:val="none" w:sz="0" w:space="0" w:color="auto"/>
        <w:left w:val="none" w:sz="0" w:space="0" w:color="auto"/>
        <w:bottom w:val="none" w:sz="0" w:space="0" w:color="auto"/>
        <w:right w:val="none" w:sz="0" w:space="0" w:color="auto"/>
      </w:divBdr>
    </w:div>
    <w:div w:id="1350640893">
      <w:bodyDiv w:val="1"/>
      <w:marLeft w:val="0"/>
      <w:marRight w:val="0"/>
      <w:marTop w:val="0"/>
      <w:marBottom w:val="0"/>
      <w:divBdr>
        <w:top w:val="none" w:sz="0" w:space="0" w:color="auto"/>
        <w:left w:val="none" w:sz="0" w:space="0" w:color="auto"/>
        <w:bottom w:val="none" w:sz="0" w:space="0" w:color="auto"/>
        <w:right w:val="none" w:sz="0" w:space="0" w:color="auto"/>
      </w:divBdr>
    </w:div>
    <w:div w:id="1353848079">
      <w:bodyDiv w:val="1"/>
      <w:marLeft w:val="0"/>
      <w:marRight w:val="0"/>
      <w:marTop w:val="0"/>
      <w:marBottom w:val="0"/>
      <w:divBdr>
        <w:top w:val="none" w:sz="0" w:space="0" w:color="auto"/>
        <w:left w:val="none" w:sz="0" w:space="0" w:color="auto"/>
        <w:bottom w:val="none" w:sz="0" w:space="0" w:color="auto"/>
        <w:right w:val="none" w:sz="0" w:space="0" w:color="auto"/>
      </w:divBdr>
    </w:div>
    <w:div w:id="1358045860">
      <w:bodyDiv w:val="1"/>
      <w:marLeft w:val="0"/>
      <w:marRight w:val="0"/>
      <w:marTop w:val="0"/>
      <w:marBottom w:val="0"/>
      <w:divBdr>
        <w:top w:val="none" w:sz="0" w:space="0" w:color="auto"/>
        <w:left w:val="none" w:sz="0" w:space="0" w:color="auto"/>
        <w:bottom w:val="none" w:sz="0" w:space="0" w:color="auto"/>
        <w:right w:val="none" w:sz="0" w:space="0" w:color="auto"/>
      </w:divBdr>
    </w:div>
    <w:div w:id="1358310262">
      <w:bodyDiv w:val="1"/>
      <w:marLeft w:val="0"/>
      <w:marRight w:val="0"/>
      <w:marTop w:val="0"/>
      <w:marBottom w:val="0"/>
      <w:divBdr>
        <w:top w:val="none" w:sz="0" w:space="0" w:color="auto"/>
        <w:left w:val="none" w:sz="0" w:space="0" w:color="auto"/>
        <w:bottom w:val="none" w:sz="0" w:space="0" w:color="auto"/>
        <w:right w:val="none" w:sz="0" w:space="0" w:color="auto"/>
      </w:divBdr>
    </w:div>
    <w:div w:id="1359307357">
      <w:bodyDiv w:val="1"/>
      <w:marLeft w:val="0"/>
      <w:marRight w:val="0"/>
      <w:marTop w:val="0"/>
      <w:marBottom w:val="0"/>
      <w:divBdr>
        <w:top w:val="none" w:sz="0" w:space="0" w:color="auto"/>
        <w:left w:val="none" w:sz="0" w:space="0" w:color="auto"/>
        <w:bottom w:val="none" w:sz="0" w:space="0" w:color="auto"/>
        <w:right w:val="none" w:sz="0" w:space="0" w:color="auto"/>
      </w:divBdr>
    </w:div>
    <w:div w:id="1360355923">
      <w:bodyDiv w:val="1"/>
      <w:marLeft w:val="0"/>
      <w:marRight w:val="0"/>
      <w:marTop w:val="0"/>
      <w:marBottom w:val="0"/>
      <w:divBdr>
        <w:top w:val="none" w:sz="0" w:space="0" w:color="auto"/>
        <w:left w:val="none" w:sz="0" w:space="0" w:color="auto"/>
        <w:bottom w:val="none" w:sz="0" w:space="0" w:color="auto"/>
        <w:right w:val="none" w:sz="0" w:space="0" w:color="auto"/>
      </w:divBdr>
    </w:div>
    <w:div w:id="1363163517">
      <w:bodyDiv w:val="1"/>
      <w:marLeft w:val="0"/>
      <w:marRight w:val="0"/>
      <w:marTop w:val="0"/>
      <w:marBottom w:val="0"/>
      <w:divBdr>
        <w:top w:val="none" w:sz="0" w:space="0" w:color="auto"/>
        <w:left w:val="none" w:sz="0" w:space="0" w:color="auto"/>
        <w:bottom w:val="none" w:sz="0" w:space="0" w:color="auto"/>
        <w:right w:val="none" w:sz="0" w:space="0" w:color="auto"/>
      </w:divBdr>
    </w:div>
    <w:div w:id="1370716065">
      <w:bodyDiv w:val="1"/>
      <w:marLeft w:val="0"/>
      <w:marRight w:val="0"/>
      <w:marTop w:val="0"/>
      <w:marBottom w:val="0"/>
      <w:divBdr>
        <w:top w:val="none" w:sz="0" w:space="0" w:color="auto"/>
        <w:left w:val="none" w:sz="0" w:space="0" w:color="auto"/>
        <w:bottom w:val="none" w:sz="0" w:space="0" w:color="auto"/>
        <w:right w:val="none" w:sz="0" w:space="0" w:color="auto"/>
      </w:divBdr>
    </w:div>
    <w:div w:id="1376931828">
      <w:bodyDiv w:val="1"/>
      <w:marLeft w:val="0"/>
      <w:marRight w:val="0"/>
      <w:marTop w:val="0"/>
      <w:marBottom w:val="0"/>
      <w:divBdr>
        <w:top w:val="none" w:sz="0" w:space="0" w:color="auto"/>
        <w:left w:val="none" w:sz="0" w:space="0" w:color="auto"/>
        <w:bottom w:val="none" w:sz="0" w:space="0" w:color="auto"/>
        <w:right w:val="none" w:sz="0" w:space="0" w:color="auto"/>
      </w:divBdr>
    </w:div>
    <w:div w:id="1383596738">
      <w:bodyDiv w:val="1"/>
      <w:marLeft w:val="0"/>
      <w:marRight w:val="0"/>
      <w:marTop w:val="0"/>
      <w:marBottom w:val="0"/>
      <w:divBdr>
        <w:top w:val="none" w:sz="0" w:space="0" w:color="auto"/>
        <w:left w:val="none" w:sz="0" w:space="0" w:color="auto"/>
        <w:bottom w:val="none" w:sz="0" w:space="0" w:color="auto"/>
        <w:right w:val="none" w:sz="0" w:space="0" w:color="auto"/>
      </w:divBdr>
    </w:div>
    <w:div w:id="1386104470">
      <w:bodyDiv w:val="1"/>
      <w:marLeft w:val="0"/>
      <w:marRight w:val="0"/>
      <w:marTop w:val="0"/>
      <w:marBottom w:val="0"/>
      <w:divBdr>
        <w:top w:val="none" w:sz="0" w:space="0" w:color="auto"/>
        <w:left w:val="none" w:sz="0" w:space="0" w:color="auto"/>
        <w:bottom w:val="none" w:sz="0" w:space="0" w:color="auto"/>
        <w:right w:val="none" w:sz="0" w:space="0" w:color="auto"/>
      </w:divBdr>
    </w:div>
    <w:div w:id="1388994704">
      <w:bodyDiv w:val="1"/>
      <w:marLeft w:val="0"/>
      <w:marRight w:val="0"/>
      <w:marTop w:val="0"/>
      <w:marBottom w:val="0"/>
      <w:divBdr>
        <w:top w:val="none" w:sz="0" w:space="0" w:color="auto"/>
        <w:left w:val="none" w:sz="0" w:space="0" w:color="auto"/>
        <w:bottom w:val="none" w:sz="0" w:space="0" w:color="auto"/>
        <w:right w:val="none" w:sz="0" w:space="0" w:color="auto"/>
      </w:divBdr>
    </w:div>
    <w:div w:id="1395852050">
      <w:bodyDiv w:val="1"/>
      <w:marLeft w:val="0"/>
      <w:marRight w:val="0"/>
      <w:marTop w:val="0"/>
      <w:marBottom w:val="0"/>
      <w:divBdr>
        <w:top w:val="none" w:sz="0" w:space="0" w:color="auto"/>
        <w:left w:val="none" w:sz="0" w:space="0" w:color="auto"/>
        <w:bottom w:val="none" w:sz="0" w:space="0" w:color="auto"/>
        <w:right w:val="none" w:sz="0" w:space="0" w:color="auto"/>
      </w:divBdr>
    </w:div>
    <w:div w:id="1403792364">
      <w:bodyDiv w:val="1"/>
      <w:marLeft w:val="0"/>
      <w:marRight w:val="0"/>
      <w:marTop w:val="0"/>
      <w:marBottom w:val="0"/>
      <w:divBdr>
        <w:top w:val="none" w:sz="0" w:space="0" w:color="auto"/>
        <w:left w:val="none" w:sz="0" w:space="0" w:color="auto"/>
        <w:bottom w:val="none" w:sz="0" w:space="0" w:color="auto"/>
        <w:right w:val="none" w:sz="0" w:space="0" w:color="auto"/>
      </w:divBdr>
    </w:div>
    <w:div w:id="1407917431">
      <w:bodyDiv w:val="1"/>
      <w:marLeft w:val="0"/>
      <w:marRight w:val="0"/>
      <w:marTop w:val="0"/>
      <w:marBottom w:val="0"/>
      <w:divBdr>
        <w:top w:val="none" w:sz="0" w:space="0" w:color="auto"/>
        <w:left w:val="none" w:sz="0" w:space="0" w:color="auto"/>
        <w:bottom w:val="none" w:sz="0" w:space="0" w:color="auto"/>
        <w:right w:val="none" w:sz="0" w:space="0" w:color="auto"/>
      </w:divBdr>
    </w:div>
    <w:div w:id="1409771256">
      <w:bodyDiv w:val="1"/>
      <w:marLeft w:val="0"/>
      <w:marRight w:val="0"/>
      <w:marTop w:val="0"/>
      <w:marBottom w:val="0"/>
      <w:divBdr>
        <w:top w:val="none" w:sz="0" w:space="0" w:color="auto"/>
        <w:left w:val="none" w:sz="0" w:space="0" w:color="auto"/>
        <w:bottom w:val="none" w:sz="0" w:space="0" w:color="auto"/>
        <w:right w:val="none" w:sz="0" w:space="0" w:color="auto"/>
      </w:divBdr>
    </w:div>
    <w:div w:id="1410620844">
      <w:bodyDiv w:val="1"/>
      <w:marLeft w:val="0"/>
      <w:marRight w:val="0"/>
      <w:marTop w:val="0"/>
      <w:marBottom w:val="0"/>
      <w:divBdr>
        <w:top w:val="none" w:sz="0" w:space="0" w:color="auto"/>
        <w:left w:val="none" w:sz="0" w:space="0" w:color="auto"/>
        <w:bottom w:val="none" w:sz="0" w:space="0" w:color="auto"/>
        <w:right w:val="none" w:sz="0" w:space="0" w:color="auto"/>
      </w:divBdr>
    </w:div>
    <w:div w:id="1423184623">
      <w:bodyDiv w:val="1"/>
      <w:marLeft w:val="0"/>
      <w:marRight w:val="0"/>
      <w:marTop w:val="0"/>
      <w:marBottom w:val="0"/>
      <w:divBdr>
        <w:top w:val="none" w:sz="0" w:space="0" w:color="auto"/>
        <w:left w:val="none" w:sz="0" w:space="0" w:color="auto"/>
        <w:bottom w:val="none" w:sz="0" w:space="0" w:color="auto"/>
        <w:right w:val="none" w:sz="0" w:space="0" w:color="auto"/>
      </w:divBdr>
    </w:div>
    <w:div w:id="1430733576">
      <w:bodyDiv w:val="1"/>
      <w:marLeft w:val="0"/>
      <w:marRight w:val="0"/>
      <w:marTop w:val="0"/>
      <w:marBottom w:val="0"/>
      <w:divBdr>
        <w:top w:val="none" w:sz="0" w:space="0" w:color="auto"/>
        <w:left w:val="none" w:sz="0" w:space="0" w:color="auto"/>
        <w:bottom w:val="none" w:sz="0" w:space="0" w:color="auto"/>
        <w:right w:val="none" w:sz="0" w:space="0" w:color="auto"/>
      </w:divBdr>
    </w:div>
    <w:div w:id="1431927377">
      <w:bodyDiv w:val="1"/>
      <w:marLeft w:val="0"/>
      <w:marRight w:val="0"/>
      <w:marTop w:val="0"/>
      <w:marBottom w:val="0"/>
      <w:divBdr>
        <w:top w:val="none" w:sz="0" w:space="0" w:color="auto"/>
        <w:left w:val="none" w:sz="0" w:space="0" w:color="auto"/>
        <w:bottom w:val="none" w:sz="0" w:space="0" w:color="auto"/>
        <w:right w:val="none" w:sz="0" w:space="0" w:color="auto"/>
      </w:divBdr>
    </w:div>
    <w:div w:id="1437141037">
      <w:bodyDiv w:val="1"/>
      <w:marLeft w:val="0"/>
      <w:marRight w:val="0"/>
      <w:marTop w:val="0"/>
      <w:marBottom w:val="0"/>
      <w:divBdr>
        <w:top w:val="none" w:sz="0" w:space="0" w:color="auto"/>
        <w:left w:val="none" w:sz="0" w:space="0" w:color="auto"/>
        <w:bottom w:val="none" w:sz="0" w:space="0" w:color="auto"/>
        <w:right w:val="none" w:sz="0" w:space="0" w:color="auto"/>
      </w:divBdr>
    </w:div>
    <w:div w:id="1438211244">
      <w:bodyDiv w:val="1"/>
      <w:marLeft w:val="0"/>
      <w:marRight w:val="0"/>
      <w:marTop w:val="0"/>
      <w:marBottom w:val="0"/>
      <w:divBdr>
        <w:top w:val="none" w:sz="0" w:space="0" w:color="auto"/>
        <w:left w:val="none" w:sz="0" w:space="0" w:color="auto"/>
        <w:bottom w:val="none" w:sz="0" w:space="0" w:color="auto"/>
        <w:right w:val="none" w:sz="0" w:space="0" w:color="auto"/>
      </w:divBdr>
    </w:div>
    <w:div w:id="1438333716">
      <w:bodyDiv w:val="1"/>
      <w:marLeft w:val="0"/>
      <w:marRight w:val="0"/>
      <w:marTop w:val="0"/>
      <w:marBottom w:val="0"/>
      <w:divBdr>
        <w:top w:val="none" w:sz="0" w:space="0" w:color="auto"/>
        <w:left w:val="none" w:sz="0" w:space="0" w:color="auto"/>
        <w:bottom w:val="none" w:sz="0" w:space="0" w:color="auto"/>
        <w:right w:val="none" w:sz="0" w:space="0" w:color="auto"/>
      </w:divBdr>
    </w:div>
    <w:div w:id="1440376286">
      <w:bodyDiv w:val="1"/>
      <w:marLeft w:val="0"/>
      <w:marRight w:val="0"/>
      <w:marTop w:val="0"/>
      <w:marBottom w:val="0"/>
      <w:divBdr>
        <w:top w:val="none" w:sz="0" w:space="0" w:color="auto"/>
        <w:left w:val="none" w:sz="0" w:space="0" w:color="auto"/>
        <w:bottom w:val="none" w:sz="0" w:space="0" w:color="auto"/>
        <w:right w:val="none" w:sz="0" w:space="0" w:color="auto"/>
      </w:divBdr>
    </w:div>
    <w:div w:id="1441147345">
      <w:bodyDiv w:val="1"/>
      <w:marLeft w:val="0"/>
      <w:marRight w:val="0"/>
      <w:marTop w:val="0"/>
      <w:marBottom w:val="0"/>
      <w:divBdr>
        <w:top w:val="none" w:sz="0" w:space="0" w:color="auto"/>
        <w:left w:val="none" w:sz="0" w:space="0" w:color="auto"/>
        <w:bottom w:val="none" w:sz="0" w:space="0" w:color="auto"/>
        <w:right w:val="none" w:sz="0" w:space="0" w:color="auto"/>
      </w:divBdr>
    </w:div>
    <w:div w:id="1441804297">
      <w:bodyDiv w:val="1"/>
      <w:marLeft w:val="0"/>
      <w:marRight w:val="0"/>
      <w:marTop w:val="0"/>
      <w:marBottom w:val="0"/>
      <w:divBdr>
        <w:top w:val="none" w:sz="0" w:space="0" w:color="auto"/>
        <w:left w:val="none" w:sz="0" w:space="0" w:color="auto"/>
        <w:bottom w:val="none" w:sz="0" w:space="0" w:color="auto"/>
        <w:right w:val="none" w:sz="0" w:space="0" w:color="auto"/>
      </w:divBdr>
    </w:div>
    <w:div w:id="1445541084">
      <w:bodyDiv w:val="1"/>
      <w:marLeft w:val="0"/>
      <w:marRight w:val="0"/>
      <w:marTop w:val="0"/>
      <w:marBottom w:val="0"/>
      <w:divBdr>
        <w:top w:val="none" w:sz="0" w:space="0" w:color="auto"/>
        <w:left w:val="none" w:sz="0" w:space="0" w:color="auto"/>
        <w:bottom w:val="none" w:sz="0" w:space="0" w:color="auto"/>
        <w:right w:val="none" w:sz="0" w:space="0" w:color="auto"/>
      </w:divBdr>
    </w:div>
    <w:div w:id="1458142428">
      <w:bodyDiv w:val="1"/>
      <w:marLeft w:val="0"/>
      <w:marRight w:val="0"/>
      <w:marTop w:val="0"/>
      <w:marBottom w:val="0"/>
      <w:divBdr>
        <w:top w:val="none" w:sz="0" w:space="0" w:color="auto"/>
        <w:left w:val="none" w:sz="0" w:space="0" w:color="auto"/>
        <w:bottom w:val="none" w:sz="0" w:space="0" w:color="auto"/>
        <w:right w:val="none" w:sz="0" w:space="0" w:color="auto"/>
      </w:divBdr>
    </w:div>
    <w:div w:id="1458983662">
      <w:bodyDiv w:val="1"/>
      <w:marLeft w:val="0"/>
      <w:marRight w:val="0"/>
      <w:marTop w:val="0"/>
      <w:marBottom w:val="0"/>
      <w:divBdr>
        <w:top w:val="none" w:sz="0" w:space="0" w:color="auto"/>
        <w:left w:val="none" w:sz="0" w:space="0" w:color="auto"/>
        <w:bottom w:val="none" w:sz="0" w:space="0" w:color="auto"/>
        <w:right w:val="none" w:sz="0" w:space="0" w:color="auto"/>
      </w:divBdr>
    </w:div>
    <w:div w:id="1459489001">
      <w:bodyDiv w:val="1"/>
      <w:marLeft w:val="0"/>
      <w:marRight w:val="0"/>
      <w:marTop w:val="0"/>
      <w:marBottom w:val="0"/>
      <w:divBdr>
        <w:top w:val="none" w:sz="0" w:space="0" w:color="auto"/>
        <w:left w:val="none" w:sz="0" w:space="0" w:color="auto"/>
        <w:bottom w:val="none" w:sz="0" w:space="0" w:color="auto"/>
        <w:right w:val="none" w:sz="0" w:space="0" w:color="auto"/>
      </w:divBdr>
    </w:div>
    <w:div w:id="1460102690">
      <w:bodyDiv w:val="1"/>
      <w:marLeft w:val="0"/>
      <w:marRight w:val="0"/>
      <w:marTop w:val="0"/>
      <w:marBottom w:val="0"/>
      <w:divBdr>
        <w:top w:val="none" w:sz="0" w:space="0" w:color="auto"/>
        <w:left w:val="none" w:sz="0" w:space="0" w:color="auto"/>
        <w:bottom w:val="none" w:sz="0" w:space="0" w:color="auto"/>
        <w:right w:val="none" w:sz="0" w:space="0" w:color="auto"/>
      </w:divBdr>
    </w:div>
    <w:div w:id="1463035146">
      <w:bodyDiv w:val="1"/>
      <w:marLeft w:val="0"/>
      <w:marRight w:val="0"/>
      <w:marTop w:val="0"/>
      <w:marBottom w:val="0"/>
      <w:divBdr>
        <w:top w:val="none" w:sz="0" w:space="0" w:color="auto"/>
        <w:left w:val="none" w:sz="0" w:space="0" w:color="auto"/>
        <w:bottom w:val="none" w:sz="0" w:space="0" w:color="auto"/>
        <w:right w:val="none" w:sz="0" w:space="0" w:color="auto"/>
      </w:divBdr>
    </w:div>
    <w:div w:id="1465077791">
      <w:bodyDiv w:val="1"/>
      <w:marLeft w:val="0"/>
      <w:marRight w:val="0"/>
      <w:marTop w:val="0"/>
      <w:marBottom w:val="0"/>
      <w:divBdr>
        <w:top w:val="none" w:sz="0" w:space="0" w:color="auto"/>
        <w:left w:val="none" w:sz="0" w:space="0" w:color="auto"/>
        <w:bottom w:val="none" w:sz="0" w:space="0" w:color="auto"/>
        <w:right w:val="none" w:sz="0" w:space="0" w:color="auto"/>
      </w:divBdr>
    </w:div>
    <w:div w:id="1474786667">
      <w:bodyDiv w:val="1"/>
      <w:marLeft w:val="0"/>
      <w:marRight w:val="0"/>
      <w:marTop w:val="0"/>
      <w:marBottom w:val="0"/>
      <w:divBdr>
        <w:top w:val="none" w:sz="0" w:space="0" w:color="auto"/>
        <w:left w:val="none" w:sz="0" w:space="0" w:color="auto"/>
        <w:bottom w:val="none" w:sz="0" w:space="0" w:color="auto"/>
        <w:right w:val="none" w:sz="0" w:space="0" w:color="auto"/>
      </w:divBdr>
    </w:div>
    <w:div w:id="1475634401">
      <w:bodyDiv w:val="1"/>
      <w:marLeft w:val="0"/>
      <w:marRight w:val="0"/>
      <w:marTop w:val="0"/>
      <w:marBottom w:val="0"/>
      <w:divBdr>
        <w:top w:val="none" w:sz="0" w:space="0" w:color="auto"/>
        <w:left w:val="none" w:sz="0" w:space="0" w:color="auto"/>
        <w:bottom w:val="none" w:sz="0" w:space="0" w:color="auto"/>
        <w:right w:val="none" w:sz="0" w:space="0" w:color="auto"/>
      </w:divBdr>
    </w:div>
    <w:div w:id="1480264608">
      <w:bodyDiv w:val="1"/>
      <w:marLeft w:val="0"/>
      <w:marRight w:val="0"/>
      <w:marTop w:val="0"/>
      <w:marBottom w:val="0"/>
      <w:divBdr>
        <w:top w:val="none" w:sz="0" w:space="0" w:color="auto"/>
        <w:left w:val="none" w:sz="0" w:space="0" w:color="auto"/>
        <w:bottom w:val="none" w:sz="0" w:space="0" w:color="auto"/>
        <w:right w:val="none" w:sz="0" w:space="0" w:color="auto"/>
      </w:divBdr>
    </w:div>
    <w:div w:id="1481073472">
      <w:bodyDiv w:val="1"/>
      <w:marLeft w:val="0"/>
      <w:marRight w:val="0"/>
      <w:marTop w:val="0"/>
      <w:marBottom w:val="0"/>
      <w:divBdr>
        <w:top w:val="none" w:sz="0" w:space="0" w:color="auto"/>
        <w:left w:val="none" w:sz="0" w:space="0" w:color="auto"/>
        <w:bottom w:val="none" w:sz="0" w:space="0" w:color="auto"/>
        <w:right w:val="none" w:sz="0" w:space="0" w:color="auto"/>
      </w:divBdr>
    </w:div>
    <w:div w:id="1484008103">
      <w:bodyDiv w:val="1"/>
      <w:marLeft w:val="0"/>
      <w:marRight w:val="0"/>
      <w:marTop w:val="0"/>
      <w:marBottom w:val="0"/>
      <w:divBdr>
        <w:top w:val="none" w:sz="0" w:space="0" w:color="auto"/>
        <w:left w:val="none" w:sz="0" w:space="0" w:color="auto"/>
        <w:bottom w:val="none" w:sz="0" w:space="0" w:color="auto"/>
        <w:right w:val="none" w:sz="0" w:space="0" w:color="auto"/>
      </w:divBdr>
    </w:div>
    <w:div w:id="1486781356">
      <w:bodyDiv w:val="1"/>
      <w:marLeft w:val="0"/>
      <w:marRight w:val="0"/>
      <w:marTop w:val="0"/>
      <w:marBottom w:val="0"/>
      <w:divBdr>
        <w:top w:val="none" w:sz="0" w:space="0" w:color="auto"/>
        <w:left w:val="none" w:sz="0" w:space="0" w:color="auto"/>
        <w:bottom w:val="none" w:sz="0" w:space="0" w:color="auto"/>
        <w:right w:val="none" w:sz="0" w:space="0" w:color="auto"/>
      </w:divBdr>
    </w:div>
    <w:div w:id="1487625442">
      <w:bodyDiv w:val="1"/>
      <w:marLeft w:val="0"/>
      <w:marRight w:val="0"/>
      <w:marTop w:val="0"/>
      <w:marBottom w:val="0"/>
      <w:divBdr>
        <w:top w:val="none" w:sz="0" w:space="0" w:color="auto"/>
        <w:left w:val="none" w:sz="0" w:space="0" w:color="auto"/>
        <w:bottom w:val="none" w:sz="0" w:space="0" w:color="auto"/>
        <w:right w:val="none" w:sz="0" w:space="0" w:color="auto"/>
      </w:divBdr>
    </w:div>
    <w:div w:id="1492019643">
      <w:bodyDiv w:val="1"/>
      <w:marLeft w:val="0"/>
      <w:marRight w:val="0"/>
      <w:marTop w:val="0"/>
      <w:marBottom w:val="0"/>
      <w:divBdr>
        <w:top w:val="none" w:sz="0" w:space="0" w:color="auto"/>
        <w:left w:val="none" w:sz="0" w:space="0" w:color="auto"/>
        <w:bottom w:val="none" w:sz="0" w:space="0" w:color="auto"/>
        <w:right w:val="none" w:sz="0" w:space="0" w:color="auto"/>
      </w:divBdr>
    </w:div>
    <w:div w:id="1492679793">
      <w:bodyDiv w:val="1"/>
      <w:marLeft w:val="0"/>
      <w:marRight w:val="0"/>
      <w:marTop w:val="0"/>
      <w:marBottom w:val="0"/>
      <w:divBdr>
        <w:top w:val="none" w:sz="0" w:space="0" w:color="auto"/>
        <w:left w:val="none" w:sz="0" w:space="0" w:color="auto"/>
        <w:bottom w:val="none" w:sz="0" w:space="0" w:color="auto"/>
        <w:right w:val="none" w:sz="0" w:space="0" w:color="auto"/>
      </w:divBdr>
    </w:div>
    <w:div w:id="1496409316">
      <w:bodyDiv w:val="1"/>
      <w:marLeft w:val="0"/>
      <w:marRight w:val="0"/>
      <w:marTop w:val="0"/>
      <w:marBottom w:val="0"/>
      <w:divBdr>
        <w:top w:val="none" w:sz="0" w:space="0" w:color="auto"/>
        <w:left w:val="none" w:sz="0" w:space="0" w:color="auto"/>
        <w:bottom w:val="none" w:sz="0" w:space="0" w:color="auto"/>
        <w:right w:val="none" w:sz="0" w:space="0" w:color="auto"/>
      </w:divBdr>
    </w:div>
    <w:div w:id="1497458534">
      <w:bodyDiv w:val="1"/>
      <w:marLeft w:val="0"/>
      <w:marRight w:val="0"/>
      <w:marTop w:val="0"/>
      <w:marBottom w:val="0"/>
      <w:divBdr>
        <w:top w:val="none" w:sz="0" w:space="0" w:color="auto"/>
        <w:left w:val="none" w:sz="0" w:space="0" w:color="auto"/>
        <w:bottom w:val="none" w:sz="0" w:space="0" w:color="auto"/>
        <w:right w:val="none" w:sz="0" w:space="0" w:color="auto"/>
      </w:divBdr>
    </w:div>
    <w:div w:id="1500274272">
      <w:bodyDiv w:val="1"/>
      <w:marLeft w:val="0"/>
      <w:marRight w:val="0"/>
      <w:marTop w:val="0"/>
      <w:marBottom w:val="0"/>
      <w:divBdr>
        <w:top w:val="none" w:sz="0" w:space="0" w:color="auto"/>
        <w:left w:val="none" w:sz="0" w:space="0" w:color="auto"/>
        <w:bottom w:val="none" w:sz="0" w:space="0" w:color="auto"/>
        <w:right w:val="none" w:sz="0" w:space="0" w:color="auto"/>
      </w:divBdr>
    </w:div>
    <w:div w:id="1502164880">
      <w:bodyDiv w:val="1"/>
      <w:marLeft w:val="0"/>
      <w:marRight w:val="0"/>
      <w:marTop w:val="0"/>
      <w:marBottom w:val="0"/>
      <w:divBdr>
        <w:top w:val="none" w:sz="0" w:space="0" w:color="auto"/>
        <w:left w:val="none" w:sz="0" w:space="0" w:color="auto"/>
        <w:bottom w:val="none" w:sz="0" w:space="0" w:color="auto"/>
        <w:right w:val="none" w:sz="0" w:space="0" w:color="auto"/>
      </w:divBdr>
    </w:div>
    <w:div w:id="1508981480">
      <w:bodyDiv w:val="1"/>
      <w:marLeft w:val="0"/>
      <w:marRight w:val="0"/>
      <w:marTop w:val="0"/>
      <w:marBottom w:val="0"/>
      <w:divBdr>
        <w:top w:val="none" w:sz="0" w:space="0" w:color="auto"/>
        <w:left w:val="none" w:sz="0" w:space="0" w:color="auto"/>
        <w:bottom w:val="none" w:sz="0" w:space="0" w:color="auto"/>
        <w:right w:val="none" w:sz="0" w:space="0" w:color="auto"/>
      </w:divBdr>
    </w:div>
    <w:div w:id="1511683010">
      <w:bodyDiv w:val="1"/>
      <w:marLeft w:val="0"/>
      <w:marRight w:val="0"/>
      <w:marTop w:val="0"/>
      <w:marBottom w:val="0"/>
      <w:divBdr>
        <w:top w:val="none" w:sz="0" w:space="0" w:color="auto"/>
        <w:left w:val="none" w:sz="0" w:space="0" w:color="auto"/>
        <w:bottom w:val="none" w:sz="0" w:space="0" w:color="auto"/>
        <w:right w:val="none" w:sz="0" w:space="0" w:color="auto"/>
      </w:divBdr>
    </w:div>
    <w:div w:id="1515608839">
      <w:bodyDiv w:val="1"/>
      <w:marLeft w:val="0"/>
      <w:marRight w:val="0"/>
      <w:marTop w:val="0"/>
      <w:marBottom w:val="0"/>
      <w:divBdr>
        <w:top w:val="none" w:sz="0" w:space="0" w:color="auto"/>
        <w:left w:val="none" w:sz="0" w:space="0" w:color="auto"/>
        <w:bottom w:val="none" w:sz="0" w:space="0" w:color="auto"/>
        <w:right w:val="none" w:sz="0" w:space="0" w:color="auto"/>
      </w:divBdr>
    </w:div>
    <w:div w:id="1517620842">
      <w:bodyDiv w:val="1"/>
      <w:marLeft w:val="0"/>
      <w:marRight w:val="0"/>
      <w:marTop w:val="0"/>
      <w:marBottom w:val="0"/>
      <w:divBdr>
        <w:top w:val="none" w:sz="0" w:space="0" w:color="auto"/>
        <w:left w:val="none" w:sz="0" w:space="0" w:color="auto"/>
        <w:bottom w:val="none" w:sz="0" w:space="0" w:color="auto"/>
        <w:right w:val="none" w:sz="0" w:space="0" w:color="auto"/>
      </w:divBdr>
    </w:div>
    <w:div w:id="1521045074">
      <w:bodyDiv w:val="1"/>
      <w:marLeft w:val="0"/>
      <w:marRight w:val="0"/>
      <w:marTop w:val="0"/>
      <w:marBottom w:val="0"/>
      <w:divBdr>
        <w:top w:val="none" w:sz="0" w:space="0" w:color="auto"/>
        <w:left w:val="none" w:sz="0" w:space="0" w:color="auto"/>
        <w:bottom w:val="none" w:sz="0" w:space="0" w:color="auto"/>
        <w:right w:val="none" w:sz="0" w:space="0" w:color="auto"/>
      </w:divBdr>
    </w:div>
    <w:div w:id="1523740959">
      <w:bodyDiv w:val="1"/>
      <w:marLeft w:val="0"/>
      <w:marRight w:val="0"/>
      <w:marTop w:val="0"/>
      <w:marBottom w:val="0"/>
      <w:divBdr>
        <w:top w:val="none" w:sz="0" w:space="0" w:color="auto"/>
        <w:left w:val="none" w:sz="0" w:space="0" w:color="auto"/>
        <w:bottom w:val="none" w:sz="0" w:space="0" w:color="auto"/>
        <w:right w:val="none" w:sz="0" w:space="0" w:color="auto"/>
      </w:divBdr>
    </w:div>
    <w:div w:id="1526559901">
      <w:bodyDiv w:val="1"/>
      <w:marLeft w:val="0"/>
      <w:marRight w:val="0"/>
      <w:marTop w:val="0"/>
      <w:marBottom w:val="0"/>
      <w:divBdr>
        <w:top w:val="none" w:sz="0" w:space="0" w:color="auto"/>
        <w:left w:val="none" w:sz="0" w:space="0" w:color="auto"/>
        <w:bottom w:val="none" w:sz="0" w:space="0" w:color="auto"/>
        <w:right w:val="none" w:sz="0" w:space="0" w:color="auto"/>
      </w:divBdr>
    </w:div>
    <w:div w:id="1530754113">
      <w:bodyDiv w:val="1"/>
      <w:marLeft w:val="0"/>
      <w:marRight w:val="0"/>
      <w:marTop w:val="0"/>
      <w:marBottom w:val="0"/>
      <w:divBdr>
        <w:top w:val="none" w:sz="0" w:space="0" w:color="auto"/>
        <w:left w:val="none" w:sz="0" w:space="0" w:color="auto"/>
        <w:bottom w:val="none" w:sz="0" w:space="0" w:color="auto"/>
        <w:right w:val="none" w:sz="0" w:space="0" w:color="auto"/>
      </w:divBdr>
    </w:div>
    <w:div w:id="1531188966">
      <w:bodyDiv w:val="1"/>
      <w:marLeft w:val="0"/>
      <w:marRight w:val="0"/>
      <w:marTop w:val="0"/>
      <w:marBottom w:val="0"/>
      <w:divBdr>
        <w:top w:val="none" w:sz="0" w:space="0" w:color="auto"/>
        <w:left w:val="none" w:sz="0" w:space="0" w:color="auto"/>
        <w:bottom w:val="none" w:sz="0" w:space="0" w:color="auto"/>
        <w:right w:val="none" w:sz="0" w:space="0" w:color="auto"/>
      </w:divBdr>
    </w:div>
    <w:div w:id="1531525152">
      <w:bodyDiv w:val="1"/>
      <w:marLeft w:val="0"/>
      <w:marRight w:val="0"/>
      <w:marTop w:val="0"/>
      <w:marBottom w:val="0"/>
      <w:divBdr>
        <w:top w:val="none" w:sz="0" w:space="0" w:color="auto"/>
        <w:left w:val="none" w:sz="0" w:space="0" w:color="auto"/>
        <w:bottom w:val="none" w:sz="0" w:space="0" w:color="auto"/>
        <w:right w:val="none" w:sz="0" w:space="0" w:color="auto"/>
      </w:divBdr>
    </w:div>
    <w:div w:id="1536457562">
      <w:bodyDiv w:val="1"/>
      <w:marLeft w:val="0"/>
      <w:marRight w:val="0"/>
      <w:marTop w:val="0"/>
      <w:marBottom w:val="0"/>
      <w:divBdr>
        <w:top w:val="none" w:sz="0" w:space="0" w:color="auto"/>
        <w:left w:val="none" w:sz="0" w:space="0" w:color="auto"/>
        <w:bottom w:val="none" w:sz="0" w:space="0" w:color="auto"/>
        <w:right w:val="none" w:sz="0" w:space="0" w:color="auto"/>
      </w:divBdr>
    </w:div>
    <w:div w:id="1536769608">
      <w:bodyDiv w:val="1"/>
      <w:marLeft w:val="0"/>
      <w:marRight w:val="0"/>
      <w:marTop w:val="0"/>
      <w:marBottom w:val="0"/>
      <w:divBdr>
        <w:top w:val="none" w:sz="0" w:space="0" w:color="auto"/>
        <w:left w:val="none" w:sz="0" w:space="0" w:color="auto"/>
        <w:bottom w:val="none" w:sz="0" w:space="0" w:color="auto"/>
        <w:right w:val="none" w:sz="0" w:space="0" w:color="auto"/>
      </w:divBdr>
    </w:div>
    <w:div w:id="1538273785">
      <w:bodyDiv w:val="1"/>
      <w:marLeft w:val="0"/>
      <w:marRight w:val="0"/>
      <w:marTop w:val="0"/>
      <w:marBottom w:val="0"/>
      <w:divBdr>
        <w:top w:val="none" w:sz="0" w:space="0" w:color="auto"/>
        <w:left w:val="none" w:sz="0" w:space="0" w:color="auto"/>
        <w:bottom w:val="none" w:sz="0" w:space="0" w:color="auto"/>
        <w:right w:val="none" w:sz="0" w:space="0" w:color="auto"/>
      </w:divBdr>
    </w:div>
    <w:div w:id="1556743280">
      <w:bodyDiv w:val="1"/>
      <w:marLeft w:val="0"/>
      <w:marRight w:val="0"/>
      <w:marTop w:val="0"/>
      <w:marBottom w:val="0"/>
      <w:divBdr>
        <w:top w:val="none" w:sz="0" w:space="0" w:color="auto"/>
        <w:left w:val="none" w:sz="0" w:space="0" w:color="auto"/>
        <w:bottom w:val="none" w:sz="0" w:space="0" w:color="auto"/>
        <w:right w:val="none" w:sz="0" w:space="0" w:color="auto"/>
      </w:divBdr>
    </w:div>
    <w:div w:id="1557009898">
      <w:bodyDiv w:val="1"/>
      <w:marLeft w:val="0"/>
      <w:marRight w:val="0"/>
      <w:marTop w:val="0"/>
      <w:marBottom w:val="0"/>
      <w:divBdr>
        <w:top w:val="none" w:sz="0" w:space="0" w:color="auto"/>
        <w:left w:val="none" w:sz="0" w:space="0" w:color="auto"/>
        <w:bottom w:val="none" w:sz="0" w:space="0" w:color="auto"/>
        <w:right w:val="none" w:sz="0" w:space="0" w:color="auto"/>
      </w:divBdr>
    </w:div>
    <w:div w:id="1561399312">
      <w:bodyDiv w:val="1"/>
      <w:marLeft w:val="0"/>
      <w:marRight w:val="0"/>
      <w:marTop w:val="0"/>
      <w:marBottom w:val="0"/>
      <w:divBdr>
        <w:top w:val="none" w:sz="0" w:space="0" w:color="auto"/>
        <w:left w:val="none" w:sz="0" w:space="0" w:color="auto"/>
        <w:bottom w:val="none" w:sz="0" w:space="0" w:color="auto"/>
        <w:right w:val="none" w:sz="0" w:space="0" w:color="auto"/>
      </w:divBdr>
    </w:div>
    <w:div w:id="1561746343">
      <w:bodyDiv w:val="1"/>
      <w:marLeft w:val="0"/>
      <w:marRight w:val="0"/>
      <w:marTop w:val="0"/>
      <w:marBottom w:val="0"/>
      <w:divBdr>
        <w:top w:val="none" w:sz="0" w:space="0" w:color="auto"/>
        <w:left w:val="none" w:sz="0" w:space="0" w:color="auto"/>
        <w:bottom w:val="none" w:sz="0" w:space="0" w:color="auto"/>
        <w:right w:val="none" w:sz="0" w:space="0" w:color="auto"/>
      </w:divBdr>
    </w:div>
    <w:div w:id="1570650431">
      <w:bodyDiv w:val="1"/>
      <w:marLeft w:val="0"/>
      <w:marRight w:val="0"/>
      <w:marTop w:val="0"/>
      <w:marBottom w:val="0"/>
      <w:divBdr>
        <w:top w:val="none" w:sz="0" w:space="0" w:color="auto"/>
        <w:left w:val="none" w:sz="0" w:space="0" w:color="auto"/>
        <w:bottom w:val="none" w:sz="0" w:space="0" w:color="auto"/>
        <w:right w:val="none" w:sz="0" w:space="0" w:color="auto"/>
      </w:divBdr>
    </w:div>
    <w:div w:id="1575815302">
      <w:bodyDiv w:val="1"/>
      <w:marLeft w:val="0"/>
      <w:marRight w:val="0"/>
      <w:marTop w:val="0"/>
      <w:marBottom w:val="0"/>
      <w:divBdr>
        <w:top w:val="none" w:sz="0" w:space="0" w:color="auto"/>
        <w:left w:val="none" w:sz="0" w:space="0" w:color="auto"/>
        <w:bottom w:val="none" w:sz="0" w:space="0" w:color="auto"/>
        <w:right w:val="none" w:sz="0" w:space="0" w:color="auto"/>
      </w:divBdr>
    </w:div>
    <w:div w:id="1584606766">
      <w:bodyDiv w:val="1"/>
      <w:marLeft w:val="0"/>
      <w:marRight w:val="0"/>
      <w:marTop w:val="0"/>
      <w:marBottom w:val="0"/>
      <w:divBdr>
        <w:top w:val="none" w:sz="0" w:space="0" w:color="auto"/>
        <w:left w:val="none" w:sz="0" w:space="0" w:color="auto"/>
        <w:bottom w:val="none" w:sz="0" w:space="0" w:color="auto"/>
        <w:right w:val="none" w:sz="0" w:space="0" w:color="auto"/>
      </w:divBdr>
    </w:div>
    <w:div w:id="1587494500">
      <w:bodyDiv w:val="1"/>
      <w:marLeft w:val="0"/>
      <w:marRight w:val="0"/>
      <w:marTop w:val="0"/>
      <w:marBottom w:val="0"/>
      <w:divBdr>
        <w:top w:val="none" w:sz="0" w:space="0" w:color="auto"/>
        <w:left w:val="none" w:sz="0" w:space="0" w:color="auto"/>
        <w:bottom w:val="none" w:sz="0" w:space="0" w:color="auto"/>
        <w:right w:val="none" w:sz="0" w:space="0" w:color="auto"/>
      </w:divBdr>
    </w:div>
    <w:div w:id="1589803257">
      <w:bodyDiv w:val="1"/>
      <w:marLeft w:val="0"/>
      <w:marRight w:val="0"/>
      <w:marTop w:val="0"/>
      <w:marBottom w:val="0"/>
      <w:divBdr>
        <w:top w:val="none" w:sz="0" w:space="0" w:color="auto"/>
        <w:left w:val="none" w:sz="0" w:space="0" w:color="auto"/>
        <w:bottom w:val="none" w:sz="0" w:space="0" w:color="auto"/>
        <w:right w:val="none" w:sz="0" w:space="0" w:color="auto"/>
      </w:divBdr>
    </w:div>
    <w:div w:id="1591622357">
      <w:bodyDiv w:val="1"/>
      <w:marLeft w:val="0"/>
      <w:marRight w:val="0"/>
      <w:marTop w:val="0"/>
      <w:marBottom w:val="0"/>
      <w:divBdr>
        <w:top w:val="none" w:sz="0" w:space="0" w:color="auto"/>
        <w:left w:val="none" w:sz="0" w:space="0" w:color="auto"/>
        <w:bottom w:val="none" w:sz="0" w:space="0" w:color="auto"/>
        <w:right w:val="none" w:sz="0" w:space="0" w:color="auto"/>
      </w:divBdr>
    </w:div>
    <w:div w:id="1598520797">
      <w:bodyDiv w:val="1"/>
      <w:marLeft w:val="0"/>
      <w:marRight w:val="0"/>
      <w:marTop w:val="0"/>
      <w:marBottom w:val="0"/>
      <w:divBdr>
        <w:top w:val="none" w:sz="0" w:space="0" w:color="auto"/>
        <w:left w:val="none" w:sz="0" w:space="0" w:color="auto"/>
        <w:bottom w:val="none" w:sz="0" w:space="0" w:color="auto"/>
        <w:right w:val="none" w:sz="0" w:space="0" w:color="auto"/>
      </w:divBdr>
    </w:div>
    <w:div w:id="1598639830">
      <w:bodyDiv w:val="1"/>
      <w:marLeft w:val="0"/>
      <w:marRight w:val="0"/>
      <w:marTop w:val="0"/>
      <w:marBottom w:val="0"/>
      <w:divBdr>
        <w:top w:val="none" w:sz="0" w:space="0" w:color="auto"/>
        <w:left w:val="none" w:sz="0" w:space="0" w:color="auto"/>
        <w:bottom w:val="none" w:sz="0" w:space="0" w:color="auto"/>
        <w:right w:val="none" w:sz="0" w:space="0" w:color="auto"/>
      </w:divBdr>
    </w:div>
    <w:div w:id="1600288574">
      <w:bodyDiv w:val="1"/>
      <w:marLeft w:val="0"/>
      <w:marRight w:val="0"/>
      <w:marTop w:val="0"/>
      <w:marBottom w:val="0"/>
      <w:divBdr>
        <w:top w:val="none" w:sz="0" w:space="0" w:color="auto"/>
        <w:left w:val="none" w:sz="0" w:space="0" w:color="auto"/>
        <w:bottom w:val="none" w:sz="0" w:space="0" w:color="auto"/>
        <w:right w:val="none" w:sz="0" w:space="0" w:color="auto"/>
      </w:divBdr>
    </w:div>
    <w:div w:id="1617249842">
      <w:bodyDiv w:val="1"/>
      <w:marLeft w:val="0"/>
      <w:marRight w:val="0"/>
      <w:marTop w:val="0"/>
      <w:marBottom w:val="0"/>
      <w:divBdr>
        <w:top w:val="none" w:sz="0" w:space="0" w:color="auto"/>
        <w:left w:val="none" w:sz="0" w:space="0" w:color="auto"/>
        <w:bottom w:val="none" w:sz="0" w:space="0" w:color="auto"/>
        <w:right w:val="none" w:sz="0" w:space="0" w:color="auto"/>
      </w:divBdr>
    </w:div>
    <w:div w:id="1617787000">
      <w:bodyDiv w:val="1"/>
      <w:marLeft w:val="0"/>
      <w:marRight w:val="0"/>
      <w:marTop w:val="0"/>
      <w:marBottom w:val="0"/>
      <w:divBdr>
        <w:top w:val="none" w:sz="0" w:space="0" w:color="auto"/>
        <w:left w:val="none" w:sz="0" w:space="0" w:color="auto"/>
        <w:bottom w:val="none" w:sz="0" w:space="0" w:color="auto"/>
        <w:right w:val="none" w:sz="0" w:space="0" w:color="auto"/>
      </w:divBdr>
    </w:div>
    <w:div w:id="1621840520">
      <w:bodyDiv w:val="1"/>
      <w:marLeft w:val="0"/>
      <w:marRight w:val="0"/>
      <w:marTop w:val="0"/>
      <w:marBottom w:val="0"/>
      <w:divBdr>
        <w:top w:val="none" w:sz="0" w:space="0" w:color="auto"/>
        <w:left w:val="none" w:sz="0" w:space="0" w:color="auto"/>
        <w:bottom w:val="none" w:sz="0" w:space="0" w:color="auto"/>
        <w:right w:val="none" w:sz="0" w:space="0" w:color="auto"/>
      </w:divBdr>
    </w:div>
    <w:div w:id="1621916320">
      <w:bodyDiv w:val="1"/>
      <w:marLeft w:val="0"/>
      <w:marRight w:val="0"/>
      <w:marTop w:val="0"/>
      <w:marBottom w:val="0"/>
      <w:divBdr>
        <w:top w:val="none" w:sz="0" w:space="0" w:color="auto"/>
        <w:left w:val="none" w:sz="0" w:space="0" w:color="auto"/>
        <w:bottom w:val="none" w:sz="0" w:space="0" w:color="auto"/>
        <w:right w:val="none" w:sz="0" w:space="0" w:color="auto"/>
      </w:divBdr>
    </w:div>
    <w:div w:id="1629622738">
      <w:bodyDiv w:val="1"/>
      <w:marLeft w:val="0"/>
      <w:marRight w:val="0"/>
      <w:marTop w:val="0"/>
      <w:marBottom w:val="0"/>
      <w:divBdr>
        <w:top w:val="none" w:sz="0" w:space="0" w:color="auto"/>
        <w:left w:val="none" w:sz="0" w:space="0" w:color="auto"/>
        <w:bottom w:val="none" w:sz="0" w:space="0" w:color="auto"/>
        <w:right w:val="none" w:sz="0" w:space="0" w:color="auto"/>
      </w:divBdr>
    </w:div>
    <w:div w:id="1630283227">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261330">
      <w:bodyDiv w:val="1"/>
      <w:marLeft w:val="0"/>
      <w:marRight w:val="0"/>
      <w:marTop w:val="0"/>
      <w:marBottom w:val="0"/>
      <w:divBdr>
        <w:top w:val="none" w:sz="0" w:space="0" w:color="auto"/>
        <w:left w:val="none" w:sz="0" w:space="0" w:color="auto"/>
        <w:bottom w:val="none" w:sz="0" w:space="0" w:color="auto"/>
        <w:right w:val="none" w:sz="0" w:space="0" w:color="auto"/>
      </w:divBdr>
    </w:div>
    <w:div w:id="1640912053">
      <w:bodyDiv w:val="1"/>
      <w:marLeft w:val="0"/>
      <w:marRight w:val="0"/>
      <w:marTop w:val="0"/>
      <w:marBottom w:val="0"/>
      <w:divBdr>
        <w:top w:val="none" w:sz="0" w:space="0" w:color="auto"/>
        <w:left w:val="none" w:sz="0" w:space="0" w:color="auto"/>
        <w:bottom w:val="none" w:sz="0" w:space="0" w:color="auto"/>
        <w:right w:val="none" w:sz="0" w:space="0" w:color="auto"/>
      </w:divBdr>
    </w:div>
    <w:div w:id="1642537190">
      <w:bodyDiv w:val="1"/>
      <w:marLeft w:val="0"/>
      <w:marRight w:val="0"/>
      <w:marTop w:val="0"/>
      <w:marBottom w:val="0"/>
      <w:divBdr>
        <w:top w:val="none" w:sz="0" w:space="0" w:color="auto"/>
        <w:left w:val="none" w:sz="0" w:space="0" w:color="auto"/>
        <w:bottom w:val="none" w:sz="0" w:space="0" w:color="auto"/>
        <w:right w:val="none" w:sz="0" w:space="0" w:color="auto"/>
      </w:divBdr>
    </w:div>
    <w:div w:id="1645620599">
      <w:bodyDiv w:val="1"/>
      <w:marLeft w:val="0"/>
      <w:marRight w:val="0"/>
      <w:marTop w:val="0"/>
      <w:marBottom w:val="0"/>
      <w:divBdr>
        <w:top w:val="none" w:sz="0" w:space="0" w:color="auto"/>
        <w:left w:val="none" w:sz="0" w:space="0" w:color="auto"/>
        <w:bottom w:val="none" w:sz="0" w:space="0" w:color="auto"/>
        <w:right w:val="none" w:sz="0" w:space="0" w:color="auto"/>
      </w:divBdr>
    </w:div>
    <w:div w:id="1650282473">
      <w:bodyDiv w:val="1"/>
      <w:marLeft w:val="0"/>
      <w:marRight w:val="0"/>
      <w:marTop w:val="0"/>
      <w:marBottom w:val="0"/>
      <w:divBdr>
        <w:top w:val="none" w:sz="0" w:space="0" w:color="auto"/>
        <w:left w:val="none" w:sz="0" w:space="0" w:color="auto"/>
        <w:bottom w:val="none" w:sz="0" w:space="0" w:color="auto"/>
        <w:right w:val="none" w:sz="0" w:space="0" w:color="auto"/>
      </w:divBdr>
    </w:div>
    <w:div w:id="1657683740">
      <w:bodyDiv w:val="1"/>
      <w:marLeft w:val="0"/>
      <w:marRight w:val="0"/>
      <w:marTop w:val="0"/>
      <w:marBottom w:val="0"/>
      <w:divBdr>
        <w:top w:val="none" w:sz="0" w:space="0" w:color="auto"/>
        <w:left w:val="none" w:sz="0" w:space="0" w:color="auto"/>
        <w:bottom w:val="none" w:sz="0" w:space="0" w:color="auto"/>
        <w:right w:val="none" w:sz="0" w:space="0" w:color="auto"/>
      </w:divBdr>
    </w:div>
    <w:div w:id="1667516541">
      <w:bodyDiv w:val="1"/>
      <w:marLeft w:val="0"/>
      <w:marRight w:val="0"/>
      <w:marTop w:val="0"/>
      <w:marBottom w:val="0"/>
      <w:divBdr>
        <w:top w:val="none" w:sz="0" w:space="0" w:color="auto"/>
        <w:left w:val="none" w:sz="0" w:space="0" w:color="auto"/>
        <w:bottom w:val="none" w:sz="0" w:space="0" w:color="auto"/>
        <w:right w:val="none" w:sz="0" w:space="0" w:color="auto"/>
      </w:divBdr>
    </w:div>
    <w:div w:id="1674532429">
      <w:bodyDiv w:val="1"/>
      <w:marLeft w:val="0"/>
      <w:marRight w:val="0"/>
      <w:marTop w:val="0"/>
      <w:marBottom w:val="0"/>
      <w:divBdr>
        <w:top w:val="none" w:sz="0" w:space="0" w:color="auto"/>
        <w:left w:val="none" w:sz="0" w:space="0" w:color="auto"/>
        <w:bottom w:val="none" w:sz="0" w:space="0" w:color="auto"/>
        <w:right w:val="none" w:sz="0" w:space="0" w:color="auto"/>
      </w:divBdr>
    </w:div>
    <w:div w:id="1683169201">
      <w:bodyDiv w:val="1"/>
      <w:marLeft w:val="0"/>
      <w:marRight w:val="0"/>
      <w:marTop w:val="0"/>
      <w:marBottom w:val="0"/>
      <w:divBdr>
        <w:top w:val="none" w:sz="0" w:space="0" w:color="auto"/>
        <w:left w:val="none" w:sz="0" w:space="0" w:color="auto"/>
        <w:bottom w:val="none" w:sz="0" w:space="0" w:color="auto"/>
        <w:right w:val="none" w:sz="0" w:space="0" w:color="auto"/>
      </w:divBdr>
    </w:div>
    <w:div w:id="1685398115">
      <w:bodyDiv w:val="1"/>
      <w:marLeft w:val="0"/>
      <w:marRight w:val="0"/>
      <w:marTop w:val="0"/>
      <w:marBottom w:val="0"/>
      <w:divBdr>
        <w:top w:val="none" w:sz="0" w:space="0" w:color="auto"/>
        <w:left w:val="none" w:sz="0" w:space="0" w:color="auto"/>
        <w:bottom w:val="none" w:sz="0" w:space="0" w:color="auto"/>
        <w:right w:val="none" w:sz="0" w:space="0" w:color="auto"/>
      </w:divBdr>
    </w:div>
    <w:div w:id="1687252113">
      <w:bodyDiv w:val="1"/>
      <w:marLeft w:val="0"/>
      <w:marRight w:val="0"/>
      <w:marTop w:val="0"/>
      <w:marBottom w:val="0"/>
      <w:divBdr>
        <w:top w:val="none" w:sz="0" w:space="0" w:color="auto"/>
        <w:left w:val="none" w:sz="0" w:space="0" w:color="auto"/>
        <w:bottom w:val="none" w:sz="0" w:space="0" w:color="auto"/>
        <w:right w:val="none" w:sz="0" w:space="0" w:color="auto"/>
      </w:divBdr>
    </w:div>
    <w:div w:id="1691183648">
      <w:bodyDiv w:val="1"/>
      <w:marLeft w:val="0"/>
      <w:marRight w:val="0"/>
      <w:marTop w:val="0"/>
      <w:marBottom w:val="0"/>
      <w:divBdr>
        <w:top w:val="none" w:sz="0" w:space="0" w:color="auto"/>
        <w:left w:val="none" w:sz="0" w:space="0" w:color="auto"/>
        <w:bottom w:val="none" w:sz="0" w:space="0" w:color="auto"/>
        <w:right w:val="none" w:sz="0" w:space="0" w:color="auto"/>
      </w:divBdr>
    </w:div>
    <w:div w:id="1692367085">
      <w:bodyDiv w:val="1"/>
      <w:marLeft w:val="0"/>
      <w:marRight w:val="0"/>
      <w:marTop w:val="0"/>
      <w:marBottom w:val="0"/>
      <w:divBdr>
        <w:top w:val="none" w:sz="0" w:space="0" w:color="auto"/>
        <w:left w:val="none" w:sz="0" w:space="0" w:color="auto"/>
        <w:bottom w:val="none" w:sz="0" w:space="0" w:color="auto"/>
        <w:right w:val="none" w:sz="0" w:space="0" w:color="auto"/>
      </w:divBdr>
    </w:div>
    <w:div w:id="1696803754">
      <w:bodyDiv w:val="1"/>
      <w:marLeft w:val="0"/>
      <w:marRight w:val="0"/>
      <w:marTop w:val="0"/>
      <w:marBottom w:val="0"/>
      <w:divBdr>
        <w:top w:val="none" w:sz="0" w:space="0" w:color="auto"/>
        <w:left w:val="none" w:sz="0" w:space="0" w:color="auto"/>
        <w:bottom w:val="none" w:sz="0" w:space="0" w:color="auto"/>
        <w:right w:val="none" w:sz="0" w:space="0" w:color="auto"/>
      </w:divBdr>
    </w:div>
    <w:div w:id="1699311585">
      <w:bodyDiv w:val="1"/>
      <w:marLeft w:val="0"/>
      <w:marRight w:val="0"/>
      <w:marTop w:val="0"/>
      <w:marBottom w:val="0"/>
      <w:divBdr>
        <w:top w:val="none" w:sz="0" w:space="0" w:color="auto"/>
        <w:left w:val="none" w:sz="0" w:space="0" w:color="auto"/>
        <w:bottom w:val="none" w:sz="0" w:space="0" w:color="auto"/>
        <w:right w:val="none" w:sz="0" w:space="0" w:color="auto"/>
      </w:divBdr>
    </w:div>
    <w:div w:id="1720589677">
      <w:bodyDiv w:val="1"/>
      <w:marLeft w:val="0"/>
      <w:marRight w:val="0"/>
      <w:marTop w:val="0"/>
      <w:marBottom w:val="0"/>
      <w:divBdr>
        <w:top w:val="none" w:sz="0" w:space="0" w:color="auto"/>
        <w:left w:val="none" w:sz="0" w:space="0" w:color="auto"/>
        <w:bottom w:val="none" w:sz="0" w:space="0" w:color="auto"/>
        <w:right w:val="none" w:sz="0" w:space="0" w:color="auto"/>
      </w:divBdr>
    </w:div>
    <w:div w:id="1729181709">
      <w:bodyDiv w:val="1"/>
      <w:marLeft w:val="0"/>
      <w:marRight w:val="0"/>
      <w:marTop w:val="0"/>
      <w:marBottom w:val="0"/>
      <w:divBdr>
        <w:top w:val="none" w:sz="0" w:space="0" w:color="auto"/>
        <w:left w:val="none" w:sz="0" w:space="0" w:color="auto"/>
        <w:bottom w:val="none" w:sz="0" w:space="0" w:color="auto"/>
        <w:right w:val="none" w:sz="0" w:space="0" w:color="auto"/>
      </w:divBdr>
    </w:div>
    <w:div w:id="1732920468">
      <w:bodyDiv w:val="1"/>
      <w:marLeft w:val="0"/>
      <w:marRight w:val="0"/>
      <w:marTop w:val="0"/>
      <w:marBottom w:val="0"/>
      <w:divBdr>
        <w:top w:val="none" w:sz="0" w:space="0" w:color="auto"/>
        <w:left w:val="none" w:sz="0" w:space="0" w:color="auto"/>
        <w:bottom w:val="none" w:sz="0" w:space="0" w:color="auto"/>
        <w:right w:val="none" w:sz="0" w:space="0" w:color="auto"/>
      </w:divBdr>
    </w:div>
    <w:div w:id="1734352585">
      <w:bodyDiv w:val="1"/>
      <w:marLeft w:val="0"/>
      <w:marRight w:val="0"/>
      <w:marTop w:val="0"/>
      <w:marBottom w:val="0"/>
      <w:divBdr>
        <w:top w:val="none" w:sz="0" w:space="0" w:color="auto"/>
        <w:left w:val="none" w:sz="0" w:space="0" w:color="auto"/>
        <w:bottom w:val="none" w:sz="0" w:space="0" w:color="auto"/>
        <w:right w:val="none" w:sz="0" w:space="0" w:color="auto"/>
      </w:divBdr>
    </w:div>
    <w:div w:id="1737043643">
      <w:bodyDiv w:val="1"/>
      <w:marLeft w:val="0"/>
      <w:marRight w:val="0"/>
      <w:marTop w:val="0"/>
      <w:marBottom w:val="0"/>
      <w:divBdr>
        <w:top w:val="none" w:sz="0" w:space="0" w:color="auto"/>
        <w:left w:val="none" w:sz="0" w:space="0" w:color="auto"/>
        <w:bottom w:val="none" w:sz="0" w:space="0" w:color="auto"/>
        <w:right w:val="none" w:sz="0" w:space="0" w:color="auto"/>
      </w:divBdr>
    </w:div>
    <w:div w:id="1744141770">
      <w:bodyDiv w:val="1"/>
      <w:marLeft w:val="0"/>
      <w:marRight w:val="0"/>
      <w:marTop w:val="0"/>
      <w:marBottom w:val="0"/>
      <w:divBdr>
        <w:top w:val="none" w:sz="0" w:space="0" w:color="auto"/>
        <w:left w:val="none" w:sz="0" w:space="0" w:color="auto"/>
        <w:bottom w:val="none" w:sz="0" w:space="0" w:color="auto"/>
        <w:right w:val="none" w:sz="0" w:space="0" w:color="auto"/>
      </w:divBdr>
    </w:div>
    <w:div w:id="1745712804">
      <w:bodyDiv w:val="1"/>
      <w:marLeft w:val="0"/>
      <w:marRight w:val="0"/>
      <w:marTop w:val="0"/>
      <w:marBottom w:val="0"/>
      <w:divBdr>
        <w:top w:val="none" w:sz="0" w:space="0" w:color="auto"/>
        <w:left w:val="none" w:sz="0" w:space="0" w:color="auto"/>
        <w:bottom w:val="none" w:sz="0" w:space="0" w:color="auto"/>
        <w:right w:val="none" w:sz="0" w:space="0" w:color="auto"/>
      </w:divBdr>
    </w:div>
    <w:div w:id="1746797791">
      <w:bodyDiv w:val="1"/>
      <w:marLeft w:val="0"/>
      <w:marRight w:val="0"/>
      <w:marTop w:val="0"/>
      <w:marBottom w:val="0"/>
      <w:divBdr>
        <w:top w:val="none" w:sz="0" w:space="0" w:color="auto"/>
        <w:left w:val="none" w:sz="0" w:space="0" w:color="auto"/>
        <w:bottom w:val="none" w:sz="0" w:space="0" w:color="auto"/>
        <w:right w:val="none" w:sz="0" w:space="0" w:color="auto"/>
      </w:divBdr>
    </w:div>
    <w:div w:id="1748070729">
      <w:bodyDiv w:val="1"/>
      <w:marLeft w:val="0"/>
      <w:marRight w:val="0"/>
      <w:marTop w:val="0"/>
      <w:marBottom w:val="0"/>
      <w:divBdr>
        <w:top w:val="none" w:sz="0" w:space="0" w:color="auto"/>
        <w:left w:val="none" w:sz="0" w:space="0" w:color="auto"/>
        <w:bottom w:val="none" w:sz="0" w:space="0" w:color="auto"/>
        <w:right w:val="none" w:sz="0" w:space="0" w:color="auto"/>
      </w:divBdr>
    </w:div>
    <w:div w:id="1748383498">
      <w:bodyDiv w:val="1"/>
      <w:marLeft w:val="0"/>
      <w:marRight w:val="0"/>
      <w:marTop w:val="0"/>
      <w:marBottom w:val="0"/>
      <w:divBdr>
        <w:top w:val="none" w:sz="0" w:space="0" w:color="auto"/>
        <w:left w:val="none" w:sz="0" w:space="0" w:color="auto"/>
        <w:bottom w:val="none" w:sz="0" w:space="0" w:color="auto"/>
        <w:right w:val="none" w:sz="0" w:space="0" w:color="auto"/>
      </w:divBdr>
    </w:div>
    <w:div w:id="1753546995">
      <w:bodyDiv w:val="1"/>
      <w:marLeft w:val="0"/>
      <w:marRight w:val="0"/>
      <w:marTop w:val="0"/>
      <w:marBottom w:val="0"/>
      <w:divBdr>
        <w:top w:val="none" w:sz="0" w:space="0" w:color="auto"/>
        <w:left w:val="none" w:sz="0" w:space="0" w:color="auto"/>
        <w:bottom w:val="none" w:sz="0" w:space="0" w:color="auto"/>
        <w:right w:val="none" w:sz="0" w:space="0" w:color="auto"/>
      </w:divBdr>
    </w:div>
    <w:div w:id="1766994202">
      <w:bodyDiv w:val="1"/>
      <w:marLeft w:val="0"/>
      <w:marRight w:val="0"/>
      <w:marTop w:val="0"/>
      <w:marBottom w:val="0"/>
      <w:divBdr>
        <w:top w:val="none" w:sz="0" w:space="0" w:color="auto"/>
        <w:left w:val="none" w:sz="0" w:space="0" w:color="auto"/>
        <w:bottom w:val="none" w:sz="0" w:space="0" w:color="auto"/>
        <w:right w:val="none" w:sz="0" w:space="0" w:color="auto"/>
      </w:divBdr>
    </w:div>
    <w:div w:id="1770469566">
      <w:bodyDiv w:val="1"/>
      <w:marLeft w:val="0"/>
      <w:marRight w:val="0"/>
      <w:marTop w:val="0"/>
      <w:marBottom w:val="0"/>
      <w:divBdr>
        <w:top w:val="none" w:sz="0" w:space="0" w:color="auto"/>
        <w:left w:val="none" w:sz="0" w:space="0" w:color="auto"/>
        <w:bottom w:val="none" w:sz="0" w:space="0" w:color="auto"/>
        <w:right w:val="none" w:sz="0" w:space="0" w:color="auto"/>
      </w:divBdr>
    </w:div>
    <w:div w:id="1773743290">
      <w:bodyDiv w:val="1"/>
      <w:marLeft w:val="0"/>
      <w:marRight w:val="0"/>
      <w:marTop w:val="0"/>
      <w:marBottom w:val="0"/>
      <w:divBdr>
        <w:top w:val="none" w:sz="0" w:space="0" w:color="auto"/>
        <w:left w:val="none" w:sz="0" w:space="0" w:color="auto"/>
        <w:bottom w:val="none" w:sz="0" w:space="0" w:color="auto"/>
        <w:right w:val="none" w:sz="0" w:space="0" w:color="auto"/>
      </w:divBdr>
    </w:div>
    <w:div w:id="1775317908">
      <w:bodyDiv w:val="1"/>
      <w:marLeft w:val="0"/>
      <w:marRight w:val="0"/>
      <w:marTop w:val="0"/>
      <w:marBottom w:val="0"/>
      <w:divBdr>
        <w:top w:val="none" w:sz="0" w:space="0" w:color="auto"/>
        <w:left w:val="none" w:sz="0" w:space="0" w:color="auto"/>
        <w:bottom w:val="none" w:sz="0" w:space="0" w:color="auto"/>
        <w:right w:val="none" w:sz="0" w:space="0" w:color="auto"/>
      </w:divBdr>
    </w:div>
    <w:div w:id="1776055294">
      <w:bodyDiv w:val="1"/>
      <w:marLeft w:val="0"/>
      <w:marRight w:val="0"/>
      <w:marTop w:val="0"/>
      <w:marBottom w:val="0"/>
      <w:divBdr>
        <w:top w:val="none" w:sz="0" w:space="0" w:color="auto"/>
        <w:left w:val="none" w:sz="0" w:space="0" w:color="auto"/>
        <w:bottom w:val="none" w:sz="0" w:space="0" w:color="auto"/>
        <w:right w:val="none" w:sz="0" w:space="0" w:color="auto"/>
      </w:divBdr>
    </w:div>
    <w:div w:id="1777292972">
      <w:bodyDiv w:val="1"/>
      <w:marLeft w:val="0"/>
      <w:marRight w:val="0"/>
      <w:marTop w:val="0"/>
      <w:marBottom w:val="0"/>
      <w:divBdr>
        <w:top w:val="none" w:sz="0" w:space="0" w:color="auto"/>
        <w:left w:val="none" w:sz="0" w:space="0" w:color="auto"/>
        <w:bottom w:val="none" w:sz="0" w:space="0" w:color="auto"/>
        <w:right w:val="none" w:sz="0" w:space="0" w:color="auto"/>
      </w:divBdr>
    </w:div>
    <w:div w:id="1781104491">
      <w:bodyDiv w:val="1"/>
      <w:marLeft w:val="0"/>
      <w:marRight w:val="0"/>
      <w:marTop w:val="0"/>
      <w:marBottom w:val="0"/>
      <w:divBdr>
        <w:top w:val="none" w:sz="0" w:space="0" w:color="auto"/>
        <w:left w:val="none" w:sz="0" w:space="0" w:color="auto"/>
        <w:bottom w:val="none" w:sz="0" w:space="0" w:color="auto"/>
        <w:right w:val="none" w:sz="0" w:space="0" w:color="auto"/>
      </w:divBdr>
    </w:div>
    <w:div w:id="1786532629">
      <w:bodyDiv w:val="1"/>
      <w:marLeft w:val="0"/>
      <w:marRight w:val="0"/>
      <w:marTop w:val="0"/>
      <w:marBottom w:val="0"/>
      <w:divBdr>
        <w:top w:val="none" w:sz="0" w:space="0" w:color="auto"/>
        <w:left w:val="none" w:sz="0" w:space="0" w:color="auto"/>
        <w:bottom w:val="none" w:sz="0" w:space="0" w:color="auto"/>
        <w:right w:val="none" w:sz="0" w:space="0" w:color="auto"/>
      </w:divBdr>
    </w:div>
    <w:div w:id="1788891854">
      <w:bodyDiv w:val="1"/>
      <w:marLeft w:val="0"/>
      <w:marRight w:val="0"/>
      <w:marTop w:val="0"/>
      <w:marBottom w:val="0"/>
      <w:divBdr>
        <w:top w:val="none" w:sz="0" w:space="0" w:color="auto"/>
        <w:left w:val="none" w:sz="0" w:space="0" w:color="auto"/>
        <w:bottom w:val="none" w:sz="0" w:space="0" w:color="auto"/>
        <w:right w:val="none" w:sz="0" w:space="0" w:color="auto"/>
      </w:divBdr>
    </w:div>
    <w:div w:id="1792478846">
      <w:bodyDiv w:val="1"/>
      <w:marLeft w:val="0"/>
      <w:marRight w:val="0"/>
      <w:marTop w:val="0"/>
      <w:marBottom w:val="0"/>
      <w:divBdr>
        <w:top w:val="none" w:sz="0" w:space="0" w:color="auto"/>
        <w:left w:val="none" w:sz="0" w:space="0" w:color="auto"/>
        <w:bottom w:val="none" w:sz="0" w:space="0" w:color="auto"/>
        <w:right w:val="none" w:sz="0" w:space="0" w:color="auto"/>
      </w:divBdr>
    </w:div>
    <w:div w:id="1793868008">
      <w:bodyDiv w:val="1"/>
      <w:marLeft w:val="0"/>
      <w:marRight w:val="0"/>
      <w:marTop w:val="0"/>
      <w:marBottom w:val="0"/>
      <w:divBdr>
        <w:top w:val="none" w:sz="0" w:space="0" w:color="auto"/>
        <w:left w:val="none" w:sz="0" w:space="0" w:color="auto"/>
        <w:bottom w:val="none" w:sz="0" w:space="0" w:color="auto"/>
        <w:right w:val="none" w:sz="0" w:space="0" w:color="auto"/>
      </w:divBdr>
    </w:div>
    <w:div w:id="1796831604">
      <w:bodyDiv w:val="1"/>
      <w:marLeft w:val="0"/>
      <w:marRight w:val="0"/>
      <w:marTop w:val="0"/>
      <w:marBottom w:val="0"/>
      <w:divBdr>
        <w:top w:val="none" w:sz="0" w:space="0" w:color="auto"/>
        <w:left w:val="none" w:sz="0" w:space="0" w:color="auto"/>
        <w:bottom w:val="none" w:sz="0" w:space="0" w:color="auto"/>
        <w:right w:val="none" w:sz="0" w:space="0" w:color="auto"/>
      </w:divBdr>
    </w:div>
    <w:div w:id="1802921278">
      <w:bodyDiv w:val="1"/>
      <w:marLeft w:val="0"/>
      <w:marRight w:val="0"/>
      <w:marTop w:val="0"/>
      <w:marBottom w:val="0"/>
      <w:divBdr>
        <w:top w:val="none" w:sz="0" w:space="0" w:color="auto"/>
        <w:left w:val="none" w:sz="0" w:space="0" w:color="auto"/>
        <w:bottom w:val="none" w:sz="0" w:space="0" w:color="auto"/>
        <w:right w:val="none" w:sz="0" w:space="0" w:color="auto"/>
      </w:divBdr>
    </w:div>
    <w:div w:id="1807356674">
      <w:bodyDiv w:val="1"/>
      <w:marLeft w:val="0"/>
      <w:marRight w:val="0"/>
      <w:marTop w:val="0"/>
      <w:marBottom w:val="0"/>
      <w:divBdr>
        <w:top w:val="none" w:sz="0" w:space="0" w:color="auto"/>
        <w:left w:val="none" w:sz="0" w:space="0" w:color="auto"/>
        <w:bottom w:val="none" w:sz="0" w:space="0" w:color="auto"/>
        <w:right w:val="none" w:sz="0" w:space="0" w:color="auto"/>
      </w:divBdr>
    </w:div>
    <w:div w:id="1807576709">
      <w:bodyDiv w:val="1"/>
      <w:marLeft w:val="0"/>
      <w:marRight w:val="0"/>
      <w:marTop w:val="0"/>
      <w:marBottom w:val="0"/>
      <w:divBdr>
        <w:top w:val="none" w:sz="0" w:space="0" w:color="auto"/>
        <w:left w:val="none" w:sz="0" w:space="0" w:color="auto"/>
        <w:bottom w:val="none" w:sz="0" w:space="0" w:color="auto"/>
        <w:right w:val="none" w:sz="0" w:space="0" w:color="auto"/>
      </w:divBdr>
    </w:div>
    <w:div w:id="1811943037">
      <w:bodyDiv w:val="1"/>
      <w:marLeft w:val="0"/>
      <w:marRight w:val="0"/>
      <w:marTop w:val="0"/>
      <w:marBottom w:val="0"/>
      <w:divBdr>
        <w:top w:val="none" w:sz="0" w:space="0" w:color="auto"/>
        <w:left w:val="none" w:sz="0" w:space="0" w:color="auto"/>
        <w:bottom w:val="none" w:sz="0" w:space="0" w:color="auto"/>
        <w:right w:val="none" w:sz="0" w:space="0" w:color="auto"/>
      </w:divBdr>
    </w:div>
    <w:div w:id="1812939534">
      <w:bodyDiv w:val="1"/>
      <w:marLeft w:val="0"/>
      <w:marRight w:val="0"/>
      <w:marTop w:val="0"/>
      <w:marBottom w:val="0"/>
      <w:divBdr>
        <w:top w:val="none" w:sz="0" w:space="0" w:color="auto"/>
        <w:left w:val="none" w:sz="0" w:space="0" w:color="auto"/>
        <w:bottom w:val="none" w:sz="0" w:space="0" w:color="auto"/>
        <w:right w:val="none" w:sz="0" w:space="0" w:color="auto"/>
      </w:divBdr>
    </w:div>
    <w:div w:id="1814251974">
      <w:bodyDiv w:val="1"/>
      <w:marLeft w:val="0"/>
      <w:marRight w:val="0"/>
      <w:marTop w:val="0"/>
      <w:marBottom w:val="0"/>
      <w:divBdr>
        <w:top w:val="none" w:sz="0" w:space="0" w:color="auto"/>
        <w:left w:val="none" w:sz="0" w:space="0" w:color="auto"/>
        <w:bottom w:val="none" w:sz="0" w:space="0" w:color="auto"/>
        <w:right w:val="none" w:sz="0" w:space="0" w:color="auto"/>
      </w:divBdr>
    </w:div>
    <w:div w:id="1816069027">
      <w:bodyDiv w:val="1"/>
      <w:marLeft w:val="0"/>
      <w:marRight w:val="0"/>
      <w:marTop w:val="0"/>
      <w:marBottom w:val="0"/>
      <w:divBdr>
        <w:top w:val="none" w:sz="0" w:space="0" w:color="auto"/>
        <w:left w:val="none" w:sz="0" w:space="0" w:color="auto"/>
        <w:bottom w:val="none" w:sz="0" w:space="0" w:color="auto"/>
        <w:right w:val="none" w:sz="0" w:space="0" w:color="auto"/>
      </w:divBdr>
    </w:div>
    <w:div w:id="1820031896">
      <w:bodyDiv w:val="1"/>
      <w:marLeft w:val="0"/>
      <w:marRight w:val="0"/>
      <w:marTop w:val="0"/>
      <w:marBottom w:val="0"/>
      <w:divBdr>
        <w:top w:val="none" w:sz="0" w:space="0" w:color="auto"/>
        <w:left w:val="none" w:sz="0" w:space="0" w:color="auto"/>
        <w:bottom w:val="none" w:sz="0" w:space="0" w:color="auto"/>
        <w:right w:val="none" w:sz="0" w:space="0" w:color="auto"/>
      </w:divBdr>
    </w:div>
    <w:div w:id="1821651983">
      <w:bodyDiv w:val="1"/>
      <w:marLeft w:val="0"/>
      <w:marRight w:val="0"/>
      <w:marTop w:val="0"/>
      <w:marBottom w:val="0"/>
      <w:divBdr>
        <w:top w:val="none" w:sz="0" w:space="0" w:color="auto"/>
        <w:left w:val="none" w:sz="0" w:space="0" w:color="auto"/>
        <w:bottom w:val="none" w:sz="0" w:space="0" w:color="auto"/>
        <w:right w:val="none" w:sz="0" w:space="0" w:color="auto"/>
      </w:divBdr>
    </w:div>
    <w:div w:id="1825924520">
      <w:bodyDiv w:val="1"/>
      <w:marLeft w:val="0"/>
      <w:marRight w:val="0"/>
      <w:marTop w:val="0"/>
      <w:marBottom w:val="0"/>
      <w:divBdr>
        <w:top w:val="none" w:sz="0" w:space="0" w:color="auto"/>
        <w:left w:val="none" w:sz="0" w:space="0" w:color="auto"/>
        <w:bottom w:val="none" w:sz="0" w:space="0" w:color="auto"/>
        <w:right w:val="none" w:sz="0" w:space="0" w:color="auto"/>
      </w:divBdr>
    </w:div>
    <w:div w:id="1826120692">
      <w:bodyDiv w:val="1"/>
      <w:marLeft w:val="0"/>
      <w:marRight w:val="0"/>
      <w:marTop w:val="0"/>
      <w:marBottom w:val="0"/>
      <w:divBdr>
        <w:top w:val="none" w:sz="0" w:space="0" w:color="auto"/>
        <w:left w:val="none" w:sz="0" w:space="0" w:color="auto"/>
        <w:bottom w:val="none" w:sz="0" w:space="0" w:color="auto"/>
        <w:right w:val="none" w:sz="0" w:space="0" w:color="auto"/>
      </w:divBdr>
    </w:div>
    <w:div w:id="1828596275">
      <w:bodyDiv w:val="1"/>
      <w:marLeft w:val="0"/>
      <w:marRight w:val="0"/>
      <w:marTop w:val="0"/>
      <w:marBottom w:val="0"/>
      <w:divBdr>
        <w:top w:val="none" w:sz="0" w:space="0" w:color="auto"/>
        <w:left w:val="none" w:sz="0" w:space="0" w:color="auto"/>
        <w:bottom w:val="none" w:sz="0" w:space="0" w:color="auto"/>
        <w:right w:val="none" w:sz="0" w:space="0" w:color="auto"/>
      </w:divBdr>
    </w:div>
    <w:div w:id="1831092998">
      <w:bodyDiv w:val="1"/>
      <w:marLeft w:val="0"/>
      <w:marRight w:val="0"/>
      <w:marTop w:val="0"/>
      <w:marBottom w:val="0"/>
      <w:divBdr>
        <w:top w:val="none" w:sz="0" w:space="0" w:color="auto"/>
        <w:left w:val="none" w:sz="0" w:space="0" w:color="auto"/>
        <w:bottom w:val="none" w:sz="0" w:space="0" w:color="auto"/>
        <w:right w:val="none" w:sz="0" w:space="0" w:color="auto"/>
      </w:divBdr>
    </w:div>
    <w:div w:id="1836797374">
      <w:bodyDiv w:val="1"/>
      <w:marLeft w:val="0"/>
      <w:marRight w:val="0"/>
      <w:marTop w:val="0"/>
      <w:marBottom w:val="0"/>
      <w:divBdr>
        <w:top w:val="none" w:sz="0" w:space="0" w:color="auto"/>
        <w:left w:val="none" w:sz="0" w:space="0" w:color="auto"/>
        <w:bottom w:val="none" w:sz="0" w:space="0" w:color="auto"/>
        <w:right w:val="none" w:sz="0" w:space="0" w:color="auto"/>
      </w:divBdr>
    </w:div>
    <w:div w:id="1838424519">
      <w:bodyDiv w:val="1"/>
      <w:marLeft w:val="0"/>
      <w:marRight w:val="0"/>
      <w:marTop w:val="0"/>
      <w:marBottom w:val="0"/>
      <w:divBdr>
        <w:top w:val="none" w:sz="0" w:space="0" w:color="auto"/>
        <w:left w:val="none" w:sz="0" w:space="0" w:color="auto"/>
        <w:bottom w:val="none" w:sz="0" w:space="0" w:color="auto"/>
        <w:right w:val="none" w:sz="0" w:space="0" w:color="auto"/>
      </w:divBdr>
    </w:div>
    <w:div w:id="1839344144">
      <w:bodyDiv w:val="1"/>
      <w:marLeft w:val="0"/>
      <w:marRight w:val="0"/>
      <w:marTop w:val="0"/>
      <w:marBottom w:val="0"/>
      <w:divBdr>
        <w:top w:val="none" w:sz="0" w:space="0" w:color="auto"/>
        <w:left w:val="none" w:sz="0" w:space="0" w:color="auto"/>
        <w:bottom w:val="none" w:sz="0" w:space="0" w:color="auto"/>
        <w:right w:val="none" w:sz="0" w:space="0" w:color="auto"/>
      </w:divBdr>
    </w:div>
    <w:div w:id="1842772389">
      <w:bodyDiv w:val="1"/>
      <w:marLeft w:val="0"/>
      <w:marRight w:val="0"/>
      <w:marTop w:val="0"/>
      <w:marBottom w:val="0"/>
      <w:divBdr>
        <w:top w:val="none" w:sz="0" w:space="0" w:color="auto"/>
        <w:left w:val="none" w:sz="0" w:space="0" w:color="auto"/>
        <w:bottom w:val="none" w:sz="0" w:space="0" w:color="auto"/>
        <w:right w:val="none" w:sz="0" w:space="0" w:color="auto"/>
      </w:divBdr>
    </w:div>
    <w:div w:id="1844320980">
      <w:bodyDiv w:val="1"/>
      <w:marLeft w:val="0"/>
      <w:marRight w:val="0"/>
      <w:marTop w:val="0"/>
      <w:marBottom w:val="0"/>
      <w:divBdr>
        <w:top w:val="none" w:sz="0" w:space="0" w:color="auto"/>
        <w:left w:val="none" w:sz="0" w:space="0" w:color="auto"/>
        <w:bottom w:val="none" w:sz="0" w:space="0" w:color="auto"/>
        <w:right w:val="none" w:sz="0" w:space="0" w:color="auto"/>
      </w:divBdr>
    </w:div>
    <w:div w:id="1845854046">
      <w:bodyDiv w:val="1"/>
      <w:marLeft w:val="0"/>
      <w:marRight w:val="0"/>
      <w:marTop w:val="0"/>
      <w:marBottom w:val="0"/>
      <w:divBdr>
        <w:top w:val="none" w:sz="0" w:space="0" w:color="auto"/>
        <w:left w:val="none" w:sz="0" w:space="0" w:color="auto"/>
        <w:bottom w:val="none" w:sz="0" w:space="0" w:color="auto"/>
        <w:right w:val="none" w:sz="0" w:space="0" w:color="auto"/>
      </w:divBdr>
    </w:div>
    <w:div w:id="1851598569">
      <w:bodyDiv w:val="1"/>
      <w:marLeft w:val="0"/>
      <w:marRight w:val="0"/>
      <w:marTop w:val="0"/>
      <w:marBottom w:val="0"/>
      <w:divBdr>
        <w:top w:val="none" w:sz="0" w:space="0" w:color="auto"/>
        <w:left w:val="none" w:sz="0" w:space="0" w:color="auto"/>
        <w:bottom w:val="none" w:sz="0" w:space="0" w:color="auto"/>
        <w:right w:val="none" w:sz="0" w:space="0" w:color="auto"/>
      </w:divBdr>
    </w:div>
    <w:div w:id="1855530999">
      <w:bodyDiv w:val="1"/>
      <w:marLeft w:val="0"/>
      <w:marRight w:val="0"/>
      <w:marTop w:val="0"/>
      <w:marBottom w:val="0"/>
      <w:divBdr>
        <w:top w:val="none" w:sz="0" w:space="0" w:color="auto"/>
        <w:left w:val="none" w:sz="0" w:space="0" w:color="auto"/>
        <w:bottom w:val="none" w:sz="0" w:space="0" w:color="auto"/>
        <w:right w:val="none" w:sz="0" w:space="0" w:color="auto"/>
      </w:divBdr>
    </w:div>
    <w:div w:id="1856461148">
      <w:bodyDiv w:val="1"/>
      <w:marLeft w:val="0"/>
      <w:marRight w:val="0"/>
      <w:marTop w:val="0"/>
      <w:marBottom w:val="0"/>
      <w:divBdr>
        <w:top w:val="none" w:sz="0" w:space="0" w:color="auto"/>
        <w:left w:val="none" w:sz="0" w:space="0" w:color="auto"/>
        <w:bottom w:val="none" w:sz="0" w:space="0" w:color="auto"/>
        <w:right w:val="none" w:sz="0" w:space="0" w:color="auto"/>
      </w:divBdr>
    </w:div>
    <w:div w:id="1861430475">
      <w:bodyDiv w:val="1"/>
      <w:marLeft w:val="0"/>
      <w:marRight w:val="0"/>
      <w:marTop w:val="0"/>
      <w:marBottom w:val="0"/>
      <w:divBdr>
        <w:top w:val="none" w:sz="0" w:space="0" w:color="auto"/>
        <w:left w:val="none" w:sz="0" w:space="0" w:color="auto"/>
        <w:bottom w:val="none" w:sz="0" w:space="0" w:color="auto"/>
        <w:right w:val="none" w:sz="0" w:space="0" w:color="auto"/>
      </w:divBdr>
    </w:div>
    <w:div w:id="1861431978">
      <w:bodyDiv w:val="1"/>
      <w:marLeft w:val="0"/>
      <w:marRight w:val="0"/>
      <w:marTop w:val="0"/>
      <w:marBottom w:val="0"/>
      <w:divBdr>
        <w:top w:val="none" w:sz="0" w:space="0" w:color="auto"/>
        <w:left w:val="none" w:sz="0" w:space="0" w:color="auto"/>
        <w:bottom w:val="none" w:sz="0" w:space="0" w:color="auto"/>
        <w:right w:val="none" w:sz="0" w:space="0" w:color="auto"/>
      </w:divBdr>
    </w:div>
    <w:div w:id="1864317843">
      <w:bodyDiv w:val="1"/>
      <w:marLeft w:val="0"/>
      <w:marRight w:val="0"/>
      <w:marTop w:val="0"/>
      <w:marBottom w:val="0"/>
      <w:divBdr>
        <w:top w:val="none" w:sz="0" w:space="0" w:color="auto"/>
        <w:left w:val="none" w:sz="0" w:space="0" w:color="auto"/>
        <w:bottom w:val="none" w:sz="0" w:space="0" w:color="auto"/>
        <w:right w:val="none" w:sz="0" w:space="0" w:color="auto"/>
      </w:divBdr>
    </w:div>
    <w:div w:id="1874028908">
      <w:bodyDiv w:val="1"/>
      <w:marLeft w:val="0"/>
      <w:marRight w:val="0"/>
      <w:marTop w:val="0"/>
      <w:marBottom w:val="0"/>
      <w:divBdr>
        <w:top w:val="none" w:sz="0" w:space="0" w:color="auto"/>
        <w:left w:val="none" w:sz="0" w:space="0" w:color="auto"/>
        <w:bottom w:val="none" w:sz="0" w:space="0" w:color="auto"/>
        <w:right w:val="none" w:sz="0" w:space="0" w:color="auto"/>
      </w:divBdr>
    </w:div>
    <w:div w:id="1874927140">
      <w:bodyDiv w:val="1"/>
      <w:marLeft w:val="0"/>
      <w:marRight w:val="0"/>
      <w:marTop w:val="0"/>
      <w:marBottom w:val="0"/>
      <w:divBdr>
        <w:top w:val="none" w:sz="0" w:space="0" w:color="auto"/>
        <w:left w:val="none" w:sz="0" w:space="0" w:color="auto"/>
        <w:bottom w:val="none" w:sz="0" w:space="0" w:color="auto"/>
        <w:right w:val="none" w:sz="0" w:space="0" w:color="auto"/>
      </w:divBdr>
    </w:div>
    <w:div w:id="1878228022">
      <w:bodyDiv w:val="1"/>
      <w:marLeft w:val="0"/>
      <w:marRight w:val="0"/>
      <w:marTop w:val="0"/>
      <w:marBottom w:val="0"/>
      <w:divBdr>
        <w:top w:val="none" w:sz="0" w:space="0" w:color="auto"/>
        <w:left w:val="none" w:sz="0" w:space="0" w:color="auto"/>
        <w:bottom w:val="none" w:sz="0" w:space="0" w:color="auto"/>
        <w:right w:val="none" w:sz="0" w:space="0" w:color="auto"/>
      </w:divBdr>
    </w:div>
    <w:div w:id="1879932160">
      <w:bodyDiv w:val="1"/>
      <w:marLeft w:val="0"/>
      <w:marRight w:val="0"/>
      <w:marTop w:val="0"/>
      <w:marBottom w:val="0"/>
      <w:divBdr>
        <w:top w:val="none" w:sz="0" w:space="0" w:color="auto"/>
        <w:left w:val="none" w:sz="0" w:space="0" w:color="auto"/>
        <w:bottom w:val="none" w:sz="0" w:space="0" w:color="auto"/>
        <w:right w:val="none" w:sz="0" w:space="0" w:color="auto"/>
      </w:divBdr>
    </w:div>
    <w:div w:id="1887377827">
      <w:bodyDiv w:val="1"/>
      <w:marLeft w:val="0"/>
      <w:marRight w:val="0"/>
      <w:marTop w:val="0"/>
      <w:marBottom w:val="0"/>
      <w:divBdr>
        <w:top w:val="none" w:sz="0" w:space="0" w:color="auto"/>
        <w:left w:val="none" w:sz="0" w:space="0" w:color="auto"/>
        <w:bottom w:val="none" w:sz="0" w:space="0" w:color="auto"/>
        <w:right w:val="none" w:sz="0" w:space="0" w:color="auto"/>
      </w:divBdr>
    </w:div>
    <w:div w:id="1897084881">
      <w:bodyDiv w:val="1"/>
      <w:marLeft w:val="0"/>
      <w:marRight w:val="0"/>
      <w:marTop w:val="0"/>
      <w:marBottom w:val="0"/>
      <w:divBdr>
        <w:top w:val="none" w:sz="0" w:space="0" w:color="auto"/>
        <w:left w:val="none" w:sz="0" w:space="0" w:color="auto"/>
        <w:bottom w:val="none" w:sz="0" w:space="0" w:color="auto"/>
        <w:right w:val="none" w:sz="0" w:space="0" w:color="auto"/>
      </w:divBdr>
    </w:div>
    <w:div w:id="1898855404">
      <w:bodyDiv w:val="1"/>
      <w:marLeft w:val="0"/>
      <w:marRight w:val="0"/>
      <w:marTop w:val="0"/>
      <w:marBottom w:val="0"/>
      <w:divBdr>
        <w:top w:val="none" w:sz="0" w:space="0" w:color="auto"/>
        <w:left w:val="none" w:sz="0" w:space="0" w:color="auto"/>
        <w:bottom w:val="none" w:sz="0" w:space="0" w:color="auto"/>
        <w:right w:val="none" w:sz="0" w:space="0" w:color="auto"/>
      </w:divBdr>
    </w:div>
    <w:div w:id="1902015164">
      <w:bodyDiv w:val="1"/>
      <w:marLeft w:val="0"/>
      <w:marRight w:val="0"/>
      <w:marTop w:val="0"/>
      <w:marBottom w:val="0"/>
      <w:divBdr>
        <w:top w:val="none" w:sz="0" w:space="0" w:color="auto"/>
        <w:left w:val="none" w:sz="0" w:space="0" w:color="auto"/>
        <w:bottom w:val="none" w:sz="0" w:space="0" w:color="auto"/>
        <w:right w:val="none" w:sz="0" w:space="0" w:color="auto"/>
      </w:divBdr>
    </w:div>
    <w:div w:id="1904442642">
      <w:bodyDiv w:val="1"/>
      <w:marLeft w:val="0"/>
      <w:marRight w:val="0"/>
      <w:marTop w:val="0"/>
      <w:marBottom w:val="0"/>
      <w:divBdr>
        <w:top w:val="none" w:sz="0" w:space="0" w:color="auto"/>
        <w:left w:val="none" w:sz="0" w:space="0" w:color="auto"/>
        <w:bottom w:val="none" w:sz="0" w:space="0" w:color="auto"/>
        <w:right w:val="none" w:sz="0" w:space="0" w:color="auto"/>
      </w:divBdr>
    </w:div>
    <w:div w:id="1905993324">
      <w:bodyDiv w:val="1"/>
      <w:marLeft w:val="0"/>
      <w:marRight w:val="0"/>
      <w:marTop w:val="0"/>
      <w:marBottom w:val="0"/>
      <w:divBdr>
        <w:top w:val="none" w:sz="0" w:space="0" w:color="auto"/>
        <w:left w:val="none" w:sz="0" w:space="0" w:color="auto"/>
        <w:bottom w:val="none" w:sz="0" w:space="0" w:color="auto"/>
        <w:right w:val="none" w:sz="0" w:space="0" w:color="auto"/>
      </w:divBdr>
    </w:div>
    <w:div w:id="1908570695">
      <w:bodyDiv w:val="1"/>
      <w:marLeft w:val="0"/>
      <w:marRight w:val="0"/>
      <w:marTop w:val="0"/>
      <w:marBottom w:val="0"/>
      <w:divBdr>
        <w:top w:val="none" w:sz="0" w:space="0" w:color="auto"/>
        <w:left w:val="none" w:sz="0" w:space="0" w:color="auto"/>
        <w:bottom w:val="none" w:sz="0" w:space="0" w:color="auto"/>
        <w:right w:val="none" w:sz="0" w:space="0" w:color="auto"/>
      </w:divBdr>
    </w:div>
    <w:div w:id="1908803816">
      <w:bodyDiv w:val="1"/>
      <w:marLeft w:val="0"/>
      <w:marRight w:val="0"/>
      <w:marTop w:val="0"/>
      <w:marBottom w:val="0"/>
      <w:divBdr>
        <w:top w:val="none" w:sz="0" w:space="0" w:color="auto"/>
        <w:left w:val="none" w:sz="0" w:space="0" w:color="auto"/>
        <w:bottom w:val="none" w:sz="0" w:space="0" w:color="auto"/>
        <w:right w:val="none" w:sz="0" w:space="0" w:color="auto"/>
      </w:divBdr>
    </w:div>
    <w:div w:id="1909925170">
      <w:bodyDiv w:val="1"/>
      <w:marLeft w:val="0"/>
      <w:marRight w:val="0"/>
      <w:marTop w:val="0"/>
      <w:marBottom w:val="0"/>
      <w:divBdr>
        <w:top w:val="none" w:sz="0" w:space="0" w:color="auto"/>
        <w:left w:val="none" w:sz="0" w:space="0" w:color="auto"/>
        <w:bottom w:val="none" w:sz="0" w:space="0" w:color="auto"/>
        <w:right w:val="none" w:sz="0" w:space="0" w:color="auto"/>
      </w:divBdr>
    </w:div>
    <w:div w:id="1917013338">
      <w:bodyDiv w:val="1"/>
      <w:marLeft w:val="0"/>
      <w:marRight w:val="0"/>
      <w:marTop w:val="0"/>
      <w:marBottom w:val="0"/>
      <w:divBdr>
        <w:top w:val="none" w:sz="0" w:space="0" w:color="auto"/>
        <w:left w:val="none" w:sz="0" w:space="0" w:color="auto"/>
        <w:bottom w:val="none" w:sz="0" w:space="0" w:color="auto"/>
        <w:right w:val="none" w:sz="0" w:space="0" w:color="auto"/>
      </w:divBdr>
    </w:div>
    <w:div w:id="1919898716">
      <w:bodyDiv w:val="1"/>
      <w:marLeft w:val="0"/>
      <w:marRight w:val="0"/>
      <w:marTop w:val="0"/>
      <w:marBottom w:val="0"/>
      <w:divBdr>
        <w:top w:val="none" w:sz="0" w:space="0" w:color="auto"/>
        <w:left w:val="none" w:sz="0" w:space="0" w:color="auto"/>
        <w:bottom w:val="none" w:sz="0" w:space="0" w:color="auto"/>
        <w:right w:val="none" w:sz="0" w:space="0" w:color="auto"/>
      </w:divBdr>
    </w:div>
    <w:div w:id="1920752957">
      <w:bodyDiv w:val="1"/>
      <w:marLeft w:val="0"/>
      <w:marRight w:val="0"/>
      <w:marTop w:val="0"/>
      <w:marBottom w:val="0"/>
      <w:divBdr>
        <w:top w:val="none" w:sz="0" w:space="0" w:color="auto"/>
        <w:left w:val="none" w:sz="0" w:space="0" w:color="auto"/>
        <w:bottom w:val="none" w:sz="0" w:space="0" w:color="auto"/>
        <w:right w:val="none" w:sz="0" w:space="0" w:color="auto"/>
      </w:divBdr>
    </w:div>
    <w:div w:id="1924602768">
      <w:bodyDiv w:val="1"/>
      <w:marLeft w:val="0"/>
      <w:marRight w:val="0"/>
      <w:marTop w:val="0"/>
      <w:marBottom w:val="0"/>
      <w:divBdr>
        <w:top w:val="none" w:sz="0" w:space="0" w:color="auto"/>
        <w:left w:val="none" w:sz="0" w:space="0" w:color="auto"/>
        <w:bottom w:val="none" w:sz="0" w:space="0" w:color="auto"/>
        <w:right w:val="none" w:sz="0" w:space="0" w:color="auto"/>
      </w:divBdr>
    </w:div>
    <w:div w:id="1929338939">
      <w:bodyDiv w:val="1"/>
      <w:marLeft w:val="0"/>
      <w:marRight w:val="0"/>
      <w:marTop w:val="0"/>
      <w:marBottom w:val="0"/>
      <w:divBdr>
        <w:top w:val="none" w:sz="0" w:space="0" w:color="auto"/>
        <w:left w:val="none" w:sz="0" w:space="0" w:color="auto"/>
        <w:bottom w:val="none" w:sz="0" w:space="0" w:color="auto"/>
        <w:right w:val="none" w:sz="0" w:space="0" w:color="auto"/>
      </w:divBdr>
    </w:div>
    <w:div w:id="1931308934">
      <w:bodyDiv w:val="1"/>
      <w:marLeft w:val="0"/>
      <w:marRight w:val="0"/>
      <w:marTop w:val="0"/>
      <w:marBottom w:val="0"/>
      <w:divBdr>
        <w:top w:val="none" w:sz="0" w:space="0" w:color="auto"/>
        <w:left w:val="none" w:sz="0" w:space="0" w:color="auto"/>
        <w:bottom w:val="none" w:sz="0" w:space="0" w:color="auto"/>
        <w:right w:val="none" w:sz="0" w:space="0" w:color="auto"/>
      </w:divBdr>
    </w:div>
    <w:div w:id="1931769862">
      <w:bodyDiv w:val="1"/>
      <w:marLeft w:val="0"/>
      <w:marRight w:val="0"/>
      <w:marTop w:val="0"/>
      <w:marBottom w:val="0"/>
      <w:divBdr>
        <w:top w:val="none" w:sz="0" w:space="0" w:color="auto"/>
        <w:left w:val="none" w:sz="0" w:space="0" w:color="auto"/>
        <w:bottom w:val="none" w:sz="0" w:space="0" w:color="auto"/>
        <w:right w:val="none" w:sz="0" w:space="0" w:color="auto"/>
      </w:divBdr>
    </w:div>
    <w:div w:id="1934780561">
      <w:bodyDiv w:val="1"/>
      <w:marLeft w:val="0"/>
      <w:marRight w:val="0"/>
      <w:marTop w:val="0"/>
      <w:marBottom w:val="0"/>
      <w:divBdr>
        <w:top w:val="none" w:sz="0" w:space="0" w:color="auto"/>
        <w:left w:val="none" w:sz="0" w:space="0" w:color="auto"/>
        <w:bottom w:val="none" w:sz="0" w:space="0" w:color="auto"/>
        <w:right w:val="none" w:sz="0" w:space="0" w:color="auto"/>
      </w:divBdr>
    </w:div>
    <w:div w:id="1937009586">
      <w:bodyDiv w:val="1"/>
      <w:marLeft w:val="0"/>
      <w:marRight w:val="0"/>
      <w:marTop w:val="0"/>
      <w:marBottom w:val="0"/>
      <w:divBdr>
        <w:top w:val="none" w:sz="0" w:space="0" w:color="auto"/>
        <w:left w:val="none" w:sz="0" w:space="0" w:color="auto"/>
        <w:bottom w:val="none" w:sz="0" w:space="0" w:color="auto"/>
        <w:right w:val="none" w:sz="0" w:space="0" w:color="auto"/>
      </w:divBdr>
    </w:div>
    <w:div w:id="1940599527">
      <w:bodyDiv w:val="1"/>
      <w:marLeft w:val="0"/>
      <w:marRight w:val="0"/>
      <w:marTop w:val="0"/>
      <w:marBottom w:val="0"/>
      <w:divBdr>
        <w:top w:val="none" w:sz="0" w:space="0" w:color="auto"/>
        <w:left w:val="none" w:sz="0" w:space="0" w:color="auto"/>
        <w:bottom w:val="none" w:sz="0" w:space="0" w:color="auto"/>
        <w:right w:val="none" w:sz="0" w:space="0" w:color="auto"/>
      </w:divBdr>
    </w:div>
    <w:div w:id="1942955354">
      <w:bodyDiv w:val="1"/>
      <w:marLeft w:val="0"/>
      <w:marRight w:val="0"/>
      <w:marTop w:val="0"/>
      <w:marBottom w:val="0"/>
      <w:divBdr>
        <w:top w:val="none" w:sz="0" w:space="0" w:color="auto"/>
        <w:left w:val="none" w:sz="0" w:space="0" w:color="auto"/>
        <w:bottom w:val="none" w:sz="0" w:space="0" w:color="auto"/>
        <w:right w:val="none" w:sz="0" w:space="0" w:color="auto"/>
      </w:divBdr>
    </w:div>
    <w:div w:id="1955594696">
      <w:bodyDiv w:val="1"/>
      <w:marLeft w:val="0"/>
      <w:marRight w:val="0"/>
      <w:marTop w:val="0"/>
      <w:marBottom w:val="0"/>
      <w:divBdr>
        <w:top w:val="none" w:sz="0" w:space="0" w:color="auto"/>
        <w:left w:val="none" w:sz="0" w:space="0" w:color="auto"/>
        <w:bottom w:val="none" w:sz="0" w:space="0" w:color="auto"/>
        <w:right w:val="none" w:sz="0" w:space="0" w:color="auto"/>
      </w:divBdr>
    </w:div>
    <w:div w:id="1959141010">
      <w:bodyDiv w:val="1"/>
      <w:marLeft w:val="0"/>
      <w:marRight w:val="0"/>
      <w:marTop w:val="0"/>
      <w:marBottom w:val="0"/>
      <w:divBdr>
        <w:top w:val="none" w:sz="0" w:space="0" w:color="auto"/>
        <w:left w:val="none" w:sz="0" w:space="0" w:color="auto"/>
        <w:bottom w:val="none" w:sz="0" w:space="0" w:color="auto"/>
        <w:right w:val="none" w:sz="0" w:space="0" w:color="auto"/>
      </w:divBdr>
    </w:div>
    <w:div w:id="1961111612">
      <w:bodyDiv w:val="1"/>
      <w:marLeft w:val="0"/>
      <w:marRight w:val="0"/>
      <w:marTop w:val="0"/>
      <w:marBottom w:val="0"/>
      <w:divBdr>
        <w:top w:val="none" w:sz="0" w:space="0" w:color="auto"/>
        <w:left w:val="none" w:sz="0" w:space="0" w:color="auto"/>
        <w:bottom w:val="none" w:sz="0" w:space="0" w:color="auto"/>
        <w:right w:val="none" w:sz="0" w:space="0" w:color="auto"/>
      </w:divBdr>
    </w:div>
    <w:div w:id="1963340429">
      <w:bodyDiv w:val="1"/>
      <w:marLeft w:val="0"/>
      <w:marRight w:val="0"/>
      <w:marTop w:val="0"/>
      <w:marBottom w:val="0"/>
      <w:divBdr>
        <w:top w:val="none" w:sz="0" w:space="0" w:color="auto"/>
        <w:left w:val="none" w:sz="0" w:space="0" w:color="auto"/>
        <w:bottom w:val="none" w:sz="0" w:space="0" w:color="auto"/>
        <w:right w:val="none" w:sz="0" w:space="0" w:color="auto"/>
      </w:divBdr>
    </w:div>
    <w:div w:id="1965623467">
      <w:bodyDiv w:val="1"/>
      <w:marLeft w:val="0"/>
      <w:marRight w:val="0"/>
      <w:marTop w:val="0"/>
      <w:marBottom w:val="0"/>
      <w:divBdr>
        <w:top w:val="none" w:sz="0" w:space="0" w:color="auto"/>
        <w:left w:val="none" w:sz="0" w:space="0" w:color="auto"/>
        <w:bottom w:val="none" w:sz="0" w:space="0" w:color="auto"/>
        <w:right w:val="none" w:sz="0" w:space="0" w:color="auto"/>
      </w:divBdr>
    </w:div>
    <w:div w:id="1968706372">
      <w:bodyDiv w:val="1"/>
      <w:marLeft w:val="0"/>
      <w:marRight w:val="0"/>
      <w:marTop w:val="0"/>
      <w:marBottom w:val="0"/>
      <w:divBdr>
        <w:top w:val="none" w:sz="0" w:space="0" w:color="auto"/>
        <w:left w:val="none" w:sz="0" w:space="0" w:color="auto"/>
        <w:bottom w:val="none" w:sz="0" w:space="0" w:color="auto"/>
        <w:right w:val="none" w:sz="0" w:space="0" w:color="auto"/>
      </w:divBdr>
    </w:div>
    <w:div w:id="1971279649">
      <w:bodyDiv w:val="1"/>
      <w:marLeft w:val="0"/>
      <w:marRight w:val="0"/>
      <w:marTop w:val="0"/>
      <w:marBottom w:val="0"/>
      <w:divBdr>
        <w:top w:val="none" w:sz="0" w:space="0" w:color="auto"/>
        <w:left w:val="none" w:sz="0" w:space="0" w:color="auto"/>
        <w:bottom w:val="none" w:sz="0" w:space="0" w:color="auto"/>
        <w:right w:val="none" w:sz="0" w:space="0" w:color="auto"/>
      </w:divBdr>
    </w:div>
    <w:div w:id="1973822825">
      <w:bodyDiv w:val="1"/>
      <w:marLeft w:val="0"/>
      <w:marRight w:val="0"/>
      <w:marTop w:val="0"/>
      <w:marBottom w:val="0"/>
      <w:divBdr>
        <w:top w:val="none" w:sz="0" w:space="0" w:color="auto"/>
        <w:left w:val="none" w:sz="0" w:space="0" w:color="auto"/>
        <w:bottom w:val="none" w:sz="0" w:space="0" w:color="auto"/>
        <w:right w:val="none" w:sz="0" w:space="0" w:color="auto"/>
      </w:divBdr>
    </w:div>
    <w:div w:id="1974020024">
      <w:bodyDiv w:val="1"/>
      <w:marLeft w:val="0"/>
      <w:marRight w:val="0"/>
      <w:marTop w:val="0"/>
      <w:marBottom w:val="0"/>
      <w:divBdr>
        <w:top w:val="none" w:sz="0" w:space="0" w:color="auto"/>
        <w:left w:val="none" w:sz="0" w:space="0" w:color="auto"/>
        <w:bottom w:val="none" w:sz="0" w:space="0" w:color="auto"/>
        <w:right w:val="none" w:sz="0" w:space="0" w:color="auto"/>
      </w:divBdr>
    </w:div>
    <w:div w:id="1974477219">
      <w:bodyDiv w:val="1"/>
      <w:marLeft w:val="0"/>
      <w:marRight w:val="0"/>
      <w:marTop w:val="0"/>
      <w:marBottom w:val="0"/>
      <w:divBdr>
        <w:top w:val="none" w:sz="0" w:space="0" w:color="auto"/>
        <w:left w:val="none" w:sz="0" w:space="0" w:color="auto"/>
        <w:bottom w:val="none" w:sz="0" w:space="0" w:color="auto"/>
        <w:right w:val="none" w:sz="0" w:space="0" w:color="auto"/>
      </w:divBdr>
    </w:div>
    <w:div w:id="1975064812">
      <w:bodyDiv w:val="1"/>
      <w:marLeft w:val="0"/>
      <w:marRight w:val="0"/>
      <w:marTop w:val="0"/>
      <w:marBottom w:val="0"/>
      <w:divBdr>
        <w:top w:val="none" w:sz="0" w:space="0" w:color="auto"/>
        <w:left w:val="none" w:sz="0" w:space="0" w:color="auto"/>
        <w:bottom w:val="none" w:sz="0" w:space="0" w:color="auto"/>
        <w:right w:val="none" w:sz="0" w:space="0" w:color="auto"/>
      </w:divBdr>
    </w:div>
    <w:div w:id="1975601962">
      <w:bodyDiv w:val="1"/>
      <w:marLeft w:val="0"/>
      <w:marRight w:val="0"/>
      <w:marTop w:val="0"/>
      <w:marBottom w:val="0"/>
      <w:divBdr>
        <w:top w:val="none" w:sz="0" w:space="0" w:color="auto"/>
        <w:left w:val="none" w:sz="0" w:space="0" w:color="auto"/>
        <w:bottom w:val="none" w:sz="0" w:space="0" w:color="auto"/>
        <w:right w:val="none" w:sz="0" w:space="0" w:color="auto"/>
      </w:divBdr>
    </w:div>
    <w:div w:id="1976334090">
      <w:bodyDiv w:val="1"/>
      <w:marLeft w:val="0"/>
      <w:marRight w:val="0"/>
      <w:marTop w:val="0"/>
      <w:marBottom w:val="0"/>
      <w:divBdr>
        <w:top w:val="none" w:sz="0" w:space="0" w:color="auto"/>
        <w:left w:val="none" w:sz="0" w:space="0" w:color="auto"/>
        <w:bottom w:val="none" w:sz="0" w:space="0" w:color="auto"/>
        <w:right w:val="none" w:sz="0" w:space="0" w:color="auto"/>
      </w:divBdr>
    </w:div>
    <w:div w:id="1977181475">
      <w:bodyDiv w:val="1"/>
      <w:marLeft w:val="0"/>
      <w:marRight w:val="0"/>
      <w:marTop w:val="0"/>
      <w:marBottom w:val="0"/>
      <w:divBdr>
        <w:top w:val="none" w:sz="0" w:space="0" w:color="auto"/>
        <w:left w:val="none" w:sz="0" w:space="0" w:color="auto"/>
        <w:bottom w:val="none" w:sz="0" w:space="0" w:color="auto"/>
        <w:right w:val="none" w:sz="0" w:space="0" w:color="auto"/>
      </w:divBdr>
    </w:div>
    <w:div w:id="1992519134">
      <w:bodyDiv w:val="1"/>
      <w:marLeft w:val="0"/>
      <w:marRight w:val="0"/>
      <w:marTop w:val="0"/>
      <w:marBottom w:val="0"/>
      <w:divBdr>
        <w:top w:val="none" w:sz="0" w:space="0" w:color="auto"/>
        <w:left w:val="none" w:sz="0" w:space="0" w:color="auto"/>
        <w:bottom w:val="none" w:sz="0" w:space="0" w:color="auto"/>
        <w:right w:val="none" w:sz="0" w:space="0" w:color="auto"/>
      </w:divBdr>
    </w:div>
    <w:div w:id="1992981893">
      <w:bodyDiv w:val="1"/>
      <w:marLeft w:val="0"/>
      <w:marRight w:val="0"/>
      <w:marTop w:val="0"/>
      <w:marBottom w:val="0"/>
      <w:divBdr>
        <w:top w:val="none" w:sz="0" w:space="0" w:color="auto"/>
        <w:left w:val="none" w:sz="0" w:space="0" w:color="auto"/>
        <w:bottom w:val="none" w:sz="0" w:space="0" w:color="auto"/>
        <w:right w:val="none" w:sz="0" w:space="0" w:color="auto"/>
      </w:divBdr>
    </w:div>
    <w:div w:id="1997030849">
      <w:bodyDiv w:val="1"/>
      <w:marLeft w:val="0"/>
      <w:marRight w:val="0"/>
      <w:marTop w:val="0"/>
      <w:marBottom w:val="0"/>
      <w:divBdr>
        <w:top w:val="none" w:sz="0" w:space="0" w:color="auto"/>
        <w:left w:val="none" w:sz="0" w:space="0" w:color="auto"/>
        <w:bottom w:val="none" w:sz="0" w:space="0" w:color="auto"/>
        <w:right w:val="none" w:sz="0" w:space="0" w:color="auto"/>
      </w:divBdr>
    </w:div>
    <w:div w:id="2010711574">
      <w:bodyDiv w:val="1"/>
      <w:marLeft w:val="0"/>
      <w:marRight w:val="0"/>
      <w:marTop w:val="0"/>
      <w:marBottom w:val="0"/>
      <w:divBdr>
        <w:top w:val="none" w:sz="0" w:space="0" w:color="auto"/>
        <w:left w:val="none" w:sz="0" w:space="0" w:color="auto"/>
        <w:bottom w:val="none" w:sz="0" w:space="0" w:color="auto"/>
        <w:right w:val="none" w:sz="0" w:space="0" w:color="auto"/>
      </w:divBdr>
    </w:div>
    <w:div w:id="2018186923">
      <w:bodyDiv w:val="1"/>
      <w:marLeft w:val="0"/>
      <w:marRight w:val="0"/>
      <w:marTop w:val="0"/>
      <w:marBottom w:val="0"/>
      <w:divBdr>
        <w:top w:val="none" w:sz="0" w:space="0" w:color="auto"/>
        <w:left w:val="none" w:sz="0" w:space="0" w:color="auto"/>
        <w:bottom w:val="none" w:sz="0" w:space="0" w:color="auto"/>
        <w:right w:val="none" w:sz="0" w:space="0" w:color="auto"/>
      </w:divBdr>
    </w:div>
    <w:div w:id="2019234976">
      <w:bodyDiv w:val="1"/>
      <w:marLeft w:val="0"/>
      <w:marRight w:val="0"/>
      <w:marTop w:val="0"/>
      <w:marBottom w:val="0"/>
      <w:divBdr>
        <w:top w:val="none" w:sz="0" w:space="0" w:color="auto"/>
        <w:left w:val="none" w:sz="0" w:space="0" w:color="auto"/>
        <w:bottom w:val="none" w:sz="0" w:space="0" w:color="auto"/>
        <w:right w:val="none" w:sz="0" w:space="0" w:color="auto"/>
      </w:divBdr>
    </w:div>
    <w:div w:id="2028096149">
      <w:bodyDiv w:val="1"/>
      <w:marLeft w:val="0"/>
      <w:marRight w:val="0"/>
      <w:marTop w:val="0"/>
      <w:marBottom w:val="0"/>
      <w:divBdr>
        <w:top w:val="none" w:sz="0" w:space="0" w:color="auto"/>
        <w:left w:val="none" w:sz="0" w:space="0" w:color="auto"/>
        <w:bottom w:val="none" w:sz="0" w:space="0" w:color="auto"/>
        <w:right w:val="none" w:sz="0" w:space="0" w:color="auto"/>
      </w:divBdr>
    </w:div>
    <w:div w:id="2030905960">
      <w:bodyDiv w:val="1"/>
      <w:marLeft w:val="0"/>
      <w:marRight w:val="0"/>
      <w:marTop w:val="0"/>
      <w:marBottom w:val="0"/>
      <w:divBdr>
        <w:top w:val="none" w:sz="0" w:space="0" w:color="auto"/>
        <w:left w:val="none" w:sz="0" w:space="0" w:color="auto"/>
        <w:bottom w:val="none" w:sz="0" w:space="0" w:color="auto"/>
        <w:right w:val="none" w:sz="0" w:space="0" w:color="auto"/>
      </w:divBdr>
    </w:div>
    <w:div w:id="2034988147">
      <w:bodyDiv w:val="1"/>
      <w:marLeft w:val="0"/>
      <w:marRight w:val="0"/>
      <w:marTop w:val="0"/>
      <w:marBottom w:val="0"/>
      <w:divBdr>
        <w:top w:val="none" w:sz="0" w:space="0" w:color="auto"/>
        <w:left w:val="none" w:sz="0" w:space="0" w:color="auto"/>
        <w:bottom w:val="none" w:sz="0" w:space="0" w:color="auto"/>
        <w:right w:val="none" w:sz="0" w:space="0" w:color="auto"/>
      </w:divBdr>
    </w:div>
    <w:div w:id="2038845069">
      <w:bodyDiv w:val="1"/>
      <w:marLeft w:val="0"/>
      <w:marRight w:val="0"/>
      <w:marTop w:val="0"/>
      <w:marBottom w:val="0"/>
      <w:divBdr>
        <w:top w:val="none" w:sz="0" w:space="0" w:color="auto"/>
        <w:left w:val="none" w:sz="0" w:space="0" w:color="auto"/>
        <w:bottom w:val="none" w:sz="0" w:space="0" w:color="auto"/>
        <w:right w:val="none" w:sz="0" w:space="0" w:color="auto"/>
      </w:divBdr>
    </w:div>
    <w:div w:id="2039503059">
      <w:bodyDiv w:val="1"/>
      <w:marLeft w:val="0"/>
      <w:marRight w:val="0"/>
      <w:marTop w:val="0"/>
      <w:marBottom w:val="0"/>
      <w:divBdr>
        <w:top w:val="none" w:sz="0" w:space="0" w:color="auto"/>
        <w:left w:val="none" w:sz="0" w:space="0" w:color="auto"/>
        <w:bottom w:val="none" w:sz="0" w:space="0" w:color="auto"/>
        <w:right w:val="none" w:sz="0" w:space="0" w:color="auto"/>
      </w:divBdr>
    </w:div>
    <w:div w:id="2045011505">
      <w:bodyDiv w:val="1"/>
      <w:marLeft w:val="0"/>
      <w:marRight w:val="0"/>
      <w:marTop w:val="0"/>
      <w:marBottom w:val="0"/>
      <w:divBdr>
        <w:top w:val="none" w:sz="0" w:space="0" w:color="auto"/>
        <w:left w:val="none" w:sz="0" w:space="0" w:color="auto"/>
        <w:bottom w:val="none" w:sz="0" w:space="0" w:color="auto"/>
        <w:right w:val="none" w:sz="0" w:space="0" w:color="auto"/>
      </w:divBdr>
    </w:div>
    <w:div w:id="2055158293">
      <w:bodyDiv w:val="1"/>
      <w:marLeft w:val="0"/>
      <w:marRight w:val="0"/>
      <w:marTop w:val="0"/>
      <w:marBottom w:val="0"/>
      <w:divBdr>
        <w:top w:val="none" w:sz="0" w:space="0" w:color="auto"/>
        <w:left w:val="none" w:sz="0" w:space="0" w:color="auto"/>
        <w:bottom w:val="none" w:sz="0" w:space="0" w:color="auto"/>
        <w:right w:val="none" w:sz="0" w:space="0" w:color="auto"/>
      </w:divBdr>
    </w:div>
    <w:div w:id="2063406359">
      <w:bodyDiv w:val="1"/>
      <w:marLeft w:val="0"/>
      <w:marRight w:val="0"/>
      <w:marTop w:val="0"/>
      <w:marBottom w:val="0"/>
      <w:divBdr>
        <w:top w:val="none" w:sz="0" w:space="0" w:color="auto"/>
        <w:left w:val="none" w:sz="0" w:space="0" w:color="auto"/>
        <w:bottom w:val="none" w:sz="0" w:space="0" w:color="auto"/>
        <w:right w:val="none" w:sz="0" w:space="0" w:color="auto"/>
      </w:divBdr>
    </w:div>
    <w:div w:id="2064056803">
      <w:bodyDiv w:val="1"/>
      <w:marLeft w:val="0"/>
      <w:marRight w:val="0"/>
      <w:marTop w:val="0"/>
      <w:marBottom w:val="0"/>
      <w:divBdr>
        <w:top w:val="none" w:sz="0" w:space="0" w:color="auto"/>
        <w:left w:val="none" w:sz="0" w:space="0" w:color="auto"/>
        <w:bottom w:val="none" w:sz="0" w:space="0" w:color="auto"/>
        <w:right w:val="none" w:sz="0" w:space="0" w:color="auto"/>
      </w:divBdr>
    </w:div>
    <w:div w:id="2068215902">
      <w:bodyDiv w:val="1"/>
      <w:marLeft w:val="0"/>
      <w:marRight w:val="0"/>
      <w:marTop w:val="0"/>
      <w:marBottom w:val="0"/>
      <w:divBdr>
        <w:top w:val="none" w:sz="0" w:space="0" w:color="auto"/>
        <w:left w:val="none" w:sz="0" w:space="0" w:color="auto"/>
        <w:bottom w:val="none" w:sz="0" w:space="0" w:color="auto"/>
        <w:right w:val="none" w:sz="0" w:space="0" w:color="auto"/>
      </w:divBdr>
    </w:div>
    <w:div w:id="2075666479">
      <w:bodyDiv w:val="1"/>
      <w:marLeft w:val="0"/>
      <w:marRight w:val="0"/>
      <w:marTop w:val="0"/>
      <w:marBottom w:val="0"/>
      <w:divBdr>
        <w:top w:val="none" w:sz="0" w:space="0" w:color="auto"/>
        <w:left w:val="none" w:sz="0" w:space="0" w:color="auto"/>
        <w:bottom w:val="none" w:sz="0" w:space="0" w:color="auto"/>
        <w:right w:val="none" w:sz="0" w:space="0" w:color="auto"/>
      </w:divBdr>
    </w:div>
    <w:div w:id="2087534168">
      <w:bodyDiv w:val="1"/>
      <w:marLeft w:val="0"/>
      <w:marRight w:val="0"/>
      <w:marTop w:val="0"/>
      <w:marBottom w:val="0"/>
      <w:divBdr>
        <w:top w:val="none" w:sz="0" w:space="0" w:color="auto"/>
        <w:left w:val="none" w:sz="0" w:space="0" w:color="auto"/>
        <w:bottom w:val="none" w:sz="0" w:space="0" w:color="auto"/>
        <w:right w:val="none" w:sz="0" w:space="0" w:color="auto"/>
      </w:divBdr>
    </w:div>
    <w:div w:id="2089107082">
      <w:bodyDiv w:val="1"/>
      <w:marLeft w:val="0"/>
      <w:marRight w:val="0"/>
      <w:marTop w:val="0"/>
      <w:marBottom w:val="0"/>
      <w:divBdr>
        <w:top w:val="none" w:sz="0" w:space="0" w:color="auto"/>
        <w:left w:val="none" w:sz="0" w:space="0" w:color="auto"/>
        <w:bottom w:val="none" w:sz="0" w:space="0" w:color="auto"/>
        <w:right w:val="none" w:sz="0" w:space="0" w:color="auto"/>
      </w:divBdr>
    </w:div>
    <w:div w:id="2099400144">
      <w:bodyDiv w:val="1"/>
      <w:marLeft w:val="0"/>
      <w:marRight w:val="0"/>
      <w:marTop w:val="0"/>
      <w:marBottom w:val="0"/>
      <w:divBdr>
        <w:top w:val="none" w:sz="0" w:space="0" w:color="auto"/>
        <w:left w:val="none" w:sz="0" w:space="0" w:color="auto"/>
        <w:bottom w:val="none" w:sz="0" w:space="0" w:color="auto"/>
        <w:right w:val="none" w:sz="0" w:space="0" w:color="auto"/>
      </w:divBdr>
    </w:div>
    <w:div w:id="2099717183">
      <w:bodyDiv w:val="1"/>
      <w:marLeft w:val="0"/>
      <w:marRight w:val="0"/>
      <w:marTop w:val="0"/>
      <w:marBottom w:val="0"/>
      <w:divBdr>
        <w:top w:val="none" w:sz="0" w:space="0" w:color="auto"/>
        <w:left w:val="none" w:sz="0" w:space="0" w:color="auto"/>
        <w:bottom w:val="none" w:sz="0" w:space="0" w:color="auto"/>
        <w:right w:val="none" w:sz="0" w:space="0" w:color="auto"/>
      </w:divBdr>
    </w:div>
    <w:div w:id="2103838625">
      <w:bodyDiv w:val="1"/>
      <w:marLeft w:val="0"/>
      <w:marRight w:val="0"/>
      <w:marTop w:val="0"/>
      <w:marBottom w:val="0"/>
      <w:divBdr>
        <w:top w:val="none" w:sz="0" w:space="0" w:color="auto"/>
        <w:left w:val="none" w:sz="0" w:space="0" w:color="auto"/>
        <w:bottom w:val="none" w:sz="0" w:space="0" w:color="auto"/>
        <w:right w:val="none" w:sz="0" w:space="0" w:color="auto"/>
      </w:divBdr>
    </w:div>
    <w:div w:id="2111660077">
      <w:bodyDiv w:val="1"/>
      <w:marLeft w:val="0"/>
      <w:marRight w:val="0"/>
      <w:marTop w:val="0"/>
      <w:marBottom w:val="0"/>
      <w:divBdr>
        <w:top w:val="none" w:sz="0" w:space="0" w:color="auto"/>
        <w:left w:val="none" w:sz="0" w:space="0" w:color="auto"/>
        <w:bottom w:val="none" w:sz="0" w:space="0" w:color="auto"/>
        <w:right w:val="none" w:sz="0" w:space="0" w:color="auto"/>
      </w:divBdr>
    </w:div>
    <w:div w:id="2122066025">
      <w:bodyDiv w:val="1"/>
      <w:marLeft w:val="0"/>
      <w:marRight w:val="0"/>
      <w:marTop w:val="0"/>
      <w:marBottom w:val="0"/>
      <w:divBdr>
        <w:top w:val="none" w:sz="0" w:space="0" w:color="auto"/>
        <w:left w:val="none" w:sz="0" w:space="0" w:color="auto"/>
        <w:bottom w:val="none" w:sz="0" w:space="0" w:color="auto"/>
        <w:right w:val="none" w:sz="0" w:space="0" w:color="auto"/>
      </w:divBdr>
    </w:div>
    <w:div w:id="2126649852">
      <w:bodyDiv w:val="1"/>
      <w:marLeft w:val="0"/>
      <w:marRight w:val="0"/>
      <w:marTop w:val="0"/>
      <w:marBottom w:val="0"/>
      <w:divBdr>
        <w:top w:val="none" w:sz="0" w:space="0" w:color="auto"/>
        <w:left w:val="none" w:sz="0" w:space="0" w:color="auto"/>
        <w:bottom w:val="none" w:sz="0" w:space="0" w:color="auto"/>
        <w:right w:val="none" w:sz="0" w:space="0" w:color="auto"/>
      </w:divBdr>
    </w:div>
    <w:div w:id="2127196859">
      <w:bodyDiv w:val="1"/>
      <w:marLeft w:val="0"/>
      <w:marRight w:val="0"/>
      <w:marTop w:val="0"/>
      <w:marBottom w:val="0"/>
      <w:divBdr>
        <w:top w:val="none" w:sz="0" w:space="0" w:color="auto"/>
        <w:left w:val="none" w:sz="0" w:space="0" w:color="auto"/>
        <w:bottom w:val="none" w:sz="0" w:space="0" w:color="auto"/>
        <w:right w:val="none" w:sz="0" w:space="0" w:color="auto"/>
      </w:divBdr>
    </w:div>
    <w:div w:id="2133863867">
      <w:bodyDiv w:val="1"/>
      <w:marLeft w:val="0"/>
      <w:marRight w:val="0"/>
      <w:marTop w:val="0"/>
      <w:marBottom w:val="0"/>
      <w:divBdr>
        <w:top w:val="none" w:sz="0" w:space="0" w:color="auto"/>
        <w:left w:val="none" w:sz="0" w:space="0" w:color="auto"/>
        <w:bottom w:val="none" w:sz="0" w:space="0" w:color="auto"/>
        <w:right w:val="none" w:sz="0" w:space="0" w:color="auto"/>
      </w:divBdr>
    </w:div>
    <w:div w:id="214226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0B0CC-ECB7-431F-B268-084F5B88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22</Pages>
  <Words>6368</Words>
  <Characters>36301</Characters>
  <Application>Microsoft Office Word</Application>
  <DocSecurity>0</DocSecurity>
  <Lines>302</Lines>
  <Paragraphs>85</Paragraphs>
  <ScaleCrop>false</ScaleCrop>
  <Company/>
  <LinksUpToDate>false</LinksUpToDate>
  <CharactersWithSpaces>42584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Yanping2</dc:creator>
  <cp:lastModifiedBy>Yanping</cp:lastModifiedBy>
  <cp:revision>32</cp:revision>
  <dcterms:created xsi:type="dcterms:W3CDTF">2023-08-13T02:21:00Z</dcterms:created>
  <dcterms:modified xsi:type="dcterms:W3CDTF">2023-08-16T01:59:00Z</dcterms:modified>
</cp:coreProperties>
</file>